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-2116356523"/>
        <w:docPartObj>
          <w:docPartGallery w:val="Cover Pages"/>
          <w:docPartUnique/>
        </w:docPartObj>
      </w:sdtPr>
      <w:sdtEndPr>
        <w:rPr>
          <w:lang w:eastAsia="zh-CN"/>
        </w:rPr>
      </w:sdtEndPr>
      <w:sdtContent>
        <w:p w:rsidR="00530BDF" w:rsidRDefault="00530BDF"/>
        <w:p w:rsidR="00D6658F" w:rsidRDefault="00D6658F" w:rsidP="00D6658F">
          <w:pPr>
            <w:rPr>
              <w:lang w:eastAsia="zh-CN"/>
            </w:rPr>
          </w:pPr>
          <w:r>
            <w:rPr>
              <w:noProof/>
              <w:lang w:eastAsia="zh-CN"/>
            </w:rPr>
            <w:drawing>
              <wp:inline distT="0" distB="0" distL="0" distR="0">
                <wp:extent cx="1026124" cy="727075"/>
                <wp:effectExtent l="0" t="0" r="3175" b="0"/>
                <wp:docPr id="19" name="图片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" name="复件 大系统观logo2板-晶体.jpg"/>
                        <pic:cNvPicPr/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88215" cy="77107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sdtContent>
    </w:sdt>
    <w:p w:rsidR="001B2161" w:rsidRPr="001B2161" w:rsidRDefault="00DD15C0" w:rsidP="00D6658F">
      <w:pPr>
        <w:pStyle w:val="a8"/>
        <w:pBdr>
          <w:bottom w:val="single" w:sz="8" w:space="31" w:color="4F81BD" w:themeColor="accent1"/>
        </w:pBdr>
        <w:jc w:val="center"/>
        <w:rPr>
          <w:rFonts w:ascii="阿里巴巴普惠体 Heavy" w:eastAsia="阿里巴巴普惠体 Heavy" w:hAnsi="阿里巴巴普惠体 Heavy" w:cs="阿里巴巴普惠体 Heavy"/>
          <w:sz w:val="72"/>
          <w:lang w:eastAsia="zh-CN"/>
        </w:rPr>
      </w:pPr>
      <w:bookmarkStart w:id="0" w:name="_GoBack"/>
      <w:bookmarkEnd w:id="0"/>
      <w:r>
        <w:rPr>
          <w:rFonts w:ascii="阿里巴巴普惠体 Heavy" w:eastAsia="阿里巴巴普惠体 Heavy" w:hAnsi="阿里巴巴普惠体 Heavy" w:cs="阿里巴巴普惠体 Heavy" w:hint="eastAsia"/>
          <w:sz w:val="72"/>
          <w:lang w:eastAsia="zh-CN"/>
        </w:rPr>
        <w:t>AI编程战前指导</w:t>
      </w:r>
    </w:p>
    <w:p w:rsidR="001B2161" w:rsidRPr="001B2161" w:rsidRDefault="001B2161" w:rsidP="00D6658F">
      <w:pPr>
        <w:pStyle w:val="a8"/>
        <w:pBdr>
          <w:bottom w:val="single" w:sz="8" w:space="31" w:color="4F81BD" w:themeColor="accent1"/>
        </w:pBdr>
        <w:jc w:val="center"/>
        <w:rPr>
          <w:rFonts w:ascii="阿里巴巴普惠体 Heavy" w:eastAsia="阿里巴巴普惠体 Heavy" w:hAnsi="阿里巴巴普惠体 Heavy" w:cs="阿里巴巴普惠体 Heavy"/>
          <w:sz w:val="44"/>
          <w:lang w:eastAsia="zh-CN"/>
        </w:rPr>
      </w:pPr>
      <w:r w:rsidRPr="001B2161">
        <w:rPr>
          <w:rFonts w:ascii="阿里巴巴普惠体 Heavy" w:eastAsia="阿里巴巴普惠体 Heavy" w:hAnsi="阿里巴巴普惠体 Heavy" w:cs="阿里巴巴普惠体 Heavy" w:hint="eastAsia"/>
          <w:sz w:val="44"/>
          <w:lang w:eastAsia="zh-CN"/>
        </w:rPr>
        <w:t>All You Need before Vibe Coding</w:t>
      </w:r>
    </w:p>
    <w:p w:rsidR="005D7E99" w:rsidRDefault="00DD5FC1" w:rsidP="00367237">
      <w:pPr>
        <w:spacing w:line="480" w:lineRule="exact"/>
        <w:jc w:val="center"/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</w:pPr>
      <w:r>
        <w:rPr>
          <w:rFonts w:ascii="阿里巴巴普惠体 Light" w:eastAsia="阿里巴巴普惠体 Light" w:hAnsi="阿里巴巴普惠体 Light" w:cs="阿里巴巴普惠体 Light" w:hint="eastAsia"/>
          <w:b/>
          <w:sz w:val="40"/>
          <w:lang w:eastAsia="zh-CN"/>
        </w:rPr>
        <w:t>A</w:t>
      </w:r>
      <w:r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  <w:t>I写代码，你心里得有数</w:t>
      </w:r>
    </w:p>
    <w:p w:rsidR="00DD5FC1" w:rsidRDefault="005D7E99" w:rsidP="00367237">
      <w:pPr>
        <w:spacing w:line="480" w:lineRule="exact"/>
        <w:jc w:val="center"/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</w:pPr>
      <w:r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  <w:t>编程是一种修行，</w:t>
      </w:r>
      <w:r w:rsidR="00EA3B7C">
        <w:rPr>
          <w:rFonts w:ascii="阿里巴巴普惠体 Light" w:eastAsia="阿里巴巴普惠体 Light" w:hAnsi="阿里巴巴普惠体 Light" w:cs="阿里巴巴普惠体 Light" w:hint="eastAsia"/>
          <w:b/>
          <w:sz w:val="40"/>
          <w:lang w:eastAsia="zh-CN"/>
        </w:rPr>
        <w:t>要</w:t>
      </w:r>
      <w:r w:rsidR="00EA3B7C"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  <w:t>知行合一</w:t>
      </w:r>
    </w:p>
    <w:p w:rsidR="00DD5FC1" w:rsidRDefault="00DD5FC1" w:rsidP="00D6658F">
      <w:pPr>
        <w:jc w:val="center"/>
        <w:rPr>
          <w:rFonts w:ascii="阿里巴巴普惠体 Light" w:eastAsia="阿里巴巴普惠体 Light" w:hAnsi="阿里巴巴普惠体 Light" w:cs="阿里巴巴普惠体 Light"/>
          <w:b/>
          <w:sz w:val="21"/>
          <w:lang w:eastAsia="zh-CN"/>
        </w:rPr>
      </w:pPr>
    </w:p>
    <w:p w:rsidR="005D7E99" w:rsidRDefault="005D7E99" w:rsidP="00D6658F">
      <w:pPr>
        <w:jc w:val="center"/>
        <w:rPr>
          <w:rFonts w:ascii="阿里巴巴普惠体 Light" w:eastAsia="阿里巴巴普惠体 Light" w:hAnsi="阿里巴巴普惠体 Light" w:cs="阿里巴巴普惠体 Light"/>
          <w:b/>
          <w:sz w:val="21"/>
          <w:lang w:eastAsia="zh-CN"/>
        </w:rPr>
      </w:pPr>
    </w:p>
    <w:p w:rsidR="005D7E99" w:rsidRPr="00234040" w:rsidRDefault="005D7E99" w:rsidP="00D6658F">
      <w:pPr>
        <w:jc w:val="center"/>
        <w:rPr>
          <w:rFonts w:ascii="阿里巴巴普惠体 Light" w:eastAsia="阿里巴巴普惠体 Light" w:hAnsi="阿里巴巴普惠体 Light" w:cs="阿里巴巴普惠体 Light"/>
          <w:b/>
          <w:sz w:val="21"/>
          <w:lang w:eastAsia="zh-CN"/>
        </w:rPr>
      </w:pPr>
    </w:p>
    <w:p w:rsidR="00DD5FC1" w:rsidRDefault="00D6658F" w:rsidP="005D0B83">
      <w:pPr>
        <w:spacing w:line="240" w:lineRule="atLeast"/>
        <w:jc w:val="center"/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</w:pPr>
      <w:r w:rsidRPr="00D6658F"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  <w:t>作者：阿色</w:t>
      </w:r>
    </w:p>
    <w:p w:rsidR="005D0B83" w:rsidRPr="005D0B83" w:rsidRDefault="005D0B83" w:rsidP="005D0B83">
      <w:pPr>
        <w:spacing w:line="240" w:lineRule="atLeast"/>
        <w:jc w:val="center"/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</w:pPr>
      <w:r w:rsidRPr="005D0B83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>(</w:t>
      </w:r>
      <w:r w:rsidR="00D77F91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 xml:space="preserve"> </w:t>
      </w:r>
      <w:r w:rsidRPr="005D0B83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>AI辅助编写</w:t>
      </w:r>
      <w:r w:rsidR="00D77F91">
        <w:rPr>
          <w:rFonts w:ascii="阿里巴巴普惠体 Light" w:eastAsia="阿里巴巴普惠体 Light" w:hAnsi="阿里巴巴普惠体 Light" w:cs="阿里巴巴普惠体 Light" w:hint="eastAsia"/>
          <w:b/>
          <w:sz w:val="28"/>
          <w:lang w:eastAsia="zh-CN"/>
        </w:rPr>
        <w:t xml:space="preserve"> </w:t>
      </w:r>
      <w:r w:rsidRPr="005D0B83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>)</w:t>
      </w:r>
    </w:p>
    <w:p w:rsidR="00DD5FC1" w:rsidRPr="005D0B83" w:rsidRDefault="00DD5FC1" w:rsidP="00D6658F">
      <w:pPr>
        <w:jc w:val="center"/>
        <w:rPr>
          <w:rFonts w:ascii="阿里巴巴普惠体 Light" w:eastAsia="阿里巴巴普惠体 Light" w:hAnsi="阿里巴巴普惠体 Light" w:cs="阿里巴巴普惠体 Light"/>
          <w:b/>
          <w:sz w:val="16"/>
          <w:lang w:eastAsia="zh-CN"/>
        </w:rPr>
      </w:pPr>
    </w:p>
    <w:p w:rsidR="00D6658F" w:rsidRPr="00234040" w:rsidRDefault="00D6658F" w:rsidP="005D0B83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b/>
          <w:sz w:val="20"/>
          <w:lang w:eastAsia="zh-CN"/>
        </w:rPr>
      </w:pPr>
      <w:r w:rsidRPr="00234040">
        <w:rPr>
          <w:rFonts w:ascii="阿里巴巴普惠体 Light" w:eastAsia="阿里巴巴普惠体 Light" w:hAnsi="阿里巴巴普惠体 Light" w:cs="阿里巴巴普惠体 Light" w:hint="eastAsia"/>
          <w:b/>
          <w:sz w:val="28"/>
          <w:lang w:eastAsia="zh-CN"/>
        </w:rPr>
        <w:t>2</w:t>
      </w:r>
      <w:r w:rsidRPr="00234040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>026.5 @大庆</w:t>
      </w:r>
    </w:p>
    <w:p w:rsidR="00766044" w:rsidRDefault="00D6658F" w:rsidP="00766044">
      <w:pPr>
        <w:spacing w:line="240" w:lineRule="auto"/>
        <w:jc w:val="center"/>
        <w:rPr>
          <w:rStyle w:val="aff1"/>
          <w:rFonts w:ascii="阿里巴巴普惠体 Light" w:eastAsia="阿里巴巴普惠体 Light" w:hAnsi="阿里巴巴普惠体 Light" w:cs="阿里巴巴普惠体 Light"/>
          <w:sz w:val="32"/>
          <w:lang w:eastAsia="zh-CN"/>
        </w:rPr>
      </w:pPr>
      <w:r w:rsidRPr="00234040">
        <w:rPr>
          <w:rFonts w:ascii="阿里巴巴普惠体 Light" w:eastAsia="阿里巴巴普惠体 Light" w:hAnsi="阿里巴巴普惠体 Light" w:cs="阿里巴巴普惠体 Light" w:hint="eastAsia"/>
          <w:sz w:val="28"/>
          <w:lang w:eastAsia="zh-CN"/>
        </w:rPr>
        <w:t>大系统观开放论坛</w:t>
      </w:r>
      <w:r w:rsidRPr="00234040">
        <w:rPr>
          <w:rFonts w:ascii="阿里巴巴普惠体 Light" w:eastAsia="阿里巴巴普惠体 Light" w:hAnsi="阿里巴巴普惠体 Light" w:cs="阿里巴巴普惠体 Light"/>
          <w:sz w:val="28"/>
          <w:lang w:eastAsia="zh-CN"/>
        </w:rPr>
        <w:br/>
      </w:r>
      <w:hyperlink r:id="rId9" w:history="1">
        <w:r w:rsidR="00AD6FC3" w:rsidRPr="008A3FF1">
          <w:rPr>
            <w:rStyle w:val="aff1"/>
            <w:rFonts w:ascii="阿里巴巴普惠体 Light" w:eastAsia="阿里巴巴普惠体 Light" w:hAnsi="阿里巴巴普惠体 Light" w:cs="阿里巴巴普惠体 Light"/>
            <w:sz w:val="28"/>
            <w:lang w:eastAsia="zh-CN"/>
          </w:rPr>
          <w:t>www.holomind.com.cn</w:t>
        </w:r>
      </w:hyperlink>
    </w:p>
    <w:p w:rsidR="00766044" w:rsidRPr="00AD6FC3" w:rsidRDefault="00766044" w:rsidP="00766044">
      <w:pPr>
        <w:spacing w:line="240" w:lineRule="auto"/>
        <w:rPr>
          <w:rFonts w:ascii="阿里巴巴普惠体 Light" w:eastAsia="阿里巴巴普惠体 Light" w:hAnsi="阿里巴巴普惠体 Light" w:cs="阿里巴巴普惠体 Light"/>
          <w:sz w:val="32"/>
          <w:lang w:eastAsia="zh-CN"/>
        </w:rPr>
        <w:sectPr w:rsidR="00766044" w:rsidRPr="00AD6FC3" w:rsidSect="00530BDF">
          <w:footerReference w:type="default" r:id="rId10"/>
          <w:pgSz w:w="12240" w:h="15840"/>
          <w:pgMar w:top="1440" w:right="1800" w:bottom="1440" w:left="1800" w:header="720" w:footer="720" w:gutter="0"/>
          <w:pgNumType w:start="0"/>
          <w:cols w:space="720"/>
          <w:titlePg/>
          <w:docGrid w:linePitch="360"/>
        </w:sectPr>
      </w:pPr>
    </w:p>
    <w:p w:rsidR="00CD6E7F" w:rsidRDefault="00CD6E7F" w:rsidP="00766044">
      <w:pPr>
        <w:spacing w:line="240" w:lineRule="auto"/>
        <w:rPr>
          <w:rFonts w:ascii="阿里巴巴普惠体 Light" w:eastAsia="阿里巴巴普惠体 Light" w:hAnsi="阿里巴巴普惠体 Light" w:cs="阿里巴巴普惠体 Light"/>
          <w:sz w:val="32"/>
          <w:lang w:eastAsia="zh-CN"/>
        </w:rPr>
      </w:pPr>
    </w:p>
    <w:p w:rsidR="00CD6E7F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32"/>
          <w:lang w:eastAsia="zh-CN"/>
        </w:rPr>
      </w:pPr>
    </w:p>
    <w:p w:rsidR="00CD6E7F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32"/>
          <w:lang w:eastAsia="zh-CN"/>
        </w:rPr>
      </w:pPr>
    </w:p>
    <w:p w:rsidR="00CD6E7F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  <w:r w:rsidRPr="00CD6E7F"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  <w:t>送给AI时代怀揣梦想的人</w:t>
      </w:r>
    </w:p>
    <w:p w:rsidR="0017082E" w:rsidRPr="00CD6E7F" w:rsidRDefault="0017082E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</w:p>
    <w:p w:rsidR="00CD6E7F" w:rsidRPr="00CD6E7F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  <w:r w:rsidRPr="00CD6E7F"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  <w:t>个人英雄主义的时代又回来了</w:t>
      </w:r>
    </w:p>
    <w:p w:rsidR="003B2225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  <w:r w:rsidRPr="00CD6E7F"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  <w:t>加油吧，梦想家！</w:t>
      </w:r>
    </w:p>
    <w:p w:rsidR="00E62D45" w:rsidRDefault="00E62D45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</w:p>
    <w:p w:rsidR="00EA50A4" w:rsidRDefault="00EA50A4">
      <w:pPr>
        <w:rPr>
          <w:lang w:eastAsia="zh-CN"/>
        </w:rPr>
      </w:pPr>
      <w:r>
        <w:rPr>
          <w:lang w:eastAsia="zh-CN"/>
        </w:rPr>
        <w:br w:type="page"/>
      </w:r>
    </w:p>
    <w:p w:rsidR="00E62D45" w:rsidRDefault="00E62D45" w:rsidP="00E62D45">
      <w:pPr>
        <w:rPr>
          <w:lang w:eastAsia="zh-CN"/>
        </w:rPr>
      </w:pPr>
    </w:p>
    <w:p w:rsidR="00E62D45" w:rsidRDefault="00E62D45" w:rsidP="00E62D45">
      <w:pPr>
        <w:rPr>
          <w:lang w:eastAsia="zh-CN"/>
        </w:rPr>
      </w:pPr>
    </w:p>
    <w:p w:rsidR="00E62D45" w:rsidRPr="00234040" w:rsidRDefault="00E62D45" w:rsidP="00262795">
      <w:pPr>
        <w:pStyle w:val="21"/>
        <w:rPr>
          <w:lang w:eastAsia="zh-CN"/>
        </w:rPr>
      </w:pPr>
      <w:bookmarkStart w:id="1" w:name="_Toc229662195"/>
      <w:bookmarkStart w:id="2" w:name="_Toc229732765"/>
      <w:bookmarkStart w:id="3" w:name="_Toc229753763"/>
      <w:r w:rsidRPr="00234040">
        <w:rPr>
          <w:lang w:eastAsia="zh-CN"/>
        </w:rPr>
        <w:t>作者简介</w:t>
      </w:r>
      <w:bookmarkEnd w:id="1"/>
      <w:bookmarkEnd w:id="2"/>
      <w:bookmarkEnd w:id="3"/>
    </w:p>
    <w:p w:rsidR="00E62D45" w:rsidRDefault="00E62D45" w:rsidP="00E62D45">
      <w:pPr>
        <w:rPr>
          <w:lang w:eastAsia="zh-CN"/>
        </w:rPr>
      </w:pPr>
      <w:r>
        <w:rPr>
          <w:lang w:eastAsia="zh-CN"/>
        </w:rPr>
        <w:t>阿色，网名阿色树新风</w:t>
      </w:r>
      <w:r w:rsidR="0017082E">
        <w:rPr>
          <w:rFonts w:hint="eastAsia"/>
          <w:lang w:eastAsia="zh-CN"/>
        </w:rPr>
        <w:t>（</w:t>
      </w:r>
      <w:r w:rsidR="0017082E">
        <w:rPr>
          <w:rFonts w:hint="eastAsia"/>
          <w:lang w:eastAsia="zh-CN"/>
        </w:rPr>
        <w:t>A</w:t>
      </w:r>
      <w:r w:rsidR="0017082E">
        <w:rPr>
          <w:lang w:eastAsia="zh-CN"/>
        </w:rPr>
        <w:t>rthurTreeNewBee</w:t>
      </w:r>
      <w:r w:rsidR="0017082E">
        <w:rPr>
          <w:rFonts w:hint="eastAsia"/>
          <w:lang w:eastAsia="zh-CN"/>
        </w:rPr>
        <w:t>）</w:t>
      </w:r>
      <w:r>
        <w:rPr>
          <w:lang w:eastAsia="zh-CN"/>
        </w:rPr>
        <w:t>，真名王权，</w:t>
      </w:r>
      <w:r>
        <w:rPr>
          <w:lang w:eastAsia="zh-CN"/>
        </w:rPr>
        <w:t>1968</w:t>
      </w:r>
      <w:r>
        <w:rPr>
          <w:lang w:eastAsia="zh-CN"/>
        </w:rPr>
        <w:t>年生，</w:t>
      </w:r>
      <w:r>
        <w:rPr>
          <w:rFonts w:hint="eastAsia"/>
          <w:lang w:eastAsia="zh-CN"/>
        </w:rPr>
        <w:t>大庆油田</w:t>
      </w:r>
      <w:r>
        <w:rPr>
          <w:lang w:eastAsia="zh-CN"/>
        </w:rPr>
        <w:t>资深老程序猿，本地区第一个软件著作权获得者，教授级正高级工程师。</w:t>
      </w:r>
    </w:p>
    <w:p w:rsidR="00E62D45" w:rsidRDefault="00E62D45" w:rsidP="00E62D45">
      <w:pPr>
        <w:rPr>
          <w:lang w:eastAsia="zh-CN"/>
        </w:rPr>
      </w:pPr>
      <w:r>
        <w:rPr>
          <w:lang w:eastAsia="zh-CN"/>
        </w:rPr>
        <w:t>1987</w:t>
      </w:r>
      <w:r>
        <w:rPr>
          <w:lang w:eastAsia="zh-CN"/>
        </w:rPr>
        <w:t>年开始写代码，从</w:t>
      </w:r>
      <w:r>
        <w:rPr>
          <w:lang w:eastAsia="zh-CN"/>
        </w:rPr>
        <w:t>Fortran</w:t>
      </w:r>
      <w:r>
        <w:rPr>
          <w:lang w:eastAsia="zh-CN"/>
        </w:rPr>
        <w:t>起步，近四十年</w:t>
      </w:r>
      <w:r>
        <w:rPr>
          <w:rFonts w:hint="eastAsia"/>
          <w:lang w:eastAsia="zh-CN"/>
        </w:rPr>
        <w:t>断断续续</w:t>
      </w:r>
      <w:r>
        <w:rPr>
          <w:lang w:eastAsia="zh-CN"/>
        </w:rPr>
        <w:t>，最近</w:t>
      </w:r>
      <w:r>
        <w:rPr>
          <w:rFonts w:hint="eastAsia"/>
          <w:lang w:eastAsia="zh-CN"/>
        </w:rPr>
        <w:t>重新上路</w:t>
      </w:r>
      <w:r>
        <w:rPr>
          <w:lang w:eastAsia="zh-CN"/>
        </w:rPr>
        <w:t>。</w:t>
      </w:r>
    </w:p>
    <w:p w:rsidR="00E62D45" w:rsidRDefault="00E62D45" w:rsidP="00E62D45">
      <w:pPr>
        <w:rPr>
          <w:lang w:eastAsia="zh-CN"/>
        </w:rPr>
      </w:pPr>
      <w:r>
        <w:rPr>
          <w:lang w:eastAsia="zh-CN"/>
        </w:rPr>
        <w:t>1999</w:t>
      </w:r>
      <w:r>
        <w:rPr>
          <w:lang w:eastAsia="zh-CN"/>
        </w:rPr>
        <w:t>年提出</w:t>
      </w:r>
      <w:r>
        <w:rPr>
          <w:lang w:eastAsia="zh-CN"/>
        </w:rPr>
        <w:t>"</w:t>
      </w:r>
      <w:r>
        <w:rPr>
          <w:lang w:eastAsia="zh-CN"/>
        </w:rPr>
        <w:t>数字油田</w:t>
      </w:r>
      <w:r>
        <w:rPr>
          <w:lang w:eastAsia="zh-CN"/>
        </w:rPr>
        <w:t>"</w:t>
      </w:r>
      <w:r w:rsidR="00D438F7">
        <w:rPr>
          <w:lang w:eastAsia="zh-CN"/>
        </w:rPr>
        <w:t>概念，</w:t>
      </w:r>
      <w:r w:rsidR="00D438F7">
        <w:rPr>
          <w:rFonts w:hint="eastAsia"/>
          <w:lang w:eastAsia="zh-CN"/>
        </w:rPr>
        <w:t>并</w:t>
      </w:r>
      <w:r w:rsidR="00874C7D">
        <w:rPr>
          <w:rFonts w:hint="eastAsia"/>
          <w:lang w:eastAsia="zh-CN"/>
        </w:rPr>
        <w:t>不懈</w:t>
      </w:r>
      <w:r w:rsidR="00D438F7">
        <w:rPr>
          <w:lang w:eastAsia="zh-CN"/>
        </w:rPr>
        <w:t>坚定</w:t>
      </w:r>
      <w:r w:rsidR="00D438F7">
        <w:rPr>
          <w:rFonts w:hint="eastAsia"/>
          <w:lang w:eastAsia="zh-CN"/>
        </w:rPr>
        <w:t>践行</w:t>
      </w:r>
      <w:r>
        <w:rPr>
          <w:lang w:eastAsia="zh-CN"/>
        </w:rPr>
        <w:t>。</w:t>
      </w:r>
    </w:p>
    <w:p w:rsidR="00E62D45" w:rsidRDefault="00E62D45" w:rsidP="00E62D45">
      <w:pPr>
        <w:rPr>
          <w:lang w:eastAsia="zh-CN"/>
        </w:rPr>
      </w:pPr>
      <w:r>
        <w:rPr>
          <w:lang w:eastAsia="zh-CN"/>
        </w:rPr>
        <w:t>2016</w:t>
      </w:r>
      <w:r>
        <w:rPr>
          <w:lang w:eastAsia="zh-CN"/>
        </w:rPr>
        <w:t>年完成开源著作《大系统观》。</w:t>
      </w:r>
    </w:p>
    <w:p w:rsidR="00766044" w:rsidRDefault="00E62D45" w:rsidP="00766044">
      <w:pPr>
        <w:rPr>
          <w:lang w:eastAsia="zh-CN"/>
        </w:rPr>
      </w:pPr>
      <w:r>
        <w:rPr>
          <w:lang w:eastAsia="zh-CN"/>
        </w:rPr>
        <w:t>现在还在编程，还在学习，还在折腾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234040" w:rsidRDefault="00234040" w:rsidP="00766044">
      <w:pPr>
        <w:rPr>
          <w:lang w:eastAsia="zh-CN"/>
        </w:rPr>
      </w:pPr>
    </w:p>
    <w:p w:rsidR="00EA50A4" w:rsidRDefault="00EA50A4" w:rsidP="00766044">
      <w:pPr>
        <w:pStyle w:val="21"/>
        <w:rPr>
          <w:rFonts w:ascii="宋体" w:hAnsi="宋体"/>
          <w:b w:val="0"/>
          <w:color w:val="365F91" w:themeColor="accent1" w:themeShade="BF"/>
          <w:sz w:val="36"/>
          <w:szCs w:val="28"/>
          <w:lang w:eastAsia="zh-CN"/>
        </w:rPr>
        <w:sectPr w:rsidR="00EA50A4" w:rsidSect="00766044">
          <w:footerReference w:type="default" r:id="rId11"/>
          <w:footerReference w:type="first" r:id="rId12"/>
          <w:pgSz w:w="12240" w:h="15840"/>
          <w:pgMar w:top="1440" w:right="1800" w:bottom="1440" w:left="1800" w:header="720" w:footer="720" w:gutter="0"/>
          <w:pgNumType w:fmt="upperRoman" w:start="1"/>
          <w:cols w:space="720"/>
          <w:titlePg/>
          <w:docGrid w:linePitch="360"/>
        </w:sectPr>
      </w:pPr>
    </w:p>
    <w:p w:rsidR="00EA50A4" w:rsidRDefault="005A187C" w:rsidP="005A187C">
      <w:pPr>
        <w:pStyle w:val="1"/>
      </w:pPr>
      <w:bookmarkStart w:id="4" w:name="_Toc229753764"/>
      <w:r w:rsidRPr="00B71E3F">
        <w:rPr>
          <w:spacing w:val="866"/>
          <w:fitText w:val="1732" w:id="-445405184"/>
        </w:rPr>
        <w:lastRenderedPageBreak/>
        <w:t>前</w:t>
      </w:r>
      <w:r w:rsidRPr="00B71E3F">
        <w:rPr>
          <w:fitText w:val="1732" w:id="-445405184"/>
        </w:rPr>
        <w:t>言</w:t>
      </w:r>
      <w:bookmarkEnd w:id="4"/>
    </w:p>
    <w:p w:rsidR="00B61771" w:rsidRPr="00766044" w:rsidRDefault="00B61771" w:rsidP="00262795">
      <w:pPr>
        <w:pStyle w:val="21"/>
        <w:rPr>
          <w:lang w:eastAsia="zh-CN"/>
        </w:rPr>
      </w:pPr>
      <w:bookmarkStart w:id="5" w:name="_Toc229753765"/>
      <w:r w:rsidRPr="00766044">
        <w:rPr>
          <w:lang w:eastAsia="zh-CN"/>
        </w:rPr>
        <w:t>这本书写给谁？</w:t>
      </w:r>
      <w:bookmarkEnd w:id="5"/>
    </w:p>
    <w:p w:rsidR="007454A1" w:rsidRPr="007454A1" w:rsidRDefault="007454A1" w:rsidP="007454A1">
      <w:pPr>
        <w:pStyle w:val="31"/>
        <w:rPr>
          <w:lang w:eastAsia="zh-CN"/>
        </w:rPr>
      </w:pPr>
      <w:bookmarkStart w:id="6" w:name="_Toc229732768"/>
      <w:bookmarkStart w:id="7" w:name="_Toc229753766"/>
      <w:r w:rsidRPr="007454A1">
        <w:rPr>
          <w:lang w:eastAsia="zh-CN"/>
        </w:rPr>
        <w:t>一位</w:t>
      </w:r>
      <w:r w:rsidRPr="007454A1">
        <w:rPr>
          <w:rFonts w:hint="eastAsia"/>
          <w:lang w:eastAsia="zh-CN"/>
        </w:rPr>
        <w:t>依然怀揣梦想的</w:t>
      </w:r>
      <w:r w:rsidRPr="007454A1">
        <w:rPr>
          <w:lang w:eastAsia="zh-CN"/>
        </w:rPr>
        <w:t>老哥</w:t>
      </w:r>
      <w:bookmarkEnd w:id="6"/>
      <w:bookmarkEnd w:id="7"/>
    </w:p>
    <w:p w:rsidR="000873D3" w:rsidRDefault="000873D3" w:rsidP="00B61771">
      <w:pPr>
        <w:rPr>
          <w:lang w:eastAsia="zh-CN"/>
        </w:rPr>
      </w:pPr>
      <w:r w:rsidRPr="000873D3">
        <w:rPr>
          <w:rFonts w:hint="eastAsia"/>
          <w:lang w:eastAsia="zh-CN"/>
        </w:rPr>
        <w:t>前段时间</w:t>
      </w:r>
      <w:r>
        <w:rPr>
          <w:rFonts w:hint="eastAsia"/>
          <w:lang w:eastAsia="zh-CN"/>
        </w:rPr>
        <w:t>刷抖音，阿色看到</w:t>
      </w:r>
      <w:r w:rsidRPr="000873D3">
        <w:rPr>
          <w:rFonts w:hint="eastAsia"/>
          <w:lang w:eastAsia="zh-CN"/>
        </w:rPr>
        <w:t>有个老哥</w:t>
      </w:r>
      <w:r>
        <w:rPr>
          <w:rFonts w:hint="eastAsia"/>
          <w:lang w:eastAsia="zh-CN"/>
        </w:rPr>
        <w:t>，看样子他年纪应该比我大，应该是老哥</w:t>
      </w:r>
      <w:r w:rsidRPr="000873D3">
        <w:rPr>
          <w:rFonts w:hint="eastAsia"/>
          <w:lang w:eastAsia="zh-CN"/>
        </w:rPr>
        <w:t>。</w:t>
      </w:r>
    </w:p>
    <w:p w:rsidR="000873D3" w:rsidRDefault="000873D3" w:rsidP="00B61771">
      <w:pPr>
        <w:rPr>
          <w:lang w:eastAsia="zh-CN"/>
        </w:rPr>
      </w:pPr>
      <w:r w:rsidRPr="000873D3">
        <w:rPr>
          <w:rFonts w:hint="eastAsia"/>
          <w:lang w:eastAsia="zh-CN"/>
        </w:rPr>
        <w:t>他找到一个程序员说</w:t>
      </w:r>
      <w:r>
        <w:rPr>
          <w:rFonts w:hint="eastAsia"/>
          <w:lang w:eastAsia="zh-CN"/>
        </w:rPr>
        <w:t>：</w:t>
      </w:r>
    </w:p>
    <w:p w:rsidR="00B11572" w:rsidRDefault="000873D3" w:rsidP="00611608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你帮我个小忙。</w:t>
      </w:r>
    </w:p>
    <w:p w:rsidR="007454A1" w:rsidRDefault="000873D3" w:rsidP="00611608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我</w:t>
      </w:r>
      <w:r w:rsidR="004175E5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花了一个月时间</w:t>
      </w:r>
      <w:r w:rsidR="00B1157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，</w:t>
      </w: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开发了一个</w:t>
      </w:r>
      <w:r w:rsidR="007454A1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非常有用的</w:t>
      </w: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A批批，</w:t>
      </w:r>
      <w:r w:rsidR="003046DE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能</w:t>
      </w:r>
      <w:r w:rsidR="007454A1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造福全人类。</w:t>
      </w:r>
    </w:p>
    <w:p w:rsidR="000873D3" w:rsidRPr="00F11B42" w:rsidRDefault="000873D3" w:rsidP="00611608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程序都编完了，在豆包里。</w:t>
      </w:r>
    </w:p>
    <w:p w:rsidR="000873D3" w:rsidRDefault="000873D3" w:rsidP="00611608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但是我不知道怎么运行，你帮我一下。</w:t>
      </w:r>
    </w:p>
    <w:p w:rsidR="00B11572" w:rsidRPr="00F11B42" w:rsidRDefault="00B11572" w:rsidP="00F11B42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</w:p>
    <w:p w:rsidR="004175E5" w:rsidRPr="00B11572" w:rsidRDefault="00B11572" w:rsidP="00B61771">
      <w:pPr>
        <w:rPr>
          <w:lang w:eastAsia="zh-CN"/>
        </w:rPr>
      </w:pPr>
      <w:r w:rsidRPr="00B11572">
        <w:rPr>
          <w:rFonts w:hint="eastAsia"/>
          <w:lang w:eastAsia="zh-CN"/>
        </w:rPr>
        <w:t>注意</w:t>
      </w:r>
      <w:r>
        <w:rPr>
          <w:rFonts w:hint="eastAsia"/>
          <w:lang w:eastAsia="zh-CN"/>
        </w:rPr>
        <w:t>，</w:t>
      </w:r>
      <w:r w:rsidRPr="00B11572">
        <w:rPr>
          <w:rFonts w:hint="eastAsia"/>
          <w:lang w:eastAsia="zh-CN"/>
        </w:rPr>
        <w:t>他用了</w:t>
      </w:r>
      <w:r>
        <w:rPr>
          <w:rFonts w:hint="eastAsia"/>
          <w:lang w:eastAsia="zh-CN"/>
        </w:rPr>
        <w:t>一个</w:t>
      </w:r>
      <w:r w:rsidRPr="00B11572">
        <w:rPr>
          <w:rFonts w:hint="eastAsia"/>
          <w:lang w:eastAsia="zh-CN"/>
        </w:rPr>
        <w:t>“小”字，他觉得这个事情很容易。</w:t>
      </w:r>
    </w:p>
    <w:p w:rsidR="000873D3" w:rsidRDefault="004175E5" w:rsidP="00B61771">
      <w:pPr>
        <w:rPr>
          <w:lang w:eastAsia="zh-CN"/>
        </w:rPr>
      </w:pPr>
      <w:r>
        <w:rPr>
          <w:rFonts w:hint="eastAsia"/>
          <w:lang w:eastAsia="zh-CN"/>
        </w:rPr>
        <w:t>那个程序员，瞬间石化了！</w:t>
      </w:r>
    </w:p>
    <w:p w:rsidR="00054F9E" w:rsidRDefault="00054F9E" w:rsidP="00B61771">
      <w:pPr>
        <w:rPr>
          <w:lang w:eastAsia="zh-CN"/>
        </w:rPr>
      </w:pPr>
      <w:r>
        <w:rPr>
          <w:lang w:eastAsia="zh-CN"/>
        </w:rPr>
        <w:t>阿色看后哈哈大笑。然后，这事就过去了。</w:t>
      </w:r>
    </w:p>
    <w:p w:rsidR="007454A1" w:rsidRDefault="007454A1" w:rsidP="007454A1">
      <w:pPr>
        <w:pStyle w:val="31"/>
        <w:rPr>
          <w:lang w:eastAsia="zh-CN"/>
        </w:rPr>
      </w:pPr>
      <w:bookmarkStart w:id="8" w:name="_Toc229732769"/>
      <w:bookmarkStart w:id="9" w:name="_Toc229753767"/>
      <w:r>
        <w:rPr>
          <w:rFonts w:hint="eastAsia"/>
          <w:lang w:eastAsia="zh-CN"/>
        </w:rPr>
        <w:t>一位初生牛犊不怕虎的小哥</w:t>
      </w:r>
      <w:bookmarkEnd w:id="8"/>
      <w:bookmarkEnd w:id="9"/>
    </w:p>
    <w:p w:rsidR="00054F9E" w:rsidRDefault="00054F9E" w:rsidP="00054F9E">
      <w:pPr>
        <w:rPr>
          <w:lang w:eastAsia="zh-CN"/>
        </w:rPr>
      </w:pPr>
      <w:r>
        <w:rPr>
          <w:rFonts w:hint="eastAsia"/>
          <w:lang w:eastAsia="zh-CN"/>
        </w:rPr>
        <w:t>又过了几天，</w:t>
      </w:r>
      <w:r>
        <w:rPr>
          <w:rFonts w:hint="eastAsia"/>
          <w:lang w:eastAsia="zh-CN"/>
        </w:rPr>
        <w:t>2</w:t>
      </w:r>
      <w:r>
        <w:rPr>
          <w:lang w:eastAsia="zh-CN"/>
        </w:rPr>
        <w:t>026</w:t>
      </w:r>
      <w:r>
        <w:rPr>
          <w:lang w:eastAsia="zh-CN"/>
        </w:rPr>
        <w:t>年</w:t>
      </w:r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月</w:t>
      </w: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日</w:t>
      </w:r>
      <w:r w:rsidR="00286463">
        <w:rPr>
          <w:lang w:eastAsia="zh-CN"/>
        </w:rPr>
        <w:t>周日</w:t>
      </w:r>
      <w:r>
        <w:rPr>
          <w:lang w:eastAsia="zh-CN"/>
        </w:rPr>
        <w:t>上午</w:t>
      </w:r>
      <w:r>
        <w:rPr>
          <w:rFonts w:hint="eastAsia"/>
          <w:lang w:eastAsia="zh-CN"/>
        </w:rPr>
        <w:t>9</w:t>
      </w:r>
      <w:r>
        <w:rPr>
          <w:rFonts w:hint="eastAsia"/>
          <w:lang w:eastAsia="zh-CN"/>
        </w:rPr>
        <w:t>点左右</w:t>
      </w:r>
      <w:r>
        <w:rPr>
          <w:lang w:eastAsia="zh-CN"/>
        </w:rPr>
        <w:t>，我躺在家里沙发上刷手机。</w:t>
      </w:r>
    </w:p>
    <w:p w:rsidR="00054F9E" w:rsidRDefault="00054F9E" w:rsidP="00054F9E">
      <w:pPr>
        <w:rPr>
          <w:lang w:eastAsia="zh-CN"/>
        </w:rPr>
      </w:pPr>
      <w:r>
        <w:rPr>
          <w:rFonts w:hint="eastAsia"/>
          <w:lang w:eastAsia="zh-CN"/>
        </w:rPr>
        <w:t>是的，阿色</w:t>
      </w:r>
      <w:r w:rsidR="00BD7EA1">
        <w:rPr>
          <w:rFonts w:hint="eastAsia"/>
          <w:lang w:eastAsia="zh-CN"/>
        </w:rPr>
        <w:t>也天天刷</w:t>
      </w:r>
      <w:r w:rsidRPr="00054F9E">
        <w:rPr>
          <w:rFonts w:hint="eastAsia"/>
          <w:lang w:eastAsia="zh-CN"/>
        </w:rPr>
        <w:t>手机。</w:t>
      </w:r>
      <w:r>
        <w:rPr>
          <w:rFonts w:hint="eastAsia"/>
          <w:lang w:eastAsia="zh-CN"/>
        </w:rPr>
        <w:t>阿色</w:t>
      </w:r>
      <w:r w:rsidRPr="00054F9E">
        <w:rPr>
          <w:rFonts w:hint="eastAsia"/>
          <w:lang w:eastAsia="zh-CN"/>
        </w:rPr>
        <w:t>认为刷手机没什么不好，除了对眼睛不好。</w:t>
      </w:r>
    </w:p>
    <w:p w:rsidR="00BD7EA1" w:rsidRDefault="00BD7EA1" w:rsidP="00054F9E">
      <w:pPr>
        <w:rPr>
          <w:lang w:eastAsia="zh-CN"/>
        </w:rPr>
      </w:pPr>
      <w:r>
        <w:rPr>
          <w:rFonts w:hint="eastAsia"/>
          <w:lang w:eastAsia="zh-CN"/>
        </w:rPr>
        <w:t>关键</w:t>
      </w:r>
      <w:r w:rsidR="00611608">
        <w:rPr>
          <w:rFonts w:hint="eastAsia"/>
          <w:lang w:eastAsia="zh-CN"/>
        </w:rPr>
        <w:t>在于</w:t>
      </w:r>
      <w:r>
        <w:rPr>
          <w:rFonts w:hint="eastAsia"/>
          <w:lang w:eastAsia="zh-CN"/>
        </w:rPr>
        <w:t>你刷的是什么？</w:t>
      </w:r>
      <w:r w:rsidRPr="00BD7EA1">
        <w:rPr>
          <w:rFonts w:hint="eastAsia"/>
          <w:lang w:eastAsia="zh-CN"/>
        </w:rPr>
        <w:t>现在很多新媒体的内容比纸质书更方便</w:t>
      </w:r>
      <w:r>
        <w:rPr>
          <w:rFonts w:hint="eastAsia"/>
          <w:lang w:eastAsia="zh-CN"/>
        </w:rPr>
        <w:t>、更新鲜</w:t>
      </w:r>
      <w:r w:rsidR="00611608">
        <w:rPr>
          <w:rFonts w:hint="eastAsia"/>
          <w:lang w:eastAsia="zh-CN"/>
        </w:rPr>
        <w:t>，也越来越系统。</w:t>
      </w:r>
    </w:p>
    <w:p w:rsidR="00054F9E" w:rsidRDefault="00611608" w:rsidP="00054F9E">
      <w:pPr>
        <w:rPr>
          <w:lang w:eastAsia="zh-CN"/>
        </w:rPr>
      </w:pPr>
      <w:r>
        <w:rPr>
          <w:lang w:eastAsia="zh-CN"/>
        </w:rPr>
        <w:t>OK</w:t>
      </w:r>
      <w:r>
        <w:rPr>
          <w:lang w:eastAsia="zh-CN"/>
        </w:rPr>
        <w:t>，阿色</w:t>
      </w:r>
      <w:r w:rsidR="00054F9E">
        <w:rPr>
          <w:lang w:eastAsia="zh-CN"/>
        </w:rPr>
        <w:t>刷到一个</w:t>
      </w:r>
      <w:r>
        <w:rPr>
          <w:lang w:eastAsia="zh-CN"/>
        </w:rPr>
        <w:t>很有梦想的</w:t>
      </w:r>
      <w:r w:rsidR="00054F9E">
        <w:rPr>
          <w:lang w:eastAsia="zh-CN"/>
        </w:rPr>
        <w:t>小伙子</w:t>
      </w:r>
      <w:r>
        <w:rPr>
          <w:lang w:eastAsia="zh-CN"/>
        </w:rPr>
        <w:t>，他正在</w:t>
      </w:r>
      <w:r w:rsidR="00054F9E" w:rsidRPr="00116EB1">
        <w:rPr>
          <w:rFonts w:hint="eastAsia"/>
          <w:lang w:eastAsia="zh-CN"/>
        </w:rPr>
        <w:t>用</w:t>
      </w:r>
      <w:r w:rsidR="00054F9E" w:rsidRPr="00116EB1">
        <w:rPr>
          <w:rFonts w:hint="eastAsia"/>
          <w:lang w:eastAsia="zh-CN"/>
        </w:rPr>
        <w:t>AI</w:t>
      </w:r>
      <w:r w:rsidR="00054F9E" w:rsidRPr="00116EB1">
        <w:rPr>
          <w:rFonts w:hint="eastAsia"/>
          <w:lang w:eastAsia="zh-CN"/>
        </w:rPr>
        <w:t>编程序。</w:t>
      </w:r>
    </w:p>
    <w:p w:rsidR="00054F9E" w:rsidRDefault="00611608" w:rsidP="00054F9E">
      <w:pPr>
        <w:rPr>
          <w:lang w:eastAsia="zh-CN"/>
        </w:rPr>
      </w:pPr>
      <w:r>
        <w:rPr>
          <w:rFonts w:hint="eastAsia"/>
          <w:lang w:eastAsia="zh-CN"/>
        </w:rPr>
        <w:t>但是，</w:t>
      </w:r>
      <w:r w:rsidR="00054F9E" w:rsidRPr="00116EB1">
        <w:rPr>
          <w:rFonts w:hint="eastAsia"/>
          <w:lang w:eastAsia="zh-CN"/>
        </w:rPr>
        <w:t>他不懂</w:t>
      </w:r>
      <w:r w:rsidR="00054F9E" w:rsidRPr="00116EB1">
        <w:rPr>
          <w:rFonts w:hint="eastAsia"/>
          <w:lang w:eastAsia="zh-CN"/>
        </w:rPr>
        <w:t>AI</w:t>
      </w:r>
      <w:r w:rsidR="00054F9E">
        <w:rPr>
          <w:rFonts w:hint="eastAsia"/>
          <w:lang w:eastAsia="zh-CN"/>
        </w:rPr>
        <w:t>和</w:t>
      </w:r>
      <w:r w:rsidR="00054F9E">
        <w:rPr>
          <w:rFonts w:hint="eastAsia"/>
          <w:lang w:eastAsia="zh-CN"/>
        </w:rPr>
        <w:t>IT</w:t>
      </w:r>
      <w:r w:rsidR="00054F9E" w:rsidRPr="00116EB1">
        <w:rPr>
          <w:rFonts w:hint="eastAsia"/>
          <w:lang w:eastAsia="zh-CN"/>
        </w:rPr>
        <w:t>的基础知识</w:t>
      </w:r>
      <w:r w:rsidR="00054F9E">
        <w:rPr>
          <w:rFonts w:hint="eastAsia"/>
          <w:lang w:eastAsia="zh-CN"/>
        </w:rPr>
        <w:t>，程序怎么都弄</w:t>
      </w:r>
      <w:r w:rsidR="00054F9E" w:rsidRPr="00116EB1">
        <w:rPr>
          <w:rFonts w:hint="eastAsia"/>
          <w:lang w:eastAsia="zh-CN"/>
        </w:rPr>
        <w:t>不过去</w:t>
      </w:r>
      <w:r w:rsidR="00054F9E">
        <w:rPr>
          <w:rFonts w:hint="eastAsia"/>
          <w:lang w:eastAsia="zh-CN"/>
        </w:rPr>
        <w:t>，</w:t>
      </w:r>
      <w:r w:rsidR="00054F9E" w:rsidRPr="00116EB1">
        <w:rPr>
          <w:rFonts w:hint="eastAsia"/>
          <w:lang w:eastAsia="zh-CN"/>
        </w:rPr>
        <w:t>非常烦恼。</w:t>
      </w:r>
    </w:p>
    <w:p w:rsidR="00054F9E" w:rsidRDefault="00054F9E" w:rsidP="00054F9E">
      <w:pPr>
        <w:rPr>
          <w:lang w:eastAsia="zh-CN"/>
        </w:rPr>
      </w:pPr>
      <w:r>
        <w:rPr>
          <w:lang w:eastAsia="zh-CN"/>
        </w:rPr>
        <w:t>我突发一念，</w:t>
      </w:r>
      <w:r>
        <w:rPr>
          <w:rFonts w:hint="eastAsia"/>
          <w:lang w:eastAsia="zh-CN"/>
        </w:rPr>
        <w:t>我得给这个孩子写本书。</w:t>
      </w:r>
    </w:p>
    <w:p w:rsidR="00611608" w:rsidRDefault="00611608" w:rsidP="00054F9E">
      <w:pPr>
        <w:rPr>
          <w:lang w:eastAsia="zh-CN"/>
        </w:rPr>
      </w:pPr>
      <w:r>
        <w:rPr>
          <w:rFonts w:hint="eastAsia"/>
          <w:lang w:eastAsia="zh-CN"/>
        </w:rPr>
        <w:lastRenderedPageBreak/>
        <w:t>这本书也顺便</w:t>
      </w:r>
      <w:r w:rsidR="006C2858">
        <w:rPr>
          <w:rFonts w:hint="eastAsia"/>
          <w:lang w:eastAsia="zh-CN"/>
        </w:rPr>
        <w:t>写</w:t>
      </w:r>
      <w:r>
        <w:rPr>
          <w:rFonts w:hint="eastAsia"/>
          <w:lang w:eastAsia="zh-CN"/>
        </w:rPr>
        <w:t>给那位老哥吧。</w:t>
      </w:r>
    </w:p>
    <w:p w:rsidR="0033432E" w:rsidRDefault="0033432E" w:rsidP="0033432E">
      <w:pPr>
        <w:pStyle w:val="31"/>
        <w:rPr>
          <w:lang w:eastAsia="zh-CN"/>
        </w:rPr>
      </w:pPr>
      <w:bookmarkStart w:id="10" w:name="_Toc229732770"/>
      <w:bookmarkStart w:id="11" w:name="_Toc229753768"/>
      <w:r>
        <w:rPr>
          <w:lang w:eastAsia="zh-CN"/>
        </w:rPr>
        <w:t>那些想跟</w:t>
      </w:r>
      <w:r>
        <w:rPr>
          <w:lang w:eastAsia="zh-CN"/>
        </w:rPr>
        <w:t>AI</w:t>
      </w:r>
      <w:r>
        <w:rPr>
          <w:lang w:eastAsia="zh-CN"/>
        </w:rPr>
        <w:t>做朋友的朋友们</w:t>
      </w:r>
      <w:bookmarkEnd w:id="10"/>
      <w:bookmarkEnd w:id="11"/>
    </w:p>
    <w:p w:rsidR="00054F9E" w:rsidRPr="00054F9E" w:rsidRDefault="00611608" w:rsidP="00B61771">
      <w:pPr>
        <w:rPr>
          <w:lang w:eastAsia="zh-CN"/>
        </w:rPr>
      </w:pPr>
      <w:r>
        <w:rPr>
          <w:rFonts w:hint="eastAsia"/>
          <w:lang w:eastAsia="zh-CN"/>
        </w:rPr>
        <w:t>S</w:t>
      </w:r>
      <w:r>
        <w:rPr>
          <w:lang w:eastAsia="zh-CN"/>
        </w:rPr>
        <w:t>o</w:t>
      </w:r>
      <w:r>
        <w:rPr>
          <w:lang w:eastAsia="zh-CN"/>
        </w:rPr>
        <w:t>，</w:t>
      </w:r>
      <w:r>
        <w:rPr>
          <w:rFonts w:hint="eastAsia"/>
          <w:lang w:eastAsia="zh-CN"/>
        </w:rPr>
        <w:t>这本书是写给：</w:t>
      </w:r>
    </w:p>
    <w:p w:rsidR="00B61771" w:rsidRDefault="00B61771" w:rsidP="0026295C">
      <w:pPr>
        <w:pStyle w:val="aa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那些想用</w:t>
      </w:r>
      <w:r>
        <w:rPr>
          <w:lang w:eastAsia="zh-CN"/>
        </w:rPr>
        <w:t>AI</w:t>
      </w:r>
      <w:r>
        <w:rPr>
          <w:lang w:eastAsia="zh-CN"/>
        </w:rPr>
        <w:t>写代码，但又不太懂计算机基础的</w:t>
      </w:r>
      <w:r w:rsidR="00987B2B">
        <w:rPr>
          <w:lang w:eastAsia="zh-CN"/>
        </w:rPr>
        <w:t>普通</w:t>
      </w:r>
      <w:r>
        <w:rPr>
          <w:lang w:eastAsia="zh-CN"/>
        </w:rPr>
        <w:t>朋友。</w:t>
      </w:r>
    </w:p>
    <w:p w:rsidR="00B61771" w:rsidRDefault="00B61771" w:rsidP="0026295C">
      <w:pPr>
        <w:pStyle w:val="aa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那些</w:t>
      </w:r>
      <w:r>
        <w:rPr>
          <w:rFonts w:hint="eastAsia"/>
          <w:lang w:eastAsia="zh-CN"/>
        </w:rPr>
        <w:t>曾经</w:t>
      </w:r>
      <w:r>
        <w:rPr>
          <w:lang w:eastAsia="zh-CN"/>
        </w:rPr>
        <w:t>会用</w:t>
      </w:r>
      <w:r>
        <w:rPr>
          <w:lang w:eastAsia="zh-CN"/>
        </w:rPr>
        <w:t>AI</w:t>
      </w:r>
      <w:r>
        <w:rPr>
          <w:lang w:eastAsia="zh-CN"/>
        </w:rPr>
        <w:t>写代码，但</w:t>
      </w:r>
      <w:r>
        <w:rPr>
          <w:rFonts w:hint="eastAsia"/>
          <w:lang w:eastAsia="zh-CN"/>
        </w:rPr>
        <w:t>在新</w:t>
      </w:r>
      <w:r>
        <w:rPr>
          <w:lang w:eastAsia="zh-CN"/>
        </w:rPr>
        <w:t>时代掉队了的</w:t>
      </w:r>
      <w:r w:rsidR="0026295C">
        <w:rPr>
          <w:lang w:eastAsia="zh-CN"/>
        </w:rPr>
        <w:t>老</w:t>
      </w:r>
      <w:r w:rsidR="00987B2B">
        <w:rPr>
          <w:lang w:eastAsia="zh-CN"/>
        </w:rPr>
        <w:t>程序猿</w:t>
      </w:r>
      <w:r>
        <w:rPr>
          <w:lang w:eastAsia="zh-CN"/>
        </w:rPr>
        <w:t>朋友。</w:t>
      </w:r>
    </w:p>
    <w:p w:rsidR="00B61771" w:rsidRDefault="00B61771" w:rsidP="0026295C">
      <w:pPr>
        <w:pStyle w:val="aa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那些遇到报错就懵圈，只会反复问</w:t>
      </w:r>
      <w:r>
        <w:rPr>
          <w:lang w:eastAsia="zh-CN"/>
        </w:rPr>
        <w:t>AI</w:t>
      </w:r>
      <w:r>
        <w:rPr>
          <w:lang w:eastAsia="zh-CN"/>
        </w:rPr>
        <w:t>的朋友。</w:t>
      </w:r>
    </w:p>
    <w:p w:rsidR="00B61771" w:rsidRDefault="00B61771" w:rsidP="0026295C">
      <w:pPr>
        <w:pStyle w:val="aa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那些想学点计算机基础，但不想看枯燥教材的朋友。</w:t>
      </w:r>
    </w:p>
    <w:p w:rsidR="00B61771" w:rsidRDefault="00B61771" w:rsidP="00CD1F8E">
      <w:pPr>
        <w:pStyle w:val="31"/>
        <w:rPr>
          <w:lang w:eastAsia="zh-CN"/>
        </w:rPr>
      </w:pPr>
      <w:bookmarkStart w:id="12" w:name="_Toc229732771"/>
      <w:bookmarkStart w:id="13" w:name="_Toc229753769"/>
      <w:r>
        <w:rPr>
          <w:lang w:eastAsia="zh-CN"/>
        </w:rPr>
        <w:t>这本书讲什么？</w:t>
      </w:r>
      <w:bookmarkEnd w:id="12"/>
      <w:bookmarkEnd w:id="13"/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讲那些你在</w:t>
      </w:r>
      <w:r>
        <w:rPr>
          <w:lang w:eastAsia="zh-CN"/>
        </w:rPr>
        <w:t>AI</w:t>
      </w:r>
      <w:r>
        <w:rPr>
          <w:lang w:eastAsia="zh-CN"/>
        </w:rPr>
        <w:t>编程之前应该知道的事儿</w:t>
      </w:r>
      <w:r>
        <w:rPr>
          <w:lang w:eastAsia="zh-CN"/>
        </w:rPr>
        <w:t>——</w:t>
      </w:r>
      <w:r>
        <w:rPr>
          <w:lang w:eastAsia="zh-CN"/>
        </w:rPr>
        <w:t>计算机是啥、程序怎么跑、网络咋连的、数据咋存的、报错咋看、问题咋查</w:t>
      </w:r>
      <w:r>
        <w:rPr>
          <w:lang w:eastAsia="zh-CN"/>
        </w:rPr>
        <w:t>……</w:t>
      </w:r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不讲高深的，就讲基础的。基础打牢了，</w:t>
      </w:r>
      <w:r>
        <w:rPr>
          <w:lang w:eastAsia="zh-CN"/>
        </w:rPr>
        <w:t>AI</w:t>
      </w:r>
      <w:r>
        <w:rPr>
          <w:lang w:eastAsia="zh-CN"/>
        </w:rPr>
        <w:t>编程才能玩得转。</w:t>
      </w:r>
    </w:p>
    <w:p w:rsidR="0063715D" w:rsidRDefault="0063715D" w:rsidP="00B61771">
      <w:pPr>
        <w:rPr>
          <w:lang w:eastAsia="zh-CN"/>
        </w:rPr>
      </w:pPr>
      <w:r w:rsidRPr="0063715D">
        <w:rPr>
          <w:b/>
          <w:color w:val="0070C0"/>
          <w:lang w:eastAsia="zh-CN"/>
        </w:rPr>
        <w:t>最重要的：</w:t>
      </w:r>
      <w:r w:rsidRPr="0063715D">
        <w:rPr>
          <w:rFonts w:hint="eastAsia"/>
          <w:b/>
          <w:color w:val="0070C0"/>
          <w:lang w:eastAsia="zh-CN"/>
        </w:rPr>
        <w:t>帮你建立编程思维。</w:t>
      </w:r>
    </w:p>
    <w:p w:rsidR="00B61771" w:rsidRDefault="00B61771" w:rsidP="00CD1F8E">
      <w:pPr>
        <w:pStyle w:val="31"/>
        <w:rPr>
          <w:lang w:eastAsia="zh-CN"/>
        </w:rPr>
      </w:pPr>
      <w:bookmarkStart w:id="14" w:name="_Toc229732772"/>
      <w:bookmarkStart w:id="15" w:name="_Toc229753770"/>
      <w:r>
        <w:rPr>
          <w:lang w:eastAsia="zh-CN"/>
        </w:rPr>
        <w:t>这本书啥风格？</w:t>
      </w:r>
      <w:bookmarkEnd w:id="14"/>
      <w:bookmarkEnd w:id="15"/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简单、幽默、大白话，东北味儿，看着不累。</w:t>
      </w:r>
    </w:p>
    <w:p w:rsidR="00B61771" w:rsidRDefault="003F3119" w:rsidP="00B61771">
      <w:pPr>
        <w:rPr>
          <w:lang w:eastAsia="zh-CN"/>
        </w:rPr>
      </w:pPr>
      <w:r>
        <w:rPr>
          <w:lang w:eastAsia="zh-CN"/>
        </w:rPr>
        <w:t>没有公式推导，没有术语堆砌，就像跟你唠嗑一样，</w:t>
      </w:r>
      <w:r>
        <w:rPr>
          <w:rFonts w:hint="eastAsia"/>
          <w:lang w:eastAsia="zh-CN"/>
        </w:rPr>
        <w:t>但是，不太严谨，请注意。</w:t>
      </w:r>
    </w:p>
    <w:p w:rsidR="00B61771" w:rsidRDefault="00B61771" w:rsidP="00CD1F8E">
      <w:pPr>
        <w:pStyle w:val="31"/>
        <w:rPr>
          <w:lang w:eastAsia="zh-CN"/>
        </w:rPr>
      </w:pPr>
      <w:bookmarkStart w:id="16" w:name="_Toc229732773"/>
      <w:bookmarkStart w:id="17" w:name="_Toc229753771"/>
      <w:r>
        <w:rPr>
          <w:lang w:eastAsia="zh-CN"/>
        </w:rPr>
        <w:t>这本书有啥用？</w:t>
      </w:r>
      <w:bookmarkEnd w:id="16"/>
      <w:bookmarkEnd w:id="17"/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看完这本书，你用</w:t>
      </w:r>
      <w:r>
        <w:rPr>
          <w:lang w:eastAsia="zh-CN"/>
        </w:rPr>
        <w:t>AI</w:t>
      </w:r>
      <w:r>
        <w:rPr>
          <w:lang w:eastAsia="zh-CN"/>
        </w:rPr>
        <w:t>写代码的时候就能心里有数。</w:t>
      </w:r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给的代码，你能看懂；</w:t>
      </w:r>
      <w:r>
        <w:rPr>
          <w:lang w:eastAsia="zh-CN"/>
        </w:rPr>
        <w:t>AI</w:t>
      </w:r>
      <w:r>
        <w:rPr>
          <w:lang w:eastAsia="zh-CN"/>
        </w:rPr>
        <w:t>报的错，你能排查；</w:t>
      </w:r>
      <w:r>
        <w:rPr>
          <w:lang w:eastAsia="zh-CN"/>
        </w:rPr>
        <w:t>AI</w:t>
      </w:r>
      <w:r>
        <w:rPr>
          <w:lang w:eastAsia="zh-CN"/>
        </w:rPr>
        <w:t>给的方案，你能判断好不好。</w:t>
      </w:r>
    </w:p>
    <w:p w:rsidR="008A41CA" w:rsidRPr="008A41CA" w:rsidRDefault="008A41CA" w:rsidP="00262795">
      <w:pPr>
        <w:pStyle w:val="21"/>
        <w:rPr>
          <w:lang w:eastAsia="zh-CN"/>
        </w:rPr>
      </w:pPr>
      <w:bookmarkStart w:id="18" w:name="_Toc229753772"/>
      <w:r w:rsidRPr="008A41CA">
        <w:rPr>
          <w:lang w:eastAsia="zh-CN"/>
        </w:rPr>
        <w:t>这本书是咋写出来的</w:t>
      </w:r>
      <w:r>
        <w:rPr>
          <w:lang w:eastAsia="zh-CN"/>
        </w:rPr>
        <w:t>？</w:t>
      </w:r>
      <w:bookmarkEnd w:id="18"/>
    </w:p>
    <w:p w:rsidR="008A41CA" w:rsidRDefault="008A41CA" w:rsidP="008A41CA">
      <w:pPr>
        <w:rPr>
          <w:lang w:eastAsia="zh-CN"/>
        </w:rPr>
      </w:pPr>
      <w:r>
        <w:rPr>
          <w:lang w:eastAsia="zh-CN"/>
        </w:rPr>
        <w:t>这本书是在</w:t>
      </w:r>
      <w:r>
        <w:rPr>
          <w:lang w:eastAsia="zh-CN"/>
        </w:rPr>
        <w:t>AI</w:t>
      </w:r>
      <w:r>
        <w:rPr>
          <w:lang w:eastAsia="zh-CN"/>
        </w:rPr>
        <w:t>的辅助下写出来的。</w:t>
      </w:r>
    </w:p>
    <w:p w:rsidR="00116EB1" w:rsidRDefault="00624CC6" w:rsidP="008A41CA">
      <w:pPr>
        <w:rPr>
          <w:lang w:eastAsia="zh-CN"/>
        </w:rPr>
      </w:pPr>
      <w:r>
        <w:rPr>
          <w:rFonts w:hint="eastAsia"/>
          <w:lang w:eastAsia="zh-CN"/>
        </w:rPr>
        <w:t>在我决定给那个小伙子写一本书之后，</w:t>
      </w:r>
      <w:r w:rsidR="004F2C2F">
        <w:rPr>
          <w:rFonts w:hint="eastAsia"/>
          <w:lang w:eastAsia="zh-CN"/>
        </w:rPr>
        <w:t>我打开微信，</w:t>
      </w:r>
      <w:r w:rsidR="00007C6E">
        <w:rPr>
          <w:rFonts w:hint="eastAsia"/>
          <w:lang w:eastAsia="zh-CN"/>
        </w:rPr>
        <w:t>说了</w:t>
      </w:r>
      <w:r w:rsidR="008A41CA">
        <w:rPr>
          <w:rFonts w:hint="eastAsia"/>
          <w:lang w:eastAsia="zh-CN"/>
        </w:rPr>
        <w:t>二三百字，描述一下我想写一本什么样的书，然后</w:t>
      </w:r>
      <w:r w:rsidR="00116EB1">
        <w:rPr>
          <w:rFonts w:hint="eastAsia"/>
          <w:lang w:eastAsia="zh-CN"/>
        </w:rPr>
        <w:t>发给</w:t>
      </w:r>
      <w:r w:rsidR="00116EB1">
        <w:rPr>
          <w:rFonts w:hint="eastAsia"/>
          <w:lang w:eastAsia="zh-CN"/>
        </w:rPr>
        <w:t>AI</w:t>
      </w:r>
      <w:r w:rsidR="00116EB1">
        <w:rPr>
          <w:rFonts w:hint="eastAsia"/>
          <w:lang w:eastAsia="zh-CN"/>
        </w:rPr>
        <w:t>（</w:t>
      </w:r>
      <w:r w:rsidR="00116EB1">
        <w:rPr>
          <w:rFonts w:hint="eastAsia"/>
          <w:lang w:eastAsia="zh-CN"/>
        </w:rPr>
        <w:t>Q</w:t>
      </w:r>
      <w:r w:rsidR="00116EB1">
        <w:rPr>
          <w:lang w:eastAsia="zh-CN"/>
        </w:rPr>
        <w:t>wenPaw + GLM5</w:t>
      </w:r>
      <w:r w:rsidR="00116EB1">
        <w:rPr>
          <w:rFonts w:hint="eastAsia"/>
          <w:lang w:eastAsia="zh-CN"/>
        </w:rPr>
        <w:t>）——写书开始了！</w:t>
      </w:r>
    </w:p>
    <w:p w:rsidR="00AB4C10" w:rsidRDefault="00116EB1" w:rsidP="008A41CA">
      <w:pPr>
        <w:rPr>
          <w:lang w:eastAsia="zh-CN"/>
        </w:rPr>
      </w:pPr>
      <w:r>
        <w:rPr>
          <w:lang w:eastAsia="zh-CN"/>
        </w:rPr>
        <w:t>AI</w:t>
      </w:r>
      <w:r w:rsidR="00513225">
        <w:rPr>
          <w:lang w:eastAsia="zh-CN"/>
        </w:rPr>
        <w:t>马上</w:t>
      </w:r>
      <w:r w:rsidR="008A41CA">
        <w:rPr>
          <w:lang w:eastAsia="zh-CN"/>
        </w:rPr>
        <w:t>列</w:t>
      </w:r>
      <w:r w:rsidR="00513225">
        <w:rPr>
          <w:lang w:eastAsia="zh-CN"/>
        </w:rPr>
        <w:t>了一个</w:t>
      </w:r>
      <w:r w:rsidR="00AB4C10">
        <w:rPr>
          <w:lang w:eastAsia="zh-CN"/>
        </w:rPr>
        <w:t>提纲。</w:t>
      </w:r>
    </w:p>
    <w:p w:rsidR="00AB4C10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lastRenderedPageBreak/>
        <w:t>我对提纲</w:t>
      </w:r>
      <w:r w:rsidR="00AB4C10">
        <w:rPr>
          <w:rFonts w:hint="eastAsia"/>
          <w:lang w:eastAsia="zh-CN"/>
        </w:rPr>
        <w:t>提了一些要求。</w:t>
      </w:r>
    </w:p>
    <w:p w:rsidR="00AB4C10" w:rsidRDefault="008A41CA" w:rsidP="008A41CA">
      <w:pPr>
        <w:rPr>
          <w:lang w:eastAsia="zh-CN"/>
        </w:rPr>
      </w:pPr>
      <w:r>
        <w:rPr>
          <w:lang w:eastAsia="zh-CN"/>
        </w:rPr>
        <w:t>AI</w:t>
      </w:r>
      <w:r w:rsidR="00AB4C10">
        <w:rPr>
          <w:lang w:eastAsia="zh-CN"/>
        </w:rPr>
        <w:t>先</w:t>
      </w:r>
      <w:r>
        <w:rPr>
          <w:lang w:eastAsia="zh-CN"/>
        </w:rPr>
        <w:t>写</w:t>
      </w:r>
      <w:r w:rsidR="00AB4C10">
        <w:rPr>
          <w:lang w:eastAsia="zh-CN"/>
        </w:rPr>
        <w:t>了</w:t>
      </w:r>
      <w:r>
        <w:rPr>
          <w:lang w:eastAsia="zh-CN"/>
        </w:rPr>
        <w:t>初稿，</w:t>
      </w:r>
      <w:r w:rsidR="00AB4C10">
        <w:rPr>
          <w:lang w:eastAsia="zh-CN"/>
        </w:rPr>
        <w:t>用了大约</w:t>
      </w:r>
      <w:r w:rsidR="00AB4C10">
        <w:rPr>
          <w:rFonts w:hint="eastAsia"/>
          <w:lang w:eastAsia="zh-CN"/>
        </w:rPr>
        <w:t>1</w:t>
      </w:r>
      <w:r w:rsidR="00AB4C10">
        <w:rPr>
          <w:lang w:eastAsia="zh-CN"/>
        </w:rPr>
        <w:t>0</w:t>
      </w:r>
      <w:r w:rsidR="00AB4C10">
        <w:rPr>
          <w:lang w:eastAsia="zh-CN"/>
        </w:rPr>
        <w:t>分钟，写了大约</w:t>
      </w:r>
      <w:r w:rsidR="00C43A88">
        <w:rPr>
          <w:lang w:eastAsia="zh-CN"/>
        </w:rPr>
        <w:t>4</w:t>
      </w:r>
      <w:r w:rsidR="00AB4C10">
        <w:rPr>
          <w:rFonts w:hint="eastAsia"/>
          <w:lang w:eastAsia="zh-CN"/>
        </w:rPr>
        <w:t>万字，</w:t>
      </w:r>
      <w:r w:rsidR="00AB4C10">
        <w:rPr>
          <w:rFonts w:hint="eastAsia"/>
          <w:lang w:eastAsia="zh-CN"/>
        </w:rPr>
        <w:t>M</w:t>
      </w:r>
      <w:r w:rsidR="00AB4C10">
        <w:rPr>
          <w:lang w:eastAsia="zh-CN"/>
        </w:rPr>
        <w:t>arkDown</w:t>
      </w:r>
      <w:r w:rsidR="00AB4C10">
        <w:rPr>
          <w:lang w:eastAsia="zh-CN"/>
        </w:rPr>
        <w:t>格式</w:t>
      </w:r>
      <w:r w:rsidR="00AB4C10">
        <w:rPr>
          <w:rFonts w:hint="eastAsia"/>
          <w:lang w:eastAsia="zh-CN"/>
        </w:rPr>
        <w:t>。</w:t>
      </w:r>
    </w:p>
    <w:p w:rsidR="00AB4C10" w:rsidRDefault="00AB4C10" w:rsidP="008A41CA">
      <w:pPr>
        <w:rPr>
          <w:lang w:eastAsia="zh-CN"/>
        </w:rPr>
      </w:pPr>
      <w:r>
        <w:rPr>
          <w:rFonts w:hint="eastAsia"/>
          <w:lang w:eastAsia="zh-CN"/>
        </w:rPr>
        <w:t>我让他转成</w:t>
      </w:r>
      <w:r>
        <w:rPr>
          <w:rFonts w:hint="eastAsia"/>
          <w:lang w:eastAsia="zh-CN"/>
        </w:rPr>
        <w:t>Word</w:t>
      </w:r>
      <w:r>
        <w:rPr>
          <w:rFonts w:hint="eastAsia"/>
          <w:lang w:eastAsia="zh-CN"/>
        </w:rPr>
        <w:t>格式发给我。</w:t>
      </w:r>
    </w:p>
    <w:p w:rsidR="00AB4C10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分钟后我收到了</w:t>
      </w:r>
      <w:r>
        <w:rPr>
          <w:rFonts w:hint="eastAsia"/>
          <w:lang w:eastAsia="zh-CN"/>
        </w:rPr>
        <w:t>Word</w:t>
      </w:r>
      <w:r>
        <w:rPr>
          <w:rFonts w:hint="eastAsia"/>
          <w:lang w:eastAsia="zh-CN"/>
        </w:rPr>
        <w:t>格式的文档。</w:t>
      </w:r>
    </w:p>
    <w:p w:rsidR="00C43A88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t>我用</w:t>
      </w:r>
      <w:r>
        <w:rPr>
          <w:rFonts w:hint="eastAsia"/>
          <w:lang w:eastAsia="zh-CN"/>
        </w:rPr>
        <w:t>10</w:t>
      </w:r>
      <w:r>
        <w:rPr>
          <w:rFonts w:hint="eastAsia"/>
          <w:lang w:eastAsia="zh-CN"/>
        </w:rPr>
        <w:t>分钟左右浏览了这个文档。</w:t>
      </w:r>
    </w:p>
    <w:p w:rsidR="00C43A88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t>我又提出了一些要求。</w:t>
      </w:r>
    </w:p>
    <w:p w:rsidR="00C43A88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重新编写。</w:t>
      </w:r>
    </w:p>
    <w:p w:rsidR="0029209E" w:rsidRDefault="0029209E" w:rsidP="008A41CA">
      <w:pPr>
        <w:rPr>
          <w:lang w:eastAsia="zh-CN"/>
        </w:rPr>
      </w:pP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分钟后，新版出来了，就是现在</w:t>
      </w:r>
      <w:r>
        <w:rPr>
          <w:rFonts w:hint="eastAsia"/>
          <w:lang w:eastAsia="zh-CN"/>
        </w:rPr>
        <w:t>你看到</w:t>
      </w:r>
      <w:r>
        <w:rPr>
          <w:lang w:eastAsia="zh-CN"/>
        </w:rPr>
        <w:t>的这个</w:t>
      </w:r>
      <w:r>
        <w:rPr>
          <w:lang w:eastAsia="zh-CN"/>
        </w:rPr>
        <w:t>Word</w:t>
      </w:r>
      <w:r>
        <w:rPr>
          <w:lang w:eastAsia="zh-CN"/>
        </w:rPr>
        <w:t>文档。</w:t>
      </w:r>
    </w:p>
    <w:p w:rsidR="0029209E" w:rsidRPr="00AB4C10" w:rsidRDefault="0029209E" w:rsidP="0029209E">
      <w:pPr>
        <w:rPr>
          <w:b/>
          <w:lang w:eastAsia="zh-CN"/>
        </w:rPr>
      </w:pPr>
      <w:r w:rsidRPr="00AB4C10">
        <w:rPr>
          <w:rFonts w:hint="eastAsia"/>
          <w:b/>
          <w:lang w:eastAsia="zh-CN"/>
        </w:rPr>
        <w:t>上</w:t>
      </w:r>
      <w:r>
        <w:rPr>
          <w:rFonts w:hint="eastAsia"/>
          <w:b/>
          <w:lang w:eastAsia="zh-CN"/>
        </w:rPr>
        <w:t>面</w:t>
      </w:r>
      <w:r w:rsidRPr="00AB4C10">
        <w:rPr>
          <w:rFonts w:hint="eastAsia"/>
          <w:b/>
          <w:lang w:eastAsia="zh-CN"/>
        </w:rPr>
        <w:t>我与</w:t>
      </w:r>
      <w:r w:rsidRPr="00AB4C10">
        <w:rPr>
          <w:rFonts w:hint="eastAsia"/>
          <w:b/>
          <w:lang w:eastAsia="zh-CN"/>
        </w:rPr>
        <w:t>AI</w:t>
      </w:r>
      <w:r>
        <w:rPr>
          <w:rFonts w:hint="eastAsia"/>
          <w:b/>
          <w:lang w:eastAsia="zh-CN"/>
        </w:rPr>
        <w:t>的整个</w:t>
      </w:r>
      <w:r w:rsidRPr="00AB4C10">
        <w:rPr>
          <w:rFonts w:hint="eastAsia"/>
          <w:b/>
          <w:lang w:eastAsia="zh-CN"/>
        </w:rPr>
        <w:t>互动都是通过微信进行的，直到现在我用电脑对这个</w:t>
      </w:r>
      <w:r w:rsidRPr="00AB4C10">
        <w:rPr>
          <w:rFonts w:hint="eastAsia"/>
          <w:b/>
          <w:lang w:eastAsia="zh-CN"/>
        </w:rPr>
        <w:t>Word</w:t>
      </w:r>
      <w:r w:rsidRPr="00AB4C10">
        <w:rPr>
          <w:rFonts w:hint="eastAsia"/>
          <w:b/>
          <w:lang w:eastAsia="zh-CN"/>
        </w:rPr>
        <w:t>文件进行修改和审定。</w:t>
      </w:r>
    </w:p>
    <w:p w:rsidR="00C73DCB" w:rsidRDefault="008A41CA" w:rsidP="008A41CA">
      <w:pPr>
        <w:rPr>
          <w:lang w:eastAsia="zh-CN"/>
        </w:rPr>
      </w:pPr>
      <w:r>
        <w:rPr>
          <w:lang w:eastAsia="zh-CN"/>
        </w:rPr>
        <w:t>我</w:t>
      </w:r>
      <w:r w:rsidR="0029209E">
        <w:rPr>
          <w:rFonts w:hint="eastAsia"/>
          <w:lang w:eastAsia="zh-CN"/>
        </w:rPr>
        <w:t>在电脑上</w:t>
      </w:r>
      <w:r>
        <w:rPr>
          <w:lang w:eastAsia="zh-CN"/>
        </w:rPr>
        <w:t>一节一节</w:t>
      </w:r>
      <w:r w:rsidR="00AA2FF0">
        <w:rPr>
          <w:lang w:eastAsia="zh-CN"/>
        </w:rPr>
        <w:t>看、</w:t>
      </w:r>
      <w:r>
        <w:rPr>
          <w:lang w:eastAsia="zh-CN"/>
        </w:rPr>
        <w:t>改，</w:t>
      </w:r>
      <w:r w:rsidR="00AA2FF0">
        <w:rPr>
          <w:lang w:eastAsia="zh-CN"/>
        </w:rPr>
        <w:t>有</w:t>
      </w:r>
      <w:r w:rsidR="00D40135">
        <w:rPr>
          <w:lang w:eastAsia="zh-CN"/>
        </w:rPr>
        <w:t xml:space="preserve"> </w:t>
      </w:r>
      <w:r>
        <w:rPr>
          <w:lang w:eastAsia="zh-CN"/>
        </w:rPr>
        <w:t>AI</w:t>
      </w:r>
      <w:r>
        <w:rPr>
          <w:lang w:eastAsia="zh-CN"/>
        </w:rPr>
        <w:t>帮我润色，</w:t>
      </w:r>
      <w:r w:rsidR="00D40135">
        <w:rPr>
          <w:rFonts w:hint="eastAsia"/>
          <w:lang w:eastAsia="zh-CN"/>
        </w:rPr>
        <w:t>听着我让</w:t>
      </w:r>
      <w:r w:rsidR="00D40135">
        <w:rPr>
          <w:lang w:eastAsia="zh-CN"/>
        </w:rPr>
        <w:t>AI</w:t>
      </w:r>
      <w:r w:rsidR="00D40135">
        <w:rPr>
          <w:lang w:eastAsia="zh-CN"/>
        </w:rPr>
        <w:t>生成的歌曲《天堂的密码》，还有</w:t>
      </w:r>
      <w:r w:rsidR="00CD1F8E">
        <w:rPr>
          <w:lang w:eastAsia="zh-CN"/>
        </w:rPr>
        <w:t>老同学春阳大哥用</w:t>
      </w:r>
      <w:r w:rsidR="00CD1F8E">
        <w:rPr>
          <w:lang w:eastAsia="zh-CN"/>
        </w:rPr>
        <w:t>AI</w:t>
      </w:r>
      <w:r w:rsidR="00CD1F8E">
        <w:rPr>
          <w:lang w:eastAsia="zh-CN"/>
        </w:rPr>
        <w:t>创作的</w:t>
      </w:r>
      <w:r w:rsidR="00D40135">
        <w:rPr>
          <w:lang w:eastAsia="zh-CN"/>
        </w:rPr>
        <w:t>《听诊大地的人》</w:t>
      </w:r>
      <w:r>
        <w:rPr>
          <w:lang w:eastAsia="zh-CN"/>
        </w:rPr>
        <w:t>。</w:t>
      </w:r>
    </w:p>
    <w:p w:rsidR="00BA1612" w:rsidRPr="00BA1612" w:rsidRDefault="00BA1612" w:rsidP="00262795">
      <w:pPr>
        <w:pStyle w:val="21"/>
        <w:rPr>
          <w:lang w:eastAsia="zh-CN"/>
        </w:rPr>
      </w:pPr>
      <w:bookmarkStart w:id="19" w:name="_Toc229753773"/>
      <w:r w:rsidRPr="00BA1612">
        <w:rPr>
          <w:lang w:eastAsia="zh-CN"/>
        </w:rPr>
        <w:t>这本书</w:t>
      </w:r>
      <w:r w:rsidR="00B82BD1">
        <w:rPr>
          <w:lang w:eastAsia="zh-CN"/>
        </w:rPr>
        <w:t>需要仔细看么</w:t>
      </w:r>
      <w:r w:rsidR="00262795">
        <w:rPr>
          <w:lang w:eastAsia="zh-CN"/>
        </w:rPr>
        <w:t>？</w:t>
      </w:r>
      <w:bookmarkEnd w:id="19"/>
    </w:p>
    <w:p w:rsidR="00B82BD1" w:rsidRDefault="00B82BD1" w:rsidP="00BA1612">
      <w:pPr>
        <w:rPr>
          <w:lang w:eastAsia="zh-CN"/>
        </w:rPr>
      </w:pPr>
      <w:r>
        <w:rPr>
          <w:lang w:eastAsia="zh-CN"/>
        </w:rPr>
        <w:t>阿色认为，不需要。</w:t>
      </w:r>
    </w:p>
    <w:p w:rsidR="00B82BD1" w:rsidRDefault="00B82BD1" w:rsidP="00BA1612">
      <w:pPr>
        <w:rPr>
          <w:lang w:eastAsia="zh-CN"/>
        </w:rPr>
      </w:pPr>
      <w:r>
        <w:rPr>
          <w:rFonts w:hint="eastAsia"/>
          <w:lang w:eastAsia="zh-CN"/>
        </w:rPr>
        <w:t>当然如果你想仔细看，也没人拦着你。</w:t>
      </w:r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这本书是个入门扫盲读物，不是教材，不是参考书，也不是速成秘籍。</w:t>
      </w:r>
    </w:p>
    <w:p w:rsidR="00A3743D" w:rsidRDefault="00A3743D" w:rsidP="00BA1612">
      <w:pPr>
        <w:rPr>
          <w:lang w:eastAsia="zh-CN"/>
        </w:rPr>
      </w:pPr>
      <w:r>
        <w:rPr>
          <w:rFonts w:hint="eastAsia"/>
          <w:lang w:eastAsia="zh-CN"/>
        </w:rPr>
        <w:t>阿色</w:t>
      </w:r>
      <w:r w:rsidR="00E27B50">
        <w:rPr>
          <w:rFonts w:hint="eastAsia"/>
          <w:lang w:eastAsia="zh-CN"/>
        </w:rPr>
        <w:t>先要提醒你，这本书可能存在</w:t>
      </w:r>
      <w:r w:rsidRPr="00A3743D">
        <w:rPr>
          <w:rFonts w:hint="eastAsia"/>
          <w:lang w:eastAsia="zh-CN"/>
        </w:rPr>
        <w:t>细节上的错误。</w:t>
      </w:r>
      <w:r>
        <w:rPr>
          <w:rFonts w:hint="eastAsia"/>
          <w:lang w:eastAsia="zh-CN"/>
        </w:rPr>
        <w:t>一是，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生成的东西不能保证全部正确；二是，阿色</w:t>
      </w:r>
      <w:r w:rsidR="00E27B50">
        <w:rPr>
          <w:rFonts w:hint="eastAsia"/>
          <w:lang w:eastAsia="zh-CN"/>
        </w:rPr>
        <w:t>对</w:t>
      </w:r>
      <w:r>
        <w:rPr>
          <w:rFonts w:hint="eastAsia"/>
          <w:lang w:eastAsia="zh-CN"/>
        </w:rPr>
        <w:t>很多新东西也已经不太懂了</w:t>
      </w:r>
      <w:r w:rsidR="00E27B50">
        <w:rPr>
          <w:rFonts w:hint="eastAsia"/>
          <w:lang w:eastAsia="zh-CN"/>
        </w:rPr>
        <w:t>，不能保证完全纠正</w:t>
      </w:r>
      <w:r w:rsidR="00E27B50">
        <w:rPr>
          <w:rFonts w:hint="eastAsia"/>
          <w:lang w:eastAsia="zh-CN"/>
        </w:rPr>
        <w:t>AI</w:t>
      </w:r>
      <w:r w:rsidR="00E27B50">
        <w:rPr>
          <w:rFonts w:hint="eastAsia"/>
          <w:lang w:eastAsia="zh-CN"/>
        </w:rPr>
        <w:t>的错误。</w:t>
      </w:r>
    </w:p>
    <w:p w:rsidR="00E27B50" w:rsidRDefault="00E27B50" w:rsidP="00BA1612">
      <w:pPr>
        <w:rPr>
          <w:lang w:eastAsia="zh-CN"/>
        </w:rPr>
      </w:pPr>
      <w:r>
        <w:rPr>
          <w:rFonts w:hint="eastAsia"/>
          <w:lang w:eastAsia="zh-CN"/>
        </w:rPr>
        <w:t>但是，</w:t>
      </w:r>
      <w:r w:rsidR="00B82BD1">
        <w:rPr>
          <w:rFonts w:hint="eastAsia"/>
          <w:lang w:eastAsia="zh-CN"/>
        </w:rPr>
        <w:t>大系统观讲全息思维，</w:t>
      </w:r>
      <w:r>
        <w:rPr>
          <w:rFonts w:hint="eastAsia"/>
          <w:lang w:eastAsia="zh-CN"/>
        </w:rPr>
        <w:t>局部的小问题不影响系统的整体功能。</w:t>
      </w:r>
    </w:p>
    <w:p w:rsidR="00B82BD1" w:rsidRDefault="00B82BD1" w:rsidP="00BA1612">
      <w:pPr>
        <w:rPr>
          <w:lang w:eastAsia="zh-CN"/>
        </w:rPr>
      </w:pPr>
      <w:r>
        <w:rPr>
          <w:rFonts w:hint="eastAsia"/>
          <w:lang w:eastAsia="zh-CN"/>
        </w:rPr>
        <w:t>建议你先浏览一遍再说。</w:t>
      </w:r>
    </w:p>
    <w:p w:rsidR="00BA1612" w:rsidRDefault="00BA1612" w:rsidP="00BA1612">
      <w:r>
        <w:rPr>
          <w:rFonts w:ascii="宋体" w:hAnsi="宋体"/>
          <w:b/>
        </w:rPr>
        <w:t>你可以：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通读一遍，对计算机基础知识有个整体了解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lastRenderedPageBreak/>
        <w:t>遇到不懂的概念，</w:t>
      </w:r>
      <w:r w:rsidR="00D014D1">
        <w:rPr>
          <w:rFonts w:hint="eastAsia"/>
          <w:lang w:eastAsia="zh-CN"/>
        </w:rPr>
        <w:t>问问</w:t>
      </w:r>
      <w:r w:rsidR="00D014D1">
        <w:rPr>
          <w:lang w:eastAsia="zh-CN"/>
        </w:rPr>
        <w:t>豆包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结合</w:t>
      </w:r>
      <w:r>
        <w:rPr>
          <w:lang w:eastAsia="zh-CN"/>
        </w:rPr>
        <w:t>AI</w:t>
      </w:r>
      <w:r>
        <w:rPr>
          <w:lang w:eastAsia="zh-CN"/>
        </w:rPr>
        <w:t>编程实践，边写代码边理解原理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推荐给同样想学</w:t>
      </w:r>
      <w:r>
        <w:rPr>
          <w:lang w:eastAsia="zh-CN"/>
        </w:rPr>
        <w:t>AI</w:t>
      </w:r>
      <w:r>
        <w:rPr>
          <w:lang w:eastAsia="zh-CN"/>
        </w:rPr>
        <w:t>编程的朋友</w:t>
      </w:r>
    </w:p>
    <w:p w:rsidR="00BA1612" w:rsidRDefault="00BA1612" w:rsidP="00BA1612">
      <w:r>
        <w:rPr>
          <w:rFonts w:ascii="宋体" w:hAnsi="宋体"/>
          <w:b/>
        </w:rPr>
        <w:t>你不应该：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指望看完就能成为编程高手</w:t>
      </w:r>
    </w:p>
    <w:p w:rsidR="00BA1612" w:rsidRDefault="00D014D1" w:rsidP="00BA1612">
      <w:pPr>
        <w:pStyle w:val="a0"/>
        <w:rPr>
          <w:lang w:eastAsia="zh-CN"/>
        </w:rPr>
      </w:pPr>
      <w:r>
        <w:rPr>
          <w:lang w:eastAsia="zh-CN"/>
        </w:rPr>
        <w:t>把它当教材</w:t>
      </w:r>
      <w:r w:rsidR="00BA1612">
        <w:rPr>
          <w:lang w:eastAsia="zh-CN"/>
        </w:rPr>
        <w:t>，里面没有考试重点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期望学到具体的编程技巧，那些得自己练</w:t>
      </w:r>
      <w:r w:rsidR="00E27B50">
        <w:rPr>
          <w:lang w:eastAsia="zh-CN"/>
        </w:rPr>
        <w:t>，这个只是前奏</w:t>
      </w:r>
    </w:p>
    <w:p w:rsidR="00BA1612" w:rsidRPr="00BA1612" w:rsidRDefault="00D014D1" w:rsidP="00262795">
      <w:pPr>
        <w:pStyle w:val="21"/>
        <w:rPr>
          <w:lang w:eastAsia="zh-CN"/>
        </w:rPr>
      </w:pPr>
      <w:bookmarkStart w:id="20" w:name="_Toc229753774"/>
      <w:r>
        <w:rPr>
          <w:lang w:eastAsia="zh-CN"/>
        </w:rPr>
        <w:t>再</w:t>
      </w:r>
      <w:r w:rsidR="00BA1612" w:rsidRPr="00BA1612">
        <w:rPr>
          <w:lang w:eastAsia="zh-CN"/>
        </w:rPr>
        <w:t>唠两句</w:t>
      </w:r>
      <w:r w:rsidR="00002540">
        <w:rPr>
          <w:lang w:eastAsia="zh-CN"/>
        </w:rPr>
        <w:t>儿</w:t>
      </w:r>
      <w:bookmarkEnd w:id="20"/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这本书，是一个老程序员的碎碎念。</w:t>
      </w:r>
    </w:p>
    <w:p w:rsidR="001C3467" w:rsidRDefault="00BA1612" w:rsidP="00BA1612">
      <w:pPr>
        <w:rPr>
          <w:lang w:eastAsia="zh-CN"/>
        </w:rPr>
      </w:pPr>
      <w:r>
        <w:rPr>
          <w:lang w:eastAsia="zh-CN"/>
        </w:rPr>
        <w:t>我写得不深，但都是我觉得重要的东西。</w:t>
      </w:r>
    </w:p>
    <w:p w:rsidR="001C3467" w:rsidRDefault="00BA1612" w:rsidP="00BA1612">
      <w:pPr>
        <w:rPr>
          <w:lang w:eastAsia="zh-CN"/>
        </w:rPr>
      </w:pPr>
      <w:r>
        <w:rPr>
          <w:lang w:eastAsia="zh-CN"/>
        </w:rPr>
        <w:t>我写得比较白话，因为我觉得技术不应该只有专家能懂。</w:t>
      </w:r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我写得带点东北味儿，因为我是东北人，这么写比较自然。</w:t>
      </w:r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如果这本书能帮你少走点弯路，能让你用</w:t>
      </w:r>
      <w:r>
        <w:rPr>
          <w:lang w:eastAsia="zh-CN"/>
        </w:rPr>
        <w:t>AI</w:t>
      </w:r>
      <w:r>
        <w:rPr>
          <w:lang w:eastAsia="zh-CN"/>
        </w:rPr>
        <w:t>写代码的时候更有底气，那就值了。</w:t>
      </w:r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来吧，咱们开始。</w:t>
      </w:r>
    </w:p>
    <w:p w:rsidR="00BA1612" w:rsidRDefault="00BA1612" w:rsidP="008A41CA">
      <w:pPr>
        <w:rPr>
          <w:lang w:eastAsia="zh-CN"/>
        </w:rPr>
        <w:sectPr w:rsidR="00BA1612" w:rsidSect="00766044">
          <w:footerReference w:type="default" r:id="rId13"/>
          <w:footerReference w:type="first" r:id="rId14"/>
          <w:pgSz w:w="12240" w:h="15840"/>
          <w:pgMar w:top="1440" w:right="1800" w:bottom="1440" w:left="1800" w:header="720" w:footer="720" w:gutter="0"/>
          <w:pgNumType w:fmt="upperRoman" w:start="1"/>
          <w:cols w:space="720"/>
          <w:titlePg/>
          <w:docGrid w:linePitch="360"/>
        </w:sectPr>
      </w:pPr>
    </w:p>
    <w:sdt>
      <w:sdtPr>
        <w:rPr>
          <w:rFonts w:asciiTheme="minorHAnsi" w:eastAsia="宋体" w:hAnsiTheme="minorHAnsi" w:cstheme="minorBidi"/>
          <w:b w:val="0"/>
          <w:bCs w:val="0"/>
          <w:sz w:val="24"/>
          <w:szCs w:val="22"/>
          <w:lang w:val="zh-CN" w:eastAsia="en-US"/>
        </w:rPr>
        <w:id w:val="-1586454318"/>
        <w:docPartObj>
          <w:docPartGallery w:val="Table of Contents"/>
          <w:docPartUnique/>
        </w:docPartObj>
      </w:sdtPr>
      <w:sdtEndPr/>
      <w:sdtContent>
        <w:p w:rsidR="00044A4A" w:rsidRDefault="00C27588" w:rsidP="00324718">
          <w:pPr>
            <w:pStyle w:val="TOC"/>
            <w:rPr>
              <w:noProof/>
            </w:rPr>
          </w:pPr>
          <w:r w:rsidRPr="00044A4A">
            <w:rPr>
              <w:spacing w:val="866"/>
              <w:fitText w:val="1732" w:id="-445405952"/>
              <w:lang w:val="zh-CN"/>
            </w:rPr>
            <w:t>目</w:t>
          </w:r>
          <w:r w:rsidRPr="00044A4A">
            <w:rPr>
              <w:fitText w:val="1732" w:id="-445405952"/>
              <w:lang w:val="zh-CN"/>
            </w:rPr>
            <w:t>录</w:t>
          </w:r>
          <w:r>
            <w:rPr>
              <w:lang w:val="zh-CN"/>
            </w:rPr>
            <w:fldChar w:fldCharType="begin"/>
          </w:r>
          <w:r>
            <w:rPr>
              <w:lang w:val="zh-CN"/>
            </w:rPr>
            <w:instrText xml:space="preserve"> TOC \o "1-3" \h \z \u </w:instrText>
          </w:r>
          <w:r>
            <w:rPr>
              <w:lang w:val="zh-CN"/>
            </w:rPr>
            <w:fldChar w:fldCharType="separate"/>
          </w:r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764" w:history="1">
            <w:r w:rsidR="00044A4A" w:rsidRPr="00044A4A">
              <w:rPr>
                <w:rStyle w:val="aff1"/>
                <w:rFonts w:hint="eastAsia"/>
              </w:rPr>
              <w:t>前言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_Toc229753764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I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65" w:history="1">
            <w:r w:rsidR="00044A4A" w:rsidRPr="004F2D0B">
              <w:rPr>
                <w:rStyle w:val="aff1"/>
                <w:rFonts w:hint="eastAsia"/>
              </w:rPr>
              <w:t>这本书写给谁？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_Toc229753765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I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66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一位依然怀揣梦想的老哥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_Toc229753766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I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67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一位初生牛犊不怕虎的小哥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_Toc229753767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I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68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那些想跟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做朋友的朋友们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_Toc229753768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II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2" w:history="1">
            <w:r w:rsidR="00044A4A" w:rsidRPr="004F2D0B">
              <w:rPr>
                <w:rStyle w:val="aff1"/>
                <w:rFonts w:hint="eastAsia"/>
              </w:rPr>
              <w:t>这本书是咋写出来的？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_Toc229753772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II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3" w:history="1">
            <w:r w:rsidR="00044A4A" w:rsidRPr="004F2D0B">
              <w:rPr>
                <w:rStyle w:val="aff1"/>
                <w:rFonts w:hint="eastAsia"/>
              </w:rPr>
              <w:t>这本书需要仔细看么？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_Toc229753773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III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4" w:history="1">
            <w:r w:rsidR="00044A4A" w:rsidRPr="004F2D0B">
              <w:rPr>
                <w:rStyle w:val="aff1"/>
                <w:rFonts w:hint="eastAsia"/>
              </w:rPr>
              <w:t>再唠两句儿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_Toc229753774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IV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775" w:history="1">
            <w:r w:rsidR="00044A4A" w:rsidRPr="004F2D0B">
              <w:rPr>
                <w:rStyle w:val="aff1"/>
                <w:rFonts w:hint="eastAsia"/>
              </w:rPr>
              <w:t>第一章：计算机软硬件的那点事儿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_Toc229753775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6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_Toc229753776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7" w:history="1">
            <w:r w:rsidR="00044A4A" w:rsidRPr="004F2D0B">
              <w:rPr>
                <w:rStyle w:val="aff1"/>
              </w:rPr>
              <w:t xml:space="preserve">1.1 </w:t>
            </w:r>
            <w:r w:rsidR="00044A4A" w:rsidRPr="004F2D0B">
              <w:rPr>
                <w:rStyle w:val="aff1"/>
                <w:rFonts w:hint="eastAsia"/>
              </w:rPr>
              <w:t>计算机能干啥，不能干啥？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_Toc229753777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78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、计算机不是神仙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_Toc229753778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79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、计算机能干啥？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_Toc229753779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0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、计算机不能干啥？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_Toc229753780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1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、人工智能也是计算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_Toc229753781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2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_Toc229753782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83" w:history="1">
            <w:r w:rsidR="00044A4A" w:rsidRPr="004F2D0B">
              <w:rPr>
                <w:rStyle w:val="aff1"/>
              </w:rPr>
              <w:t>1.2 CPU</w:t>
            </w:r>
            <w:r w:rsidR="00044A4A" w:rsidRPr="004F2D0B">
              <w:rPr>
                <w:rStyle w:val="aff1"/>
                <w:rFonts w:hint="eastAsia"/>
              </w:rPr>
              <w:t>、内存、硬盘、</w:t>
            </w:r>
            <w:r w:rsidR="00044A4A" w:rsidRPr="004F2D0B">
              <w:rPr>
                <w:rStyle w:val="aff1"/>
              </w:rPr>
              <w:t>GPU——</w:t>
            </w:r>
            <w:r w:rsidR="00044A4A" w:rsidRPr="004F2D0B">
              <w:rPr>
                <w:rStyle w:val="aff1"/>
                <w:rFonts w:hint="eastAsia"/>
              </w:rPr>
              <w:t>都是干啥的？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_Toc229753783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4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4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CPU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：大脑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_Toc229753784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5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、内存：工作台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_Toc229753785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6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、硬盘：仓库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_Toc229753786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7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GPU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：原本是个画画的高手，现在变成了人工智能大力士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_Toc229753787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8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、哥四个咋配合？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_Toc229753788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9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_Toc229753789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90" w:history="1">
            <w:r w:rsidR="00044A4A" w:rsidRPr="004F2D0B">
              <w:rPr>
                <w:rStyle w:val="aff1"/>
              </w:rPr>
              <w:t xml:space="preserve">1.3 </w:t>
            </w:r>
            <w:r w:rsidR="00044A4A" w:rsidRPr="004F2D0B">
              <w:rPr>
                <w:rStyle w:val="aff1"/>
                <w:rFonts w:hint="eastAsia"/>
              </w:rPr>
              <w:t>操作系统：计算机的大管家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_Toc229753790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1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、操作系统是干啥的？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_Toc229753791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2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操作系统管啥？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_Toc229753792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3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常见的操作系统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_Toc229753793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4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、选哪个操作系统？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_Toc229753794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5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_Toc229753795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96" w:history="1">
            <w:r w:rsidR="00044A4A" w:rsidRPr="004F2D0B">
              <w:rPr>
                <w:rStyle w:val="aff1"/>
              </w:rPr>
              <w:t xml:space="preserve">1.4 </w:t>
            </w:r>
            <w:r w:rsidR="00044A4A" w:rsidRPr="004F2D0B">
              <w:rPr>
                <w:rStyle w:val="aff1"/>
                <w:rFonts w:hint="eastAsia"/>
              </w:rPr>
              <w:t>软件是咋回事儿？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_Toc229753796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12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7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、软件是啥？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_Toc229753797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8" w:history="1">
            <w:r w:rsidR="00044A4A" w:rsidRPr="004F2D0B">
              <w:rPr>
                <w:rStyle w:val="aff1"/>
                <w:rFonts w:ascii="微软雅黑" w:eastAsia="微软雅黑" w:hAnsi="微软雅黑" w:cs="微软雅黑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ascii="微软雅黑" w:eastAsia="微软雅黑" w:hAnsi="微软雅黑" w:cs="微软雅黑" w:hint="eastAsia"/>
                <w:noProof/>
                <w:lang w:eastAsia="zh-CN"/>
              </w:rPr>
              <w:t>、软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件分几种？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_Toc229753798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9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、软件是咋来的？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_Toc229753799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0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、软件的运行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_Toc229753800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1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、为啥有的软件装不上？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_Toc229753801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2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_Toc229753802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03" w:history="1">
            <w:r w:rsidR="00044A4A" w:rsidRPr="004F2D0B">
              <w:rPr>
                <w:rStyle w:val="aff1"/>
              </w:rPr>
              <w:t xml:space="preserve">1.5 </w:t>
            </w:r>
            <w:r w:rsidR="00044A4A" w:rsidRPr="004F2D0B">
              <w:rPr>
                <w:rStyle w:val="aff1"/>
                <w:rFonts w:hint="eastAsia"/>
              </w:rPr>
              <w:t>计算机咋跟人交流：输入输出那些事儿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_Toc229753803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4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、人咋跟计算机说话？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_Toc229753804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5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、计算机咋跟人说话？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_Toc229753805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6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、标准输入输出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_Toc229753806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7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、重定向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_Toc229753807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8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_Toc229753808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09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_Toc229753809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810" w:history="1">
            <w:r w:rsidR="00044A4A" w:rsidRPr="004F2D0B">
              <w:rPr>
                <w:rStyle w:val="aff1"/>
                <w:rFonts w:hint="eastAsia"/>
              </w:rPr>
              <w:t>第二章：编程序的那点事儿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_Toc229753810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11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_Toc229753811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12" w:history="1">
            <w:r w:rsidR="00044A4A" w:rsidRPr="004F2D0B">
              <w:rPr>
                <w:rStyle w:val="aff1"/>
              </w:rPr>
              <w:t xml:space="preserve">2.1 </w:t>
            </w:r>
            <w:r w:rsidR="00044A4A" w:rsidRPr="004F2D0B">
              <w:rPr>
                <w:rStyle w:val="aff1"/>
                <w:rFonts w:hint="eastAsia"/>
              </w:rPr>
              <w:t>编程语言是个大家族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_Toc229753812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3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、啥是编程语言？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_Toc229753813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4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、编程语言的演变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_Toc229753814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5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、高级语言有啥好处？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_Toc229753815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6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、常见的高级语言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_Toc229753816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7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咋选语言？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_Toc229753817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8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_Toc229753818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19" w:history="1">
            <w:r w:rsidR="00044A4A" w:rsidRPr="004F2D0B">
              <w:rPr>
                <w:rStyle w:val="aff1"/>
              </w:rPr>
              <w:t xml:space="preserve">2.2 </w:t>
            </w:r>
            <w:r w:rsidR="00044A4A" w:rsidRPr="004F2D0B">
              <w:rPr>
                <w:rStyle w:val="aff1"/>
                <w:rFonts w:hint="eastAsia"/>
              </w:rPr>
              <w:t>代码咋变成行动的？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_Toc229753819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23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0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、写完代码就能跑吗？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_Toc229753820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1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、编译型语言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_Toc229753821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2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、解释型语言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_Toc229753822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3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中间派：</w:t>
            </w:r>
            <w:r w:rsidR="00044A4A" w:rsidRPr="004F2D0B">
              <w:rPr>
                <w:rStyle w:val="aff1"/>
                <w:noProof/>
              </w:rPr>
              <w:t>Java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_Toc229753823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4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、你的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代码咋运行？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_Toc229753824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5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_Toc229753825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26" w:history="1">
            <w:r w:rsidR="00044A4A" w:rsidRPr="004F2D0B">
              <w:rPr>
                <w:rStyle w:val="aff1"/>
              </w:rPr>
              <w:t xml:space="preserve">2.3 </w:t>
            </w:r>
            <w:r w:rsidR="00044A4A" w:rsidRPr="004F2D0B">
              <w:rPr>
                <w:rStyle w:val="aff1"/>
                <w:rFonts w:hint="eastAsia"/>
              </w:rPr>
              <w:t>变量、条件、循环、函数</w:t>
            </w:r>
            <w:r w:rsidR="00044A4A" w:rsidRPr="004F2D0B">
              <w:rPr>
                <w:rStyle w:val="aff1"/>
              </w:rPr>
              <w:t>——</w:t>
            </w:r>
            <w:r w:rsidR="00044A4A" w:rsidRPr="004F2D0B">
              <w:rPr>
                <w:rStyle w:val="aff1"/>
                <w:rFonts w:hint="eastAsia"/>
              </w:rPr>
              <w:t>编程就其实那么几下子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_Toc229753826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26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7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、编程的核心概念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_Toc229753827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8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、变量：给数据起个名字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_Toc229753828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9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、数据类型：数据有啥种类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_Toc229753829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0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、条件：让程序有判断力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_Toc229753830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28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1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、循环：让程序能重复干活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_Toc229753831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2" w:history="1">
            <w:r w:rsidR="00044A4A" w:rsidRPr="004F2D0B">
              <w:rPr>
                <w:rStyle w:val="aff1"/>
                <w:noProof/>
                <w:lang w:eastAsia="zh-CN"/>
              </w:rPr>
              <w:t>6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、函数：打包一段功能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_Toc229753832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3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_Toc229753833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34" w:history="1">
            <w:r w:rsidR="00044A4A" w:rsidRPr="004F2D0B">
              <w:rPr>
                <w:rStyle w:val="aff1"/>
              </w:rPr>
              <w:t xml:space="preserve">2.4 </w:t>
            </w:r>
            <w:r w:rsidR="00044A4A" w:rsidRPr="004F2D0B">
              <w:rPr>
                <w:rStyle w:val="aff1"/>
                <w:rFonts w:hint="eastAsia"/>
              </w:rPr>
              <w:t>程序是咋组织的？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_Toc229753834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33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5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、代码文件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_Toc229753835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6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、模块和包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_Toc229753836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7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库和框架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_Toc229753837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8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_Toc229753838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39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_Toc229753839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36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840" w:history="1">
            <w:r w:rsidR="00044A4A" w:rsidRPr="004F2D0B">
              <w:rPr>
                <w:rStyle w:val="aff1"/>
                <w:rFonts w:hint="eastAsia"/>
              </w:rPr>
              <w:t>第三章：数据、库和算法的那点事儿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_Toc229753840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37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41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_Toc229753841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37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42" w:history="1">
            <w:r w:rsidR="00044A4A" w:rsidRPr="004F2D0B">
              <w:rPr>
                <w:rStyle w:val="aff1"/>
              </w:rPr>
              <w:t xml:space="preserve">3.1 </w:t>
            </w:r>
            <w:r w:rsidR="00044A4A" w:rsidRPr="004F2D0B">
              <w:rPr>
                <w:rStyle w:val="aff1"/>
                <w:rFonts w:hint="eastAsia"/>
              </w:rPr>
              <w:t>啥都能变成数字！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_Toc229753842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37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3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、计算机的世界观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_Toc229753843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4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、二进制：计算机的语言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_Toc229753844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5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文字咋变成数字？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_Toc229753845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39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6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、图片咋变成数字？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_Toc229753846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7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、声音咋变成数字？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_Toc229753847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8" w:history="1">
            <w:r w:rsidR="00044A4A" w:rsidRPr="004F2D0B">
              <w:rPr>
                <w:rStyle w:val="aff1"/>
                <w:noProof/>
                <w:lang w:eastAsia="zh-CN"/>
              </w:rPr>
              <w:t>6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、视频咋变成数字？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_Toc229753848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9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_Toc229753849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50" w:history="1">
            <w:r w:rsidR="00044A4A" w:rsidRPr="004F2D0B">
              <w:rPr>
                <w:rStyle w:val="aff1"/>
              </w:rPr>
              <w:t xml:space="preserve">3.2 </w:t>
            </w:r>
            <w:r w:rsidR="00044A4A" w:rsidRPr="004F2D0B">
              <w:rPr>
                <w:rStyle w:val="aff1"/>
                <w:rFonts w:hint="eastAsia"/>
              </w:rPr>
              <w:t>文件格式那点秘密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_Toc229753850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43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1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、文件后缀名是干啥的？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_Toc229753851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2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、常见文件格式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_Toc229753852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3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、压缩文件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_Toc229753853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4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文件格式选择建议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_Toc229753854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5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_Toc229753855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56" w:history="1">
            <w:r w:rsidR="00044A4A" w:rsidRPr="004F2D0B">
              <w:rPr>
                <w:rStyle w:val="aff1"/>
              </w:rPr>
              <w:t xml:space="preserve">3.3 </w:t>
            </w:r>
            <w:r w:rsidR="00044A4A" w:rsidRPr="004F2D0B">
              <w:rPr>
                <w:rStyle w:val="aff1"/>
                <w:rFonts w:hint="eastAsia"/>
              </w:rPr>
              <w:t>数据库：比</w:t>
            </w:r>
            <w:r w:rsidR="00044A4A" w:rsidRPr="004F2D0B">
              <w:rPr>
                <w:rStyle w:val="aff1"/>
              </w:rPr>
              <w:t>Excel</w:t>
            </w:r>
            <w:r w:rsidR="00044A4A" w:rsidRPr="004F2D0B">
              <w:rPr>
                <w:rStyle w:val="aff1"/>
                <w:rFonts w:hint="eastAsia"/>
              </w:rPr>
              <w:t>高级的大表格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_Toc229753856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46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7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、啥是数据库？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_Toc229753857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8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、为啥需要数据库？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_Toc229753858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9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、关系型数据库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_Toc229753859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0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SQL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：和数据库对话的语言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_Toc229753860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1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、常见的关系型数据库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_Toc229753861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2" w:history="1">
            <w:r w:rsidR="00044A4A" w:rsidRPr="004F2D0B">
              <w:rPr>
                <w:rStyle w:val="aff1"/>
                <w:noProof/>
              </w:rPr>
              <w:t>6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NoSQL</w:t>
            </w:r>
            <w:r w:rsidR="00044A4A" w:rsidRPr="004F2D0B">
              <w:rPr>
                <w:rStyle w:val="aff1"/>
                <w:rFonts w:hint="eastAsia"/>
                <w:noProof/>
              </w:rPr>
              <w:t>数据库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_Toc229753862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49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3" w:history="1">
            <w:r w:rsidR="00044A4A" w:rsidRPr="004F2D0B">
              <w:rPr>
                <w:rStyle w:val="aff1"/>
                <w:noProof/>
                <w:lang w:eastAsia="zh-CN"/>
              </w:rPr>
              <w:t>7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JSON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和数据交换格式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_Toc229753863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4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_Toc229753864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65" w:history="1">
            <w:r w:rsidR="00044A4A" w:rsidRPr="004F2D0B">
              <w:rPr>
                <w:rStyle w:val="aff1"/>
              </w:rPr>
              <w:t xml:space="preserve">3.4 </w:t>
            </w:r>
            <w:r w:rsidR="00044A4A" w:rsidRPr="004F2D0B">
              <w:rPr>
                <w:rStyle w:val="aff1"/>
                <w:rFonts w:hint="eastAsia"/>
              </w:rPr>
              <w:t>数据结构和算法：程序员的内功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_Toc229753865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51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6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、啥是数据结构？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_Toc229753866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7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、啥是算法？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_Toc229753867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8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、算法复杂度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_Toc229753868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9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、你需要学吗？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_Toc229753869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0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_Toc229753870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71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_Toc229753871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55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872" w:history="1">
            <w:r w:rsidR="00044A4A" w:rsidRPr="004F2D0B">
              <w:rPr>
                <w:rStyle w:val="aff1"/>
                <w:rFonts w:hint="eastAsia"/>
              </w:rPr>
              <w:t>第四章：网络的那点事儿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_Toc229753872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57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73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_Toc229753873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57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74" w:history="1">
            <w:r w:rsidR="00044A4A" w:rsidRPr="004F2D0B">
              <w:rPr>
                <w:rStyle w:val="aff1"/>
              </w:rPr>
              <w:t xml:space="preserve">4.1 </w:t>
            </w:r>
            <w:r w:rsidR="00044A4A" w:rsidRPr="004F2D0B">
              <w:rPr>
                <w:rStyle w:val="aff1"/>
                <w:rFonts w:hint="eastAsia"/>
              </w:rPr>
              <w:t>两台电脑咋说话？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_Toc229753874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57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5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、网络的本质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_Toc229753875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6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、网络协议：电脑的</w:t>
            </w:r>
            <w:r w:rsidR="00044A4A" w:rsidRPr="004F2D0B">
              <w:rPr>
                <w:rStyle w:val="aff1"/>
                <w:noProof/>
                <w:lang w:eastAsia="zh-CN"/>
              </w:rPr>
              <w:t>"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语言</w:t>
            </w:r>
            <w:r w:rsidR="00044A4A" w:rsidRPr="004F2D0B">
              <w:rPr>
                <w:rStyle w:val="aff1"/>
                <w:noProof/>
                <w:lang w:eastAsia="zh-CN"/>
              </w:rPr>
              <w:t>"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_Toc229753876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7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、数据咋传输？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_Toc229753877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8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_Toc229753878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79" w:history="1">
            <w:r w:rsidR="00044A4A" w:rsidRPr="004F2D0B">
              <w:rPr>
                <w:rStyle w:val="aff1"/>
              </w:rPr>
              <w:t>4.2 IP</w:t>
            </w:r>
            <w:r w:rsidR="00044A4A" w:rsidRPr="004F2D0B">
              <w:rPr>
                <w:rStyle w:val="aff1"/>
                <w:rFonts w:hint="eastAsia"/>
              </w:rPr>
              <w:t>地址：网络世界的门牌号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_Toc229753879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59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0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</w:t>
            </w:r>
            <w:r w:rsidR="00044A4A" w:rsidRPr="004F2D0B">
              <w:rPr>
                <w:rStyle w:val="aff1"/>
                <w:noProof/>
                <w:lang w:eastAsia="zh-CN"/>
              </w:rPr>
              <w:t>IP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地址？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_Toc229753880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1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IP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地址长啥样？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_Toc229753881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59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2" w:history="1">
            <w:r w:rsidR="00044A4A" w:rsidRPr="004F2D0B">
              <w:rPr>
                <w:rStyle w:val="aff1"/>
                <w:noProof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IPv4</w:t>
            </w:r>
            <w:r w:rsidR="00044A4A" w:rsidRPr="004F2D0B">
              <w:rPr>
                <w:rStyle w:val="aff1"/>
                <w:rFonts w:hint="eastAsia"/>
                <w:noProof/>
              </w:rPr>
              <w:t>和</w:t>
            </w:r>
            <w:r w:rsidR="00044A4A" w:rsidRPr="004F2D0B">
              <w:rPr>
                <w:rStyle w:val="aff1"/>
                <w:noProof/>
              </w:rPr>
              <w:t>IPv6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_Toc229753882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3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、公网</w:t>
            </w:r>
            <w:r w:rsidR="00044A4A" w:rsidRPr="004F2D0B">
              <w:rPr>
                <w:rStyle w:val="aff1"/>
                <w:noProof/>
                <w:lang w:eastAsia="zh-CN"/>
              </w:rPr>
              <w:t>IP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和内网</w:t>
            </w:r>
            <w:r w:rsidR="00044A4A" w:rsidRPr="004F2D0B">
              <w:rPr>
                <w:rStyle w:val="aff1"/>
                <w:noProof/>
                <w:lang w:eastAsia="zh-CN"/>
              </w:rPr>
              <w:t>IP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_Toc229753883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4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、怎么查自己的</w:t>
            </w:r>
            <w:r w:rsidR="00044A4A" w:rsidRPr="004F2D0B">
              <w:rPr>
                <w:rStyle w:val="aff1"/>
                <w:noProof/>
                <w:lang w:eastAsia="zh-CN"/>
              </w:rPr>
              <w:t>IP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_Toc229753884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5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_Toc229753885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86" w:history="1">
            <w:r w:rsidR="00044A4A" w:rsidRPr="004F2D0B">
              <w:rPr>
                <w:rStyle w:val="aff1"/>
              </w:rPr>
              <w:t xml:space="preserve">4.3 </w:t>
            </w:r>
            <w:r w:rsidR="00044A4A" w:rsidRPr="004F2D0B">
              <w:rPr>
                <w:rStyle w:val="aff1"/>
                <w:rFonts w:hint="eastAsia"/>
              </w:rPr>
              <w:t>域名和</w:t>
            </w:r>
            <w:r w:rsidR="00044A4A" w:rsidRPr="004F2D0B">
              <w:rPr>
                <w:rStyle w:val="aff1"/>
              </w:rPr>
              <w:t>DNS</w:t>
            </w:r>
            <w:r w:rsidR="00044A4A" w:rsidRPr="004F2D0B">
              <w:rPr>
                <w:rStyle w:val="aff1"/>
                <w:rFonts w:hint="eastAsia"/>
              </w:rPr>
              <w:t>：好记的名字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_Toc229753886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61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7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、域名是啥？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_Toc229753887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8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、域名的结构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_Toc229753888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9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DNS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：域名翻译官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_Toc229753889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0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hosts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文件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_Toc229753890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1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_Toc229753891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92" w:history="1">
            <w:r w:rsidR="00044A4A" w:rsidRPr="004F2D0B">
              <w:rPr>
                <w:rStyle w:val="aff1"/>
              </w:rPr>
              <w:t xml:space="preserve">4.4 </w:t>
            </w:r>
            <w:r w:rsidR="00044A4A" w:rsidRPr="004F2D0B">
              <w:rPr>
                <w:rStyle w:val="aff1"/>
                <w:rFonts w:hint="eastAsia"/>
              </w:rPr>
              <w:t>网站是咋打开的？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_Toc229753892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63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3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、浏览器访问网站的过程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_Toc229753893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4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、三次握手：建立连接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_Toc229753894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5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HTTP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请求和响应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_Toc229753895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6" w:history="1">
            <w:r w:rsidR="00044A4A" w:rsidRPr="004F2D0B">
              <w:rPr>
                <w:rStyle w:val="aff1"/>
                <w:noProof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HTTP</w:t>
            </w:r>
            <w:r w:rsidR="00044A4A" w:rsidRPr="004F2D0B">
              <w:rPr>
                <w:rStyle w:val="aff1"/>
                <w:rFonts w:hint="eastAsia"/>
                <w:noProof/>
              </w:rPr>
              <w:t>和</w:t>
            </w:r>
            <w:r w:rsidR="00044A4A" w:rsidRPr="004F2D0B">
              <w:rPr>
                <w:rStyle w:val="aff1"/>
                <w:noProof/>
              </w:rPr>
              <w:t>HTTPS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_Toc229753896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7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_Toc229753897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98" w:history="1">
            <w:r w:rsidR="00044A4A" w:rsidRPr="004F2D0B">
              <w:rPr>
                <w:rStyle w:val="aff1"/>
              </w:rPr>
              <w:t xml:space="preserve">4.5 </w:t>
            </w:r>
            <w:r w:rsidR="00044A4A" w:rsidRPr="004F2D0B">
              <w:rPr>
                <w:rStyle w:val="aff1"/>
                <w:rFonts w:hint="eastAsia"/>
              </w:rPr>
              <w:t>常见网络概念扫盲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_Toc229753898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66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9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、端口：一栋楼的房间号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_Toc229753899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0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URL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：统一资源定位器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_Toc229753900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1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、防火墙：网络保安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_Toc229753901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2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、代理服务器：中间人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_Toc229753902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3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VPN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：虚拟专用网络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_Toc229753903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4" w:history="1">
            <w:r w:rsidR="00044A4A" w:rsidRPr="004F2D0B">
              <w:rPr>
                <w:rStyle w:val="aff1"/>
                <w:noProof/>
                <w:lang w:eastAsia="zh-CN"/>
              </w:rPr>
              <w:t>6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CDN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：内容分发网络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_Toc229753904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69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5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_Toc229753905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06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_Toc229753906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70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907" w:history="1">
            <w:r w:rsidR="00044A4A" w:rsidRPr="004F2D0B">
              <w:rPr>
                <w:rStyle w:val="aff1"/>
                <w:rFonts w:hint="eastAsia"/>
              </w:rPr>
              <w:t>第五章：网页和前端的那点事儿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_Toc229753907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71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08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_Toc229753908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71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09" w:history="1">
            <w:r w:rsidR="00044A4A" w:rsidRPr="004F2D0B">
              <w:rPr>
                <w:rStyle w:val="aff1"/>
              </w:rPr>
              <w:t xml:space="preserve">5.1 </w:t>
            </w:r>
            <w:r w:rsidR="00044A4A" w:rsidRPr="004F2D0B">
              <w:rPr>
                <w:rStyle w:val="aff1"/>
                <w:rFonts w:hint="eastAsia"/>
              </w:rPr>
              <w:t>网页的三驾马车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_Toc229753909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71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0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HTML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CSS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JavaScript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_Toc229753910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1" w:history="1">
            <w:r w:rsidR="00044A4A" w:rsidRPr="004F2D0B">
              <w:rPr>
                <w:rStyle w:val="aff1"/>
                <w:noProof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HTML</w:t>
            </w:r>
            <w:r w:rsidR="00044A4A" w:rsidRPr="004F2D0B">
              <w:rPr>
                <w:rStyle w:val="aff1"/>
                <w:rFonts w:hint="eastAsia"/>
                <w:noProof/>
              </w:rPr>
              <w:t>：搭骨架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_Toc229753911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2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CSS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：穿衣服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_Toc229753912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3" w:history="1">
            <w:r w:rsidR="00044A4A" w:rsidRPr="004F2D0B">
              <w:rPr>
                <w:rStyle w:val="aff1"/>
                <w:noProof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JavaScript</w:t>
            </w:r>
            <w:r w:rsidR="00044A4A" w:rsidRPr="004F2D0B">
              <w:rPr>
                <w:rStyle w:val="aff1"/>
                <w:rFonts w:hint="eastAsia"/>
                <w:noProof/>
              </w:rPr>
              <w:t>：让网页动起来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_Toc229753913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4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三者怎么配合？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_Toc229753914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5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_Toc229753915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16" w:history="1">
            <w:r w:rsidR="00044A4A" w:rsidRPr="004F2D0B">
              <w:rPr>
                <w:rStyle w:val="aff1"/>
              </w:rPr>
              <w:t xml:space="preserve">5.2 </w:t>
            </w:r>
            <w:r w:rsidR="00044A4A" w:rsidRPr="004F2D0B">
              <w:rPr>
                <w:rStyle w:val="aff1"/>
                <w:rFonts w:hint="eastAsia"/>
              </w:rPr>
              <w:t>前端和后端是啥关系？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_Toc229753916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76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7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、啥是前端？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_Toc229753917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8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、啥是后端？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_Toc229753918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9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、前后端怎么配合？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_Toc229753919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0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、打个比方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_Toc229753920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1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、前后端分离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_Toc229753921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2" w:history="1">
            <w:r w:rsidR="00044A4A" w:rsidRPr="004F2D0B">
              <w:rPr>
                <w:rStyle w:val="aff1"/>
                <w:noProof/>
                <w:lang w:eastAsia="zh-CN"/>
              </w:rPr>
              <w:t>6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编程时代的前后端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_Toc229753922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3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_Toc229753923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24" w:history="1">
            <w:r w:rsidR="00044A4A" w:rsidRPr="004F2D0B">
              <w:rPr>
                <w:rStyle w:val="aff1"/>
              </w:rPr>
              <w:t>5.3 API</w:t>
            </w:r>
            <w:r w:rsidR="00044A4A" w:rsidRPr="004F2D0B">
              <w:rPr>
                <w:rStyle w:val="aff1"/>
                <w:rFonts w:hint="eastAsia"/>
              </w:rPr>
              <w:t>接口：前后端的传话筒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_Toc229753924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79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5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啥是</w:t>
            </w:r>
            <w:r w:rsidR="00044A4A" w:rsidRPr="004F2D0B">
              <w:rPr>
                <w:rStyle w:val="aff1"/>
                <w:noProof/>
              </w:rPr>
              <w:t>API</w:t>
            </w:r>
            <w:r w:rsidR="00044A4A" w:rsidRPr="004F2D0B">
              <w:rPr>
                <w:rStyle w:val="aff1"/>
                <w:rFonts w:hint="eastAsia"/>
                <w:noProof/>
              </w:rPr>
              <w:t>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_Toc229753925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6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、接口长啥样？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_Toc229753926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79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7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、常见的请求方法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_Toc229753927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8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、接口文档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_Toc229753928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9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怎么调用接口？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_Toc229753929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0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_Toc229753930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31" w:history="1">
            <w:r w:rsidR="00044A4A" w:rsidRPr="004F2D0B">
              <w:rPr>
                <w:rStyle w:val="aff1"/>
              </w:rPr>
              <w:t xml:space="preserve">5.4 </w:t>
            </w:r>
            <w:r w:rsidR="00044A4A" w:rsidRPr="004F2D0B">
              <w:rPr>
                <w:rStyle w:val="aff1"/>
                <w:rFonts w:hint="eastAsia"/>
              </w:rPr>
              <w:t>前端框架：别再手写原生代码了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_Toc229753931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83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2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、为啥要框架？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_Toc229753932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3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、三大前端框架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_Toc229753933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4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框架的好处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_Toc229753934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5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、选哪个框架？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_Toc229753935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6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_Toc229753936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37" w:history="1">
            <w:r w:rsidR="00044A4A" w:rsidRPr="004F2D0B">
              <w:rPr>
                <w:rStyle w:val="aff1"/>
              </w:rPr>
              <w:t xml:space="preserve">5.5 </w:t>
            </w:r>
            <w:r w:rsidR="00044A4A" w:rsidRPr="004F2D0B">
              <w:rPr>
                <w:rStyle w:val="aff1"/>
                <w:rFonts w:hint="eastAsia"/>
              </w:rPr>
              <w:t>用</w:t>
            </w:r>
            <w:r w:rsidR="00044A4A" w:rsidRPr="004F2D0B">
              <w:rPr>
                <w:rStyle w:val="aff1"/>
              </w:rPr>
              <w:t>AI</w:t>
            </w:r>
            <w:r w:rsidR="00044A4A" w:rsidRPr="004F2D0B">
              <w:rPr>
                <w:rStyle w:val="aff1"/>
                <w:rFonts w:hint="eastAsia"/>
              </w:rPr>
              <w:t>写前端代码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_Toc229753937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86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8" w:history="1">
            <w:r w:rsidR="00044A4A" w:rsidRPr="004F2D0B">
              <w:rPr>
                <w:rStyle w:val="aff1"/>
                <w:noProof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</w:rPr>
              <w:t>能帮你写啥？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_Toc229753938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9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、怎么让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给你写好代码？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_Toc229753939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0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、小心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的坑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_Toc229753940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1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_Toc229753941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89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42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_Toc229753942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90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943" w:history="1">
            <w:r w:rsidR="00044A4A" w:rsidRPr="004F2D0B">
              <w:rPr>
                <w:rStyle w:val="aff1"/>
                <w:rFonts w:hint="eastAsia"/>
              </w:rPr>
              <w:t>第六章：服务器和后端的那点事儿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_Toc229753943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91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44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_Toc229753944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91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45" w:history="1">
            <w:r w:rsidR="00044A4A" w:rsidRPr="004F2D0B">
              <w:rPr>
                <w:rStyle w:val="aff1"/>
              </w:rPr>
              <w:t xml:space="preserve">6.1 </w:t>
            </w:r>
            <w:r w:rsidR="00044A4A" w:rsidRPr="004F2D0B">
              <w:rPr>
                <w:rStyle w:val="aff1"/>
                <w:rFonts w:hint="eastAsia"/>
              </w:rPr>
              <w:t>后端是干啥的？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_Toc229753945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91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6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、后端的职责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_Toc229753946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7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、后端处理的流程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_Toc229753947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8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_Toc229753948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49" w:history="1">
            <w:r w:rsidR="00044A4A" w:rsidRPr="004F2D0B">
              <w:rPr>
                <w:rStyle w:val="aff1"/>
              </w:rPr>
              <w:t xml:space="preserve">6.2 </w:t>
            </w:r>
            <w:r w:rsidR="00044A4A" w:rsidRPr="004F2D0B">
              <w:rPr>
                <w:rStyle w:val="aff1"/>
                <w:rFonts w:hint="eastAsia"/>
              </w:rPr>
              <w:t>后端语言哪家强？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_Toc229753949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92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0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、常见的后端语言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_Toc229753950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1" w:history="1">
            <w:r w:rsidR="00044A4A" w:rsidRPr="004F2D0B">
              <w:rPr>
                <w:rStyle w:val="aff1"/>
                <w:noProof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Python</w:t>
            </w:r>
            <w:r w:rsidR="00044A4A" w:rsidRPr="004F2D0B">
              <w:rPr>
                <w:rStyle w:val="aff1"/>
                <w:rFonts w:hint="eastAsia"/>
                <w:noProof/>
              </w:rPr>
              <w:t>：简单就是美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_Toc229753951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2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Java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：稳就是赢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_Toc229753952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3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Go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：快就是强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_Toc229753953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4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Node.js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：前端也能干后端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_Toc229753954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5" w:history="1">
            <w:r w:rsidR="00044A4A" w:rsidRPr="004F2D0B">
              <w:rPr>
                <w:rStyle w:val="aff1"/>
                <w:noProof/>
                <w:lang w:eastAsia="zh-CN"/>
              </w:rPr>
              <w:t>6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、选哪个？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_Toc229753955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6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_Toc229753956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57" w:history="1">
            <w:r w:rsidR="00044A4A" w:rsidRPr="004F2D0B">
              <w:rPr>
                <w:rStyle w:val="aff1"/>
              </w:rPr>
              <w:t>6.3 Web</w:t>
            </w:r>
            <w:r w:rsidR="00044A4A" w:rsidRPr="004F2D0B">
              <w:rPr>
                <w:rStyle w:val="aff1"/>
                <w:rFonts w:hint="eastAsia"/>
              </w:rPr>
              <w:t>框架：造轮子不如用轮子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_Toc229753957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97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8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</w:t>
            </w:r>
            <w:r w:rsidR="00044A4A" w:rsidRPr="004F2D0B">
              <w:rPr>
                <w:rStyle w:val="aff1"/>
                <w:noProof/>
                <w:lang w:eastAsia="zh-CN"/>
              </w:rPr>
              <w:t>Web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框架？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_Toc229753958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9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常见的</w:t>
            </w:r>
            <w:r w:rsidR="00044A4A" w:rsidRPr="004F2D0B">
              <w:rPr>
                <w:rStyle w:val="aff1"/>
                <w:noProof/>
              </w:rPr>
              <w:t>Web</w:t>
            </w:r>
            <w:r w:rsidR="00044A4A" w:rsidRPr="004F2D0B">
              <w:rPr>
                <w:rStyle w:val="aff1"/>
                <w:rFonts w:hint="eastAsia"/>
                <w:noProof/>
              </w:rPr>
              <w:t>框架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_Toc229753959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0" w:history="1">
            <w:r w:rsidR="00044A4A" w:rsidRPr="004F2D0B">
              <w:rPr>
                <w:rStyle w:val="aff1"/>
                <w:noProof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Django</w:t>
            </w:r>
            <w:r w:rsidR="00044A4A" w:rsidRPr="004F2D0B">
              <w:rPr>
                <w:rStyle w:val="aff1"/>
                <w:rFonts w:hint="eastAsia"/>
                <w:noProof/>
              </w:rPr>
              <w:t>：大而全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_Toc229753960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1" w:history="1">
            <w:r w:rsidR="00044A4A" w:rsidRPr="004F2D0B">
              <w:rPr>
                <w:rStyle w:val="aff1"/>
                <w:noProof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Flask</w:t>
            </w:r>
            <w:r w:rsidR="00044A4A" w:rsidRPr="004F2D0B">
              <w:rPr>
                <w:rStyle w:val="aff1"/>
                <w:rFonts w:hint="eastAsia"/>
                <w:noProof/>
              </w:rPr>
              <w:t>：小而精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_Toc229753961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2" w:history="1">
            <w:r w:rsidR="00044A4A" w:rsidRPr="004F2D0B">
              <w:rPr>
                <w:rStyle w:val="aff1"/>
                <w:noProof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FastAPI</w:t>
            </w:r>
            <w:r w:rsidR="00044A4A" w:rsidRPr="004F2D0B">
              <w:rPr>
                <w:rStyle w:val="aff1"/>
                <w:rFonts w:hint="eastAsia"/>
                <w:noProof/>
              </w:rPr>
              <w:t>：又快又好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_Toc229753962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3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_Toc229753963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64" w:history="1">
            <w:r w:rsidR="00044A4A" w:rsidRPr="004F2D0B">
              <w:rPr>
                <w:rStyle w:val="aff1"/>
              </w:rPr>
              <w:t xml:space="preserve">6.4 </w:t>
            </w:r>
            <w:r w:rsidR="00044A4A" w:rsidRPr="004F2D0B">
              <w:rPr>
                <w:rStyle w:val="aff1"/>
                <w:rFonts w:hint="eastAsia"/>
              </w:rPr>
              <w:t>数据库操作：</w:t>
            </w:r>
            <w:r w:rsidR="00044A4A" w:rsidRPr="004F2D0B">
              <w:rPr>
                <w:rStyle w:val="aff1"/>
              </w:rPr>
              <w:t>ORM</w:t>
            </w:r>
            <w:r w:rsidR="00044A4A" w:rsidRPr="004F2D0B">
              <w:rPr>
                <w:rStyle w:val="aff1"/>
                <w:rFonts w:hint="eastAsia"/>
              </w:rPr>
              <w:t>还是</w:t>
            </w:r>
            <w:r w:rsidR="00044A4A" w:rsidRPr="004F2D0B">
              <w:rPr>
                <w:rStyle w:val="aff1"/>
              </w:rPr>
              <w:t>SQL</w:t>
            </w:r>
            <w:r w:rsidR="00044A4A" w:rsidRPr="004F2D0B">
              <w:rPr>
                <w:rStyle w:val="aff1"/>
                <w:rFonts w:hint="eastAsia"/>
              </w:rPr>
              <w:t>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_Toc229753964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99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5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啥是</w:t>
            </w:r>
            <w:r w:rsidR="00044A4A" w:rsidRPr="004F2D0B">
              <w:rPr>
                <w:rStyle w:val="aff1"/>
                <w:noProof/>
              </w:rPr>
              <w:t>ORM</w:t>
            </w:r>
            <w:r w:rsidR="00044A4A" w:rsidRPr="004F2D0B">
              <w:rPr>
                <w:rStyle w:val="aff1"/>
                <w:rFonts w:hint="eastAsia"/>
                <w:noProof/>
              </w:rPr>
              <w:t>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_Toc229753965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99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6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ORM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的好处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_Toc229753966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7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ORM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的缺点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_Toc229753967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8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常见的</w:t>
            </w:r>
            <w:r w:rsidR="00044A4A" w:rsidRPr="004F2D0B">
              <w:rPr>
                <w:rStyle w:val="aff1"/>
                <w:noProof/>
              </w:rPr>
              <w:t>ORM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_Toc229753968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9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、建议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_Toc229753969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0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_Toc229753970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71" w:history="1">
            <w:r w:rsidR="00044A4A" w:rsidRPr="004F2D0B">
              <w:rPr>
                <w:rStyle w:val="aff1"/>
              </w:rPr>
              <w:t xml:space="preserve">6.5 </w:t>
            </w:r>
            <w:r w:rsidR="00044A4A" w:rsidRPr="004F2D0B">
              <w:rPr>
                <w:rStyle w:val="aff1"/>
                <w:rFonts w:hint="eastAsia"/>
              </w:rPr>
              <w:t>用户认证：你是谁，能干啥？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_Toc229753971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102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2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、啥是用户认证？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_Toc229753972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3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传统的认证方式：</w:t>
            </w:r>
            <w:r w:rsidR="00044A4A" w:rsidRPr="004F2D0B">
              <w:rPr>
                <w:rStyle w:val="aff1"/>
                <w:noProof/>
              </w:rPr>
              <w:t>Session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_Toc229753973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4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、现代的认证方式：</w:t>
            </w:r>
            <w:r w:rsidR="00044A4A" w:rsidRPr="004F2D0B">
              <w:rPr>
                <w:rStyle w:val="aff1"/>
                <w:noProof/>
                <w:lang w:eastAsia="zh-CN"/>
              </w:rPr>
              <w:t>Token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_Toc229753974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5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_Toc229753975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76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_Toc229753976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103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977" w:history="1">
            <w:r w:rsidR="00044A4A" w:rsidRPr="004F2D0B">
              <w:rPr>
                <w:rStyle w:val="aff1"/>
                <w:rFonts w:hint="eastAsia"/>
              </w:rPr>
              <w:t>第七章：云、部署和运维的那点事儿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_Toc229753977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105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78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_Toc229753978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105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79" w:history="1">
            <w:r w:rsidR="00044A4A" w:rsidRPr="004F2D0B">
              <w:rPr>
                <w:rStyle w:val="aff1"/>
              </w:rPr>
              <w:t>7.1 "</w:t>
            </w:r>
            <w:r w:rsidR="00044A4A" w:rsidRPr="004F2D0B">
              <w:rPr>
                <w:rStyle w:val="aff1"/>
                <w:rFonts w:hint="eastAsia"/>
              </w:rPr>
              <w:t>上云</w:t>
            </w:r>
            <w:r w:rsidR="00044A4A" w:rsidRPr="004F2D0B">
              <w:rPr>
                <w:rStyle w:val="aff1"/>
              </w:rPr>
              <w:t>"</w:t>
            </w:r>
            <w:r w:rsidR="00044A4A" w:rsidRPr="004F2D0B">
              <w:rPr>
                <w:rStyle w:val="aff1"/>
                <w:rFonts w:hint="eastAsia"/>
              </w:rPr>
              <w:t>不是真上天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_Toc229753979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105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0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、啥是云计算？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_Toc229753980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1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、云服务商有哪些？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_Toc229753981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2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、云服务的三种类型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_Toc229753982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3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、云服务的计费方式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_Toc229753983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4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_Toc229753984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85" w:history="1">
            <w:r w:rsidR="00044A4A" w:rsidRPr="004F2D0B">
              <w:rPr>
                <w:rStyle w:val="aff1"/>
              </w:rPr>
              <w:t xml:space="preserve">7.2 </w:t>
            </w:r>
            <w:r w:rsidR="00044A4A" w:rsidRPr="004F2D0B">
              <w:rPr>
                <w:rStyle w:val="aff1"/>
                <w:rFonts w:hint="eastAsia"/>
              </w:rPr>
              <w:t>服务器：程序的安身之处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_Toc229753985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108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6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、啥是服务器？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_Toc229753986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7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、服务器的类型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_Toc229753987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8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、虚拟服务器和云服务器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_Toc229753988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9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服务器的操作系统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_Toc229753989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0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_Toc229753990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109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91" w:history="1">
            <w:r w:rsidR="00044A4A" w:rsidRPr="004F2D0B">
              <w:rPr>
                <w:rStyle w:val="aff1"/>
              </w:rPr>
              <w:t xml:space="preserve">7.3 </w:t>
            </w:r>
            <w:r w:rsidR="00044A4A" w:rsidRPr="004F2D0B">
              <w:rPr>
                <w:rStyle w:val="aff1"/>
                <w:rFonts w:hint="eastAsia"/>
              </w:rPr>
              <w:t>部署：把程序送上战场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_Toc229753991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110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2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、啥是部署？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_Toc229753992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3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、部署的基本步骤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_Toc229753993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4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、连接服务器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_Toc229753994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5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、上传代码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_Toc229753995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6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、启动程序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_Toc229753996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7" w:history="1">
            <w:r w:rsidR="00044A4A" w:rsidRPr="004F2D0B">
              <w:rPr>
                <w:rStyle w:val="aff1"/>
                <w:noProof/>
                <w:lang w:eastAsia="zh-CN"/>
              </w:rPr>
              <w:t>6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域名和</w:t>
            </w:r>
            <w:r w:rsidR="00044A4A" w:rsidRPr="004F2D0B">
              <w:rPr>
                <w:rStyle w:val="aff1"/>
                <w:noProof/>
              </w:rPr>
              <w:t>HTTPS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_Toc229753997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8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_Toc229753998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99" w:history="1">
            <w:r w:rsidR="00044A4A" w:rsidRPr="004F2D0B">
              <w:rPr>
                <w:rStyle w:val="aff1"/>
              </w:rPr>
              <w:t>7.4 Docker</w:t>
            </w:r>
            <w:r w:rsidR="00044A4A" w:rsidRPr="004F2D0B">
              <w:rPr>
                <w:rStyle w:val="aff1"/>
                <w:rFonts w:hint="eastAsia"/>
              </w:rPr>
              <w:t>：把环境打包带走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_Toc229753999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114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0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、环境不一致的烦恼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_Toc229754000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1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Docker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是啥？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_Toc229754001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2" w:history="1">
            <w:r w:rsidR="00044A4A" w:rsidRPr="004F2D0B">
              <w:rPr>
                <w:rStyle w:val="aff1"/>
                <w:noProof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Docker</w:t>
            </w:r>
            <w:r w:rsidR="00044A4A" w:rsidRPr="004F2D0B">
              <w:rPr>
                <w:rStyle w:val="aff1"/>
                <w:rFonts w:hint="eastAsia"/>
                <w:noProof/>
              </w:rPr>
              <w:t>的基本使用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_Toc229754002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3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</w:rPr>
              <w:t>Docker</w:t>
            </w:r>
            <w:r w:rsidR="00044A4A" w:rsidRPr="004F2D0B">
              <w:rPr>
                <w:rStyle w:val="aff1"/>
                <w:rFonts w:hint="eastAsia"/>
                <w:noProof/>
              </w:rPr>
              <w:t>的好处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_Toc229754003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4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_Toc229754004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05" w:history="1">
            <w:r w:rsidR="00044A4A" w:rsidRPr="004F2D0B">
              <w:rPr>
                <w:rStyle w:val="aff1"/>
              </w:rPr>
              <w:t xml:space="preserve">7.5 </w:t>
            </w:r>
            <w:r w:rsidR="00044A4A" w:rsidRPr="004F2D0B">
              <w:rPr>
                <w:rStyle w:val="aff1"/>
                <w:rFonts w:hint="eastAsia"/>
              </w:rPr>
              <w:t>运维：让程序稳定跑下去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_Toc229754005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116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6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、运维是干啥的？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_Toc229754006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7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、运维的两种方式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_Toc229754007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8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、运维的核心任务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_Toc229754008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9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、运维工具推荐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_Toc229754009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0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、宝塔面板：运维神器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_Toc229754010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118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11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_Toc229754011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120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012" w:history="1">
            <w:r w:rsidR="00044A4A" w:rsidRPr="004F2D0B">
              <w:rPr>
                <w:rStyle w:val="aff1"/>
                <w:rFonts w:hint="eastAsia"/>
              </w:rPr>
              <w:t>第八章：</w:t>
            </w:r>
            <w:r w:rsidR="00044A4A" w:rsidRPr="004F2D0B">
              <w:rPr>
                <w:rStyle w:val="aff1"/>
              </w:rPr>
              <w:t>AI</w:t>
            </w:r>
            <w:r w:rsidR="00044A4A" w:rsidRPr="004F2D0B">
              <w:rPr>
                <w:rStyle w:val="aff1"/>
                <w:rFonts w:hint="eastAsia"/>
              </w:rPr>
              <w:t>和大语言模型的那点事儿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_Toc229754012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121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13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_Toc229754013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121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14" w:history="1">
            <w:r w:rsidR="00044A4A" w:rsidRPr="004F2D0B">
              <w:rPr>
                <w:rStyle w:val="aff1"/>
              </w:rPr>
              <w:t>8.1 AI</w:t>
            </w:r>
            <w:r w:rsidR="00044A4A" w:rsidRPr="004F2D0B">
              <w:rPr>
                <w:rStyle w:val="aff1"/>
                <w:rFonts w:hint="eastAsia"/>
              </w:rPr>
              <w:t>是个啥？跟传统程序有啥不同？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_Toc229754014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121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5" w:history="1">
            <w:r w:rsidR="00044A4A" w:rsidRPr="004F2D0B">
              <w:rPr>
                <w:rStyle w:val="aff1"/>
                <w:noProof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</w:rPr>
              <w:t>、啥是人工智能？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_Toc229754015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6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、图灵测试：你怎么知道对面是人是机器？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_Toc229754016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7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和传统程序的区别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_Toc229754017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8" w:history="1">
            <w:r w:rsidR="00044A4A" w:rsidRPr="004F2D0B">
              <w:rPr>
                <w:rStyle w:val="aff1"/>
                <w:noProof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</w:rPr>
              <w:t>、机器学习和深度学习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_Toc229754018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9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_Toc229754019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20" w:history="1">
            <w:r w:rsidR="00044A4A" w:rsidRPr="004F2D0B">
              <w:rPr>
                <w:rStyle w:val="aff1"/>
              </w:rPr>
              <w:t xml:space="preserve">8.2 </w:t>
            </w:r>
            <w:r w:rsidR="00044A4A" w:rsidRPr="004F2D0B">
              <w:rPr>
                <w:rStyle w:val="aff1"/>
                <w:rFonts w:hint="eastAsia"/>
              </w:rPr>
              <w:t>大语言模型是咋工作的？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_Toc229754020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123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1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、大语言模型的</w:t>
            </w:r>
            <w:r w:rsidR="00044A4A" w:rsidRPr="004F2D0B">
              <w:rPr>
                <w:rStyle w:val="aff1"/>
                <w:noProof/>
                <w:lang w:eastAsia="zh-CN"/>
              </w:rPr>
              <w:t>“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大</w:t>
            </w:r>
            <w:r w:rsidR="00044A4A" w:rsidRPr="004F2D0B">
              <w:rPr>
                <w:rStyle w:val="aff1"/>
                <w:noProof/>
                <w:lang w:eastAsia="zh-CN"/>
              </w:rPr>
              <w:t>”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是啥意思？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_Toc229754021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2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、预测下一个词的核心玩法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_Toc229754022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3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、训练和推理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_Toc229754023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4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Token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是啥玩意儿？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_Toc229754024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5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、幻觉：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为啥会胡说八道？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_Toc229754025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6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_Toc229754026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27" w:history="1">
            <w:r w:rsidR="00044A4A" w:rsidRPr="004F2D0B">
              <w:rPr>
                <w:rStyle w:val="aff1"/>
              </w:rPr>
              <w:t xml:space="preserve">8.3 </w:t>
            </w:r>
            <w:r w:rsidR="00044A4A" w:rsidRPr="004F2D0B">
              <w:rPr>
                <w:rStyle w:val="aff1"/>
                <w:rFonts w:hint="eastAsia"/>
              </w:rPr>
              <w:t>常见的大语言模型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_Toc229754027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126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8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、国外的选手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_Toc229754028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9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、国内的选手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_Toc229754029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0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、选哪个好？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_Toc229754030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1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_Toc229754031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32" w:history="1">
            <w:r w:rsidR="00044A4A" w:rsidRPr="004F2D0B">
              <w:rPr>
                <w:rStyle w:val="aff1"/>
              </w:rPr>
              <w:t xml:space="preserve">8.4 </w:t>
            </w:r>
            <w:r w:rsidR="00044A4A" w:rsidRPr="004F2D0B">
              <w:rPr>
                <w:rStyle w:val="aff1"/>
                <w:rFonts w:hint="eastAsia"/>
              </w:rPr>
              <w:t>跟</w:t>
            </w:r>
            <w:r w:rsidR="00044A4A" w:rsidRPr="004F2D0B">
              <w:rPr>
                <w:rStyle w:val="aff1"/>
              </w:rPr>
              <w:t>AI</w:t>
            </w:r>
            <w:r w:rsidR="00044A4A" w:rsidRPr="004F2D0B">
              <w:rPr>
                <w:rStyle w:val="aff1"/>
                <w:rFonts w:hint="eastAsia"/>
              </w:rPr>
              <w:t>聊天：提示词那点学问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_Toc229754032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129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3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、啥是提示词？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_Toc229754033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4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、写提示词的基本技巧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_Toc229754034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129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5" w:history="1">
            <w:r w:rsidR="00044A4A" w:rsidRPr="004F2D0B">
              <w:rPr>
                <w:rStyle w:val="aff1"/>
                <w:noProof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</w:rPr>
              <w:t>、进阶技巧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_Toc229754035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6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、别把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当神仙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_Toc229754036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7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_Toc229754037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38" w:history="1">
            <w:r w:rsidR="00044A4A" w:rsidRPr="004F2D0B">
              <w:rPr>
                <w:rStyle w:val="aff1"/>
              </w:rPr>
              <w:t>8.5 AI</w:t>
            </w:r>
            <w:r w:rsidR="00044A4A" w:rsidRPr="004F2D0B">
              <w:rPr>
                <w:rStyle w:val="aff1"/>
                <w:rFonts w:hint="eastAsia"/>
              </w:rPr>
              <w:t>编程的正确姿势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_Toc229754038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131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9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能帮咱干啥？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_Toc229754039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0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不能干啥？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_Toc229754040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1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、怎么用好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编程？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_Toc229754041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2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编程的未来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_Toc229754042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3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_Toc229754043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44" w:history="1">
            <w:r w:rsidR="00044A4A" w:rsidRPr="004F2D0B">
              <w:rPr>
                <w:rStyle w:val="aff1"/>
              </w:rPr>
              <w:t>8.6 OpenClaw</w:t>
            </w:r>
            <w:r w:rsidR="00044A4A" w:rsidRPr="004F2D0B">
              <w:rPr>
                <w:rStyle w:val="aff1"/>
                <w:rFonts w:hint="eastAsia"/>
              </w:rPr>
              <w:t>及各种龙虾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_Toc229754044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133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5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、什么是龙虾？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_Toc229754045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6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、其他龙虾产品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_Toc229754046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7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、龙虾适不适合做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编程？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_Toc229754047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8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、编程该怎么选工具？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_Toc229754048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49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_Toc229754049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135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050" w:history="1">
            <w:r w:rsidR="00044A4A" w:rsidRPr="004F2D0B">
              <w:rPr>
                <w:rStyle w:val="aff1"/>
                <w:rFonts w:hint="eastAsia"/>
              </w:rPr>
              <w:t>第九章：编程工具的那点事儿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_Toc229754050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135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51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_Toc229754051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135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52" w:history="1">
            <w:r w:rsidR="00044A4A" w:rsidRPr="004F2D0B">
              <w:rPr>
                <w:rStyle w:val="aff1"/>
              </w:rPr>
              <w:t xml:space="preserve">9.1 </w:t>
            </w:r>
            <w:r w:rsidR="00044A4A" w:rsidRPr="004F2D0B">
              <w:rPr>
                <w:rStyle w:val="aff1"/>
                <w:rFonts w:hint="eastAsia"/>
              </w:rPr>
              <w:t>编程环境是啥玩意儿？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_Toc229754052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136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3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、啥是编程环境？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_Toc229754053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4" w:history="1">
            <w:r w:rsidR="00044A4A" w:rsidRPr="004F2D0B">
              <w:rPr>
                <w:rStyle w:val="aff1"/>
                <w:noProof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</w:rPr>
              <w:t>、环境咋配？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_Toc229754054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5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、环境变量是啥？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_Toc229754055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6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_Toc229754056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57" w:history="1">
            <w:r w:rsidR="00044A4A" w:rsidRPr="004F2D0B">
              <w:rPr>
                <w:rStyle w:val="aff1"/>
              </w:rPr>
              <w:t xml:space="preserve">9.2 </w:t>
            </w:r>
            <w:r w:rsidR="00044A4A" w:rsidRPr="004F2D0B">
              <w:rPr>
                <w:rStyle w:val="aff1"/>
                <w:rFonts w:hint="eastAsia"/>
              </w:rPr>
              <w:t>代码编辑器：</w:t>
            </w:r>
            <w:r w:rsidR="00044A4A" w:rsidRPr="004F2D0B">
              <w:rPr>
                <w:rStyle w:val="aff1"/>
              </w:rPr>
              <w:t>VS Code</w:t>
            </w:r>
            <w:r w:rsidR="00044A4A" w:rsidRPr="004F2D0B">
              <w:rPr>
                <w:rStyle w:val="aff1"/>
                <w:rFonts w:hint="eastAsia"/>
              </w:rPr>
              <w:t>为啥这么火？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_Toc229754057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138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8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、啥是代码编辑器？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_Toc229754058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9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、常见编辑器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_Toc229754059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0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IDE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和编辑器的区别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_Toc229754060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1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VS Code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为啥这么火？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_Toc229754061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2" w:history="1">
            <w:r w:rsidR="00044A4A" w:rsidRPr="004F2D0B">
              <w:rPr>
                <w:rStyle w:val="aff1"/>
                <w:noProof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</w:rPr>
              <w:t>、怎么用</w:t>
            </w:r>
            <w:r w:rsidR="00044A4A" w:rsidRPr="004F2D0B">
              <w:rPr>
                <w:rStyle w:val="aff1"/>
                <w:noProof/>
              </w:rPr>
              <w:t>VS Code</w:t>
            </w:r>
            <w:r w:rsidR="00044A4A" w:rsidRPr="004F2D0B">
              <w:rPr>
                <w:rStyle w:val="aff1"/>
                <w:rFonts w:hint="eastAsia"/>
                <w:noProof/>
              </w:rPr>
              <w:t>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_Toc229754062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139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3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_Toc229754063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64" w:history="1">
            <w:r w:rsidR="00044A4A" w:rsidRPr="004F2D0B">
              <w:rPr>
                <w:rStyle w:val="aff1"/>
              </w:rPr>
              <w:t xml:space="preserve">9.3 </w:t>
            </w:r>
            <w:r w:rsidR="00044A4A" w:rsidRPr="004F2D0B">
              <w:rPr>
                <w:rStyle w:val="aff1"/>
                <w:rFonts w:hint="eastAsia"/>
              </w:rPr>
              <w:t>终端和命令行：别怕黑窗口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_Toc229754064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140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5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、啥是终端？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_Toc229754065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6" w:history="1">
            <w:r w:rsidR="00044A4A" w:rsidRPr="004F2D0B">
              <w:rPr>
                <w:rStyle w:val="aff1"/>
                <w:noProof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</w:rPr>
              <w:t>、打开终端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_Toc229754066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7" w:history="1">
            <w:r w:rsidR="00044A4A" w:rsidRPr="004F2D0B">
              <w:rPr>
                <w:rStyle w:val="aff1"/>
                <w:noProof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</w:rPr>
              <w:t>、常用命令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_Toc229754067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8" w:history="1">
            <w:r w:rsidR="00044A4A" w:rsidRPr="004F2D0B">
              <w:rPr>
                <w:rStyle w:val="aff1"/>
                <w:noProof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</w:rPr>
              <w:t>、路径是啥？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_Toc229754068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9" w:history="1">
            <w:r w:rsidR="00044A4A" w:rsidRPr="004F2D0B">
              <w:rPr>
                <w:rStyle w:val="aff1"/>
                <w:noProof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</w:rPr>
              <w:t>、小技巧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_Toc229754069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0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_Toc229754070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71" w:history="1">
            <w:r w:rsidR="00044A4A" w:rsidRPr="004F2D0B">
              <w:rPr>
                <w:rStyle w:val="aff1"/>
              </w:rPr>
              <w:t>9.4 Git</w:t>
            </w:r>
            <w:r w:rsidR="00044A4A" w:rsidRPr="004F2D0B">
              <w:rPr>
                <w:rStyle w:val="aff1"/>
                <w:rFonts w:hint="eastAsia"/>
              </w:rPr>
              <w:t>：版本控制的王者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_Toc229754071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142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2" w:history="1">
            <w:r w:rsidR="00044A4A" w:rsidRPr="004F2D0B">
              <w:rPr>
                <w:rStyle w:val="aff1"/>
                <w:noProof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</w:rPr>
              <w:t>、啥是版本控制？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_Toc229754072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3" w:history="1">
            <w:r w:rsidR="00044A4A" w:rsidRPr="004F2D0B">
              <w:rPr>
                <w:rStyle w:val="aff1"/>
                <w:noProof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Git</w:t>
            </w:r>
            <w:r w:rsidR="00044A4A" w:rsidRPr="004F2D0B">
              <w:rPr>
                <w:rStyle w:val="aff1"/>
                <w:rFonts w:hint="eastAsia"/>
                <w:noProof/>
              </w:rPr>
              <w:t>是啥？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_Toc229754073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4" w:history="1">
            <w:r w:rsidR="00044A4A" w:rsidRPr="004F2D0B">
              <w:rPr>
                <w:rStyle w:val="aff1"/>
                <w:noProof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Git</w:t>
            </w:r>
            <w:r w:rsidR="00044A4A" w:rsidRPr="004F2D0B">
              <w:rPr>
                <w:rStyle w:val="aff1"/>
                <w:rFonts w:hint="eastAsia"/>
                <w:noProof/>
              </w:rPr>
              <w:t>的基本操作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_Toc229754074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5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Git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的工作流程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_Toc229754075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6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GitHub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是啥？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_Toc229754076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7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_Toc229754077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78" w:history="1">
            <w:r w:rsidR="00044A4A" w:rsidRPr="004F2D0B">
              <w:rPr>
                <w:rStyle w:val="aff1"/>
              </w:rPr>
              <w:t>9.5 AI</w:t>
            </w:r>
            <w:r w:rsidR="00044A4A" w:rsidRPr="004F2D0B">
              <w:rPr>
                <w:rStyle w:val="aff1"/>
                <w:rFonts w:hint="eastAsia"/>
              </w:rPr>
              <w:t>编程助手：你的随身参谋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_Toc229754078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145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9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编程助手？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_Toc229754079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0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国外</w:t>
            </w:r>
            <w:r w:rsidR="00044A4A" w:rsidRPr="004F2D0B">
              <w:rPr>
                <w:rStyle w:val="aff1"/>
                <w:noProof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</w:rPr>
              <w:t>编程助手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_Toc229754080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1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、国内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编程助手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_Toc229754081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2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、怎么用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编程助手？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_Toc229754082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3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、使用建议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_Toc229754083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4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_Toc229754084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85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_Toc229754085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148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086" w:history="1">
            <w:r w:rsidR="00044A4A" w:rsidRPr="004F2D0B">
              <w:rPr>
                <w:rStyle w:val="aff1"/>
                <w:rFonts w:hint="eastAsia"/>
              </w:rPr>
              <w:t>第十章：与</w:t>
            </w:r>
            <w:r w:rsidR="00044A4A" w:rsidRPr="004F2D0B">
              <w:rPr>
                <w:rStyle w:val="aff1"/>
              </w:rPr>
              <w:t>bug</w:t>
            </w:r>
            <w:r w:rsidR="00044A4A" w:rsidRPr="004F2D0B">
              <w:rPr>
                <w:rStyle w:val="aff1"/>
                <w:rFonts w:hint="eastAsia"/>
              </w:rPr>
              <w:t>作斗争的那点事儿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_Toc229754086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149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87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_Toc229754087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149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88" w:history="1">
            <w:r w:rsidR="00044A4A" w:rsidRPr="004F2D0B">
              <w:rPr>
                <w:rStyle w:val="aff1"/>
              </w:rPr>
              <w:t xml:space="preserve">10.1 </w:t>
            </w:r>
            <w:r w:rsidR="00044A4A" w:rsidRPr="004F2D0B">
              <w:rPr>
                <w:rStyle w:val="aff1"/>
                <w:rFonts w:hint="eastAsia"/>
              </w:rPr>
              <w:t>报错信息咋看？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_Toc229754088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149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9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、报错信息是啥？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_Toc229754089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0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常见的错误类型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_Toc229754090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149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1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怎么看报错信息？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_Toc229754091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150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2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、实例：看一个</w:t>
            </w:r>
            <w:r w:rsidR="00044A4A" w:rsidRPr="004F2D0B">
              <w:rPr>
                <w:rStyle w:val="aff1"/>
                <w:noProof/>
                <w:lang w:eastAsia="zh-CN"/>
              </w:rPr>
              <w:t>Python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报错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_Toc229754092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3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_Toc229754093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94" w:history="1">
            <w:r w:rsidR="00044A4A" w:rsidRPr="004F2D0B">
              <w:rPr>
                <w:rStyle w:val="aff1"/>
              </w:rPr>
              <w:t xml:space="preserve">10.2 </w:t>
            </w:r>
            <w:r w:rsidR="00044A4A" w:rsidRPr="004F2D0B">
              <w:rPr>
                <w:rStyle w:val="aff1"/>
                <w:rFonts w:hint="eastAsia"/>
              </w:rPr>
              <w:t>常见错误类型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_Toc229754094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151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5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TypeError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：类型错误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_Toc229754095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6" w:history="1">
            <w:r w:rsidR="00044A4A" w:rsidRPr="004F2D0B">
              <w:rPr>
                <w:rStyle w:val="aff1"/>
                <w:noProof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NameError</w:t>
            </w:r>
            <w:r w:rsidR="00044A4A" w:rsidRPr="004F2D0B">
              <w:rPr>
                <w:rStyle w:val="aff1"/>
                <w:rFonts w:hint="eastAsia"/>
                <w:noProof/>
              </w:rPr>
              <w:t>：名字错误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_Toc229754096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7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IndexError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：索引错误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_Toc229754097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8" w:history="1">
            <w:r w:rsidR="00044A4A" w:rsidRPr="004F2D0B">
              <w:rPr>
                <w:rStyle w:val="aff1"/>
                <w:noProof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KeyError</w:t>
            </w:r>
            <w:r w:rsidR="00044A4A" w:rsidRPr="004F2D0B">
              <w:rPr>
                <w:rStyle w:val="aff1"/>
                <w:rFonts w:hint="eastAsia"/>
                <w:noProof/>
              </w:rPr>
              <w:t>：键错误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_Toc229754098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9" w:history="1">
            <w:r w:rsidR="00044A4A" w:rsidRPr="004F2D0B">
              <w:rPr>
                <w:rStyle w:val="aff1"/>
                <w:noProof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FileNotFoundError</w:t>
            </w:r>
            <w:r w:rsidR="00044A4A" w:rsidRPr="004F2D0B">
              <w:rPr>
                <w:rStyle w:val="aff1"/>
                <w:rFonts w:hint="eastAsia"/>
                <w:noProof/>
              </w:rPr>
              <w:t>：文件不存在错误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_Toc229754099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0" w:history="1">
            <w:r w:rsidR="00044A4A" w:rsidRPr="004F2D0B">
              <w:rPr>
                <w:rStyle w:val="aff1"/>
                <w:noProof/>
                <w:lang w:eastAsia="zh-CN"/>
              </w:rPr>
              <w:t>6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AttributeError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：属性错误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_Toc229754100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1" w:history="1">
            <w:r w:rsidR="00044A4A" w:rsidRPr="004F2D0B">
              <w:rPr>
                <w:rStyle w:val="aff1"/>
                <w:noProof/>
              </w:rPr>
              <w:t>7</w:t>
            </w:r>
            <w:r w:rsidR="00044A4A" w:rsidRPr="004F2D0B">
              <w:rPr>
                <w:rStyle w:val="aff1"/>
                <w:rFonts w:hint="eastAsia"/>
                <w:noProof/>
              </w:rPr>
              <w:t>、</w:t>
            </w:r>
            <w:r w:rsidR="00044A4A" w:rsidRPr="004F2D0B">
              <w:rPr>
                <w:rStyle w:val="aff1"/>
                <w:noProof/>
              </w:rPr>
              <w:t>IndentationError</w:t>
            </w:r>
            <w:r w:rsidR="00044A4A" w:rsidRPr="004F2D0B">
              <w:rPr>
                <w:rStyle w:val="aff1"/>
                <w:rFonts w:hint="eastAsia"/>
                <w:noProof/>
              </w:rPr>
              <w:t>：缩进错误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_Toc229754101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2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_Toc229754102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03" w:history="1">
            <w:r w:rsidR="00044A4A" w:rsidRPr="004F2D0B">
              <w:rPr>
                <w:rStyle w:val="aff1"/>
              </w:rPr>
              <w:t>10.3 Debug</w:t>
            </w:r>
            <w:r w:rsidR="00044A4A" w:rsidRPr="004F2D0B">
              <w:rPr>
                <w:rStyle w:val="aff1"/>
                <w:rFonts w:hint="eastAsia"/>
              </w:rPr>
              <w:t>的基本招数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_Toc229754103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154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4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啥是</w:t>
            </w:r>
            <w:r w:rsidR="00044A4A" w:rsidRPr="004F2D0B">
              <w:rPr>
                <w:rStyle w:val="aff1"/>
                <w:noProof/>
              </w:rPr>
              <w:t>Debug</w:t>
            </w:r>
            <w:r w:rsidR="00044A4A" w:rsidRPr="004F2D0B">
              <w:rPr>
                <w:rStyle w:val="aff1"/>
                <w:rFonts w:hint="eastAsia"/>
                <w:noProof/>
              </w:rPr>
              <w:t>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_Toc229754104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5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、打印调试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_Toc229754105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6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用调试器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_Toc229754106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7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、二分法定位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_Toc229754107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8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、注释法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_Toc229754108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9" w:history="1">
            <w:r w:rsidR="00044A4A" w:rsidRPr="004F2D0B">
              <w:rPr>
                <w:rStyle w:val="aff1"/>
                <w:noProof/>
                <w:lang w:eastAsia="zh-CN"/>
              </w:rPr>
              <w:t>6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、搜索错误信息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_Toc229754109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0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_Toc229754110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11" w:history="1">
            <w:r w:rsidR="00044A4A" w:rsidRPr="004F2D0B">
              <w:rPr>
                <w:rStyle w:val="aff1"/>
              </w:rPr>
              <w:t xml:space="preserve">10.4 </w:t>
            </w:r>
            <w:r w:rsidR="00044A4A" w:rsidRPr="004F2D0B">
              <w:rPr>
                <w:rStyle w:val="aff1"/>
                <w:rFonts w:hint="eastAsia"/>
              </w:rPr>
              <w:t>怎么问</w:t>
            </w:r>
            <w:r w:rsidR="00044A4A" w:rsidRPr="004F2D0B">
              <w:rPr>
                <w:rStyle w:val="aff1"/>
              </w:rPr>
              <w:t>AI</w:t>
            </w:r>
            <w:r w:rsidR="00044A4A" w:rsidRPr="004F2D0B">
              <w:rPr>
                <w:rStyle w:val="aff1"/>
                <w:rFonts w:hint="eastAsia"/>
              </w:rPr>
              <w:t>？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_Toc229754111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156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2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问</w:t>
            </w:r>
            <w:r w:rsidR="00044A4A" w:rsidRPr="004F2D0B">
              <w:rPr>
                <w:rStyle w:val="aff1"/>
                <w:noProof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</w:rPr>
              <w:t>的姿势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_Toc229754112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3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、错误的问法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_Toc229754113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4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正确的问法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_Toc229754114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5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、问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的技巧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_Toc229754115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6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、不要完全依赖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_Toc229754116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7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_Toc229754117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18" w:history="1">
            <w:r w:rsidR="00044A4A" w:rsidRPr="004F2D0B">
              <w:rPr>
                <w:rStyle w:val="aff1"/>
              </w:rPr>
              <w:t xml:space="preserve">10.5 </w:t>
            </w:r>
            <w:r w:rsidR="00044A4A" w:rsidRPr="004F2D0B">
              <w:rPr>
                <w:rStyle w:val="aff1"/>
                <w:rFonts w:hint="eastAsia"/>
              </w:rPr>
              <w:t>求助的正确姿势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_Toc229754118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158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9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、啥时候该求助？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_Toc229754119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0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、去哪求助？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_Toc229754120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1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、怎么提问？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_Toc229754121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2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、提问的礼仪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_Toc229754122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3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_Toc229754123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159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24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_Toc229754124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160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125" w:history="1">
            <w:r w:rsidR="00044A4A" w:rsidRPr="004F2D0B">
              <w:rPr>
                <w:rStyle w:val="aff1"/>
                <w:rFonts w:hint="eastAsia"/>
              </w:rPr>
              <w:t>第十一章：安全和法律的那点事儿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_Toc229754125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161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26" w:history="1">
            <w:r w:rsidR="00044A4A" w:rsidRPr="004F2D0B">
              <w:rPr>
                <w:rStyle w:val="aff1"/>
                <w:rFonts w:hint="eastAsia"/>
              </w:rPr>
              <w:t>开场白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_Toc229754126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161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27" w:history="1">
            <w:r w:rsidR="00044A4A" w:rsidRPr="004F2D0B">
              <w:rPr>
                <w:rStyle w:val="aff1"/>
              </w:rPr>
              <w:t xml:space="preserve">11.1 </w:t>
            </w:r>
            <w:r w:rsidR="00044A4A" w:rsidRPr="004F2D0B">
              <w:rPr>
                <w:rStyle w:val="aff1"/>
                <w:rFonts w:hint="eastAsia"/>
              </w:rPr>
              <w:t>代码安全基本意识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_Toc229754127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161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8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、啥是代码安全？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_Toc229754128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9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、常见的安全问题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_Toc229754129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0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、安全编码的基本原则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_Toc229754130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1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写的代码安全吗？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_Toc229754131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2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_Toc229754132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33" w:history="1">
            <w:r w:rsidR="00044A4A" w:rsidRPr="004F2D0B">
              <w:rPr>
                <w:rStyle w:val="aff1"/>
              </w:rPr>
              <w:t xml:space="preserve">11.2 </w:t>
            </w:r>
            <w:r w:rsidR="00044A4A" w:rsidRPr="004F2D0B">
              <w:rPr>
                <w:rStyle w:val="aff1"/>
                <w:rFonts w:hint="eastAsia"/>
              </w:rPr>
              <w:t>保护你的代码和数据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_Toc229754133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163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4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、代码要保护啥？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_Toc229754134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5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、怎么保护代码？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_Toc229754135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6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、数据要保护啥？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_Toc229754136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7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、怎么保护数据？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_Toc229754137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8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、云服务安全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_Toc229754138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9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_Toc229754139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40" w:history="1">
            <w:r w:rsidR="00044A4A" w:rsidRPr="004F2D0B">
              <w:rPr>
                <w:rStyle w:val="aff1"/>
              </w:rPr>
              <w:t xml:space="preserve">11.3 </w:t>
            </w:r>
            <w:r w:rsidR="00044A4A" w:rsidRPr="004F2D0B">
              <w:rPr>
                <w:rStyle w:val="aff1"/>
                <w:rFonts w:hint="eastAsia"/>
              </w:rPr>
              <w:t>开源协议和版权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_Toc229754140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165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1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啥是开源协议？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_Toc229754141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2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、常见的开源协议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_Toc229754142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3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rFonts w:hint="eastAsia"/>
                <w:noProof/>
              </w:rPr>
              <w:t>怎么选择开源协议？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_Toc229754143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4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、用开源代码要注意啥？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_Toc229754144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5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_Toc229754145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46" w:history="1">
            <w:r w:rsidR="00044A4A" w:rsidRPr="004F2D0B">
              <w:rPr>
                <w:rStyle w:val="aff1"/>
              </w:rPr>
              <w:t>11.4 AI</w:t>
            </w:r>
            <w:r w:rsidR="00044A4A" w:rsidRPr="004F2D0B">
              <w:rPr>
                <w:rStyle w:val="aff1"/>
                <w:rFonts w:hint="eastAsia"/>
              </w:rPr>
              <w:t>编程的法律风险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_Toc229754146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167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7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生成内容的版权问题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_Toc229754147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8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可能</w:t>
            </w:r>
            <w:r w:rsidR="00044A4A" w:rsidRPr="004F2D0B">
              <w:rPr>
                <w:rStyle w:val="aff1"/>
                <w:noProof/>
                <w:lang w:eastAsia="zh-CN"/>
              </w:rPr>
              <w:t>"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抄</w:t>
            </w:r>
            <w:r w:rsidR="00044A4A" w:rsidRPr="004F2D0B">
              <w:rPr>
                <w:rStyle w:val="aff1"/>
                <w:noProof/>
                <w:lang w:eastAsia="zh-CN"/>
              </w:rPr>
              <w:t>"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别人的代码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_Toc229754148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9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、怎么降低风险？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_Toc229754149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0" w:history="1">
            <w:r w:rsidR="00044A4A" w:rsidRPr="004F2D0B">
              <w:rPr>
                <w:rStyle w:val="aff1"/>
                <w:noProof/>
                <w:lang w:eastAsia="zh-CN"/>
              </w:rPr>
              <w:t>4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使用的合规问题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_Toc229754150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1" w:history="1">
            <w:r w:rsidR="00044A4A" w:rsidRPr="004F2D0B">
              <w:rPr>
                <w:rStyle w:val="aff1"/>
                <w:noProof/>
                <w:lang w:eastAsia="zh-CN"/>
              </w:rPr>
              <w:t>5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服务的隐私问题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_Toc229754151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2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_Toc229754152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53" w:history="1">
            <w:r w:rsidR="00044A4A" w:rsidRPr="004F2D0B">
              <w:rPr>
                <w:rStyle w:val="aff1"/>
              </w:rPr>
              <w:t xml:space="preserve">11.5 </w:t>
            </w:r>
            <w:r w:rsidR="00044A4A" w:rsidRPr="004F2D0B">
              <w:rPr>
                <w:rStyle w:val="aff1"/>
                <w:rFonts w:hint="eastAsia"/>
              </w:rPr>
              <w:t>职业道德和责任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_Toc229754153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168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4" w:history="1">
            <w:r w:rsidR="00044A4A" w:rsidRPr="004F2D0B">
              <w:rPr>
                <w:rStyle w:val="aff1"/>
                <w:noProof/>
                <w:lang w:eastAsia="zh-CN"/>
              </w:rPr>
              <w:t>1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、程序员的职业道德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_Toc229754154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168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5" w:history="1">
            <w:r w:rsidR="00044A4A" w:rsidRPr="004F2D0B">
              <w:rPr>
                <w:rStyle w:val="aff1"/>
                <w:noProof/>
                <w:lang w:eastAsia="zh-CN"/>
              </w:rPr>
              <w:t>2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="00044A4A" w:rsidRPr="004F2D0B">
              <w:rPr>
                <w:rStyle w:val="aff1"/>
                <w:noProof/>
                <w:lang w:eastAsia="zh-CN"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编程的道德问题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_Toc229754155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6" w:history="1">
            <w:r w:rsidR="00044A4A" w:rsidRPr="004F2D0B">
              <w:rPr>
                <w:rStyle w:val="aff1"/>
                <w:noProof/>
                <w:lang w:eastAsia="zh-CN"/>
              </w:rPr>
              <w:t>3</w:t>
            </w:r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、出了问题谁负责？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_Toc229754156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7" w:history="1">
            <w:r w:rsidR="00044A4A" w:rsidRPr="004F2D0B">
              <w:rPr>
                <w:rStyle w:val="aff1"/>
                <w:rFonts w:hint="eastAsia"/>
                <w:noProof/>
              </w:rPr>
              <w:t>小结一下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_Toc229754157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169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58" w:history="1">
            <w:r w:rsidR="00044A4A" w:rsidRPr="004F2D0B">
              <w:rPr>
                <w:rStyle w:val="aff1"/>
                <w:rFonts w:hint="eastAsia"/>
              </w:rPr>
              <w:t>本章小结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_Toc229754158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170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159" w:history="1">
            <w:r w:rsidR="00044A4A" w:rsidRPr="00044A4A">
              <w:rPr>
                <w:rStyle w:val="aff1"/>
                <w:rFonts w:hint="eastAsia"/>
                <w:spacing w:val="1169"/>
                <w:fitText w:val="1732" w:id="-445411328"/>
              </w:rPr>
              <w:t>附</w:t>
            </w:r>
            <w:r w:rsidR="00044A4A" w:rsidRPr="00044A4A">
              <w:rPr>
                <w:rStyle w:val="aff1"/>
                <w:rFonts w:hint="eastAsia"/>
                <w:spacing w:val="1"/>
                <w:fitText w:val="1732" w:id="-445411328"/>
              </w:rPr>
              <w:t>录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_Toc229754159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171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60" w:history="1">
            <w:r w:rsidR="00044A4A" w:rsidRPr="004F2D0B">
              <w:rPr>
                <w:rStyle w:val="aff1"/>
                <w:rFonts w:hint="eastAsia"/>
              </w:rPr>
              <w:t>附录</w:t>
            </w:r>
            <w:r w:rsidR="00044A4A" w:rsidRPr="004F2D0B">
              <w:rPr>
                <w:rStyle w:val="aff1"/>
              </w:rPr>
              <w:t>A</w:t>
            </w:r>
            <w:r w:rsidR="00044A4A" w:rsidRPr="004F2D0B">
              <w:rPr>
                <w:rStyle w:val="aff1"/>
                <w:rFonts w:hint="eastAsia"/>
              </w:rPr>
              <w:t>：常用术语表（中英文对照）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_Toc229754160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171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1" w:history="1">
            <w:r w:rsidR="00044A4A" w:rsidRPr="004F2D0B">
              <w:rPr>
                <w:rStyle w:val="aff1"/>
                <w:rFonts w:hint="eastAsia"/>
                <w:noProof/>
              </w:rPr>
              <w:t>一、计算机基础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_Toc229754161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2" w:history="1">
            <w:r w:rsidR="00044A4A" w:rsidRPr="004F2D0B">
              <w:rPr>
                <w:rStyle w:val="aff1"/>
                <w:rFonts w:hint="eastAsia"/>
                <w:noProof/>
              </w:rPr>
              <w:t>二、编程语言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_Toc229754162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171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3" w:history="1">
            <w:r w:rsidR="00044A4A" w:rsidRPr="004F2D0B">
              <w:rPr>
                <w:rStyle w:val="aff1"/>
                <w:rFonts w:hint="eastAsia"/>
                <w:noProof/>
              </w:rPr>
              <w:t>三、数据类型与结构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_Toc229754163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4" w:history="1">
            <w:r w:rsidR="00044A4A" w:rsidRPr="004F2D0B">
              <w:rPr>
                <w:rStyle w:val="aff1"/>
                <w:rFonts w:hint="eastAsia"/>
                <w:noProof/>
              </w:rPr>
              <w:t>四、程序结构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_Toc229754164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172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5" w:history="1">
            <w:r w:rsidR="00044A4A" w:rsidRPr="004F2D0B">
              <w:rPr>
                <w:rStyle w:val="aff1"/>
                <w:rFonts w:hint="eastAsia"/>
                <w:noProof/>
              </w:rPr>
              <w:t>五、软件工程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_Toc229754165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6" w:history="1">
            <w:r w:rsidR="00044A4A" w:rsidRPr="004F2D0B">
              <w:rPr>
                <w:rStyle w:val="aff1"/>
                <w:rFonts w:hint="eastAsia"/>
                <w:noProof/>
              </w:rPr>
              <w:t>六、网络与</w:t>
            </w:r>
            <w:r w:rsidR="00044A4A" w:rsidRPr="004F2D0B">
              <w:rPr>
                <w:rStyle w:val="aff1"/>
                <w:noProof/>
              </w:rPr>
              <w:t>Web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_Toc229754166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173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7" w:history="1">
            <w:r w:rsidR="00044A4A" w:rsidRPr="004F2D0B">
              <w:rPr>
                <w:rStyle w:val="aff1"/>
                <w:rFonts w:hint="eastAsia"/>
                <w:noProof/>
              </w:rPr>
              <w:t>七、数据库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_Toc229754167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8" w:history="1">
            <w:r w:rsidR="00044A4A" w:rsidRPr="004F2D0B">
              <w:rPr>
                <w:rStyle w:val="aff1"/>
                <w:rFonts w:hint="eastAsia"/>
                <w:noProof/>
              </w:rPr>
              <w:t>八、云计算与部署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_Toc229754168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174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9" w:history="1">
            <w:r w:rsidR="00044A4A" w:rsidRPr="004F2D0B">
              <w:rPr>
                <w:rStyle w:val="aff1"/>
                <w:rFonts w:hint="eastAsia"/>
                <w:noProof/>
              </w:rPr>
              <w:t>九、调试与错误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_Toc229754169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0" w:history="1">
            <w:r w:rsidR="00044A4A" w:rsidRPr="004F2D0B">
              <w:rPr>
                <w:rStyle w:val="aff1"/>
                <w:rFonts w:hint="eastAsia"/>
                <w:noProof/>
              </w:rPr>
              <w:t>十、安全与法律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_Toc229754170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175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1" w:history="1">
            <w:r w:rsidR="00044A4A" w:rsidRPr="004F2D0B">
              <w:rPr>
                <w:rStyle w:val="aff1"/>
                <w:rFonts w:hint="eastAsia"/>
                <w:noProof/>
              </w:rPr>
              <w:t>十一、</w:t>
            </w:r>
            <w:r w:rsidR="00044A4A" w:rsidRPr="004F2D0B">
              <w:rPr>
                <w:rStyle w:val="aff1"/>
                <w:noProof/>
              </w:rPr>
              <w:t>AI</w:t>
            </w:r>
            <w:r w:rsidR="00044A4A" w:rsidRPr="004F2D0B">
              <w:rPr>
                <w:rStyle w:val="aff1"/>
                <w:rFonts w:hint="eastAsia"/>
                <w:noProof/>
              </w:rPr>
              <w:t>与机器学习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_Toc229754171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2" w:history="1">
            <w:r w:rsidR="00044A4A" w:rsidRPr="004F2D0B">
              <w:rPr>
                <w:rStyle w:val="aff1"/>
                <w:rFonts w:hint="eastAsia"/>
                <w:noProof/>
              </w:rPr>
              <w:t>十二、其他常用术语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_Toc229754172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176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73" w:history="1">
            <w:r w:rsidR="00044A4A" w:rsidRPr="004F2D0B">
              <w:rPr>
                <w:rStyle w:val="aff1"/>
                <w:rFonts w:hint="eastAsia"/>
              </w:rPr>
              <w:t>附录</w:t>
            </w:r>
            <w:r w:rsidR="00044A4A" w:rsidRPr="004F2D0B">
              <w:rPr>
                <w:rStyle w:val="aff1"/>
              </w:rPr>
              <w:t>B</w:t>
            </w:r>
            <w:r w:rsidR="00044A4A" w:rsidRPr="004F2D0B">
              <w:rPr>
                <w:rStyle w:val="aff1"/>
                <w:rFonts w:hint="eastAsia"/>
              </w:rPr>
              <w:t>：推荐学习资源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_Toc229754173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177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4" w:history="1">
            <w:r w:rsidR="00044A4A" w:rsidRPr="004F2D0B">
              <w:rPr>
                <w:rStyle w:val="aff1"/>
                <w:rFonts w:hint="eastAsia"/>
                <w:noProof/>
                <w:lang w:eastAsia="zh-CN"/>
              </w:rPr>
              <w:t>在线教程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_Toc229754174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5" w:history="1">
            <w:r w:rsidR="00044A4A" w:rsidRPr="004F2D0B">
              <w:rPr>
                <w:rStyle w:val="aff1"/>
                <w:rFonts w:hint="eastAsia"/>
                <w:noProof/>
              </w:rPr>
              <w:t>视频课程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_Toc229754175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6" w:history="1">
            <w:r w:rsidR="00044A4A" w:rsidRPr="004F2D0B">
              <w:rPr>
                <w:rStyle w:val="aff1"/>
                <w:rFonts w:hint="eastAsia"/>
                <w:noProof/>
              </w:rPr>
              <w:t>练习平台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_Toc229754176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7" w:history="1">
            <w:r w:rsidR="00044A4A" w:rsidRPr="004F2D0B">
              <w:rPr>
                <w:rStyle w:val="aff1"/>
                <w:rFonts w:hint="eastAsia"/>
                <w:noProof/>
              </w:rPr>
              <w:t>社区</w:t>
            </w:r>
            <w:r w:rsidR="00044A4A">
              <w:rPr>
                <w:noProof/>
                <w:webHidden/>
              </w:rPr>
              <w:tab/>
            </w:r>
            <w:r w:rsidR="00044A4A">
              <w:rPr>
                <w:noProof/>
                <w:webHidden/>
              </w:rPr>
              <w:fldChar w:fldCharType="begin"/>
            </w:r>
            <w:r w:rsidR="00044A4A">
              <w:rPr>
                <w:noProof/>
                <w:webHidden/>
              </w:rPr>
              <w:instrText xml:space="preserve"> PAGEREF _Toc229754177 \h </w:instrText>
            </w:r>
            <w:r w:rsidR="00044A4A">
              <w:rPr>
                <w:noProof/>
                <w:webHidden/>
              </w:rPr>
            </w:r>
            <w:r w:rsidR="00044A4A">
              <w:rPr>
                <w:noProof/>
                <w:webHidden/>
              </w:rPr>
              <w:fldChar w:fldCharType="separate"/>
            </w:r>
            <w:r w:rsidR="00583DB3">
              <w:rPr>
                <w:noProof/>
                <w:webHidden/>
              </w:rPr>
              <w:t>177</w:t>
            </w:r>
            <w:r w:rsidR="00044A4A">
              <w:rPr>
                <w:noProof/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78" w:history="1">
            <w:r w:rsidR="00044A4A" w:rsidRPr="004F2D0B">
              <w:rPr>
                <w:rStyle w:val="aff1"/>
                <w:rFonts w:hint="eastAsia"/>
              </w:rPr>
              <w:t>附录</w:t>
            </w:r>
            <w:r w:rsidR="00044A4A" w:rsidRPr="004F2D0B">
              <w:rPr>
                <w:rStyle w:val="aff1"/>
              </w:rPr>
              <w:t>C</w:t>
            </w:r>
            <w:r w:rsidR="00044A4A" w:rsidRPr="004F2D0B">
              <w:rPr>
                <w:rStyle w:val="aff1"/>
                <w:rFonts w:hint="eastAsia"/>
              </w:rPr>
              <w:t>：</w:t>
            </w:r>
            <w:r w:rsidR="00044A4A" w:rsidRPr="004F2D0B">
              <w:rPr>
                <w:rStyle w:val="aff1"/>
              </w:rPr>
              <w:t>Windows CMD/PowerShell</w:t>
            </w:r>
            <w:r w:rsidR="00044A4A" w:rsidRPr="004F2D0B">
              <w:rPr>
                <w:rStyle w:val="aff1"/>
                <w:rFonts w:hint="eastAsia"/>
              </w:rPr>
              <w:t>常用命令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_Toc229754178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178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79" w:history="1">
            <w:r w:rsidR="00044A4A" w:rsidRPr="004F2D0B">
              <w:rPr>
                <w:rStyle w:val="aff1"/>
                <w:rFonts w:hint="eastAsia"/>
              </w:rPr>
              <w:t>附录</w:t>
            </w:r>
            <w:r w:rsidR="00044A4A" w:rsidRPr="004F2D0B">
              <w:rPr>
                <w:rStyle w:val="aff1"/>
              </w:rPr>
              <w:t>D</w:t>
            </w:r>
            <w:r w:rsidR="00044A4A" w:rsidRPr="004F2D0B">
              <w:rPr>
                <w:rStyle w:val="aff1"/>
                <w:rFonts w:hint="eastAsia"/>
              </w:rPr>
              <w:t>：</w:t>
            </w:r>
            <w:r w:rsidR="00044A4A" w:rsidRPr="004F2D0B">
              <w:rPr>
                <w:rStyle w:val="aff1"/>
              </w:rPr>
              <w:t>VS Code</w:t>
            </w:r>
            <w:r w:rsidR="00044A4A" w:rsidRPr="004F2D0B">
              <w:rPr>
                <w:rStyle w:val="aff1"/>
                <w:rFonts w:hint="eastAsia"/>
              </w:rPr>
              <w:t>常用快捷键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_Toc229754179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178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180" w:history="1">
            <w:r w:rsidR="00044A4A" w:rsidRPr="00044A4A">
              <w:rPr>
                <w:rStyle w:val="aff1"/>
                <w:rFonts w:hint="eastAsia"/>
              </w:rPr>
              <w:t>后记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_Toc229754180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180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1" w:history="1">
            <w:r w:rsidR="00044A4A" w:rsidRPr="004F2D0B">
              <w:rPr>
                <w:rStyle w:val="aff1"/>
                <w:rFonts w:hint="eastAsia"/>
              </w:rPr>
              <w:t>写这本书的初衷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_Toc229754181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180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2" w:history="1">
            <w:r w:rsidR="00044A4A" w:rsidRPr="004F2D0B">
              <w:rPr>
                <w:rStyle w:val="aff1"/>
                <w:rFonts w:hint="eastAsia"/>
              </w:rPr>
              <w:t>关于</w:t>
            </w:r>
            <w:r w:rsidR="00044A4A" w:rsidRPr="004F2D0B">
              <w:rPr>
                <w:rStyle w:val="aff1"/>
              </w:rPr>
              <w:t>AI</w:t>
            </w:r>
            <w:r w:rsidR="00044A4A" w:rsidRPr="004F2D0B">
              <w:rPr>
                <w:rStyle w:val="aff1"/>
                <w:rFonts w:hint="eastAsia"/>
              </w:rPr>
              <w:t>编程的一点思考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_Toc229754182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181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3" w:history="1">
            <w:r w:rsidR="00044A4A" w:rsidRPr="004F2D0B">
              <w:rPr>
                <w:rStyle w:val="aff1"/>
                <w:rFonts w:hint="eastAsia"/>
              </w:rPr>
              <w:t>给读者的话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_Toc229754183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181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4" w:history="1">
            <w:r w:rsidR="00044A4A" w:rsidRPr="004F2D0B">
              <w:rPr>
                <w:rStyle w:val="aff1"/>
                <w:rFonts w:hint="eastAsia"/>
              </w:rPr>
              <w:t>感谢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_Toc229754184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182</w:t>
            </w:r>
            <w:r w:rsidR="00044A4A">
              <w:rPr>
                <w:webHidden/>
              </w:rPr>
              <w:fldChar w:fldCharType="end"/>
            </w:r>
          </w:hyperlink>
        </w:p>
        <w:p w:rsidR="00044A4A" w:rsidRDefault="003A6090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5" w:history="1">
            <w:r w:rsidR="00044A4A" w:rsidRPr="004F2D0B">
              <w:rPr>
                <w:rStyle w:val="aff1"/>
                <w:rFonts w:hint="eastAsia"/>
              </w:rPr>
              <w:t>最后</w:t>
            </w:r>
            <w:r w:rsidR="00044A4A">
              <w:rPr>
                <w:webHidden/>
              </w:rPr>
              <w:tab/>
            </w:r>
            <w:r w:rsidR="00044A4A">
              <w:rPr>
                <w:webHidden/>
              </w:rPr>
              <w:fldChar w:fldCharType="begin"/>
            </w:r>
            <w:r w:rsidR="00044A4A">
              <w:rPr>
                <w:webHidden/>
              </w:rPr>
              <w:instrText xml:space="preserve"> PAGEREF _Toc229754185 \h </w:instrText>
            </w:r>
            <w:r w:rsidR="00044A4A">
              <w:rPr>
                <w:webHidden/>
              </w:rPr>
            </w:r>
            <w:r w:rsidR="00044A4A">
              <w:rPr>
                <w:webHidden/>
              </w:rPr>
              <w:fldChar w:fldCharType="separate"/>
            </w:r>
            <w:r w:rsidR="00583DB3">
              <w:rPr>
                <w:webHidden/>
              </w:rPr>
              <w:t>182</w:t>
            </w:r>
            <w:r w:rsidR="00044A4A">
              <w:rPr>
                <w:webHidden/>
              </w:rPr>
              <w:fldChar w:fldCharType="end"/>
            </w:r>
          </w:hyperlink>
        </w:p>
        <w:p w:rsidR="00C27588" w:rsidRDefault="00C27588">
          <w:r>
            <w:rPr>
              <w:b/>
              <w:bCs/>
              <w:lang w:val="zh-CN"/>
            </w:rPr>
            <w:fldChar w:fldCharType="end"/>
          </w:r>
        </w:p>
      </w:sdtContent>
    </w:sdt>
    <w:p w:rsidR="00465D5F" w:rsidRDefault="00465D5F" w:rsidP="00465D5F">
      <w:pPr>
        <w:rPr>
          <w:lang w:eastAsia="zh-CN"/>
        </w:rPr>
      </w:pPr>
    </w:p>
    <w:p w:rsidR="00465D5F" w:rsidRDefault="00465D5F" w:rsidP="00465D5F">
      <w:pPr>
        <w:rPr>
          <w:lang w:eastAsia="zh-CN"/>
        </w:rPr>
      </w:pPr>
    </w:p>
    <w:p w:rsidR="00465D5F" w:rsidRPr="00465D5F" w:rsidRDefault="00465D5F" w:rsidP="00465D5F">
      <w:pPr>
        <w:rPr>
          <w:lang w:eastAsia="zh-CN"/>
        </w:rPr>
        <w:sectPr w:rsidR="00465D5F" w:rsidRPr="00465D5F" w:rsidSect="00274D49">
          <w:footerReference w:type="first" r:id="rId15"/>
          <w:pgSz w:w="12240" w:h="15840"/>
          <w:pgMar w:top="1440" w:right="1800" w:bottom="1440" w:left="1800" w:header="720" w:footer="720" w:gutter="0"/>
          <w:pgNumType w:start="1"/>
          <w:cols w:space="720"/>
          <w:titlePg/>
          <w:docGrid w:linePitch="360"/>
        </w:sectPr>
      </w:pPr>
    </w:p>
    <w:p w:rsidR="006F6D2B" w:rsidRPr="00465D5F" w:rsidRDefault="00DE4AFA" w:rsidP="00465D5F">
      <w:pPr>
        <w:pStyle w:val="1"/>
      </w:pPr>
      <w:bookmarkStart w:id="21" w:name="_Toc229753775"/>
      <w:r w:rsidRPr="00465D5F">
        <w:lastRenderedPageBreak/>
        <w:t>第一章：计算机</w:t>
      </w:r>
      <w:r w:rsidR="00AF0EB3">
        <w:t>软硬件</w:t>
      </w:r>
      <w:r w:rsidR="00632424">
        <w:t>的</w:t>
      </w:r>
      <w:r w:rsidR="0074279B">
        <w:rPr>
          <w:rFonts w:hint="eastAsia"/>
        </w:rPr>
        <w:t>那点事</w:t>
      </w:r>
      <w:r w:rsidR="0074279B">
        <w:t>儿</w:t>
      </w:r>
      <w:bookmarkEnd w:id="21"/>
    </w:p>
    <w:p w:rsidR="006F6D2B" w:rsidRDefault="00DE4AFA">
      <w:pPr>
        <w:pStyle w:val="21"/>
        <w:rPr>
          <w:lang w:eastAsia="zh-CN"/>
        </w:rPr>
      </w:pPr>
      <w:bookmarkStart w:id="22" w:name="_Toc229753776"/>
      <w:r>
        <w:rPr>
          <w:lang w:eastAsia="zh-CN"/>
        </w:rPr>
        <w:t>开场白</w:t>
      </w:r>
      <w:bookmarkEnd w:id="22"/>
    </w:p>
    <w:p w:rsidR="006F6D2B" w:rsidRDefault="00DE4AFA">
      <w:pPr>
        <w:rPr>
          <w:lang w:eastAsia="zh-CN"/>
        </w:rPr>
      </w:pPr>
      <w:r>
        <w:rPr>
          <w:lang w:eastAsia="zh-CN"/>
        </w:rPr>
        <w:t>在开始聊</w:t>
      </w:r>
      <w:r>
        <w:rPr>
          <w:lang w:eastAsia="zh-CN"/>
        </w:rPr>
        <w:t>AI</w:t>
      </w:r>
      <w:r>
        <w:rPr>
          <w:lang w:eastAsia="zh-CN"/>
        </w:rPr>
        <w:t>编程之前，咱们先得搞清楚一个最基本的问题：计算机这玩意儿，到底是啥？</w:t>
      </w:r>
    </w:p>
    <w:p w:rsidR="00E327B5" w:rsidRDefault="0074279B">
      <w:pPr>
        <w:rPr>
          <w:lang w:eastAsia="zh-CN"/>
        </w:rPr>
      </w:pPr>
      <w:r w:rsidRPr="0074279B">
        <w:rPr>
          <w:rFonts w:hint="eastAsia"/>
          <w:lang w:eastAsia="zh-CN"/>
        </w:rPr>
        <w:t>计算机这个词</w:t>
      </w:r>
      <w:r>
        <w:rPr>
          <w:rFonts w:hint="eastAsia"/>
          <w:lang w:eastAsia="zh-CN"/>
        </w:rPr>
        <w:t>的含义比</w:t>
      </w:r>
      <w:r w:rsidRPr="0074279B">
        <w:rPr>
          <w:rFonts w:hint="eastAsia"/>
          <w:lang w:eastAsia="zh-CN"/>
        </w:rPr>
        <w:t>电脑更宽一些</w:t>
      </w:r>
      <w:r>
        <w:rPr>
          <w:rFonts w:hint="eastAsia"/>
          <w:lang w:eastAsia="zh-CN"/>
        </w:rPr>
        <w:t>，</w:t>
      </w:r>
      <w:r w:rsidR="00E327B5">
        <w:rPr>
          <w:rFonts w:hint="eastAsia"/>
          <w:lang w:eastAsia="zh-CN"/>
        </w:rPr>
        <w:t>电脑一般是指个人用的桌面计算机。除电脑之外，计算机还包括其他类型的计算机，比如，大型</w:t>
      </w:r>
      <w:r>
        <w:rPr>
          <w:rFonts w:hint="eastAsia"/>
          <w:lang w:eastAsia="zh-CN"/>
        </w:rPr>
        <w:t>计算机</w:t>
      </w:r>
      <w:r w:rsidR="00E327B5">
        <w:rPr>
          <w:rFonts w:hint="eastAsia"/>
          <w:lang w:eastAsia="zh-CN"/>
        </w:rPr>
        <w:t>、服务器、手机</w:t>
      </w:r>
      <w:r w:rsidR="00866D58">
        <w:rPr>
          <w:rFonts w:hint="eastAsia"/>
          <w:lang w:eastAsia="zh-CN"/>
        </w:rPr>
        <w:t>，甚至量子计算机</w:t>
      </w:r>
      <w:r w:rsidR="00E327B5">
        <w:rPr>
          <w:rFonts w:hint="eastAsia"/>
          <w:lang w:eastAsia="zh-CN"/>
        </w:rPr>
        <w:t>，等等很多</w:t>
      </w:r>
      <w:r w:rsidRPr="0074279B">
        <w:rPr>
          <w:rFonts w:hint="eastAsia"/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你天天用电脑、用手机，但你知道它里面是咋工作的吗？你知道为啥它能算数、能放视频、能打游戏吗？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这一章，咱们就用大白话唠唠计算机的基本原理。不整那些复杂的电路图和公式，就讲你能听懂的东西。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理解了计算机的基本原理，你才能理解程序是咋回事，才能理解</w:t>
      </w:r>
      <w:r>
        <w:rPr>
          <w:lang w:eastAsia="zh-CN"/>
        </w:rPr>
        <w:t>AI</w:t>
      </w:r>
      <w:r>
        <w:rPr>
          <w:lang w:eastAsia="zh-CN"/>
        </w:rPr>
        <w:t>给你的代码在干啥。</w:t>
      </w:r>
    </w:p>
    <w:p w:rsidR="006F6D2B" w:rsidRDefault="00DE4AFA" w:rsidP="00BF3500">
      <w:pPr>
        <w:pStyle w:val="21"/>
        <w:rPr>
          <w:lang w:eastAsia="zh-CN"/>
        </w:rPr>
      </w:pPr>
      <w:bookmarkStart w:id="23" w:name="_Toc229753777"/>
      <w:r>
        <w:rPr>
          <w:lang w:eastAsia="zh-CN"/>
        </w:rPr>
        <w:t xml:space="preserve">1.1 </w:t>
      </w:r>
      <w:r>
        <w:rPr>
          <w:lang w:eastAsia="zh-CN"/>
        </w:rPr>
        <w:t>计算机能干啥，不能干啥</w:t>
      </w:r>
      <w:r w:rsidR="00C24ACD">
        <w:rPr>
          <w:lang w:eastAsia="zh-CN"/>
        </w:rPr>
        <w:t>？</w:t>
      </w:r>
      <w:bookmarkEnd w:id="23"/>
    </w:p>
    <w:p w:rsidR="006F6D2B" w:rsidRDefault="002F634D">
      <w:pPr>
        <w:pStyle w:val="31"/>
        <w:rPr>
          <w:lang w:eastAsia="zh-CN"/>
        </w:rPr>
      </w:pPr>
      <w:bookmarkStart w:id="24" w:name="_Toc229753778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计算机不是神仙</w:t>
      </w:r>
      <w:bookmarkEnd w:id="24"/>
    </w:p>
    <w:p w:rsidR="006F6D2B" w:rsidRDefault="00DE4AFA">
      <w:pPr>
        <w:rPr>
          <w:lang w:eastAsia="zh-CN"/>
        </w:rPr>
      </w:pPr>
      <w:r>
        <w:rPr>
          <w:lang w:eastAsia="zh-CN"/>
        </w:rPr>
        <w:t>先说个大实话：计算机不是神仙，它就是个工具。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很多人觉得计算机很聪明，能干很多事儿。其实计算机一点都不聪明，它只会做一件事儿：算数。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加减乘除，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，就这些。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但它算得特别快，快到你感觉不到它在算。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你看视频，计算机在干啥？在算。把视频文件里的数据解码成图像和声音。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你打游戏，计算机在干啥？在算。算画面咋显示、人物咋动、碰撞咋处理。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你上网，计算机在干啥？还在算。算数据咋传输、网页咋渲染。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写代码，计算机在干啥？还是在算。算你输入的文字、算模型的参数、算输出的代码。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所以，计算机本质上就是个</w:t>
      </w:r>
      <w:r>
        <w:rPr>
          <w:lang w:eastAsia="zh-CN"/>
        </w:rPr>
        <w:t>"</w:t>
      </w:r>
      <w:r>
        <w:rPr>
          <w:lang w:eastAsia="zh-CN"/>
        </w:rPr>
        <w:t>算得快的铁盒子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2F634D">
      <w:pPr>
        <w:pStyle w:val="31"/>
        <w:rPr>
          <w:lang w:eastAsia="zh-CN"/>
        </w:rPr>
      </w:pPr>
      <w:bookmarkStart w:id="25" w:name="_Toc229753779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计算机能干啥</w:t>
      </w:r>
      <w:r w:rsidR="00C24ACD">
        <w:rPr>
          <w:lang w:eastAsia="zh-CN"/>
        </w:rPr>
        <w:t>？</w:t>
      </w:r>
      <w:bookmarkEnd w:id="25"/>
    </w:p>
    <w:p w:rsidR="006F6D2B" w:rsidRDefault="00DE4AFA">
      <w:pPr>
        <w:rPr>
          <w:lang w:eastAsia="zh-CN"/>
        </w:rPr>
      </w:pPr>
      <w:r>
        <w:rPr>
          <w:lang w:eastAsia="zh-CN"/>
        </w:rPr>
        <w:t>计算机能干的事儿，都是能转化成计算的事儿</w:t>
      </w:r>
      <w:r w:rsidR="004B4830">
        <w:rPr>
          <w:rFonts w:hint="eastAsia"/>
          <w:lang w:eastAsia="zh-CN"/>
        </w:rPr>
        <w:t>，能算的它都能干</w:t>
      </w:r>
      <w:r>
        <w:rPr>
          <w:lang w:eastAsia="zh-CN"/>
        </w:rPr>
        <w:t>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存储信息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把数据变成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存起来。你存的文档、照片、视频，在计算机眼里都是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处理数据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对数据进行各种计算。加加减减、比较大小、逻辑判断，都是计算。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显示图像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把数据变成图像输出到屏幕。每个像素点的颜色，都是计算出来的。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播放声音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把数据变成声音输出到扬声器。每个时刻的音量、频率，都是计算出来的。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联网通信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把数据通过网络传给别人。怎么打包、怎么传输、怎么校验，都是计算。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这些事儿，说到底都是算。</w:t>
      </w:r>
    </w:p>
    <w:p w:rsidR="006F6D2B" w:rsidRDefault="002F634D">
      <w:pPr>
        <w:pStyle w:val="31"/>
        <w:rPr>
          <w:lang w:eastAsia="zh-CN"/>
        </w:rPr>
      </w:pPr>
      <w:bookmarkStart w:id="26" w:name="_Toc229753780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计算机不能干啥</w:t>
      </w:r>
      <w:r w:rsidR="00C24ACD">
        <w:rPr>
          <w:lang w:eastAsia="zh-CN"/>
        </w:rPr>
        <w:t>？</w:t>
      </w:r>
      <w:bookmarkEnd w:id="26"/>
    </w:p>
    <w:p w:rsidR="006F6D2B" w:rsidRDefault="00ED1E7A">
      <w:pPr>
        <w:rPr>
          <w:lang w:eastAsia="zh-CN"/>
        </w:rPr>
      </w:pPr>
      <w:r>
        <w:rPr>
          <w:lang w:eastAsia="zh-CN"/>
        </w:rPr>
        <w:t>计算机不能干的事儿，是那些没法转化成计算的事儿。</w:t>
      </w:r>
    </w:p>
    <w:p w:rsidR="00ED1E7A" w:rsidRDefault="00ED1E7A">
      <w:pPr>
        <w:rPr>
          <w:lang w:eastAsia="zh-CN"/>
        </w:rPr>
      </w:pPr>
      <w:r>
        <w:rPr>
          <w:rFonts w:hint="eastAsia"/>
          <w:lang w:eastAsia="zh-CN"/>
        </w:rPr>
        <w:t>在没有大语言模型之前，计算机肯定干不了下面的事情，但现在能不能有点不好说</w:t>
      </w:r>
      <w:r w:rsidR="00BD78DF">
        <w:rPr>
          <w:rFonts w:hint="eastAsia"/>
          <w:lang w:eastAsia="zh-CN"/>
        </w:rPr>
        <w:t>，</w:t>
      </w:r>
      <w:r w:rsidR="00BD78DF" w:rsidRPr="00BD78DF">
        <w:rPr>
          <w:rFonts w:hint="eastAsia"/>
          <w:lang w:eastAsia="zh-CN"/>
        </w:rPr>
        <w:t>如果通用人工智能实现</w:t>
      </w:r>
      <w:r w:rsidR="00BD78DF">
        <w:rPr>
          <w:rFonts w:hint="eastAsia"/>
          <w:lang w:eastAsia="zh-CN"/>
        </w:rPr>
        <w:t>了，</w:t>
      </w:r>
      <w:r w:rsidR="00BD78DF" w:rsidRPr="00BD78DF">
        <w:rPr>
          <w:rFonts w:hint="eastAsia"/>
          <w:lang w:eastAsia="zh-CN"/>
        </w:rPr>
        <w:t>下面这些</w:t>
      </w:r>
      <w:r w:rsidR="00BD78DF">
        <w:rPr>
          <w:rFonts w:hint="eastAsia"/>
          <w:lang w:eastAsia="zh-CN"/>
        </w:rPr>
        <w:t>就能</w:t>
      </w:r>
      <w:r w:rsidR="00BD78DF" w:rsidRPr="00BD78DF">
        <w:rPr>
          <w:rFonts w:hint="eastAsia"/>
          <w:lang w:eastAsia="zh-CN"/>
        </w:rPr>
        <w:t>干了。</w:t>
      </w:r>
      <w:r>
        <w:rPr>
          <w:rFonts w:hint="eastAsia"/>
          <w:lang w:eastAsia="zh-CN"/>
        </w:rPr>
        <w:t>暂且还是认为不能吧。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不能创造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计算机不会</w:t>
      </w:r>
      <w:r>
        <w:rPr>
          <w:lang w:eastAsia="zh-CN"/>
        </w:rPr>
        <w:t>"</w:t>
      </w:r>
      <w:r>
        <w:rPr>
          <w:lang w:eastAsia="zh-CN"/>
        </w:rPr>
        <w:t>发明</w:t>
      </w:r>
      <w:r>
        <w:rPr>
          <w:lang w:eastAsia="zh-CN"/>
        </w:rPr>
        <w:t>"</w:t>
      </w:r>
      <w:r>
        <w:rPr>
          <w:lang w:eastAsia="zh-CN"/>
        </w:rPr>
        <w:t>东西，它只能按你给的规则处理数据。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你给它一堆数据，它能帮你分析、总结、预测。但它不会凭空创造出新东西。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有人说</w:t>
      </w:r>
      <w:r>
        <w:rPr>
          <w:lang w:eastAsia="zh-CN"/>
        </w:rPr>
        <w:t>AI</w:t>
      </w:r>
      <w:r>
        <w:rPr>
          <w:lang w:eastAsia="zh-CN"/>
        </w:rPr>
        <w:t>不是能创作吗？能写文章、能画图、能编代码吗？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是的，但</w:t>
      </w:r>
      <w:r>
        <w:rPr>
          <w:lang w:eastAsia="zh-CN"/>
        </w:rPr>
        <w:t>AI</w:t>
      </w:r>
      <w:r>
        <w:rPr>
          <w:lang w:eastAsia="zh-CN"/>
        </w:rPr>
        <w:t>本质上也是在算。它看了大量数据，学到了规律，然后按规律生成新东西。它不知道自己在创作，只是在执行算法。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不能理解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计算机不知道</w:t>
      </w:r>
      <w:r>
        <w:rPr>
          <w:lang w:eastAsia="zh-CN"/>
        </w:rPr>
        <w:t>"</w:t>
      </w:r>
      <w:r>
        <w:rPr>
          <w:lang w:eastAsia="zh-CN"/>
        </w:rPr>
        <w:t>意义</w:t>
      </w:r>
      <w:r>
        <w:rPr>
          <w:lang w:eastAsia="zh-CN"/>
        </w:rPr>
        <w:t>"</w:t>
      </w:r>
      <w:r>
        <w:rPr>
          <w:lang w:eastAsia="zh-CN"/>
        </w:rPr>
        <w:t>是啥，它只是在处理符号。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你让它翻译</w:t>
      </w:r>
      <w:r>
        <w:rPr>
          <w:lang w:eastAsia="zh-CN"/>
        </w:rPr>
        <w:t>"</w:t>
      </w:r>
      <w:r>
        <w:rPr>
          <w:lang w:eastAsia="zh-CN"/>
        </w:rPr>
        <w:t>我爱你</w:t>
      </w:r>
      <w:r>
        <w:rPr>
          <w:lang w:eastAsia="zh-CN"/>
        </w:rPr>
        <w:t>"</w:t>
      </w:r>
      <w:r>
        <w:rPr>
          <w:lang w:eastAsia="zh-CN"/>
        </w:rPr>
        <w:t>，它把这三个字翻译成</w:t>
      </w:r>
      <w:r>
        <w:rPr>
          <w:lang w:eastAsia="zh-CN"/>
        </w:rPr>
        <w:t>"I love you"</w:t>
      </w:r>
      <w:r>
        <w:rPr>
          <w:lang w:eastAsia="zh-CN"/>
        </w:rPr>
        <w:t>。但它不知道</w:t>
      </w:r>
      <w:r>
        <w:rPr>
          <w:lang w:eastAsia="zh-CN"/>
        </w:rPr>
        <w:t>"</w:t>
      </w:r>
      <w:r>
        <w:rPr>
          <w:lang w:eastAsia="zh-CN"/>
        </w:rPr>
        <w:t>爱</w:t>
      </w:r>
      <w:r>
        <w:rPr>
          <w:lang w:eastAsia="zh-CN"/>
        </w:rPr>
        <w:t>"</w:t>
      </w:r>
      <w:r>
        <w:rPr>
          <w:lang w:eastAsia="zh-CN"/>
        </w:rPr>
        <w:t>是啥意思，不知道这句话背后的情感，只是在做符号替换。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不能判断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计算机不会</w:t>
      </w:r>
      <w:r>
        <w:rPr>
          <w:lang w:eastAsia="zh-CN"/>
        </w:rPr>
        <w:t>"</w:t>
      </w:r>
      <w:r>
        <w:rPr>
          <w:lang w:eastAsia="zh-CN"/>
        </w:rPr>
        <w:t>觉得</w:t>
      </w:r>
      <w:r>
        <w:rPr>
          <w:lang w:eastAsia="zh-CN"/>
        </w:rPr>
        <w:t>"</w:t>
      </w:r>
      <w:r>
        <w:rPr>
          <w:lang w:eastAsia="zh-CN"/>
        </w:rPr>
        <w:t>好坏对错，它只是按条件执行。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你给它一个判断条件，它返回</w:t>
      </w:r>
      <w:r>
        <w:rPr>
          <w:lang w:eastAsia="zh-CN"/>
        </w:rPr>
        <w:t>True</w:t>
      </w:r>
      <w:r>
        <w:rPr>
          <w:lang w:eastAsia="zh-CN"/>
        </w:rPr>
        <w:t>或</w:t>
      </w:r>
      <w:r>
        <w:rPr>
          <w:lang w:eastAsia="zh-CN"/>
        </w:rPr>
        <w:t>False</w:t>
      </w:r>
      <w:r>
        <w:rPr>
          <w:lang w:eastAsia="zh-CN"/>
        </w:rPr>
        <w:t>。但它不知道这个判断有什么意义，只是在执行逻辑运算。</w:t>
      </w:r>
    </w:p>
    <w:p w:rsidR="00581845" w:rsidRDefault="002F634D" w:rsidP="00581845">
      <w:pPr>
        <w:pStyle w:val="31"/>
        <w:rPr>
          <w:lang w:eastAsia="zh-CN"/>
        </w:rPr>
      </w:pPr>
      <w:bookmarkStart w:id="27" w:name="_Toc229753781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581845">
        <w:rPr>
          <w:rFonts w:hint="eastAsia"/>
          <w:lang w:eastAsia="zh-CN"/>
        </w:rPr>
        <w:t>人工智能也是计算</w:t>
      </w:r>
      <w:bookmarkEnd w:id="27"/>
    </w:p>
    <w:p w:rsidR="00581845" w:rsidRDefault="00581845" w:rsidP="00581845">
      <w:pPr>
        <w:rPr>
          <w:lang w:eastAsia="zh-CN"/>
        </w:rPr>
      </w:pPr>
      <w:r w:rsidRPr="00581845">
        <w:rPr>
          <w:rFonts w:hint="eastAsia"/>
          <w:lang w:eastAsia="zh-CN"/>
        </w:rPr>
        <w:t>没有现代计算机技术，人工智能是不可能实现的，因为人工智能也是基于计算的。</w:t>
      </w:r>
    </w:p>
    <w:p w:rsidR="00581845" w:rsidRDefault="00581845" w:rsidP="00581845">
      <w:pPr>
        <w:rPr>
          <w:lang w:eastAsia="zh-CN"/>
        </w:rPr>
      </w:pPr>
      <w:r w:rsidRPr="00581845">
        <w:rPr>
          <w:rFonts w:hint="eastAsia"/>
          <w:lang w:eastAsia="zh-CN"/>
        </w:rPr>
        <w:t>从几十年前开始的</w:t>
      </w:r>
      <w:r>
        <w:rPr>
          <w:rFonts w:hint="eastAsia"/>
          <w:lang w:eastAsia="zh-CN"/>
        </w:rPr>
        <w:t>最</w:t>
      </w:r>
      <w:r w:rsidRPr="00581845">
        <w:rPr>
          <w:rFonts w:hint="eastAsia"/>
          <w:lang w:eastAsia="zh-CN"/>
        </w:rPr>
        <w:t>简单</w:t>
      </w:r>
      <w:r>
        <w:rPr>
          <w:rFonts w:hint="eastAsia"/>
          <w:lang w:eastAsia="zh-CN"/>
        </w:rPr>
        <w:t>的</w:t>
      </w:r>
      <w:r w:rsidRPr="00581845">
        <w:rPr>
          <w:rFonts w:hint="eastAsia"/>
          <w:lang w:eastAsia="zh-CN"/>
        </w:rPr>
        <w:t>判断</w:t>
      </w:r>
      <w:r>
        <w:rPr>
          <w:rFonts w:hint="eastAsia"/>
          <w:lang w:eastAsia="zh-CN"/>
        </w:rPr>
        <w:t>式人工智能，到现在</w:t>
      </w:r>
      <w:r w:rsidRPr="00581845">
        <w:rPr>
          <w:rFonts w:hint="eastAsia"/>
          <w:lang w:eastAsia="zh-CN"/>
        </w:rPr>
        <w:t>基于大语言模型的人工智能</w:t>
      </w:r>
      <w:r>
        <w:rPr>
          <w:rFonts w:hint="eastAsia"/>
          <w:lang w:eastAsia="zh-CN"/>
        </w:rPr>
        <w:t>，计算都是它</w:t>
      </w:r>
      <w:r w:rsidRPr="00581845">
        <w:rPr>
          <w:rFonts w:hint="eastAsia"/>
          <w:lang w:eastAsia="zh-CN"/>
        </w:rPr>
        <w:t>的基础。</w:t>
      </w:r>
    </w:p>
    <w:p w:rsidR="00581845" w:rsidRPr="00581845" w:rsidRDefault="00581845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28" w:name="_Toc229753782"/>
      <w:r>
        <w:rPr>
          <w:lang w:eastAsia="zh-CN"/>
        </w:rPr>
        <w:t>小结一下</w:t>
      </w:r>
      <w:bookmarkEnd w:id="2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计算机不是神仙，它就是个算得快的工具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计算机能干的事，都是能转化成计算的事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计算机不能干的事，是那些没法转化成计算的事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用计算机，得懂它、会用它</w:t>
      </w:r>
    </w:p>
    <w:p w:rsidR="00BA230A" w:rsidRDefault="00BA230A">
      <w:pPr>
        <w:pStyle w:val="a0"/>
        <w:rPr>
          <w:lang w:eastAsia="zh-CN"/>
        </w:rPr>
      </w:pPr>
      <w:r>
        <w:rPr>
          <w:rFonts w:hint="eastAsia"/>
          <w:lang w:eastAsia="zh-CN"/>
        </w:rPr>
        <w:t>人工智能是基于计算的</w:t>
      </w:r>
    </w:p>
    <w:p w:rsidR="006F6D2B" w:rsidRDefault="00DE4AFA" w:rsidP="00BF3500">
      <w:pPr>
        <w:pStyle w:val="21"/>
        <w:rPr>
          <w:lang w:eastAsia="zh-CN"/>
        </w:rPr>
      </w:pPr>
      <w:bookmarkStart w:id="29" w:name="_Toc229753783"/>
      <w:r>
        <w:rPr>
          <w:lang w:eastAsia="zh-CN"/>
        </w:rPr>
        <w:lastRenderedPageBreak/>
        <w:t>1.2 CPU</w:t>
      </w:r>
      <w:r>
        <w:rPr>
          <w:lang w:eastAsia="zh-CN"/>
        </w:rPr>
        <w:t>、内存、硬盘、</w:t>
      </w:r>
      <w:r>
        <w:rPr>
          <w:lang w:eastAsia="zh-CN"/>
        </w:rPr>
        <w:t>GPU——</w:t>
      </w:r>
      <w:r w:rsidR="00B819BF">
        <w:rPr>
          <w:rFonts w:hint="eastAsia"/>
          <w:lang w:eastAsia="zh-CN"/>
        </w:rPr>
        <w:t>都是干啥的？</w:t>
      </w:r>
      <w:bookmarkEnd w:id="29"/>
    </w:p>
    <w:p w:rsidR="006F6D2B" w:rsidRPr="002F634D" w:rsidRDefault="00DE4AFA" w:rsidP="002F634D">
      <w:pPr>
        <w:rPr>
          <w:b/>
          <w:lang w:eastAsia="zh-CN"/>
        </w:rPr>
      </w:pPr>
      <w:r w:rsidRPr="002F634D">
        <w:rPr>
          <w:b/>
          <w:lang w:eastAsia="zh-CN"/>
        </w:rPr>
        <w:t>计算机的四大件</w:t>
      </w:r>
      <w:r w:rsidR="008E0280" w:rsidRPr="002F634D">
        <w:rPr>
          <w:b/>
          <w:lang w:eastAsia="zh-CN"/>
        </w:rPr>
        <w:t>儿</w:t>
      </w:r>
      <w:r w:rsidR="002F634D">
        <w:rPr>
          <w:b/>
          <w:lang w:eastAsia="zh-CN"/>
        </w:rPr>
        <w:t>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打开一台计算机，里面有很多零件。但最核心的，</w:t>
      </w:r>
      <w:r w:rsidR="00B819BF">
        <w:rPr>
          <w:lang w:eastAsia="zh-CN"/>
        </w:rPr>
        <w:t>基本</w:t>
      </w:r>
      <w:r>
        <w:rPr>
          <w:lang w:eastAsia="zh-CN"/>
        </w:rPr>
        <w:t>就四个：</w:t>
      </w:r>
      <w:r>
        <w:rPr>
          <w:lang w:eastAsia="zh-CN"/>
        </w:rPr>
        <w:t>CPU</w:t>
      </w:r>
      <w:r>
        <w:rPr>
          <w:lang w:eastAsia="zh-CN"/>
        </w:rPr>
        <w:t>、内存、硬盘、</w:t>
      </w:r>
      <w:r>
        <w:rPr>
          <w:lang w:eastAsia="zh-CN"/>
        </w:rPr>
        <w:t>GPU</w:t>
      </w:r>
      <w:r w:rsidR="00B819BF">
        <w:rPr>
          <w:lang w:eastAsia="zh-CN"/>
        </w:rPr>
        <w:t>（可以没有）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这哥四个各有分工，配合工作，计算机才能跑起来。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咱们一个一个唠。</w:t>
      </w:r>
    </w:p>
    <w:p w:rsidR="006F6D2B" w:rsidRDefault="002F634D">
      <w:pPr>
        <w:pStyle w:val="31"/>
        <w:rPr>
          <w:lang w:eastAsia="zh-CN"/>
        </w:rPr>
      </w:pPr>
      <w:bookmarkStart w:id="30" w:name="_Toc229753784"/>
      <w:r>
        <w:rPr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CPU</w:t>
      </w:r>
      <w:r w:rsidR="00DE4AFA">
        <w:rPr>
          <w:lang w:eastAsia="zh-CN"/>
        </w:rPr>
        <w:t>：大脑</w:t>
      </w:r>
      <w:bookmarkEnd w:id="30"/>
    </w:p>
    <w:p w:rsidR="006F6D2B" w:rsidRDefault="00DE4AFA">
      <w:pPr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，全叫</w:t>
      </w:r>
      <w:r>
        <w:rPr>
          <w:lang w:eastAsia="zh-CN"/>
        </w:rPr>
        <w:t>"</w:t>
      </w:r>
      <w:r>
        <w:rPr>
          <w:lang w:eastAsia="zh-CN"/>
        </w:rPr>
        <w:t>中央处理器</w:t>
      </w:r>
      <w:r>
        <w:rPr>
          <w:lang w:eastAsia="zh-CN"/>
        </w:rPr>
        <w:t>"</w:t>
      </w:r>
      <w:r>
        <w:rPr>
          <w:lang w:eastAsia="zh-CN"/>
        </w:rPr>
        <w:t>，你可以把它理解为计算机的大脑。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CPU干啥活儿？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它负责执行指令、进行计算、控制其他零件干活。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你打开一个软件，</w:t>
      </w:r>
      <w:r>
        <w:rPr>
          <w:lang w:eastAsia="zh-CN"/>
        </w:rPr>
        <w:t>CPU</w:t>
      </w:r>
      <w:r>
        <w:rPr>
          <w:lang w:eastAsia="zh-CN"/>
        </w:rPr>
        <w:t>读取软件的指令，然后一条一条执行。你点击一个按钮，</w:t>
      </w:r>
      <w:r>
        <w:rPr>
          <w:lang w:eastAsia="zh-CN"/>
        </w:rPr>
        <w:t>CPU</w:t>
      </w:r>
      <w:r>
        <w:rPr>
          <w:lang w:eastAsia="zh-CN"/>
        </w:rPr>
        <w:t>处理你的点击，然后告诉屏幕显示啥。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CPU的特点：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啥都能干，但一次干不了太多。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就像一个人，啥活儿都能接，但一次只能干一件事。你想让它同时干十件事？它得一件一件来，或者切换来切换去。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CPU好不好，看几个指标：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核心数：几个大脑。双核就是俩大脑，四核就是四个大脑，八核就是八个大脑。大脑多，能同时干的活儿就多。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主频：大脑转多快。</w:t>
      </w:r>
      <w:r>
        <w:rPr>
          <w:lang w:eastAsia="zh-CN"/>
        </w:rPr>
        <w:t>3.0GHz</w:t>
      </w:r>
      <w:r>
        <w:rPr>
          <w:lang w:eastAsia="zh-CN"/>
        </w:rPr>
        <w:t>就是每秒</w:t>
      </w:r>
      <w:r>
        <w:rPr>
          <w:lang w:eastAsia="zh-CN"/>
        </w:rPr>
        <w:t>30</w:t>
      </w:r>
      <w:r>
        <w:rPr>
          <w:lang w:eastAsia="zh-CN"/>
        </w:rPr>
        <w:t>亿次。转得快，干活就快。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缓存：大脑旁边的小本本。记着最近常用的数据，不用每次都去翻仓库。缓存大，效率就高。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假设你要算</w:t>
      </w:r>
      <w:r>
        <w:rPr>
          <w:lang w:eastAsia="zh-CN"/>
        </w:rPr>
        <w:t>1000</w:t>
      </w:r>
      <w:r>
        <w:rPr>
          <w:lang w:eastAsia="zh-CN"/>
        </w:rPr>
        <w:t>道数学题。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单核</w:t>
      </w:r>
      <w:r>
        <w:rPr>
          <w:lang w:eastAsia="zh-CN"/>
        </w:rPr>
        <w:t>CPU</w:t>
      </w:r>
      <w:r>
        <w:rPr>
          <w:lang w:eastAsia="zh-CN"/>
        </w:rPr>
        <w:t>就像一个人，一道一道算。</w:t>
      </w:r>
      <w:r>
        <w:rPr>
          <w:lang w:eastAsia="zh-CN"/>
        </w:rPr>
        <w:t>8</w:t>
      </w:r>
      <w:r>
        <w:rPr>
          <w:lang w:eastAsia="zh-CN"/>
        </w:rPr>
        <w:t>核</w:t>
      </w:r>
      <w:r>
        <w:rPr>
          <w:lang w:eastAsia="zh-CN"/>
        </w:rPr>
        <w:t>CPU</w:t>
      </w:r>
      <w:r>
        <w:rPr>
          <w:lang w:eastAsia="zh-CN"/>
        </w:rPr>
        <w:t>就像</w:t>
      </w:r>
      <w:r>
        <w:rPr>
          <w:lang w:eastAsia="zh-CN"/>
        </w:rPr>
        <w:t>8</w:t>
      </w:r>
      <w:r>
        <w:rPr>
          <w:lang w:eastAsia="zh-CN"/>
        </w:rPr>
        <w:t>个人，每人算</w:t>
      </w:r>
      <w:r>
        <w:rPr>
          <w:lang w:eastAsia="zh-CN"/>
        </w:rPr>
        <w:t>125</w:t>
      </w:r>
      <w:r>
        <w:rPr>
          <w:lang w:eastAsia="zh-CN"/>
        </w:rPr>
        <w:t>道，同时算。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哪个快？当然是</w:t>
      </w:r>
      <w:r>
        <w:rPr>
          <w:lang w:eastAsia="zh-CN"/>
        </w:rPr>
        <w:t>8</w:t>
      </w:r>
      <w:r>
        <w:rPr>
          <w:lang w:eastAsia="zh-CN"/>
        </w:rPr>
        <w:t>个人同时算快。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但不是所有任务都能拆成</w:t>
      </w:r>
      <w:r>
        <w:rPr>
          <w:lang w:eastAsia="zh-CN"/>
        </w:rPr>
        <w:t>8</w:t>
      </w:r>
      <w:r>
        <w:rPr>
          <w:lang w:eastAsia="zh-CN"/>
        </w:rPr>
        <w:t>份。有些任务有先后顺序，必须一道一道来，这时候</w:t>
      </w:r>
      <w:r>
        <w:rPr>
          <w:lang w:eastAsia="zh-CN"/>
        </w:rPr>
        <w:t>8</w:t>
      </w:r>
      <w:r>
        <w:rPr>
          <w:lang w:eastAsia="zh-CN"/>
        </w:rPr>
        <w:t>核也不比单核快多少。</w:t>
      </w:r>
    </w:p>
    <w:p w:rsidR="006F6D2B" w:rsidRDefault="002F634D">
      <w:pPr>
        <w:pStyle w:val="31"/>
        <w:rPr>
          <w:lang w:eastAsia="zh-CN"/>
        </w:rPr>
      </w:pPr>
      <w:bookmarkStart w:id="31" w:name="_Toc229753785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内存：工作台</w:t>
      </w:r>
      <w:bookmarkEnd w:id="31"/>
    </w:p>
    <w:p w:rsidR="006F6D2B" w:rsidRDefault="00DE4AFA">
      <w:pPr>
        <w:rPr>
          <w:lang w:eastAsia="zh-CN"/>
        </w:rPr>
      </w:pPr>
      <w:r>
        <w:rPr>
          <w:lang w:eastAsia="zh-CN"/>
        </w:rPr>
        <w:t>内存，全叫</w:t>
      </w:r>
      <w:r>
        <w:rPr>
          <w:lang w:eastAsia="zh-CN"/>
        </w:rPr>
        <w:t>"</w:t>
      </w:r>
      <w:r>
        <w:rPr>
          <w:lang w:eastAsia="zh-CN"/>
        </w:rPr>
        <w:t>随机存取存储器</w:t>
      </w:r>
      <w:r>
        <w:rPr>
          <w:lang w:eastAsia="zh-CN"/>
        </w:rPr>
        <w:t>"</w:t>
      </w:r>
      <w:r>
        <w:rPr>
          <w:lang w:eastAsia="zh-CN"/>
        </w:rPr>
        <w:t>，你可以把它理解为计算机的工作台。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内存干啥活儿？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它临时存放</w:t>
      </w:r>
      <w:r w:rsidRPr="00B819BF">
        <w:rPr>
          <w:b/>
          <w:lang w:eastAsia="zh-CN"/>
        </w:rPr>
        <w:t>正在使用</w:t>
      </w:r>
      <w:r>
        <w:rPr>
          <w:lang w:eastAsia="zh-CN"/>
        </w:rPr>
        <w:t>的数据和程序。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你打开一个软件，软件的代码和数据就被加载到内存里。</w:t>
      </w:r>
      <w:r>
        <w:rPr>
          <w:lang w:eastAsia="zh-CN"/>
        </w:rPr>
        <w:t>CPU</w:t>
      </w:r>
      <w:r>
        <w:rPr>
          <w:lang w:eastAsia="zh-CN"/>
        </w:rPr>
        <w:t>从内存里读取数据，处理完了再把结果写回内存。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内存的特点：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快，但不持久。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快到啥程度？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比硬盘快几十倍到上百倍。</w:t>
      </w:r>
      <w:r>
        <w:rPr>
          <w:lang w:eastAsia="zh-CN"/>
        </w:rPr>
        <w:t>CPU</w:t>
      </w:r>
      <w:r>
        <w:rPr>
          <w:lang w:eastAsia="zh-CN"/>
        </w:rPr>
        <w:t>从内存读数据，眨眼就完；从硬盘读数据，得等半天（在计算机的时间尺度上）。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不持久是啥意思？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断电就没了。你正在写的文档没保存就断电了？内存里的数据全没了，找不回来。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内存好不好，主要看容量：</w:t>
      </w:r>
    </w:p>
    <w:p w:rsidR="005D0939" w:rsidRDefault="00DE4AFA">
      <w:pPr>
        <w:rPr>
          <w:lang w:eastAsia="zh-CN"/>
        </w:rPr>
      </w:pPr>
      <w:r>
        <w:rPr>
          <w:lang w:eastAsia="zh-CN"/>
        </w:rPr>
        <w:t>容量：工作台多大</w:t>
      </w:r>
      <w:r w:rsidR="005D0939">
        <w:rPr>
          <w:lang w:eastAsia="zh-CN"/>
        </w:rPr>
        <w:t>，用字节做衡量单位</w:t>
      </w:r>
      <w:r>
        <w:rPr>
          <w:lang w:eastAsia="zh-CN"/>
        </w:rPr>
        <w:t>。</w:t>
      </w:r>
    </w:p>
    <w:p w:rsidR="00B819BF" w:rsidRDefault="00DE4AFA">
      <w:pPr>
        <w:rPr>
          <w:lang w:eastAsia="zh-CN"/>
        </w:rPr>
      </w:pPr>
      <w:r>
        <w:rPr>
          <w:lang w:eastAsia="zh-CN"/>
        </w:rPr>
        <w:t>8GB</w:t>
      </w:r>
      <w:r>
        <w:rPr>
          <w:lang w:eastAsia="zh-CN"/>
        </w:rPr>
        <w:t>就是</w:t>
      </w:r>
      <w:r>
        <w:rPr>
          <w:lang w:eastAsia="zh-CN"/>
        </w:rPr>
        <w:t>8</w:t>
      </w:r>
      <w:r>
        <w:rPr>
          <w:lang w:eastAsia="zh-CN"/>
        </w:rPr>
        <w:t>吉字节，</w:t>
      </w:r>
      <w:r>
        <w:rPr>
          <w:lang w:eastAsia="zh-CN"/>
        </w:rPr>
        <w:t>16GB</w:t>
      </w:r>
      <w:r>
        <w:rPr>
          <w:lang w:eastAsia="zh-CN"/>
        </w:rPr>
        <w:t>就是</w:t>
      </w:r>
      <w:r>
        <w:rPr>
          <w:lang w:eastAsia="zh-CN"/>
        </w:rPr>
        <w:t>16</w:t>
      </w:r>
      <w:r>
        <w:rPr>
          <w:lang w:eastAsia="zh-CN"/>
        </w:rPr>
        <w:t>吉字节，</w:t>
      </w:r>
      <w:r>
        <w:rPr>
          <w:lang w:eastAsia="zh-CN"/>
        </w:rPr>
        <w:t>32GB</w:t>
      </w:r>
      <w:r>
        <w:rPr>
          <w:lang w:eastAsia="zh-CN"/>
        </w:rPr>
        <w:t>就是</w:t>
      </w:r>
      <w:r>
        <w:rPr>
          <w:lang w:eastAsia="zh-CN"/>
        </w:rPr>
        <w:t>32</w:t>
      </w:r>
      <w:r>
        <w:rPr>
          <w:lang w:eastAsia="zh-CN"/>
        </w:rPr>
        <w:t>吉字节。</w:t>
      </w:r>
    </w:p>
    <w:p w:rsidR="00B819BF" w:rsidRDefault="00B819BF">
      <w:pPr>
        <w:rPr>
          <w:lang w:eastAsia="zh-CN"/>
        </w:rPr>
      </w:pPr>
      <w:r>
        <w:rPr>
          <w:lang w:eastAsia="zh-CN"/>
        </w:rPr>
        <w:t>G</w:t>
      </w:r>
      <w:r>
        <w:rPr>
          <w:lang w:eastAsia="zh-CN"/>
        </w:rPr>
        <w:t>是</w:t>
      </w: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的</w:t>
      </w:r>
      <w:r>
        <w:rPr>
          <w:rFonts w:hint="eastAsia"/>
          <w:lang w:eastAsia="zh-CN"/>
        </w:rPr>
        <w:t>9</w:t>
      </w:r>
      <w:r>
        <w:rPr>
          <w:rFonts w:hint="eastAsia"/>
          <w:lang w:eastAsia="zh-CN"/>
        </w:rPr>
        <w:t>次方，也就是</w:t>
      </w: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亿；</w:t>
      </w:r>
      <w:r>
        <w:rPr>
          <w:lang w:eastAsia="zh-CN"/>
        </w:rPr>
        <w:t>B</w:t>
      </w:r>
      <w:r>
        <w:rPr>
          <w:lang w:eastAsia="zh-CN"/>
        </w:rPr>
        <w:t>是字节，简单可以理解为一个字母、一个汉字。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工作台大，能同时放的程序就多，开很多软件也不卡。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你有没有遇到过这种情况：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开了好多网页和软件，电脑变慢了，甚至提示</w:t>
      </w:r>
      <w:r>
        <w:rPr>
          <w:lang w:eastAsia="zh-CN"/>
        </w:rPr>
        <w:t>"</w:t>
      </w:r>
      <w:r>
        <w:rPr>
          <w:lang w:eastAsia="zh-CN"/>
        </w:rPr>
        <w:t>内存不足</w:t>
      </w:r>
      <w:r>
        <w:rPr>
          <w:lang w:eastAsia="zh-CN"/>
        </w:rPr>
        <w:t>"</w:t>
      </w:r>
      <w:r>
        <w:rPr>
          <w:lang w:eastAsia="zh-CN"/>
        </w:rPr>
        <w:t>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那就是工作台满了，</w:t>
      </w:r>
      <w:r>
        <w:rPr>
          <w:lang w:eastAsia="zh-CN"/>
        </w:rPr>
        <w:t>CPU</w:t>
      </w:r>
      <w:r>
        <w:rPr>
          <w:lang w:eastAsia="zh-CN"/>
        </w:rPr>
        <w:t>没地方放新东西了。这时候，操作系统会把一些暂时不用的数据挪到硬盘上（这叫</w:t>
      </w:r>
      <w:r>
        <w:rPr>
          <w:lang w:eastAsia="zh-CN"/>
        </w:rPr>
        <w:t>"</w:t>
      </w:r>
      <w:r>
        <w:rPr>
          <w:lang w:eastAsia="zh-CN"/>
        </w:rPr>
        <w:t>虚拟内存</w:t>
      </w:r>
      <w:r>
        <w:rPr>
          <w:lang w:eastAsia="zh-CN"/>
        </w:rPr>
        <w:t>"</w:t>
      </w:r>
      <w:r>
        <w:rPr>
          <w:lang w:eastAsia="zh-CN"/>
        </w:rPr>
        <w:t>），腾出工作台空间。但硬盘比内存慢多了，所以电脑就变卡了。</w:t>
      </w:r>
    </w:p>
    <w:p w:rsidR="006F6D2B" w:rsidRDefault="002F634D">
      <w:pPr>
        <w:pStyle w:val="31"/>
        <w:rPr>
          <w:lang w:eastAsia="zh-CN"/>
        </w:rPr>
      </w:pPr>
      <w:bookmarkStart w:id="32" w:name="_Toc229753786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硬盘：仓库</w:t>
      </w:r>
      <w:bookmarkEnd w:id="32"/>
    </w:p>
    <w:p w:rsidR="006F6D2B" w:rsidRDefault="00DE4AFA">
      <w:pPr>
        <w:rPr>
          <w:lang w:eastAsia="zh-CN"/>
        </w:rPr>
      </w:pPr>
      <w:r>
        <w:rPr>
          <w:lang w:eastAsia="zh-CN"/>
        </w:rPr>
        <w:t>硬盘，你可以把它理解为计算机的仓库。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硬盘干啥活儿？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它永久存储数据和程序。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你下载的电影、存的照片、装的软件，都在硬盘里。关机了也不会丢。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硬盘的特点：</w:t>
      </w:r>
    </w:p>
    <w:p w:rsidR="006F6D2B" w:rsidRDefault="00DE4AFA">
      <w:r>
        <w:t>持久，但慢。</w:t>
      </w:r>
    </w:p>
    <w:p w:rsidR="006F6D2B" w:rsidRDefault="00DE4AFA">
      <w:r>
        <w:rPr>
          <w:rFonts w:ascii="宋体" w:hAnsi="宋体"/>
          <w:b/>
        </w:rPr>
        <w:t>持久是啥意思？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断电了数据还在，放几年也没事。你</w:t>
      </w:r>
      <w:r>
        <w:rPr>
          <w:lang w:eastAsia="zh-CN"/>
        </w:rPr>
        <w:t>2010</w:t>
      </w:r>
      <w:r>
        <w:rPr>
          <w:lang w:eastAsia="zh-CN"/>
        </w:rPr>
        <w:t>年存的文档，现在还能打开，这就是硬盘的功劳。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慢到啥程度？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比内存慢几十倍到上百倍。这就是为什么计算机工作的时候，会把常用的数据从硬盘搬到内存里，让</w:t>
      </w:r>
      <w:r>
        <w:rPr>
          <w:lang w:eastAsia="zh-CN"/>
        </w:rPr>
        <w:t>CPU</w:t>
      </w:r>
      <w:r>
        <w:rPr>
          <w:lang w:eastAsia="zh-CN"/>
        </w:rPr>
        <w:t>从内存里读取，而不是每次都从硬盘读。这样干活才快。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硬盘分两种：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机械硬盘（HDD）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有转动的盘片，像老式唱片机。读写数据的时候，磁头要在盘片上移动。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优点：便宜、容量大。几百块能买好几</w:t>
      </w:r>
      <w:r>
        <w:rPr>
          <w:lang w:eastAsia="zh-CN"/>
        </w:rPr>
        <w:t>TB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缺点：慢、有噪音、怕震动。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像老式仓库，东西多但取货慢。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固态硬盘（SSD）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没有转动部件，用芯片存数据，像</w:t>
      </w:r>
      <w:r>
        <w:rPr>
          <w:lang w:eastAsia="zh-CN"/>
        </w:rPr>
        <w:t>U</w:t>
      </w:r>
      <w:r>
        <w:rPr>
          <w:lang w:eastAsia="zh-CN"/>
        </w:rPr>
        <w:t>盘放大版。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lastRenderedPageBreak/>
        <w:t>优点：快、静音、抗震。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缺点：贵、容量相对小（不过现在也越来越大了）。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像新式仓库，取货快但租金高。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现在新电脑基本都是</w:t>
      </w:r>
      <w:r>
        <w:rPr>
          <w:lang w:eastAsia="zh-CN"/>
        </w:rPr>
        <w:t>SSD</w:t>
      </w:r>
      <w:r>
        <w:rPr>
          <w:lang w:eastAsia="zh-CN"/>
        </w:rPr>
        <w:t>了，速度快了很多。开机从几分钟变成几秒，打开软件也是秒开。</w:t>
      </w:r>
    </w:p>
    <w:p w:rsidR="006F6D2B" w:rsidRDefault="002F634D">
      <w:pPr>
        <w:pStyle w:val="31"/>
        <w:rPr>
          <w:lang w:eastAsia="zh-CN"/>
        </w:rPr>
      </w:pPr>
      <w:bookmarkStart w:id="33" w:name="_Toc229753787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GPU</w:t>
      </w:r>
      <w:r w:rsidR="00DE4AFA">
        <w:rPr>
          <w:lang w:eastAsia="zh-CN"/>
        </w:rPr>
        <w:t>：</w:t>
      </w:r>
      <w:r w:rsidR="005D0939">
        <w:rPr>
          <w:rFonts w:hint="eastAsia"/>
          <w:lang w:eastAsia="zh-CN"/>
        </w:rPr>
        <w:t>原本是个</w:t>
      </w:r>
      <w:r w:rsidR="00DE4AFA">
        <w:rPr>
          <w:lang w:eastAsia="zh-CN"/>
        </w:rPr>
        <w:t>画画的高手</w:t>
      </w:r>
      <w:r w:rsidR="005D0939">
        <w:rPr>
          <w:lang w:eastAsia="zh-CN"/>
        </w:rPr>
        <w:t>，</w:t>
      </w:r>
      <w:r w:rsidR="005D0939">
        <w:rPr>
          <w:rFonts w:hint="eastAsia"/>
          <w:lang w:eastAsia="zh-CN"/>
        </w:rPr>
        <w:t>现在变成了人工智能大力士</w:t>
      </w:r>
      <w:bookmarkEnd w:id="33"/>
    </w:p>
    <w:p w:rsidR="006F6D2B" w:rsidRDefault="00DE4AFA">
      <w:pPr>
        <w:rPr>
          <w:lang w:eastAsia="zh-CN"/>
        </w:rPr>
      </w:pPr>
      <w:r>
        <w:rPr>
          <w:lang w:eastAsia="zh-CN"/>
        </w:rPr>
        <w:t>GPU</w:t>
      </w:r>
      <w:r>
        <w:rPr>
          <w:lang w:eastAsia="zh-CN"/>
        </w:rPr>
        <w:t>，全叫</w:t>
      </w:r>
      <w:r>
        <w:rPr>
          <w:lang w:eastAsia="zh-CN"/>
        </w:rPr>
        <w:t>"</w:t>
      </w:r>
      <w:r>
        <w:rPr>
          <w:lang w:eastAsia="zh-CN"/>
        </w:rPr>
        <w:t>图形处理器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GPU干啥活儿？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它专门处理图像和视频。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你打游戏、看视频、做</w:t>
      </w:r>
      <w:r>
        <w:rPr>
          <w:lang w:eastAsia="zh-CN"/>
        </w:rPr>
        <w:t>3D</w:t>
      </w:r>
      <w:r>
        <w:rPr>
          <w:lang w:eastAsia="zh-CN"/>
        </w:rPr>
        <w:t>建模，都是</w:t>
      </w:r>
      <w:r>
        <w:rPr>
          <w:lang w:eastAsia="zh-CN"/>
        </w:rPr>
        <w:t>GPU</w:t>
      </w:r>
      <w:r>
        <w:rPr>
          <w:lang w:eastAsia="zh-CN"/>
        </w:rPr>
        <w:t>在干活。</w:t>
      </w:r>
      <w:r>
        <w:rPr>
          <w:lang w:eastAsia="zh-CN"/>
        </w:rPr>
        <w:t>CPU</w:t>
      </w:r>
      <w:r>
        <w:rPr>
          <w:lang w:eastAsia="zh-CN"/>
        </w:rPr>
        <w:t>把图像数据给</w:t>
      </w:r>
      <w:r>
        <w:rPr>
          <w:lang w:eastAsia="zh-CN"/>
        </w:rPr>
        <w:t>GPU</w:t>
      </w:r>
      <w:r>
        <w:rPr>
          <w:lang w:eastAsia="zh-CN"/>
        </w:rPr>
        <w:t>，</w:t>
      </w:r>
      <w:r>
        <w:rPr>
          <w:lang w:eastAsia="zh-CN"/>
        </w:rPr>
        <w:t>GPU</w:t>
      </w:r>
      <w:r>
        <w:rPr>
          <w:lang w:eastAsia="zh-CN"/>
        </w:rPr>
        <w:t>算出每个像素点该显示啥颜色，然后输出到屏幕。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GPU的特点：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擅长同时干很多简单活儿。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是一个大脑，一次干一件事（或者切换着干多件事）。</w:t>
      </w:r>
      <w:r>
        <w:rPr>
          <w:lang w:eastAsia="zh-CN"/>
        </w:rPr>
        <w:t>GPU</w:t>
      </w:r>
      <w:r>
        <w:rPr>
          <w:lang w:eastAsia="zh-CN"/>
        </w:rPr>
        <w:t>是成千上万个</w:t>
      </w:r>
      <w:r>
        <w:rPr>
          <w:lang w:eastAsia="zh-CN"/>
        </w:rPr>
        <w:t>"</w:t>
      </w:r>
      <w:r>
        <w:rPr>
          <w:lang w:eastAsia="zh-CN"/>
        </w:rPr>
        <w:t>小大脑</w:t>
      </w:r>
      <w:r>
        <w:rPr>
          <w:lang w:eastAsia="zh-CN"/>
        </w:rPr>
        <w:t>"</w:t>
      </w:r>
      <w:r>
        <w:rPr>
          <w:lang w:eastAsia="zh-CN"/>
        </w:rPr>
        <w:t>，每个小大脑都很弱，但能同时干活。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你要算</w:t>
      </w:r>
      <w:r>
        <w:rPr>
          <w:lang w:eastAsia="zh-CN"/>
        </w:rPr>
        <w:t>100</w:t>
      </w:r>
      <w:r>
        <w:rPr>
          <w:lang w:eastAsia="zh-CN"/>
        </w:rPr>
        <w:t>万个简单加法题。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的做法：</w:t>
      </w:r>
      <w:r>
        <w:rPr>
          <w:lang w:eastAsia="zh-CN"/>
        </w:rPr>
        <w:t xml:space="preserve"> </w:t>
      </w:r>
      <w:r>
        <w:rPr>
          <w:lang w:eastAsia="zh-CN"/>
        </w:rPr>
        <w:t>一个大脑，一道一道算。虽然算得快，但</w:t>
      </w:r>
      <w:r>
        <w:rPr>
          <w:lang w:eastAsia="zh-CN"/>
        </w:rPr>
        <w:t>100</w:t>
      </w:r>
      <w:r>
        <w:rPr>
          <w:lang w:eastAsia="zh-CN"/>
        </w:rPr>
        <w:t>万道也得算一会儿。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GPU</w:t>
      </w:r>
      <w:r>
        <w:rPr>
          <w:lang w:eastAsia="zh-CN"/>
        </w:rPr>
        <w:t>的做法：</w:t>
      </w:r>
      <w:r>
        <w:rPr>
          <w:lang w:eastAsia="zh-CN"/>
        </w:rPr>
        <w:t xml:space="preserve"> 1000</w:t>
      </w:r>
      <w:r>
        <w:rPr>
          <w:lang w:eastAsia="zh-CN"/>
        </w:rPr>
        <w:t>个小大脑，每人算</w:t>
      </w:r>
      <w:r>
        <w:rPr>
          <w:lang w:eastAsia="zh-CN"/>
        </w:rPr>
        <w:t>1000</w:t>
      </w:r>
      <w:r>
        <w:rPr>
          <w:lang w:eastAsia="zh-CN"/>
        </w:rPr>
        <w:t>道，一起算，瞬间搞定。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这就是</w:t>
      </w:r>
      <w:r>
        <w:rPr>
          <w:lang w:eastAsia="zh-CN"/>
        </w:rPr>
        <w:t>GPU</w:t>
      </w:r>
      <w:r>
        <w:rPr>
          <w:lang w:eastAsia="zh-CN"/>
        </w:rPr>
        <w:t>的优势：</w:t>
      </w:r>
      <w:r>
        <w:rPr>
          <w:lang w:eastAsia="zh-CN"/>
        </w:rPr>
        <w:t xml:space="preserve"> </w:t>
      </w:r>
      <w:r>
        <w:rPr>
          <w:lang w:eastAsia="zh-CN"/>
        </w:rPr>
        <w:t>并行计算。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所以，</w:t>
      </w:r>
      <w:r>
        <w:rPr>
          <w:lang w:eastAsia="zh-CN"/>
        </w:rPr>
        <w:t>GPU</w:t>
      </w:r>
      <w:r>
        <w:rPr>
          <w:lang w:eastAsia="zh-CN"/>
        </w:rPr>
        <w:t>不光用来打游戏、画图，现在跑</w:t>
      </w:r>
      <w:r>
        <w:rPr>
          <w:lang w:eastAsia="zh-CN"/>
        </w:rPr>
        <w:t>AI</w:t>
      </w:r>
      <w:r>
        <w:rPr>
          <w:lang w:eastAsia="zh-CN"/>
        </w:rPr>
        <w:t>模型也靠它。</w:t>
      </w:r>
      <w:r>
        <w:rPr>
          <w:lang w:eastAsia="zh-CN"/>
        </w:rPr>
        <w:t>AI</w:t>
      </w:r>
      <w:r>
        <w:rPr>
          <w:lang w:eastAsia="zh-CN"/>
        </w:rPr>
        <w:t>模型需要大量简单计算（矩阵乘法），</w:t>
      </w:r>
      <w:r>
        <w:rPr>
          <w:lang w:eastAsia="zh-CN"/>
        </w:rPr>
        <w:t>GPU</w:t>
      </w:r>
      <w:r>
        <w:rPr>
          <w:lang w:eastAsia="zh-CN"/>
        </w:rPr>
        <w:t>正好擅长这个。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没有GPU行不行？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行，但很多事儿干不了或者干得很慢。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打游戏？没</w:t>
      </w:r>
      <w:r>
        <w:rPr>
          <w:lang w:eastAsia="zh-CN"/>
        </w:rPr>
        <w:t>GPU</w:t>
      </w:r>
      <w:r>
        <w:rPr>
          <w:lang w:eastAsia="zh-CN"/>
        </w:rPr>
        <w:t>，画面卡成</w:t>
      </w:r>
      <w:r>
        <w:rPr>
          <w:lang w:eastAsia="zh-CN"/>
        </w:rPr>
        <w:t>PPT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跑</w:t>
      </w:r>
      <w:r>
        <w:rPr>
          <w:lang w:eastAsia="zh-CN"/>
        </w:rPr>
        <w:t>AI</w:t>
      </w:r>
      <w:r>
        <w:rPr>
          <w:lang w:eastAsia="zh-CN"/>
        </w:rPr>
        <w:t>？没</w:t>
      </w:r>
      <w:r>
        <w:rPr>
          <w:lang w:eastAsia="zh-CN"/>
        </w:rPr>
        <w:t>GPU</w:t>
      </w:r>
      <w:r>
        <w:rPr>
          <w:lang w:eastAsia="zh-CN"/>
        </w:rPr>
        <w:t>，等上一天也出不来结果。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GPU好坏看啥？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显存：相当于</w:t>
      </w:r>
      <w:r>
        <w:rPr>
          <w:lang w:eastAsia="zh-CN"/>
        </w:rPr>
        <w:t>GPU</w:t>
      </w:r>
      <w:r>
        <w:rPr>
          <w:lang w:eastAsia="zh-CN"/>
        </w:rPr>
        <w:t>自己的工作台。显存大，能处理更大的图像、更大的模型。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核心数：小大脑的数量。核心多，算得快。</w:t>
      </w:r>
    </w:p>
    <w:p w:rsidR="006F6D2B" w:rsidRDefault="002F634D">
      <w:pPr>
        <w:pStyle w:val="31"/>
        <w:rPr>
          <w:lang w:eastAsia="zh-CN"/>
        </w:rPr>
      </w:pPr>
      <w:bookmarkStart w:id="34" w:name="_Toc229753788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哥四个咋配合</w:t>
      </w:r>
      <w:r w:rsidR="00262795">
        <w:rPr>
          <w:lang w:eastAsia="zh-CN"/>
        </w:rPr>
        <w:t>？</w:t>
      </w:r>
      <w:bookmarkEnd w:id="3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就像一个工厂：</w:t>
      </w:r>
    </w:p>
    <w:p w:rsidR="00241441" w:rsidRDefault="00DE4AFA" w:rsidP="00A00FA9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硬盘是原料仓库，东西多但取货慢</w:t>
      </w:r>
    </w:p>
    <w:p w:rsidR="00241441" w:rsidRDefault="00DE4AFA" w:rsidP="00A00FA9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内存是工作台，取货快但放不下太多</w:t>
      </w:r>
    </w:p>
    <w:p w:rsidR="00241441" w:rsidRDefault="00DE4AFA" w:rsidP="00A00FA9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是总工程师，啥都懂但一次干不了太多</w:t>
      </w:r>
    </w:p>
    <w:p w:rsidR="006F6D2B" w:rsidRDefault="00DE4AFA" w:rsidP="00A00FA9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GPU</w:t>
      </w:r>
      <w:r>
        <w:rPr>
          <w:lang w:eastAsia="zh-CN"/>
        </w:rPr>
        <w:t>是一群流水线工人，每人干一点，加起来干得快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一个具体的例子：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你用电脑玩《原神》：</w:t>
      </w:r>
    </w:p>
    <w:p w:rsidR="00241441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 xml:space="preserve">1. </w:t>
      </w:r>
      <w:r>
        <w:rPr>
          <w:lang w:eastAsia="zh-CN"/>
        </w:rPr>
        <w:t>游戏程序和资源（地图、人物、声音等）存在硬盘里</w:t>
      </w:r>
    </w:p>
    <w:p w:rsidR="00241441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 xml:space="preserve">2. </w:t>
      </w:r>
      <w:r>
        <w:rPr>
          <w:lang w:eastAsia="zh-CN"/>
        </w:rPr>
        <w:t>你双击打开游戏，游戏被加载到内存里</w:t>
      </w:r>
    </w:p>
    <w:p w:rsidR="00241441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>3. CPU</w:t>
      </w:r>
      <w:r>
        <w:rPr>
          <w:lang w:eastAsia="zh-CN"/>
        </w:rPr>
        <w:t>负责处理游戏逻辑（移动、攻击、碰撞等）</w:t>
      </w:r>
    </w:p>
    <w:p w:rsidR="00241441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>4. GPU</w:t>
      </w:r>
      <w:r>
        <w:rPr>
          <w:lang w:eastAsia="zh-CN"/>
        </w:rPr>
        <w:t>负责渲染画面（算出每帧图像）</w:t>
      </w:r>
    </w:p>
    <w:p w:rsidR="006F6D2B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 xml:space="preserve">5. </w:t>
      </w:r>
      <w:r>
        <w:rPr>
          <w:lang w:eastAsia="zh-CN"/>
        </w:rPr>
        <w:t>你退出游戏，进度被保存到硬盘里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任何一个环节出问题，游戏都会受影响：</w:t>
      </w:r>
    </w:p>
    <w:p w:rsidR="00241441" w:rsidRDefault="00DE4AFA" w:rsidP="00A00FA9">
      <w:pPr>
        <w:pStyle w:val="a0"/>
        <w:tabs>
          <w:tab w:val="clear" w:pos="360"/>
          <w:tab w:val="num" w:pos="580"/>
        </w:tabs>
        <w:ind w:leftChars="100" w:left="600"/>
      </w:pPr>
      <w:r>
        <w:t>硬盘慢？加载时间长</w:t>
      </w:r>
    </w:p>
    <w:p w:rsidR="00241441" w:rsidRDefault="00DE4AFA" w:rsidP="00A00FA9">
      <w:pPr>
        <w:pStyle w:val="a0"/>
        <w:tabs>
          <w:tab w:val="clear" w:pos="360"/>
          <w:tab w:val="num" w:pos="580"/>
        </w:tabs>
        <w:ind w:leftChars="100" w:left="600"/>
      </w:pPr>
      <w:r>
        <w:t>内存小？开不了高画质</w:t>
      </w:r>
    </w:p>
    <w:p w:rsidR="00241441" w:rsidRDefault="00DE4AFA" w:rsidP="00A00FA9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弱？人多的时候卡</w:t>
      </w:r>
    </w:p>
    <w:p w:rsidR="006F6D2B" w:rsidRDefault="00DE4AFA" w:rsidP="00A00FA9">
      <w:pPr>
        <w:pStyle w:val="a0"/>
        <w:tabs>
          <w:tab w:val="clear" w:pos="360"/>
          <w:tab w:val="num" w:pos="580"/>
        </w:tabs>
        <w:ind w:leftChars="100" w:left="600"/>
      </w:pPr>
      <w:r>
        <w:t>GPU</w:t>
      </w:r>
      <w:r>
        <w:t>差？画面不流畅</w:t>
      </w:r>
    </w:p>
    <w:p w:rsidR="002F634D" w:rsidRDefault="002F634D" w:rsidP="002F634D">
      <w:pPr>
        <w:pStyle w:val="a0"/>
        <w:numPr>
          <w:ilvl w:val="0"/>
          <w:numId w:val="0"/>
        </w:numPr>
        <w:ind w:left="240"/>
      </w:pPr>
    </w:p>
    <w:p w:rsidR="006F6D2B" w:rsidRDefault="00DE4AFA">
      <w:pPr>
        <w:pStyle w:val="31"/>
      </w:pPr>
      <w:bookmarkStart w:id="35" w:name="_Toc229753789"/>
      <w:r>
        <w:t>小结一下</w:t>
      </w:r>
      <w:bookmarkEnd w:id="3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：大脑，负责执行指令和计算，啥都能干但一次干不多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lastRenderedPageBreak/>
        <w:t>内存：工作台，临时放数据，快但断电就没了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硬盘：仓库，永久存数据，持久但慢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GPU</w:t>
      </w:r>
      <w:r>
        <w:rPr>
          <w:lang w:eastAsia="zh-CN"/>
        </w:rPr>
        <w:t>：画画高手，</w:t>
      </w:r>
      <w:r w:rsidR="004D5F42">
        <w:rPr>
          <w:lang w:eastAsia="zh-CN"/>
        </w:rPr>
        <w:t>计算大力士，</w:t>
      </w:r>
      <w:r>
        <w:rPr>
          <w:lang w:eastAsia="zh-CN"/>
        </w:rPr>
        <w:t>擅长同时干很多简单活儿，图像和</w:t>
      </w:r>
      <w:r>
        <w:rPr>
          <w:lang w:eastAsia="zh-CN"/>
        </w:rPr>
        <w:t>AI</w:t>
      </w:r>
      <w:r>
        <w:rPr>
          <w:lang w:eastAsia="zh-CN"/>
        </w:rPr>
        <w:t>靠它</w:t>
      </w:r>
    </w:p>
    <w:p w:rsidR="006F6D2B" w:rsidRDefault="00DE4AFA" w:rsidP="00BF3500">
      <w:pPr>
        <w:pStyle w:val="21"/>
        <w:rPr>
          <w:lang w:eastAsia="zh-CN"/>
        </w:rPr>
      </w:pPr>
      <w:bookmarkStart w:id="36" w:name="_Toc229753790"/>
      <w:r>
        <w:rPr>
          <w:lang w:eastAsia="zh-CN"/>
        </w:rPr>
        <w:t xml:space="preserve">1.3 </w:t>
      </w:r>
      <w:r>
        <w:rPr>
          <w:lang w:eastAsia="zh-CN"/>
        </w:rPr>
        <w:t>操作系统：计算机的大管家</w:t>
      </w:r>
      <w:bookmarkEnd w:id="36"/>
    </w:p>
    <w:p w:rsidR="006F6D2B" w:rsidRDefault="002F634D">
      <w:pPr>
        <w:pStyle w:val="31"/>
        <w:rPr>
          <w:lang w:eastAsia="zh-CN"/>
        </w:rPr>
      </w:pPr>
      <w:bookmarkStart w:id="37" w:name="_Toc229753791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操作系统是干啥的</w:t>
      </w:r>
      <w:r w:rsidR="00C24ACD">
        <w:rPr>
          <w:lang w:eastAsia="zh-CN"/>
        </w:rPr>
        <w:t>？</w:t>
      </w:r>
      <w:bookmarkEnd w:id="37"/>
    </w:p>
    <w:p w:rsidR="006F6D2B" w:rsidRDefault="00DE4AFA">
      <w:pPr>
        <w:rPr>
          <w:lang w:eastAsia="zh-CN"/>
        </w:rPr>
      </w:pPr>
      <w:r>
        <w:rPr>
          <w:lang w:eastAsia="zh-CN"/>
        </w:rPr>
        <w:t>你打开电脑，看到的是</w:t>
      </w:r>
      <w:r>
        <w:rPr>
          <w:lang w:eastAsia="zh-CN"/>
        </w:rPr>
        <w:t>Windows</w:t>
      </w:r>
      <w:r>
        <w:rPr>
          <w:lang w:eastAsia="zh-CN"/>
        </w:rPr>
        <w:t>、</w:t>
      </w:r>
      <w:r w:rsidR="00D00337">
        <w:rPr>
          <w:lang w:eastAsia="zh-CN"/>
        </w:rPr>
        <w:t>macOS</w:t>
      </w:r>
      <w:r>
        <w:rPr>
          <w:lang w:eastAsia="zh-CN"/>
        </w:rPr>
        <w:t>或者</w:t>
      </w:r>
      <w:r>
        <w:rPr>
          <w:lang w:eastAsia="zh-CN"/>
        </w:rPr>
        <w:t>Linux</w:t>
      </w:r>
      <w:r>
        <w:rPr>
          <w:lang w:eastAsia="zh-CN"/>
        </w:rPr>
        <w:t>的界面。这就是操作系统。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操作系统是计算机的大管家，它管理着计算机的所有资源，让各种软件能正常运行。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没有操作系统，你的电脑就是一堆零件，啥也干不了。有了操作系统，你才能安装软件、打开文件、上网冲浪。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计算机硬件就像一栋大楼，有房间、水电、电梯。但没有物业，大楼就是乱的，谁也不知道咋用。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操作系统就是物业，它管理着大楼的方方面面：</w:t>
      </w:r>
    </w:p>
    <w:p w:rsidR="00241441" w:rsidRDefault="00DE4AFA" w:rsidP="004B675C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分配房间（内存管理）</w:t>
      </w:r>
    </w:p>
    <w:p w:rsidR="00241441" w:rsidRDefault="00DE4AFA" w:rsidP="004B675C">
      <w:pPr>
        <w:pStyle w:val="a0"/>
        <w:tabs>
          <w:tab w:val="clear" w:pos="360"/>
          <w:tab w:val="num" w:pos="720"/>
        </w:tabs>
        <w:ind w:leftChars="164" w:left="754"/>
      </w:pPr>
      <w:r>
        <w:t>管理水电（硬件管理）</w:t>
      </w:r>
    </w:p>
    <w:p w:rsidR="00241441" w:rsidRDefault="00DE4AFA" w:rsidP="004B675C">
      <w:pPr>
        <w:pStyle w:val="a0"/>
        <w:tabs>
          <w:tab w:val="clear" w:pos="360"/>
          <w:tab w:val="num" w:pos="720"/>
        </w:tabs>
        <w:ind w:leftChars="164" w:left="754"/>
      </w:pPr>
      <w:r>
        <w:t>维护秩序（进程管理）</w:t>
      </w:r>
    </w:p>
    <w:p w:rsidR="006F6D2B" w:rsidRDefault="00DE4AFA" w:rsidP="004B675C">
      <w:pPr>
        <w:pStyle w:val="a0"/>
        <w:tabs>
          <w:tab w:val="clear" w:pos="360"/>
          <w:tab w:val="num" w:pos="720"/>
        </w:tabs>
        <w:ind w:leftChars="164" w:left="754"/>
      </w:pPr>
      <w:r>
        <w:t>提供服务（系统调用）</w:t>
      </w:r>
    </w:p>
    <w:p w:rsidR="006F6D2B" w:rsidRDefault="002F634D">
      <w:pPr>
        <w:pStyle w:val="31"/>
      </w:pPr>
      <w:bookmarkStart w:id="38" w:name="_Toc229753792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t>操作系统管啥</w:t>
      </w:r>
      <w:r w:rsidR="00262795">
        <w:t>？</w:t>
      </w:r>
      <w:bookmarkEnd w:id="38"/>
    </w:p>
    <w:p w:rsidR="006F6D2B" w:rsidRDefault="00DE4AFA">
      <w:pPr>
        <w:rPr>
          <w:lang w:eastAsia="zh-CN"/>
        </w:rPr>
      </w:pPr>
      <w:r>
        <w:rPr>
          <w:lang w:eastAsia="zh-CN"/>
        </w:rPr>
        <w:t>操作系统主要管这几件事儿：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管理硬件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、内存、硬盘、</w:t>
      </w:r>
      <w:r>
        <w:rPr>
          <w:lang w:eastAsia="zh-CN"/>
        </w:rPr>
        <w:t>GPU</w:t>
      </w:r>
      <w:r>
        <w:rPr>
          <w:lang w:eastAsia="zh-CN"/>
        </w:rPr>
        <w:t>，这些硬件资源由操作系统统一分配。哪个程序用多少内存、用多少</w:t>
      </w:r>
      <w:r>
        <w:rPr>
          <w:lang w:eastAsia="zh-CN"/>
        </w:rPr>
        <w:t>CPU</w:t>
      </w:r>
      <w:r>
        <w:rPr>
          <w:lang w:eastAsia="zh-CN"/>
        </w:rPr>
        <w:t>时间，都是操作系统说了算。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打个比方：</w:t>
      </w:r>
      <w:r>
        <w:rPr>
          <w:lang w:eastAsia="zh-CN"/>
        </w:rPr>
        <w:t xml:space="preserve"> </w:t>
      </w:r>
      <w:r>
        <w:rPr>
          <w:lang w:eastAsia="zh-CN"/>
        </w:rPr>
        <w:t>操作系统像个调度员，安排各个程序使用硬件资源。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管理文件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你的文件存在硬盘上，操作系统负责组织文件、建立目录、管理权限。你能看到文件夹、能复制粘贴文件，都是操作系统的功劳。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打个比方：</w:t>
      </w:r>
      <w:r>
        <w:rPr>
          <w:lang w:eastAsia="zh-CN"/>
        </w:rPr>
        <w:t xml:space="preserve"> </w:t>
      </w:r>
      <w:r>
        <w:rPr>
          <w:lang w:eastAsia="zh-CN"/>
        </w:rPr>
        <w:t>操作系统像个图书管理员，帮你整理和查找文件。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管理进程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你同时打开好几个软件，每个软件都是一个</w:t>
      </w:r>
      <w:r>
        <w:rPr>
          <w:lang w:eastAsia="zh-CN"/>
        </w:rPr>
        <w:t>"</w:t>
      </w:r>
      <w:r>
        <w:rPr>
          <w:lang w:eastAsia="zh-CN"/>
        </w:rPr>
        <w:t>进程</w:t>
      </w:r>
      <w:r>
        <w:rPr>
          <w:lang w:eastAsia="zh-CN"/>
        </w:rPr>
        <w:t>"</w:t>
      </w:r>
      <w:r>
        <w:rPr>
          <w:lang w:eastAsia="zh-CN"/>
        </w:rPr>
        <w:t>。操作系统决定哪个进程先运行、哪个后运行、哪个暂停。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打个比方：</w:t>
      </w:r>
      <w:r>
        <w:rPr>
          <w:lang w:eastAsia="zh-CN"/>
        </w:rPr>
        <w:t xml:space="preserve"> </w:t>
      </w:r>
      <w:r>
        <w:rPr>
          <w:lang w:eastAsia="zh-CN"/>
        </w:rPr>
        <w:t>操作系统像个交通警察，指挥各个进程有序运行。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提供接口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操作系统给软件提供统一的接口，让软件不需要关心硬件细节。软件开发者只需要调用操作系统的功能，不需要自己去控制</w:t>
      </w:r>
      <w:r>
        <w:rPr>
          <w:lang w:eastAsia="zh-CN"/>
        </w:rPr>
        <w:t>CPU</w:t>
      </w:r>
      <w:r>
        <w:rPr>
          <w:lang w:eastAsia="zh-CN"/>
        </w:rPr>
        <w:t>和内存。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打个比方：</w:t>
      </w:r>
      <w:r>
        <w:rPr>
          <w:lang w:eastAsia="zh-CN"/>
        </w:rPr>
        <w:t xml:space="preserve"> </w:t>
      </w:r>
      <w:r>
        <w:rPr>
          <w:lang w:eastAsia="zh-CN"/>
        </w:rPr>
        <w:t>操作系统像个翻译，软件说</w:t>
      </w:r>
      <w:r>
        <w:rPr>
          <w:lang w:eastAsia="zh-CN"/>
        </w:rPr>
        <w:t>"</w:t>
      </w:r>
      <w:r>
        <w:rPr>
          <w:lang w:eastAsia="zh-CN"/>
        </w:rPr>
        <w:t>我要存文件</w:t>
      </w:r>
      <w:r>
        <w:rPr>
          <w:lang w:eastAsia="zh-CN"/>
        </w:rPr>
        <w:t>"</w:t>
      </w:r>
      <w:r>
        <w:rPr>
          <w:lang w:eastAsia="zh-CN"/>
        </w:rPr>
        <w:t>，操作系统翻译成硬件能懂的指令。</w:t>
      </w:r>
    </w:p>
    <w:p w:rsidR="006F6D2B" w:rsidRDefault="002F634D">
      <w:pPr>
        <w:pStyle w:val="31"/>
      </w:pPr>
      <w:bookmarkStart w:id="39" w:name="_Toc229753793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常见的操作系统</w:t>
      </w:r>
      <w:bookmarkEnd w:id="39"/>
    </w:p>
    <w:p w:rsidR="006F6D2B" w:rsidRDefault="00DE4AFA">
      <w:r>
        <w:rPr>
          <w:rFonts w:ascii="宋体" w:hAnsi="宋体"/>
          <w:b/>
        </w:rPr>
        <w:t>Windows</w:t>
      </w:r>
    </w:p>
    <w:p w:rsidR="006F6D2B" w:rsidRDefault="00DE4AFA">
      <w:r>
        <w:t>微软家的，全球用得最多。</w:t>
      </w:r>
    </w:p>
    <w:p w:rsidR="00241441" w:rsidRDefault="00DE4AFA">
      <w:r>
        <w:t>优点：</w:t>
      </w:r>
    </w:p>
    <w:p w:rsidR="00241441" w:rsidRDefault="00DE4AFA" w:rsidP="004B675C">
      <w:pPr>
        <w:pStyle w:val="a0"/>
        <w:tabs>
          <w:tab w:val="clear" w:pos="360"/>
          <w:tab w:val="num" w:pos="580"/>
        </w:tabs>
        <w:ind w:leftChars="100" w:left="600"/>
      </w:pPr>
      <w:r>
        <w:t>界面友好，容易上手</w:t>
      </w:r>
    </w:p>
    <w:p w:rsidR="00241441" w:rsidRDefault="00DE4AFA" w:rsidP="004B675C">
      <w:pPr>
        <w:pStyle w:val="a0"/>
        <w:tabs>
          <w:tab w:val="clear" w:pos="360"/>
          <w:tab w:val="num" w:pos="580"/>
        </w:tabs>
        <w:ind w:leftChars="100" w:left="600"/>
      </w:pPr>
      <w:r>
        <w:t>软件丰富，啥都有</w:t>
      </w:r>
    </w:p>
    <w:p w:rsidR="006F6D2B" w:rsidRDefault="00DE4AFA" w:rsidP="004B675C">
      <w:pPr>
        <w:pStyle w:val="a0"/>
        <w:tabs>
          <w:tab w:val="clear" w:pos="360"/>
          <w:tab w:val="num" w:pos="580"/>
        </w:tabs>
        <w:ind w:leftChars="100" w:left="600"/>
      </w:pPr>
      <w:r>
        <w:t>游戏支持好，大作基本都有</w:t>
      </w:r>
      <w:r>
        <w:t>Windows</w:t>
      </w:r>
      <w:r>
        <w:t>版</w:t>
      </w:r>
    </w:p>
    <w:p w:rsidR="00241441" w:rsidRDefault="00DE4AFA">
      <w:r>
        <w:t>缺点：</w:t>
      </w:r>
    </w:p>
    <w:p w:rsidR="00241441" w:rsidRDefault="00DE4AFA" w:rsidP="004B675C">
      <w:pPr>
        <w:pStyle w:val="a0"/>
        <w:tabs>
          <w:tab w:val="clear" w:pos="360"/>
          <w:tab w:val="num" w:pos="580"/>
        </w:tabs>
        <w:ind w:leftChars="100" w:left="600"/>
      </w:pPr>
      <w:r>
        <w:t>容易中毒，安全差一点</w:t>
      </w:r>
    </w:p>
    <w:p w:rsidR="006F6D2B" w:rsidRDefault="00DE4AFA" w:rsidP="004B675C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系统臃肿，用久了会变慢</w:t>
      </w:r>
    </w:p>
    <w:p w:rsidR="006F6D2B" w:rsidRDefault="00D00337">
      <w:pPr>
        <w:rPr>
          <w:lang w:eastAsia="zh-CN"/>
        </w:rPr>
      </w:pPr>
      <w:r>
        <w:rPr>
          <w:rFonts w:ascii="宋体" w:hAnsi="宋体"/>
          <w:b/>
          <w:lang w:eastAsia="zh-CN"/>
        </w:rPr>
        <w:t>macOS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苹果家的，只用在</w:t>
      </w:r>
      <w:r>
        <w:rPr>
          <w:lang w:eastAsia="zh-CN"/>
        </w:rPr>
        <w:t>Mac</w:t>
      </w:r>
      <w:r>
        <w:rPr>
          <w:lang w:eastAsia="zh-CN"/>
        </w:rPr>
        <w:t>电脑上。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优点：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lastRenderedPageBreak/>
        <w:t>界面漂亮，设计感强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系统稳定，不容易崩溃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设计和视频工作首选，软件优化好</w:t>
      </w:r>
    </w:p>
    <w:p w:rsidR="00241441" w:rsidRDefault="00DE4AFA">
      <w:r>
        <w:t>缺点：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软件没</w:t>
      </w:r>
      <w:r>
        <w:t>Windows</w:t>
      </w:r>
      <w:r>
        <w:t>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游戏支持差，大作很多没有</w:t>
      </w:r>
      <w:r>
        <w:rPr>
          <w:lang w:eastAsia="zh-CN"/>
        </w:rPr>
        <w:t>Mac</w:t>
      </w:r>
      <w:r>
        <w:rPr>
          <w:lang w:eastAsia="zh-CN"/>
        </w:rPr>
        <w:t>版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电脑贵，性价比低</w:t>
      </w:r>
    </w:p>
    <w:p w:rsidR="006F6D2B" w:rsidRDefault="00DE4AFA">
      <w:r>
        <w:rPr>
          <w:rFonts w:ascii="宋体" w:hAnsi="宋体"/>
          <w:b/>
        </w:rPr>
        <w:t>Linux</w:t>
      </w:r>
    </w:p>
    <w:p w:rsidR="006F6D2B" w:rsidRDefault="00DE4AFA">
      <w:r>
        <w:t>开源免费的系统，有很多发行版（</w:t>
      </w:r>
      <w:r>
        <w:t>Ubuntu</w:t>
      </w:r>
      <w:r>
        <w:t>、</w:t>
      </w:r>
      <w:r>
        <w:t>CentOS</w:t>
      </w:r>
      <w:r>
        <w:t>、</w:t>
      </w:r>
      <w:r>
        <w:t>Debian</w:t>
      </w:r>
      <w:r>
        <w:t>等）。</w:t>
      </w:r>
    </w:p>
    <w:p w:rsidR="00241441" w:rsidRDefault="00DE4AFA">
      <w:r>
        <w:t>优点：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安全稳定，不容易中毒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免费，不用花钱买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程序员喜欢，开发环境好</w:t>
      </w:r>
    </w:p>
    <w:p w:rsidR="00241441" w:rsidRDefault="00DE4AFA">
      <w:r>
        <w:t>缺点：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上手难，需要学习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桌面软件少，日常使用不太方便</w:t>
      </w:r>
    </w:p>
    <w:p w:rsidR="006F6D2B" w:rsidRDefault="00DE4AFA">
      <w:r>
        <w:rPr>
          <w:rFonts w:ascii="宋体" w:hAnsi="宋体"/>
          <w:b/>
        </w:rPr>
        <w:t>Android</w:t>
      </w:r>
    </w:p>
    <w:p w:rsidR="006F6D2B" w:rsidRDefault="00DE4AFA">
      <w:r>
        <w:t>谷歌家的，用在手机和平板上。基于</w:t>
      </w:r>
      <w:r>
        <w:t>Linux</w:t>
      </w:r>
      <w:r>
        <w:t>，开源，手机厂商都能用。</w:t>
      </w:r>
    </w:p>
    <w:p w:rsidR="006F6D2B" w:rsidRDefault="00DE4AFA">
      <w:r>
        <w:t>全球手机市场占有率最高。</w:t>
      </w:r>
    </w:p>
    <w:p w:rsidR="006F6D2B" w:rsidRDefault="00DE4AFA">
      <w:r>
        <w:rPr>
          <w:rFonts w:ascii="宋体" w:hAnsi="宋体"/>
          <w:b/>
        </w:rPr>
        <w:t>iOS</w:t>
      </w:r>
    </w:p>
    <w:p w:rsidR="006F6D2B" w:rsidRDefault="00DE4AFA">
      <w:pPr>
        <w:rPr>
          <w:lang w:eastAsia="zh-CN"/>
        </w:rPr>
      </w:pPr>
      <w:r>
        <w:t>苹果家的，用在</w:t>
      </w:r>
      <w:r>
        <w:t>iPhone</w:t>
      </w:r>
      <w:r>
        <w:t>和</w:t>
      </w:r>
      <w:r>
        <w:t>iPad</w:t>
      </w:r>
      <w:r>
        <w:t>上。</w:t>
      </w:r>
      <w:r>
        <w:rPr>
          <w:lang w:eastAsia="zh-CN"/>
        </w:rPr>
        <w:t>封闭系统，只能用在苹果设备上。</w:t>
      </w:r>
    </w:p>
    <w:p w:rsidR="00241441" w:rsidRDefault="00DE4AFA">
      <w:r>
        <w:t>优点：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流畅、安全、软件质量高</w:t>
      </w:r>
    </w:p>
    <w:p w:rsidR="00241441" w:rsidRDefault="00DE4AFA">
      <w:r>
        <w:t>缺点：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不够灵活，啥都得听苹果的</w:t>
      </w:r>
    </w:p>
    <w:p w:rsidR="006F6D2B" w:rsidRDefault="002F634D">
      <w:pPr>
        <w:pStyle w:val="31"/>
        <w:rPr>
          <w:lang w:eastAsia="zh-CN"/>
        </w:rPr>
      </w:pPr>
      <w:bookmarkStart w:id="40" w:name="_Toc229753794"/>
      <w:r>
        <w:rPr>
          <w:rFonts w:hint="eastAsia"/>
          <w:lang w:eastAsia="zh-CN"/>
        </w:rPr>
        <w:lastRenderedPageBreak/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选哪个操作系统</w:t>
      </w:r>
      <w:r w:rsidR="00C24ACD">
        <w:rPr>
          <w:lang w:eastAsia="zh-CN"/>
        </w:rPr>
        <w:t>？</w:t>
      </w:r>
      <w:bookmarkEnd w:id="40"/>
    </w:p>
    <w:p w:rsidR="00241441" w:rsidRDefault="00DE4AFA">
      <w:pPr>
        <w:rPr>
          <w:lang w:eastAsia="zh-CN"/>
        </w:rPr>
      </w:pPr>
      <w:r>
        <w:rPr>
          <w:lang w:eastAsia="zh-CN"/>
        </w:rPr>
        <w:t>看你干啥：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7"/>
        <w:gridCol w:w="2876"/>
      </w:tblGrid>
      <w:tr w:rsidR="00241441" w:rsidTr="00262795">
        <w:tc>
          <w:tcPr>
            <w:tcW w:w="2877" w:type="dxa"/>
          </w:tcPr>
          <w:p w:rsidR="00241441" w:rsidRPr="00E73157" w:rsidRDefault="00DE4AFA" w:rsidP="00E73157">
            <w:pPr>
              <w:jc w:val="center"/>
              <w:rPr>
                <w:b/>
              </w:rPr>
            </w:pPr>
            <w:r w:rsidRPr="00E73157">
              <w:rPr>
                <w:b/>
              </w:rPr>
              <w:t>用途</w:t>
            </w:r>
          </w:p>
        </w:tc>
        <w:tc>
          <w:tcPr>
            <w:tcW w:w="2877" w:type="dxa"/>
          </w:tcPr>
          <w:p w:rsidR="00241441" w:rsidRPr="00E73157" w:rsidRDefault="00DE4AFA" w:rsidP="00E73157">
            <w:pPr>
              <w:jc w:val="center"/>
              <w:rPr>
                <w:b/>
              </w:rPr>
            </w:pPr>
            <w:r w:rsidRPr="00E73157">
              <w:rPr>
                <w:b/>
              </w:rPr>
              <w:t>推荐系统</w:t>
            </w:r>
          </w:p>
        </w:tc>
        <w:tc>
          <w:tcPr>
            <w:tcW w:w="2876" w:type="dxa"/>
          </w:tcPr>
          <w:p w:rsidR="00241441" w:rsidRPr="00E73157" w:rsidRDefault="00DE4AFA" w:rsidP="00E73157">
            <w:pPr>
              <w:jc w:val="center"/>
              <w:rPr>
                <w:b/>
              </w:rPr>
            </w:pPr>
            <w:r w:rsidRPr="00E73157">
              <w:rPr>
                <w:b/>
              </w:rPr>
              <w:t>原因</w:t>
            </w:r>
          </w:p>
        </w:tc>
      </w:tr>
      <w:tr w:rsidR="00241441" w:rsidTr="00262795">
        <w:tc>
          <w:tcPr>
            <w:tcW w:w="2877" w:type="dxa"/>
          </w:tcPr>
          <w:p w:rsidR="00241441" w:rsidRDefault="00E73157" w:rsidP="00E7315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编程、</w:t>
            </w:r>
            <w:r w:rsidR="00DE4AFA">
              <w:rPr>
                <w:lang w:eastAsia="zh-CN"/>
              </w:rPr>
              <w:t>日常办公、打游戏</w:t>
            </w:r>
          </w:p>
        </w:tc>
        <w:tc>
          <w:tcPr>
            <w:tcW w:w="2877" w:type="dxa"/>
          </w:tcPr>
          <w:p w:rsidR="00241441" w:rsidRDefault="00DE4AFA">
            <w:r>
              <w:t>Windows</w:t>
            </w:r>
          </w:p>
        </w:tc>
        <w:tc>
          <w:tcPr>
            <w:tcW w:w="2876" w:type="dxa"/>
          </w:tcPr>
          <w:p w:rsidR="00241441" w:rsidRDefault="00DE4AFA">
            <w:r>
              <w:t>软件多，游戏多</w:t>
            </w:r>
          </w:p>
        </w:tc>
      </w:tr>
      <w:tr w:rsidR="00241441" w:rsidTr="00262795">
        <w:tc>
          <w:tcPr>
            <w:tcW w:w="2877" w:type="dxa"/>
          </w:tcPr>
          <w:p w:rsidR="00241441" w:rsidRDefault="00E73157" w:rsidP="00E7315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编程、</w:t>
            </w:r>
            <w:r>
              <w:rPr>
                <w:lang w:eastAsia="zh-CN"/>
              </w:rPr>
              <w:t>设计、音视频</w:t>
            </w:r>
            <w:r w:rsidR="00DE4AFA">
              <w:rPr>
                <w:lang w:eastAsia="zh-CN"/>
              </w:rPr>
              <w:t>制作</w:t>
            </w:r>
          </w:p>
        </w:tc>
        <w:tc>
          <w:tcPr>
            <w:tcW w:w="2877" w:type="dxa"/>
          </w:tcPr>
          <w:p w:rsidR="00241441" w:rsidRDefault="00D00337">
            <w:r>
              <w:t>macOS</w:t>
            </w:r>
          </w:p>
        </w:tc>
        <w:tc>
          <w:tcPr>
            <w:tcW w:w="2876" w:type="dxa"/>
          </w:tcPr>
          <w:p w:rsidR="00241441" w:rsidRDefault="00DE4AFA">
            <w:r>
              <w:t>软件优化好，显示好</w:t>
            </w:r>
          </w:p>
        </w:tc>
      </w:tr>
      <w:tr w:rsidR="00241441" w:rsidTr="00262795"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编程、服务器、学习技术</w:t>
            </w:r>
          </w:p>
        </w:tc>
        <w:tc>
          <w:tcPr>
            <w:tcW w:w="2877" w:type="dxa"/>
          </w:tcPr>
          <w:p w:rsidR="00241441" w:rsidRDefault="00DE4AFA">
            <w:r>
              <w:t>Linux</w:t>
            </w:r>
          </w:p>
        </w:tc>
        <w:tc>
          <w:tcPr>
            <w:tcW w:w="2876" w:type="dxa"/>
          </w:tcPr>
          <w:p w:rsidR="00241441" w:rsidRDefault="00DE4AFA">
            <w:r>
              <w:t>开发环境好，免费</w:t>
            </w:r>
          </w:p>
        </w:tc>
      </w:tr>
      <w:tr w:rsidR="00241441" w:rsidTr="00262795">
        <w:tc>
          <w:tcPr>
            <w:tcW w:w="2877" w:type="dxa"/>
          </w:tcPr>
          <w:p w:rsidR="00241441" w:rsidRDefault="00DE4AFA">
            <w:r>
              <w:t>手机日常使用</w:t>
            </w:r>
          </w:p>
        </w:tc>
        <w:tc>
          <w:tcPr>
            <w:tcW w:w="2877" w:type="dxa"/>
          </w:tcPr>
          <w:p w:rsidR="00241441" w:rsidRDefault="00DE4AFA">
            <w:r>
              <w:t>Android</w:t>
            </w:r>
            <w:r>
              <w:t>或</w:t>
            </w:r>
            <w:r>
              <w:t>iOS</w:t>
            </w:r>
          </w:p>
        </w:tc>
        <w:tc>
          <w:tcPr>
            <w:tcW w:w="2876" w:type="dxa"/>
          </w:tcPr>
          <w:p w:rsidR="00241441" w:rsidRDefault="00DE4AFA">
            <w:r>
              <w:t>看个人喜好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Linux</w:t>
      </w:r>
      <w:r>
        <w:rPr>
          <w:lang w:eastAsia="zh-CN"/>
        </w:rPr>
        <w:t>在服务器领域是绝对主流，想学编程的话，早晚得接触</w:t>
      </w:r>
      <w:r>
        <w:rPr>
          <w:lang w:eastAsia="zh-CN"/>
        </w:rPr>
        <w:t>Linux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虚拟机和双系统：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如果你又想用</w:t>
      </w:r>
      <w:r>
        <w:rPr>
          <w:lang w:eastAsia="zh-CN"/>
        </w:rPr>
        <w:t>Windows</w:t>
      </w:r>
      <w:r>
        <w:rPr>
          <w:lang w:eastAsia="zh-CN"/>
        </w:rPr>
        <w:t>打游戏，又想学</w:t>
      </w:r>
      <w:r>
        <w:rPr>
          <w:lang w:eastAsia="zh-CN"/>
        </w:rPr>
        <w:t>Linux</w:t>
      </w:r>
      <w:r>
        <w:rPr>
          <w:lang w:eastAsia="zh-CN"/>
        </w:rPr>
        <w:t>，可以装虚拟机或者双系统。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虚拟机：在</w:t>
      </w:r>
      <w:r>
        <w:rPr>
          <w:lang w:eastAsia="zh-CN"/>
        </w:rPr>
        <w:t>Windows</w:t>
      </w:r>
      <w:r>
        <w:rPr>
          <w:lang w:eastAsia="zh-CN"/>
        </w:rPr>
        <w:t>里装一个</w:t>
      </w:r>
      <w:r>
        <w:rPr>
          <w:lang w:eastAsia="zh-CN"/>
        </w:rPr>
        <w:t>Linux</w:t>
      </w:r>
      <w:r>
        <w:rPr>
          <w:lang w:eastAsia="zh-CN"/>
        </w:rPr>
        <w:t>虚拟机，两个系统同时跑。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双系统：电脑里装两个系统，启动的时候选进哪个。</w:t>
      </w:r>
    </w:p>
    <w:p w:rsidR="002F634D" w:rsidRDefault="002F634D">
      <w:pPr>
        <w:rPr>
          <w:lang w:eastAsia="zh-CN"/>
        </w:rPr>
      </w:pPr>
    </w:p>
    <w:p w:rsidR="006F6D2B" w:rsidRDefault="00DE4AFA">
      <w:pPr>
        <w:pStyle w:val="31"/>
      </w:pPr>
      <w:bookmarkStart w:id="41" w:name="_Toc229753795"/>
      <w:r>
        <w:t>小结一下</w:t>
      </w:r>
      <w:bookmarkEnd w:id="4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操作系统是计算机的大管家，管理硬件、文件、进程</w:t>
      </w:r>
    </w:p>
    <w:p w:rsidR="00241441" w:rsidRDefault="00DE4AFA">
      <w:pPr>
        <w:pStyle w:val="a0"/>
      </w:pPr>
      <w:r>
        <w:t>常见操作系统：</w:t>
      </w:r>
      <w:r>
        <w:t>Windows</w:t>
      </w:r>
      <w:r>
        <w:t>、</w:t>
      </w:r>
      <w:r w:rsidR="00D00337">
        <w:t>macOS</w:t>
      </w:r>
      <w:r>
        <w:t>、</w:t>
      </w:r>
      <w:r>
        <w:t>Linux</w:t>
      </w:r>
      <w:r>
        <w:t>、</w:t>
      </w:r>
      <w:r>
        <w:t>Android</w:t>
      </w:r>
      <w:r>
        <w:t>、</w:t>
      </w:r>
      <w:r>
        <w:t>iOS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不同操作系统适合不同用途，看你干啥选啥</w:t>
      </w:r>
    </w:p>
    <w:p w:rsidR="006F6D2B" w:rsidRDefault="00DE4AFA" w:rsidP="00BF3500">
      <w:pPr>
        <w:pStyle w:val="21"/>
        <w:rPr>
          <w:lang w:eastAsia="zh-CN"/>
        </w:rPr>
      </w:pPr>
      <w:bookmarkStart w:id="42" w:name="_Toc229753796"/>
      <w:r>
        <w:rPr>
          <w:lang w:eastAsia="zh-CN"/>
        </w:rPr>
        <w:t xml:space="preserve">1.4 </w:t>
      </w:r>
      <w:r>
        <w:rPr>
          <w:lang w:eastAsia="zh-CN"/>
        </w:rPr>
        <w:t>软件是咋回事儿</w:t>
      </w:r>
      <w:r w:rsidR="00262795">
        <w:rPr>
          <w:lang w:eastAsia="zh-CN"/>
        </w:rPr>
        <w:t>？</w:t>
      </w:r>
      <w:bookmarkEnd w:id="42"/>
    </w:p>
    <w:p w:rsidR="006F6D2B" w:rsidRDefault="002F634D">
      <w:pPr>
        <w:pStyle w:val="31"/>
        <w:rPr>
          <w:lang w:eastAsia="zh-CN"/>
        </w:rPr>
      </w:pPr>
      <w:bookmarkStart w:id="43" w:name="_Toc22975379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软件是啥</w:t>
      </w:r>
      <w:r w:rsidR="00262795">
        <w:rPr>
          <w:lang w:eastAsia="zh-CN"/>
        </w:rPr>
        <w:t>？</w:t>
      </w:r>
      <w:bookmarkEnd w:id="43"/>
    </w:p>
    <w:p w:rsidR="006F6D2B" w:rsidRDefault="00DE4AFA">
      <w:pPr>
        <w:rPr>
          <w:lang w:eastAsia="zh-CN"/>
        </w:rPr>
      </w:pPr>
      <w:r>
        <w:rPr>
          <w:lang w:eastAsia="zh-CN"/>
        </w:rPr>
        <w:t>硬件是看得见摸得着的，软件是看不见摸不着的。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软件就是一堆代码和数据，让硬件干活的指令集合。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没有软件，计算机就是一堆废铁。有了软件，计算机才能干各种各样的事儿。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硬件是人的身体，软件是人的思想和技能。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没有思想，身体就是行尸走肉。有了思想，人才能干各种事儿。</w:t>
      </w:r>
    </w:p>
    <w:p w:rsidR="006F6D2B" w:rsidRDefault="002F634D" w:rsidP="00262795">
      <w:pPr>
        <w:pStyle w:val="31"/>
        <w:rPr>
          <w:lang w:eastAsia="zh-CN"/>
        </w:rPr>
      </w:pPr>
      <w:bookmarkStart w:id="44" w:name="_Toc229753798"/>
      <w:r>
        <w:rPr>
          <w:rFonts w:ascii="微软雅黑" w:eastAsia="微软雅黑" w:hAnsi="微软雅黑" w:cs="微软雅黑" w:hint="eastAsia"/>
          <w:lang w:eastAsia="zh-CN"/>
        </w:rPr>
        <w:t>2、</w:t>
      </w:r>
      <w:r w:rsidR="00DE4AFA">
        <w:rPr>
          <w:rFonts w:ascii="微软雅黑" w:eastAsia="微软雅黑" w:hAnsi="微软雅黑" w:cs="微软雅黑" w:hint="eastAsia"/>
          <w:lang w:eastAsia="zh-CN"/>
        </w:rPr>
        <w:t>软</w:t>
      </w:r>
      <w:r w:rsidR="00DE4AFA">
        <w:rPr>
          <w:lang w:eastAsia="zh-CN"/>
        </w:rPr>
        <w:t>件分几种</w:t>
      </w:r>
      <w:r w:rsidR="00262795">
        <w:rPr>
          <w:lang w:eastAsia="zh-CN"/>
        </w:rPr>
        <w:t>？</w:t>
      </w:r>
      <w:bookmarkEnd w:id="4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系统软件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操作系统就是系统软件，它管理整个计算机。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还有驱动程序，让操作系统能控制硬件。比如显卡驱动、声卡驱动、打印机驱动。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应用软件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你日常用的软件：微信、浏览器、播放器、办公软件</w:t>
      </w:r>
      <w:r w:rsidR="0002521A">
        <w:rPr>
          <w:lang w:eastAsia="zh-CN"/>
        </w:rPr>
        <w:t>、</w:t>
      </w:r>
      <w:r w:rsidR="0002521A">
        <w:rPr>
          <w:rFonts w:hint="eastAsia"/>
          <w:lang w:eastAsia="zh-CN"/>
        </w:rPr>
        <w:t>你单位用的各种系统</w:t>
      </w:r>
      <w:r>
        <w:rPr>
          <w:lang w:eastAsia="zh-CN"/>
        </w:rPr>
        <w:t>……</w:t>
      </w:r>
      <w:r>
        <w:rPr>
          <w:lang w:eastAsia="zh-CN"/>
        </w:rPr>
        <w:t>这些都是应用软件。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应用软件跑在操作系统上，操作系统管理着硬件。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开发工具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写代码用的软件：</w:t>
      </w:r>
      <w:r>
        <w:rPr>
          <w:lang w:eastAsia="zh-CN"/>
        </w:rPr>
        <w:t>VS Code</w:t>
      </w:r>
      <w:r>
        <w:rPr>
          <w:lang w:eastAsia="zh-CN"/>
        </w:rPr>
        <w:t>、</w:t>
      </w:r>
      <w:r>
        <w:rPr>
          <w:lang w:eastAsia="zh-CN"/>
        </w:rPr>
        <w:t>PyCharm</w:t>
      </w:r>
      <w:r>
        <w:rPr>
          <w:lang w:eastAsia="zh-CN"/>
        </w:rPr>
        <w:t>、</w:t>
      </w:r>
      <w:r>
        <w:rPr>
          <w:lang w:eastAsia="zh-CN"/>
        </w:rPr>
        <w:t>Git……</w:t>
      </w:r>
      <w:r>
        <w:rPr>
          <w:lang w:eastAsia="zh-CN"/>
        </w:rPr>
        <w:t>这些是开发工具。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开发工具也是一种应用软件，只是专门给开发者用的。</w:t>
      </w:r>
    </w:p>
    <w:p w:rsidR="006F6D2B" w:rsidRDefault="002F634D">
      <w:pPr>
        <w:pStyle w:val="31"/>
        <w:rPr>
          <w:lang w:eastAsia="zh-CN"/>
        </w:rPr>
      </w:pPr>
      <w:bookmarkStart w:id="45" w:name="_Toc22975379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软件是咋来的</w:t>
      </w:r>
      <w:r w:rsidR="00C24ACD">
        <w:rPr>
          <w:lang w:eastAsia="zh-CN"/>
        </w:rPr>
        <w:t>？</w:t>
      </w:r>
      <w:bookmarkEnd w:id="45"/>
    </w:p>
    <w:p w:rsidR="006F6D2B" w:rsidRDefault="00DE4AFA">
      <w:pPr>
        <w:rPr>
          <w:lang w:eastAsia="zh-CN"/>
        </w:rPr>
      </w:pPr>
      <w:r>
        <w:rPr>
          <w:lang w:eastAsia="zh-CN"/>
        </w:rPr>
        <w:t>软件是人写出来的。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程序员用编程语言写出代码，代码经过编译或解释，变成计算机能执行的指令，就成了软件。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一个软件，可能只有几百行代码，也可能有几百万行代码。比如</w:t>
      </w:r>
      <w:r>
        <w:rPr>
          <w:lang w:eastAsia="zh-CN"/>
        </w:rPr>
        <w:t>Windows</w:t>
      </w:r>
      <w:r>
        <w:rPr>
          <w:lang w:eastAsia="zh-CN"/>
        </w:rPr>
        <w:t>，据说有几千万行代码。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r>
        <w:t>你用的微信：</w:t>
      </w:r>
    </w:p>
    <w:p w:rsidR="00241441" w:rsidRDefault="00DE4AFA" w:rsidP="00F87CC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前端（手机</w:t>
      </w:r>
      <w:r>
        <w:rPr>
          <w:lang w:eastAsia="zh-CN"/>
        </w:rPr>
        <w:t>App</w:t>
      </w:r>
      <w:r>
        <w:rPr>
          <w:lang w:eastAsia="zh-CN"/>
        </w:rPr>
        <w:t>）：可能是几百万行代码</w:t>
      </w:r>
    </w:p>
    <w:p w:rsidR="00241441" w:rsidRDefault="00DE4AFA" w:rsidP="00F87CC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后端（服务器）：可能是几千万行代码</w:t>
      </w:r>
    </w:p>
    <w:p w:rsidR="00241441" w:rsidRDefault="00DE4AFA" w:rsidP="00F87CC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各种库和框架：又是几百万行</w:t>
      </w:r>
    </w:p>
    <w:p w:rsidR="006F6D2B" w:rsidRDefault="00DE4AFA" w:rsidP="00F87CC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加起来，可能上亿行代码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当然，大部分代码不是从零写的，而是用别人写好的库和框架组装起来的。</w:t>
      </w:r>
    </w:p>
    <w:p w:rsidR="006F6D2B" w:rsidRDefault="002F634D">
      <w:pPr>
        <w:pStyle w:val="31"/>
        <w:rPr>
          <w:lang w:eastAsia="zh-CN"/>
        </w:rPr>
      </w:pPr>
      <w:bookmarkStart w:id="46" w:name="_Toc229753800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软件的运行</w:t>
      </w:r>
      <w:bookmarkEnd w:id="46"/>
    </w:p>
    <w:p w:rsidR="006F6D2B" w:rsidRDefault="00DE4AFA">
      <w:pPr>
        <w:rPr>
          <w:lang w:eastAsia="zh-CN"/>
        </w:rPr>
      </w:pPr>
      <w:r>
        <w:rPr>
          <w:lang w:eastAsia="zh-CN"/>
        </w:rPr>
        <w:t>软件要运行，得经过这几步</w:t>
      </w:r>
      <w:r w:rsidR="00814071">
        <w:rPr>
          <w:lang w:eastAsia="zh-CN"/>
        </w:rPr>
        <w:t>，</w:t>
      </w:r>
      <w:r w:rsidR="00814071">
        <w:rPr>
          <w:rFonts w:hint="eastAsia"/>
          <w:lang w:eastAsia="zh-CN"/>
        </w:rPr>
        <w:t>以微信为例</w:t>
      </w:r>
      <w:r>
        <w:rPr>
          <w:lang w:eastAsia="zh-CN"/>
        </w:rPr>
        <w:t>：</w:t>
      </w:r>
    </w:p>
    <w:p w:rsidR="00241441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1. </w:t>
      </w:r>
      <w:r>
        <w:rPr>
          <w:lang w:eastAsia="zh-CN"/>
        </w:rPr>
        <w:t>安装：你下载微信安装包，双击安装，微信的文件被复制到硬盘上。</w:t>
      </w:r>
    </w:p>
    <w:p w:rsidR="00241441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2. </w:t>
      </w:r>
      <w:r>
        <w:rPr>
          <w:lang w:eastAsia="zh-CN"/>
        </w:rPr>
        <w:t>加载：你点击微信图标，操作系统把微信的程序加载到内存里。</w:t>
      </w:r>
    </w:p>
    <w:p w:rsidR="00241441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3. </w:t>
      </w:r>
      <w:r>
        <w:rPr>
          <w:lang w:eastAsia="zh-CN"/>
        </w:rPr>
        <w:t>执行：</w:t>
      </w:r>
      <w:r>
        <w:rPr>
          <w:lang w:eastAsia="zh-CN"/>
        </w:rPr>
        <w:t>CPU</w:t>
      </w:r>
      <w:r>
        <w:rPr>
          <w:lang w:eastAsia="zh-CN"/>
        </w:rPr>
        <w:t>开始执行微信的代码，显示登录界面。</w:t>
      </w:r>
    </w:p>
    <w:p w:rsidR="00241441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4. </w:t>
      </w:r>
      <w:r>
        <w:rPr>
          <w:lang w:eastAsia="zh-CN"/>
        </w:rPr>
        <w:t>交互：你扫码登录，微信显示聊天界面，你跟朋友聊天。</w:t>
      </w:r>
    </w:p>
    <w:p w:rsidR="006F6D2B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5. </w:t>
      </w:r>
      <w:r>
        <w:rPr>
          <w:lang w:eastAsia="zh-CN"/>
        </w:rPr>
        <w:t>关闭：你点击关闭，微信退出，内存里的数据被释放。</w:t>
      </w:r>
    </w:p>
    <w:p w:rsidR="006F6D2B" w:rsidRDefault="002F634D">
      <w:pPr>
        <w:pStyle w:val="31"/>
        <w:rPr>
          <w:lang w:eastAsia="zh-CN"/>
        </w:rPr>
      </w:pPr>
      <w:bookmarkStart w:id="47" w:name="_Toc229753801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为啥有的软件装不上</w:t>
      </w:r>
      <w:r w:rsidR="00C24ACD">
        <w:rPr>
          <w:lang w:eastAsia="zh-CN"/>
        </w:rPr>
        <w:t>？</w:t>
      </w:r>
      <w:bookmarkEnd w:id="47"/>
    </w:p>
    <w:p w:rsidR="006F6D2B" w:rsidRDefault="00DE4AFA">
      <w:pPr>
        <w:rPr>
          <w:lang w:eastAsia="zh-CN"/>
        </w:rPr>
      </w:pPr>
      <w:r>
        <w:rPr>
          <w:lang w:eastAsia="zh-CN"/>
        </w:rPr>
        <w:t>你有没有遇到过这种情况：下载了个软件，安装的时候提示</w:t>
      </w:r>
      <w:r>
        <w:rPr>
          <w:lang w:eastAsia="zh-CN"/>
        </w:rPr>
        <w:t>"</w:t>
      </w:r>
      <w:r>
        <w:rPr>
          <w:lang w:eastAsia="zh-CN"/>
        </w:rPr>
        <w:t>不兼容</w:t>
      </w:r>
      <w:r>
        <w:rPr>
          <w:lang w:eastAsia="zh-CN"/>
        </w:rPr>
        <w:t>"</w:t>
      </w:r>
      <w:r>
        <w:rPr>
          <w:lang w:eastAsia="zh-CN"/>
        </w:rPr>
        <w:t>或者</w:t>
      </w:r>
      <w:r>
        <w:rPr>
          <w:lang w:eastAsia="zh-CN"/>
        </w:rPr>
        <w:t>"</w:t>
      </w:r>
      <w:r>
        <w:rPr>
          <w:lang w:eastAsia="zh-CN"/>
        </w:rPr>
        <w:t>缺少依赖</w:t>
      </w:r>
      <w:r>
        <w:rPr>
          <w:lang w:eastAsia="zh-CN"/>
        </w:rPr>
        <w:t>"</w:t>
      </w:r>
      <w:r>
        <w:rPr>
          <w:lang w:eastAsia="zh-CN"/>
        </w:rPr>
        <w:t>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这通常是因为：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操作系统不兼容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Windows</w:t>
      </w:r>
      <w:r>
        <w:rPr>
          <w:lang w:eastAsia="zh-CN"/>
        </w:rPr>
        <w:t>软件装不了</w:t>
      </w:r>
      <w:r>
        <w:rPr>
          <w:lang w:eastAsia="zh-CN"/>
        </w:rPr>
        <w:t>Mac</w:t>
      </w:r>
      <w:r>
        <w:rPr>
          <w:lang w:eastAsia="zh-CN"/>
        </w:rPr>
        <w:t>，</w:t>
      </w:r>
      <w:r>
        <w:rPr>
          <w:lang w:eastAsia="zh-CN"/>
        </w:rPr>
        <w:t>32</w:t>
      </w:r>
      <w:r>
        <w:rPr>
          <w:lang w:eastAsia="zh-CN"/>
        </w:rPr>
        <w:t>位软件跑不了</w:t>
      </w:r>
      <w:r>
        <w:rPr>
          <w:lang w:eastAsia="zh-CN"/>
        </w:rPr>
        <w:t>64</w:t>
      </w:r>
      <w:r>
        <w:rPr>
          <w:lang w:eastAsia="zh-CN"/>
        </w:rPr>
        <w:t>位系统。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就像你买了</w:t>
      </w:r>
      <w:r w:rsidR="005B25BF">
        <w:rPr>
          <w:rFonts w:hint="eastAsia"/>
          <w:lang w:eastAsia="zh-CN"/>
        </w:rPr>
        <w:t>德国</w:t>
      </w:r>
      <w:r>
        <w:rPr>
          <w:lang w:eastAsia="zh-CN"/>
        </w:rPr>
        <w:t>电器，却发现插头是</w:t>
      </w:r>
      <w:r w:rsidR="005B25BF">
        <w:rPr>
          <w:rFonts w:hint="eastAsia"/>
          <w:lang w:eastAsia="zh-CN"/>
        </w:rPr>
        <w:t>欧洲</w:t>
      </w:r>
      <w:r>
        <w:rPr>
          <w:lang w:eastAsia="zh-CN"/>
        </w:rPr>
        <w:t>标准的，插不到中国插座上。</w:t>
      </w:r>
    </w:p>
    <w:p w:rsidR="006F6D2B" w:rsidRDefault="00DE4AFA">
      <w:r>
        <w:rPr>
          <w:rFonts w:ascii="宋体" w:hAnsi="宋体"/>
          <w:b/>
        </w:rPr>
        <w:t>缺少运行环境</w:t>
      </w:r>
    </w:p>
    <w:p w:rsidR="006F6D2B" w:rsidRDefault="00DE4AFA">
      <w:r>
        <w:t>有些软件需要特定的运行库，比如</w:t>
      </w:r>
      <w:r>
        <w:t>.NET Framework</w:t>
      </w:r>
      <w:r>
        <w:t>、</w:t>
      </w:r>
      <w:r>
        <w:t>Java Runtime</w:t>
      </w:r>
      <w:r>
        <w:t>、</w:t>
      </w:r>
      <w:r>
        <w:t>Visual C++ Runtime</w:t>
      </w:r>
      <w:r>
        <w:t>。</w:t>
      </w:r>
    </w:p>
    <w:p w:rsidR="006F6D2B" w:rsidRDefault="00DE4AFA">
      <w:r>
        <w:t>就像你买了个需要电池的玩具，但没配电池，得自己买。</w:t>
      </w:r>
    </w:p>
    <w:p w:rsidR="006F6D2B" w:rsidRDefault="00DE4AFA">
      <w:r>
        <w:rPr>
          <w:rFonts w:ascii="宋体" w:hAnsi="宋体"/>
          <w:b/>
        </w:rPr>
        <w:t>版本不对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软件版本和系统版本不匹配。比如某软件只支持</w:t>
      </w:r>
      <w:r>
        <w:rPr>
          <w:lang w:eastAsia="zh-CN"/>
        </w:rPr>
        <w:t>Windows 10</w:t>
      </w:r>
      <w:r>
        <w:rPr>
          <w:lang w:eastAsia="zh-CN"/>
        </w:rPr>
        <w:t>及以上，你用的是</w:t>
      </w:r>
      <w:r>
        <w:rPr>
          <w:lang w:eastAsia="zh-CN"/>
        </w:rPr>
        <w:t>Windows 7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硬件不满足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软件要求</w:t>
      </w:r>
      <w:r>
        <w:rPr>
          <w:lang w:eastAsia="zh-CN"/>
        </w:rPr>
        <w:t>8GB</w:t>
      </w:r>
      <w:r>
        <w:rPr>
          <w:lang w:eastAsia="zh-CN"/>
        </w:rPr>
        <w:t>内存，你电脑只有</w:t>
      </w:r>
      <w:r>
        <w:rPr>
          <w:lang w:eastAsia="zh-CN"/>
        </w:rPr>
        <w:t>4GB</w:t>
      </w:r>
      <w:r>
        <w:rPr>
          <w:lang w:eastAsia="zh-CN"/>
        </w:rPr>
        <w:t>。软件要求独显，你电脑是集显。</w:t>
      </w:r>
    </w:p>
    <w:p w:rsidR="006F6D2B" w:rsidRDefault="00DE4AFA">
      <w:pPr>
        <w:pStyle w:val="31"/>
      </w:pPr>
      <w:bookmarkStart w:id="48" w:name="_Toc229753802"/>
      <w:r>
        <w:lastRenderedPageBreak/>
        <w:t>小结一下</w:t>
      </w:r>
      <w:bookmarkEnd w:id="4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软件是一堆代码和数据，指挥硬件干活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软件分系统软件、应用软件、开发工具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软件是人用编程语言写出来的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软件装不上，可能是系统不兼容、缺环境、版本不对、硬件不满足</w:t>
      </w:r>
    </w:p>
    <w:p w:rsidR="006F6D2B" w:rsidRDefault="00DE4AFA">
      <w:pPr>
        <w:pStyle w:val="21"/>
        <w:rPr>
          <w:lang w:eastAsia="zh-CN"/>
        </w:rPr>
      </w:pPr>
      <w:bookmarkStart w:id="49" w:name="_Toc229753803"/>
      <w:r>
        <w:rPr>
          <w:lang w:eastAsia="zh-CN"/>
        </w:rPr>
        <w:t xml:space="preserve">1.5 </w:t>
      </w:r>
      <w:r>
        <w:rPr>
          <w:lang w:eastAsia="zh-CN"/>
        </w:rPr>
        <w:t>计算机咋跟人交流：输入输出那些事儿</w:t>
      </w:r>
      <w:bookmarkEnd w:id="49"/>
    </w:p>
    <w:p w:rsidR="006F6D2B" w:rsidRDefault="002F634D">
      <w:pPr>
        <w:pStyle w:val="31"/>
        <w:rPr>
          <w:lang w:eastAsia="zh-CN"/>
        </w:rPr>
      </w:pPr>
      <w:bookmarkStart w:id="50" w:name="_Toc229753804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人咋跟计算机说话</w:t>
      </w:r>
      <w:r w:rsidR="00C24ACD">
        <w:rPr>
          <w:lang w:eastAsia="zh-CN"/>
        </w:rPr>
        <w:t>？</w:t>
      </w:r>
      <w:bookmarkEnd w:id="50"/>
    </w:p>
    <w:p w:rsidR="006F6D2B" w:rsidRDefault="00DE4AFA">
      <w:pPr>
        <w:rPr>
          <w:lang w:eastAsia="zh-CN"/>
        </w:rPr>
      </w:pPr>
      <w:r>
        <w:rPr>
          <w:lang w:eastAsia="zh-CN"/>
        </w:rPr>
        <w:t>你想让计算机干事儿，得跟它说话。但计算机不懂人话，咋办？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输入设备就是让你跟计算机说话的工具。</w:t>
      </w:r>
    </w:p>
    <w:p w:rsidR="006F6D2B" w:rsidRDefault="00DE4AFA">
      <w:r>
        <w:t>常见的输入设备：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键盘：输入文字、命令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鼠标：点击、选择、拖拽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</w:pPr>
      <w:r>
        <w:t>触摸屏：用手直接点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麦克风：输入声音（语音输入）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摄像头：输入图像（视频通话、人脸识别）</w:t>
      </w:r>
    </w:p>
    <w:p w:rsidR="006F6D2B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扫描仪：输入纸质文档</w:t>
      </w:r>
    </w:p>
    <w:p w:rsidR="006F6D2B" w:rsidRDefault="002F634D">
      <w:pPr>
        <w:pStyle w:val="31"/>
        <w:rPr>
          <w:lang w:eastAsia="zh-CN"/>
        </w:rPr>
      </w:pPr>
      <w:bookmarkStart w:id="51" w:name="_Toc229753805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计算机咋跟人说话</w:t>
      </w:r>
      <w:r w:rsidR="00C24ACD">
        <w:rPr>
          <w:lang w:eastAsia="zh-CN"/>
        </w:rPr>
        <w:t>？</w:t>
      </w:r>
      <w:bookmarkEnd w:id="51"/>
    </w:p>
    <w:p w:rsidR="006F6D2B" w:rsidRDefault="00DE4AFA">
      <w:pPr>
        <w:rPr>
          <w:lang w:eastAsia="zh-CN"/>
        </w:rPr>
      </w:pPr>
      <w:r>
        <w:rPr>
          <w:lang w:eastAsia="zh-CN"/>
        </w:rPr>
        <w:t>计算机干完活儿，得告诉你结果。它咋跟你说？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输出设备就是计算机跟你说话的工具。</w:t>
      </w:r>
    </w:p>
    <w:p w:rsidR="006F6D2B" w:rsidRDefault="00DE4AFA">
      <w:r>
        <w:t>常见的输出设备：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显示器：显示图像、文字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</w:pPr>
      <w:r>
        <w:t>扬声器：播放声音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</w:pPr>
      <w:r>
        <w:t>打印机：打印文档</w:t>
      </w:r>
    </w:p>
    <w:p w:rsidR="006F6D2B" w:rsidRDefault="00DE4AFA" w:rsidP="005E0A5D">
      <w:pPr>
        <w:pStyle w:val="a0"/>
        <w:tabs>
          <w:tab w:val="clear" w:pos="360"/>
          <w:tab w:val="num" w:pos="720"/>
        </w:tabs>
        <w:ind w:leftChars="164" w:left="754"/>
      </w:pPr>
      <w:r>
        <w:t>投影仪：投影画面</w:t>
      </w:r>
    </w:p>
    <w:p w:rsidR="005E0A5D" w:rsidRDefault="005E0A5D" w:rsidP="005E0A5D">
      <w:pPr>
        <w:pStyle w:val="a0"/>
        <w:tabs>
          <w:tab w:val="clear" w:pos="360"/>
          <w:tab w:val="num" w:pos="720"/>
        </w:tabs>
        <w:ind w:leftChars="164" w:left="754"/>
      </w:pPr>
      <w:r>
        <w:t>手机</w:t>
      </w:r>
    </w:p>
    <w:p w:rsidR="00E86ED4" w:rsidRDefault="005E0A5D" w:rsidP="00C24ACD">
      <w:pPr>
        <w:pStyle w:val="a0"/>
        <w:tabs>
          <w:tab w:val="clear" w:pos="360"/>
          <w:tab w:val="num" w:pos="720"/>
        </w:tabs>
        <w:ind w:leftChars="164" w:left="754"/>
      </w:pPr>
      <w:r>
        <w:t>头盔</w:t>
      </w:r>
    </w:p>
    <w:p w:rsidR="006F6D2B" w:rsidRDefault="002F634D">
      <w:pPr>
        <w:pStyle w:val="31"/>
        <w:rPr>
          <w:lang w:eastAsia="zh-CN"/>
        </w:rPr>
      </w:pPr>
      <w:bookmarkStart w:id="52" w:name="_Toc229753806"/>
      <w:r>
        <w:rPr>
          <w:rFonts w:hint="eastAsia"/>
          <w:lang w:eastAsia="zh-CN"/>
        </w:rPr>
        <w:lastRenderedPageBreak/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标准输入输出</w:t>
      </w:r>
      <w:bookmarkEnd w:id="52"/>
    </w:p>
    <w:p w:rsidR="006F6D2B" w:rsidRDefault="00DE4AFA">
      <w:pPr>
        <w:rPr>
          <w:lang w:eastAsia="zh-CN"/>
        </w:rPr>
      </w:pPr>
      <w:r>
        <w:rPr>
          <w:lang w:eastAsia="zh-CN"/>
        </w:rPr>
        <w:t>在编程里，有个概念叫</w:t>
      </w:r>
      <w:r>
        <w:rPr>
          <w:lang w:eastAsia="zh-CN"/>
        </w:rPr>
        <w:t>"</w:t>
      </w:r>
      <w:r>
        <w:rPr>
          <w:lang w:eastAsia="zh-CN"/>
        </w:rPr>
        <w:t>标准输入输出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标准输入：默认是键盘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标准输出：默认是显示器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标准错误输出：也是显示器，但专门输出错误信息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你写一个</w:t>
      </w:r>
      <w:r>
        <w:rPr>
          <w:lang w:eastAsia="zh-CN"/>
        </w:rPr>
        <w:t>Python</w:t>
      </w:r>
      <w:r>
        <w:rPr>
          <w:lang w:eastAsia="zh-CN"/>
        </w:rPr>
        <w:t>程序：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>name = input("</w:t>
      </w:r>
      <w:r>
        <w:rPr>
          <w:rFonts w:ascii="微软雅黑" w:eastAsia="微软雅黑" w:hAnsi="微软雅黑" w:cs="微软雅黑" w:hint="eastAsia"/>
          <w:lang w:eastAsia="zh-CN"/>
        </w:rPr>
        <w:t>请输入你的名字：</w:t>
      </w:r>
      <w:r>
        <w:rPr>
          <w:lang w:eastAsia="zh-CN"/>
        </w:rPr>
        <w:t xml:space="preserve">") </w:t>
      </w:r>
      <w:r w:rsidR="00FE357A">
        <w:rPr>
          <w:lang w:eastAsia="zh-CN"/>
        </w:rPr>
        <w:t xml:space="preserve">             </w:t>
      </w:r>
      <w:r>
        <w:rPr>
          <w:lang w:eastAsia="zh-CN"/>
        </w:rPr>
        <w:t xml:space="preserve"> # </w:t>
      </w:r>
      <w:r>
        <w:rPr>
          <w:rFonts w:ascii="微软雅黑" w:eastAsia="微软雅黑" w:hAnsi="微软雅黑" w:cs="微软雅黑" w:hint="eastAsia"/>
          <w:lang w:eastAsia="zh-CN"/>
        </w:rPr>
        <w:t>标准输入</w:t>
      </w:r>
      <w:r w:rsidR="00230A3B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>print("</w:t>
      </w:r>
      <w:r>
        <w:rPr>
          <w:rFonts w:ascii="微软雅黑" w:eastAsia="微软雅黑" w:hAnsi="微软雅黑" w:cs="微软雅黑" w:hint="eastAsia"/>
          <w:lang w:eastAsia="zh-CN"/>
        </w:rPr>
        <w:t>你好，</w:t>
      </w:r>
      <w:r>
        <w:rPr>
          <w:lang w:eastAsia="zh-CN"/>
        </w:rPr>
        <w:t xml:space="preserve">" + name)            # </w:t>
      </w:r>
      <w:r>
        <w:rPr>
          <w:rFonts w:ascii="微软雅黑" w:eastAsia="微软雅黑" w:hAnsi="微软雅黑" w:cs="微软雅黑" w:hint="eastAsia"/>
          <w:lang w:eastAsia="zh-CN"/>
        </w:rPr>
        <w:t>标准输出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运行的时候：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请输入你的名字：张三</w:t>
      </w:r>
      <w:r>
        <w:rPr>
          <w:lang w:eastAsia="zh-CN"/>
        </w:rPr>
        <w:t xml:space="preserve">  </w:t>
      </w:r>
      <w:r w:rsidR="00FE357A">
        <w:rPr>
          <w:lang w:eastAsia="zh-CN"/>
        </w:rPr>
        <w:t xml:space="preserve">           </w:t>
      </w:r>
      <w:r>
        <w:rPr>
          <w:lang w:eastAsia="zh-CN"/>
        </w:rPr>
        <w:t xml:space="preserve">  ← </w:t>
      </w:r>
      <w:r>
        <w:rPr>
          <w:lang w:eastAsia="zh-CN"/>
        </w:rPr>
        <w:t>你从键盘输入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你好，张三</w:t>
      </w:r>
      <w:r>
        <w:rPr>
          <w:lang w:eastAsia="zh-CN"/>
        </w:rPr>
        <w:t xml:space="preserve">        </w:t>
      </w:r>
      <w:r w:rsidR="00FE357A">
        <w:rPr>
          <w:lang w:eastAsia="zh-CN"/>
        </w:rPr>
        <w:t xml:space="preserve">  </w:t>
      </w:r>
      <w:r>
        <w:rPr>
          <w:lang w:eastAsia="zh-CN"/>
        </w:rPr>
        <w:t xml:space="preserve">      ← </w:t>
      </w:r>
      <w:r>
        <w:rPr>
          <w:lang w:eastAsia="zh-CN"/>
        </w:rPr>
        <w:t>程序输出到显示器</w:t>
      </w:r>
    </w:p>
    <w:p w:rsidR="001A57C2" w:rsidRPr="001A57C2" w:rsidRDefault="001A57C2" w:rsidP="001A57C2">
      <w:pPr>
        <w:rPr>
          <w:rFonts w:asciiTheme="majorHAnsi" w:eastAsia="阿里巴巴普惠体" w:hAnsiTheme="majorHAnsi" w:cstheme="majorBidi"/>
          <w:b/>
          <w:bCs/>
          <w:color w:val="365F91" w:themeColor="accent1" w:themeShade="BF"/>
          <w:sz w:val="28"/>
          <w:lang w:eastAsia="zh-CN"/>
        </w:rPr>
      </w:pPr>
      <w:r w:rsidRPr="001A57C2">
        <w:rPr>
          <w:rFonts w:asciiTheme="majorHAnsi" w:eastAsia="阿里巴巴普惠体" w:hAnsiTheme="majorHAnsi" w:cstheme="majorBidi" w:hint="eastAsia"/>
          <w:b/>
          <w:bCs/>
          <w:color w:val="365F91" w:themeColor="accent1" w:themeShade="BF"/>
          <w:sz w:val="28"/>
          <w:lang w:eastAsia="zh-CN"/>
        </w:rPr>
        <w:t>4</w:t>
      </w:r>
      <w:r w:rsidRPr="001A57C2">
        <w:rPr>
          <w:rFonts w:asciiTheme="majorHAnsi" w:eastAsia="阿里巴巴普惠体" w:hAnsiTheme="majorHAnsi" w:cstheme="majorBidi" w:hint="eastAsia"/>
          <w:b/>
          <w:bCs/>
          <w:color w:val="365F91" w:themeColor="accent1" w:themeShade="BF"/>
          <w:sz w:val="28"/>
          <w:lang w:eastAsia="zh-CN"/>
        </w:rPr>
        <w:t>、终端和控制台</w:t>
      </w:r>
    </w:p>
    <w:p w:rsidR="001A57C2" w:rsidRDefault="001A57C2" w:rsidP="001A57C2">
      <w:pPr>
        <w:rPr>
          <w:lang w:eastAsia="zh-CN"/>
        </w:rPr>
      </w:pPr>
      <w:r>
        <w:rPr>
          <w:rFonts w:hint="eastAsia"/>
          <w:lang w:eastAsia="zh-CN"/>
        </w:rPr>
        <w:t>标准输入输出是程序与外部世界沟通的“数据流”，需要一个具体的“窗口”来承载这些交互。这个窗口就是终端或控制台。</w:t>
      </w:r>
    </w:p>
    <w:p w:rsidR="001A57C2" w:rsidRDefault="001A57C2" w:rsidP="001A57C2">
      <w:pPr>
        <w:rPr>
          <w:lang w:eastAsia="zh-CN"/>
        </w:rPr>
      </w:pPr>
      <w:r>
        <w:rPr>
          <w:rFonts w:hint="eastAsia"/>
          <w:lang w:eastAsia="zh-CN"/>
        </w:rPr>
        <w:t>终端：通常指一个软件程序（如</w:t>
      </w:r>
      <w:r>
        <w:rPr>
          <w:rFonts w:hint="eastAsia"/>
          <w:lang w:eastAsia="zh-CN"/>
        </w:rPr>
        <w:t>macOS</w:t>
      </w:r>
      <w:r>
        <w:rPr>
          <w:rFonts w:hint="eastAsia"/>
          <w:lang w:eastAsia="zh-CN"/>
        </w:rPr>
        <w:t>的“终端”应用、</w:t>
      </w:r>
      <w:r>
        <w:rPr>
          <w:rFonts w:hint="eastAsia"/>
          <w:lang w:eastAsia="zh-CN"/>
        </w:rPr>
        <w:t>Windows</w:t>
      </w:r>
      <w:r>
        <w:rPr>
          <w:rFonts w:hint="eastAsia"/>
          <w:lang w:eastAsia="zh-CN"/>
        </w:rPr>
        <w:t>的命令提示符或</w:t>
      </w:r>
      <w:r>
        <w:rPr>
          <w:rFonts w:hint="eastAsia"/>
          <w:lang w:eastAsia="zh-CN"/>
        </w:rPr>
        <w:t>Windows Terminal</w:t>
      </w:r>
      <w:r>
        <w:rPr>
          <w:rFonts w:hint="eastAsia"/>
          <w:lang w:eastAsia="zh-CN"/>
        </w:rPr>
        <w:t>），它是你输入命令和看到文字输出的那个界面。它是你与</w:t>
      </w:r>
      <w:r>
        <w:rPr>
          <w:rFonts w:hint="eastAsia"/>
          <w:lang w:eastAsia="zh-CN"/>
        </w:rPr>
        <w:t>Shell</w:t>
      </w:r>
      <w:r>
        <w:rPr>
          <w:rFonts w:hint="eastAsia"/>
          <w:lang w:eastAsia="zh-CN"/>
        </w:rPr>
        <w:t>（命令解释器，如</w:t>
      </w:r>
      <w:r>
        <w:rPr>
          <w:rFonts w:hint="eastAsia"/>
          <w:lang w:eastAsia="zh-CN"/>
        </w:rPr>
        <w:t>Bash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PowerShell</w:t>
      </w:r>
      <w:r>
        <w:rPr>
          <w:rFonts w:hint="eastAsia"/>
          <w:lang w:eastAsia="zh-CN"/>
        </w:rPr>
        <w:t>）直接交互的“前端”。</w:t>
      </w:r>
    </w:p>
    <w:p w:rsidR="001A57C2" w:rsidRDefault="001A57C2" w:rsidP="002F1066">
      <w:pPr>
        <w:rPr>
          <w:lang w:eastAsia="zh-CN"/>
        </w:rPr>
      </w:pPr>
      <w:r>
        <w:rPr>
          <w:rFonts w:hint="eastAsia"/>
          <w:lang w:eastAsia="zh-CN"/>
        </w:rPr>
        <w:t>控制台：在日常编程中，常与“终端”混用，但更侧重于指代程序输出的显示区域。例如，你在</w:t>
      </w:r>
      <w:r>
        <w:rPr>
          <w:rFonts w:hint="eastAsia"/>
          <w:lang w:eastAsia="zh-CN"/>
        </w:rPr>
        <w:t>IDE</w:t>
      </w:r>
      <w:r>
        <w:rPr>
          <w:rFonts w:hint="eastAsia"/>
          <w:lang w:eastAsia="zh-CN"/>
        </w:rPr>
        <w:t>里运行代码，结果就显示在“运行控制台”里。</w:t>
      </w:r>
    </w:p>
    <w:p w:rsidR="006F6D2B" w:rsidRDefault="001A57C2">
      <w:pPr>
        <w:pStyle w:val="31"/>
        <w:rPr>
          <w:lang w:eastAsia="zh-CN"/>
        </w:rPr>
      </w:pPr>
      <w:bookmarkStart w:id="53" w:name="_Toc229753807"/>
      <w:r>
        <w:rPr>
          <w:lang w:eastAsia="zh-CN"/>
        </w:rPr>
        <w:t>5</w:t>
      </w:r>
      <w:r w:rsidR="002F634D">
        <w:rPr>
          <w:rFonts w:hint="eastAsia"/>
          <w:lang w:eastAsia="zh-CN"/>
        </w:rPr>
        <w:t>、</w:t>
      </w:r>
      <w:r w:rsidR="00DE4AFA">
        <w:rPr>
          <w:lang w:eastAsia="zh-CN"/>
        </w:rPr>
        <w:t>重定向</w:t>
      </w:r>
      <w:bookmarkEnd w:id="53"/>
    </w:p>
    <w:p w:rsidR="006F6D2B" w:rsidRDefault="00DE4AFA">
      <w:pPr>
        <w:rPr>
          <w:lang w:eastAsia="zh-CN"/>
        </w:rPr>
      </w:pPr>
      <w:r>
        <w:rPr>
          <w:lang w:eastAsia="zh-CN"/>
        </w:rPr>
        <w:t>有时候，你想把输入输出换个地方。这叫</w:t>
      </w:r>
      <w:r>
        <w:rPr>
          <w:lang w:eastAsia="zh-CN"/>
        </w:rPr>
        <w:t>"</w:t>
      </w:r>
      <w:r>
        <w:rPr>
          <w:lang w:eastAsia="zh-CN"/>
        </w:rPr>
        <w:t>重定向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输出重定向：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把本来要显示在屏幕上的内容，存到文件里。</w:t>
      </w:r>
    </w:p>
    <w:p w:rsidR="006F6D2B" w:rsidRDefault="00DE4AFA" w:rsidP="00453505">
      <w:pPr>
        <w:pStyle w:val="aff2"/>
      </w:pPr>
      <w:r>
        <w:lastRenderedPageBreak/>
        <w:t>python hello.py &gt; output.txt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本来要显示在屏幕上的内容，现在存到了</w:t>
      </w:r>
      <w:r>
        <w:rPr>
          <w:lang w:eastAsia="zh-CN"/>
        </w:rPr>
        <w:t>output.txt</w:t>
      </w:r>
      <w:r>
        <w:rPr>
          <w:lang w:eastAsia="zh-CN"/>
        </w:rPr>
        <w:t>文件里。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输入重定向：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不从键盘读输入，从文件读。</w:t>
      </w:r>
    </w:p>
    <w:p w:rsidR="006F6D2B" w:rsidRDefault="00DE4AFA" w:rsidP="00453505">
      <w:pPr>
        <w:pStyle w:val="aff2"/>
      </w:pPr>
      <w:r>
        <w:t>python hello.py &lt; input.txt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本来要从键盘输入的内容，现在从</w:t>
      </w:r>
      <w:r>
        <w:rPr>
          <w:lang w:eastAsia="zh-CN"/>
        </w:rPr>
        <w:t>input.txt</w:t>
      </w:r>
      <w:r>
        <w:rPr>
          <w:lang w:eastAsia="zh-CN"/>
        </w:rPr>
        <w:t>文件里读。</w:t>
      </w:r>
    </w:p>
    <w:p w:rsidR="002F634D" w:rsidRDefault="002F634D">
      <w:pPr>
        <w:rPr>
          <w:lang w:eastAsia="zh-CN"/>
        </w:rPr>
      </w:pPr>
    </w:p>
    <w:p w:rsidR="006F6D2B" w:rsidRDefault="00DE4AFA">
      <w:pPr>
        <w:pStyle w:val="31"/>
      </w:pPr>
      <w:bookmarkStart w:id="54" w:name="_Toc229753808"/>
      <w:r>
        <w:t>小结一下</w:t>
      </w:r>
      <w:bookmarkEnd w:id="5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输入设备让人跟计算机说话：键盘、鼠标、触摸屏等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输出设备让计算机跟人说话：显示器、扬声器、打印机等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标准输入默认是键盘，标准输出默认是显示器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重定向可以改变输入输出的来源和去向</w:t>
      </w:r>
    </w:p>
    <w:p w:rsidR="006F6D2B" w:rsidRDefault="00DE4AFA">
      <w:pPr>
        <w:pStyle w:val="21"/>
        <w:rPr>
          <w:lang w:eastAsia="zh-CN"/>
        </w:rPr>
      </w:pPr>
      <w:bookmarkStart w:id="55" w:name="_Toc229753809"/>
      <w:r>
        <w:rPr>
          <w:lang w:eastAsia="zh-CN"/>
        </w:rPr>
        <w:t>本章小结</w:t>
      </w:r>
      <w:bookmarkEnd w:id="55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这一章，咱们唠了计算机的基本概念：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计算机不是神仙，它就是个算得快的工具。能干的事儿都是能转化成计算的事儿。</w:t>
      </w:r>
    </w:p>
    <w:p w:rsidR="00241441" w:rsidRDefault="00DE4AFA">
      <w:r>
        <w:t>计算机四大件</w:t>
      </w:r>
      <w:r w:rsidR="006F3550">
        <w:t>儿</w:t>
      </w:r>
      <w:r>
        <w:t>：</w:t>
      </w:r>
    </w:p>
    <w:p w:rsidR="00241441" w:rsidRDefault="00241441"/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846"/>
        <w:gridCol w:w="2268"/>
        <w:gridCol w:w="2551"/>
        <w:gridCol w:w="2965"/>
      </w:tblGrid>
      <w:tr w:rsidR="00241441" w:rsidTr="0028219B">
        <w:tc>
          <w:tcPr>
            <w:tcW w:w="846" w:type="dxa"/>
          </w:tcPr>
          <w:p w:rsidR="00241441" w:rsidRPr="00FE357A" w:rsidRDefault="00DE4AFA" w:rsidP="00FE357A">
            <w:pPr>
              <w:jc w:val="center"/>
              <w:rPr>
                <w:b/>
              </w:rPr>
            </w:pPr>
            <w:r w:rsidRPr="00FE357A">
              <w:rPr>
                <w:b/>
              </w:rPr>
              <w:t>部件</w:t>
            </w:r>
          </w:p>
        </w:tc>
        <w:tc>
          <w:tcPr>
            <w:tcW w:w="2268" w:type="dxa"/>
          </w:tcPr>
          <w:p w:rsidR="00241441" w:rsidRPr="00FE357A" w:rsidRDefault="00DE4AFA" w:rsidP="00FE357A">
            <w:pPr>
              <w:jc w:val="center"/>
              <w:rPr>
                <w:b/>
              </w:rPr>
            </w:pPr>
            <w:r w:rsidRPr="00FE357A">
              <w:rPr>
                <w:b/>
              </w:rPr>
              <w:t>比喻</w:t>
            </w:r>
          </w:p>
        </w:tc>
        <w:tc>
          <w:tcPr>
            <w:tcW w:w="2551" w:type="dxa"/>
          </w:tcPr>
          <w:p w:rsidR="00241441" w:rsidRPr="00FE357A" w:rsidRDefault="00DE4AFA" w:rsidP="00FE357A">
            <w:pPr>
              <w:jc w:val="center"/>
              <w:rPr>
                <w:b/>
              </w:rPr>
            </w:pPr>
            <w:r w:rsidRPr="00FE357A">
              <w:rPr>
                <w:b/>
              </w:rPr>
              <w:t>作用</w:t>
            </w:r>
          </w:p>
        </w:tc>
        <w:tc>
          <w:tcPr>
            <w:tcW w:w="2965" w:type="dxa"/>
          </w:tcPr>
          <w:p w:rsidR="00241441" w:rsidRPr="00FE357A" w:rsidRDefault="00DE4AFA" w:rsidP="00FE357A">
            <w:pPr>
              <w:jc w:val="center"/>
              <w:rPr>
                <w:b/>
              </w:rPr>
            </w:pPr>
            <w:r w:rsidRPr="00FE357A">
              <w:rPr>
                <w:b/>
              </w:rPr>
              <w:t>特点</w:t>
            </w:r>
          </w:p>
        </w:tc>
      </w:tr>
      <w:tr w:rsidR="00241441" w:rsidTr="0028219B">
        <w:tc>
          <w:tcPr>
            <w:tcW w:w="846" w:type="dxa"/>
          </w:tcPr>
          <w:p w:rsidR="00241441" w:rsidRDefault="00DE4AFA">
            <w:r>
              <w:t>CPU</w:t>
            </w:r>
          </w:p>
        </w:tc>
        <w:tc>
          <w:tcPr>
            <w:tcW w:w="2268" w:type="dxa"/>
          </w:tcPr>
          <w:p w:rsidR="00241441" w:rsidRDefault="00DE4AFA">
            <w:r>
              <w:t>大脑</w:t>
            </w:r>
          </w:p>
        </w:tc>
        <w:tc>
          <w:tcPr>
            <w:tcW w:w="2551" w:type="dxa"/>
          </w:tcPr>
          <w:p w:rsidR="00241441" w:rsidRDefault="00DE4AFA">
            <w:r>
              <w:t>执行指令、计算</w:t>
            </w:r>
          </w:p>
        </w:tc>
        <w:tc>
          <w:tcPr>
            <w:tcW w:w="2965" w:type="dxa"/>
          </w:tcPr>
          <w:p w:rsidR="00241441" w:rsidRDefault="00DE4AFA">
            <w:r>
              <w:t>啥都能干，一次干不多</w:t>
            </w:r>
          </w:p>
        </w:tc>
      </w:tr>
      <w:tr w:rsidR="00241441" w:rsidTr="0028219B">
        <w:tc>
          <w:tcPr>
            <w:tcW w:w="846" w:type="dxa"/>
          </w:tcPr>
          <w:p w:rsidR="00241441" w:rsidRDefault="00DE4AFA">
            <w:r>
              <w:t>内存</w:t>
            </w:r>
          </w:p>
        </w:tc>
        <w:tc>
          <w:tcPr>
            <w:tcW w:w="2268" w:type="dxa"/>
          </w:tcPr>
          <w:p w:rsidR="00241441" w:rsidRDefault="00DE4AFA">
            <w:r>
              <w:t>工作台</w:t>
            </w:r>
          </w:p>
        </w:tc>
        <w:tc>
          <w:tcPr>
            <w:tcW w:w="2551" w:type="dxa"/>
          </w:tcPr>
          <w:p w:rsidR="00241441" w:rsidRDefault="00DE4AFA">
            <w:r>
              <w:t>临时存数据</w:t>
            </w:r>
          </w:p>
        </w:tc>
        <w:tc>
          <w:tcPr>
            <w:tcW w:w="2965" w:type="dxa"/>
          </w:tcPr>
          <w:p w:rsidR="00241441" w:rsidRDefault="00DE4AFA">
            <w:r>
              <w:t>快，但断电就没了</w:t>
            </w:r>
          </w:p>
        </w:tc>
      </w:tr>
      <w:tr w:rsidR="00241441" w:rsidTr="0028219B">
        <w:tc>
          <w:tcPr>
            <w:tcW w:w="846" w:type="dxa"/>
          </w:tcPr>
          <w:p w:rsidR="00241441" w:rsidRDefault="00DE4AFA">
            <w:r>
              <w:t>硬盘</w:t>
            </w:r>
          </w:p>
        </w:tc>
        <w:tc>
          <w:tcPr>
            <w:tcW w:w="2268" w:type="dxa"/>
          </w:tcPr>
          <w:p w:rsidR="00241441" w:rsidRDefault="00DE4AFA">
            <w:r>
              <w:t>仓库</w:t>
            </w:r>
          </w:p>
        </w:tc>
        <w:tc>
          <w:tcPr>
            <w:tcW w:w="2551" w:type="dxa"/>
          </w:tcPr>
          <w:p w:rsidR="00241441" w:rsidRDefault="00DE4AFA">
            <w:r>
              <w:t>永久存数据</w:t>
            </w:r>
          </w:p>
        </w:tc>
        <w:tc>
          <w:tcPr>
            <w:tcW w:w="2965" w:type="dxa"/>
          </w:tcPr>
          <w:p w:rsidR="00241441" w:rsidRDefault="00DE4AFA">
            <w:r>
              <w:t>持久，但慢</w:t>
            </w:r>
          </w:p>
        </w:tc>
      </w:tr>
      <w:tr w:rsidR="00241441" w:rsidTr="0028219B">
        <w:tc>
          <w:tcPr>
            <w:tcW w:w="846" w:type="dxa"/>
          </w:tcPr>
          <w:p w:rsidR="00241441" w:rsidRDefault="00DE4AFA">
            <w:r>
              <w:t>GPU</w:t>
            </w:r>
          </w:p>
        </w:tc>
        <w:tc>
          <w:tcPr>
            <w:tcW w:w="2268" w:type="dxa"/>
          </w:tcPr>
          <w:p w:rsidR="00241441" w:rsidRDefault="00DE4AFA">
            <w:pPr>
              <w:rPr>
                <w:lang w:eastAsia="zh-CN"/>
              </w:rPr>
            </w:pPr>
            <w:r>
              <w:t>画画高手</w:t>
            </w:r>
            <w:r w:rsidR="00FE357A">
              <w:rPr>
                <w:rFonts w:hint="eastAsia"/>
                <w:lang w:eastAsia="zh-CN"/>
              </w:rPr>
              <w:t>，</w:t>
            </w:r>
            <w:r w:rsidR="00FE357A">
              <w:rPr>
                <w:rFonts w:hint="eastAsia"/>
                <w:lang w:eastAsia="zh-CN"/>
              </w:rPr>
              <w:t>AI</w:t>
            </w:r>
            <w:r w:rsidR="00FE357A">
              <w:rPr>
                <w:rFonts w:hint="eastAsia"/>
                <w:lang w:eastAsia="zh-CN"/>
              </w:rPr>
              <w:t>计算</w:t>
            </w:r>
          </w:p>
        </w:tc>
        <w:tc>
          <w:tcPr>
            <w:tcW w:w="2551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处理图像</w:t>
            </w:r>
            <w:r w:rsidR="0028219B">
              <w:rPr>
                <w:lang w:eastAsia="zh-CN"/>
              </w:rPr>
              <w:t>、大规模计算</w:t>
            </w:r>
          </w:p>
        </w:tc>
        <w:tc>
          <w:tcPr>
            <w:tcW w:w="2965" w:type="dxa"/>
          </w:tcPr>
          <w:p w:rsidR="00241441" w:rsidRDefault="00DE4AFA">
            <w:r>
              <w:t>擅长并行计算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操作系统是大管家，管理硬件、文件、进程，让软件能正常运行。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软件是代码集合，是人写出来的，指挥硬件干活。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输入输出设备让人和计算机能交流。</w:t>
      </w:r>
    </w:p>
    <w:p w:rsidR="003919DC" w:rsidRDefault="00DE4AFA">
      <w:pPr>
        <w:rPr>
          <w:lang w:eastAsia="zh-CN"/>
        </w:rPr>
      </w:pPr>
      <w:r>
        <w:rPr>
          <w:lang w:eastAsia="zh-CN"/>
        </w:rPr>
        <w:t>把这些搞清楚，你就对计算机有了基本的认识。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接下来，咱们唠唠程序是咋跑起来的。</w:t>
      </w:r>
    </w:p>
    <w:p w:rsidR="00A11242" w:rsidRDefault="00234040" w:rsidP="00A11242">
      <w:pPr>
        <w:rPr>
          <w:b/>
          <w:bCs/>
          <w:lang w:eastAsia="zh-CN"/>
        </w:rPr>
      </w:pPr>
      <w:r>
        <w:rPr>
          <w:b/>
          <w:bCs/>
          <w:lang w:eastAsia="zh-CN"/>
        </w:rPr>
        <w:br w:type="page"/>
      </w:r>
    </w:p>
    <w:p w:rsidR="001123CC" w:rsidRDefault="001123CC" w:rsidP="00A11242">
      <w:pPr>
        <w:rPr>
          <w:b/>
          <w:bCs/>
          <w:lang w:eastAsia="zh-CN"/>
        </w:rPr>
      </w:pPr>
    </w:p>
    <w:p w:rsidR="006F6D2B" w:rsidRPr="00465D5F" w:rsidRDefault="00DE4AFA" w:rsidP="00465D5F">
      <w:pPr>
        <w:pStyle w:val="1"/>
      </w:pPr>
      <w:bookmarkStart w:id="56" w:name="_Toc229753810"/>
      <w:r w:rsidRPr="00465D5F">
        <w:t>第二章：</w:t>
      </w:r>
      <w:r w:rsidR="00632424">
        <w:t>编</w:t>
      </w:r>
      <w:r w:rsidRPr="00465D5F">
        <w:t>程序</w:t>
      </w:r>
      <w:r w:rsidR="00632424">
        <w:t>的</w:t>
      </w:r>
      <w:r w:rsidR="00632424">
        <w:rPr>
          <w:rFonts w:hint="eastAsia"/>
        </w:rPr>
        <w:t>那点事儿</w:t>
      </w:r>
      <w:bookmarkEnd w:id="56"/>
    </w:p>
    <w:p w:rsidR="006F6D2B" w:rsidRDefault="00DE4AFA">
      <w:pPr>
        <w:pStyle w:val="21"/>
        <w:rPr>
          <w:lang w:eastAsia="zh-CN"/>
        </w:rPr>
      </w:pPr>
      <w:bookmarkStart w:id="57" w:name="_Toc229753811"/>
      <w:r>
        <w:rPr>
          <w:lang w:eastAsia="zh-CN"/>
        </w:rPr>
        <w:t>开场白</w:t>
      </w:r>
      <w:bookmarkEnd w:id="57"/>
    </w:p>
    <w:p w:rsidR="006F6D2B" w:rsidRDefault="00DE4AFA">
      <w:pPr>
        <w:rPr>
          <w:lang w:eastAsia="zh-CN"/>
        </w:rPr>
      </w:pPr>
      <w:r>
        <w:rPr>
          <w:lang w:eastAsia="zh-CN"/>
        </w:rPr>
        <w:t>上一章咱们唠了计算机是啥，这一章唠唠程序是咋回事儿。</w:t>
      </w:r>
    </w:p>
    <w:p w:rsidR="003919DC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写代码，代码写出来了，然后呢？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代码是怎么变成能跑的程序的？这一章就唠这个。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搞清楚程序是咋跑起来的，你才能理解</w:t>
      </w:r>
      <w:r>
        <w:rPr>
          <w:lang w:eastAsia="zh-CN"/>
        </w:rPr>
        <w:t>AI</w:t>
      </w:r>
      <w:r>
        <w:rPr>
          <w:lang w:eastAsia="zh-CN"/>
        </w:rPr>
        <w:t>给你的代码在干啥，遇到问题才知道往哪个方向排查。</w:t>
      </w:r>
    </w:p>
    <w:p w:rsidR="006F6D2B" w:rsidRDefault="00DE4AFA">
      <w:pPr>
        <w:pStyle w:val="21"/>
        <w:rPr>
          <w:lang w:eastAsia="zh-CN"/>
        </w:rPr>
      </w:pPr>
      <w:bookmarkStart w:id="58" w:name="_Toc229753812"/>
      <w:r>
        <w:rPr>
          <w:lang w:eastAsia="zh-CN"/>
        </w:rPr>
        <w:t xml:space="preserve">2.1 </w:t>
      </w:r>
      <w:r>
        <w:rPr>
          <w:lang w:eastAsia="zh-CN"/>
        </w:rPr>
        <w:t>编程语言</w:t>
      </w:r>
      <w:r w:rsidR="0061598B">
        <w:rPr>
          <w:rFonts w:hint="eastAsia"/>
          <w:lang w:eastAsia="zh-CN"/>
        </w:rPr>
        <w:t>是个</w:t>
      </w:r>
      <w:r>
        <w:rPr>
          <w:lang w:eastAsia="zh-CN"/>
        </w:rPr>
        <w:t>大家族</w:t>
      </w:r>
      <w:bookmarkEnd w:id="58"/>
    </w:p>
    <w:p w:rsidR="006F6D2B" w:rsidRDefault="002F634D">
      <w:pPr>
        <w:pStyle w:val="31"/>
        <w:rPr>
          <w:lang w:eastAsia="zh-CN"/>
        </w:rPr>
      </w:pPr>
      <w:bookmarkStart w:id="59" w:name="_Toc229753813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啥是编程语言</w:t>
      </w:r>
      <w:r w:rsidR="006F3550">
        <w:rPr>
          <w:lang w:eastAsia="zh-CN"/>
        </w:rPr>
        <w:t>？</w:t>
      </w:r>
      <w:bookmarkEnd w:id="59"/>
    </w:p>
    <w:p w:rsidR="006F6D2B" w:rsidRDefault="00DE4AFA">
      <w:pPr>
        <w:rPr>
          <w:lang w:eastAsia="zh-CN"/>
        </w:rPr>
      </w:pPr>
      <w:r>
        <w:rPr>
          <w:lang w:eastAsia="zh-CN"/>
        </w:rPr>
        <w:t>计算机只认识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，但你不能每次都写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跟它交流，那太累了。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所以，人类发明了编程语言。编程语言就是人类和计算机之间的翻译。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你用编程语言写出代码，代码被翻译成计算机能懂的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，计算机就能执行你的指令。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你和老外交流，你说中文，他说英语，互相听不懂。咋办？找个翻译。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编程语言就是翻译，你用编程语言写代码，翻译把它变成计算机能懂的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。</w:t>
      </w:r>
    </w:p>
    <w:p w:rsidR="006F6D2B" w:rsidRDefault="002F634D">
      <w:pPr>
        <w:pStyle w:val="31"/>
        <w:rPr>
          <w:lang w:eastAsia="zh-CN"/>
        </w:rPr>
      </w:pPr>
      <w:bookmarkStart w:id="60" w:name="_Toc229753814"/>
      <w:r>
        <w:rPr>
          <w:rFonts w:hint="eastAsia"/>
          <w:lang w:eastAsia="zh-CN"/>
        </w:rPr>
        <w:lastRenderedPageBreak/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编程语言的演变</w:t>
      </w:r>
      <w:bookmarkEnd w:id="60"/>
    </w:p>
    <w:p w:rsidR="006F6D2B" w:rsidRDefault="00DE4AFA">
      <w:pPr>
        <w:rPr>
          <w:lang w:eastAsia="zh-CN"/>
        </w:rPr>
      </w:pPr>
      <w:r>
        <w:rPr>
          <w:lang w:eastAsia="zh-CN"/>
        </w:rPr>
        <w:t>编程语言的发展，经历了三代：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第一代：机器语言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最早的时候，程序员直接写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。比如：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10110000 01100001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这啥意思？只有计算机知道，人看着就是天书。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你想想，写个简单的程序得敲多少个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？还容易敲错。一个数字错了，整个程序都不对。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第二代：汇编语言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后来，有人发明了汇编语言，用简单的符号代替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。比如：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MOV AL, 61h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好理解了</w:t>
      </w:r>
      <w:r>
        <w:rPr>
          <w:lang w:eastAsia="zh-CN"/>
        </w:rPr>
        <w:t>——</w:t>
      </w:r>
      <w:r>
        <w:rPr>
          <w:lang w:eastAsia="zh-CN"/>
        </w:rPr>
        <w:t>把</w:t>
      </w:r>
      <w:r>
        <w:rPr>
          <w:lang w:eastAsia="zh-CN"/>
        </w:rPr>
        <w:t>61h</w:t>
      </w:r>
      <w:r>
        <w:rPr>
          <w:lang w:eastAsia="zh-CN"/>
        </w:rPr>
        <w:t>这个数移动到</w:t>
      </w:r>
      <w:r>
        <w:rPr>
          <w:lang w:eastAsia="zh-CN"/>
        </w:rPr>
        <w:t>AL</w:t>
      </w:r>
      <w:r>
        <w:rPr>
          <w:lang w:eastAsia="zh-CN"/>
        </w:rPr>
        <w:t>寄存器里。但还是很难懂，而且不同</w:t>
      </w:r>
      <w:r>
        <w:rPr>
          <w:lang w:eastAsia="zh-CN"/>
        </w:rPr>
        <w:t>CPU</w:t>
      </w:r>
      <w:r>
        <w:rPr>
          <w:lang w:eastAsia="zh-CN"/>
        </w:rPr>
        <w:t>汇编语言不一样。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你在</w:t>
      </w:r>
      <w:r>
        <w:rPr>
          <w:lang w:eastAsia="zh-CN"/>
        </w:rPr>
        <w:t>Intel</w:t>
      </w:r>
      <w:r>
        <w:rPr>
          <w:lang w:eastAsia="zh-CN"/>
        </w:rPr>
        <w:t>的</w:t>
      </w:r>
      <w:r>
        <w:rPr>
          <w:lang w:eastAsia="zh-CN"/>
        </w:rPr>
        <w:t>CPU</w:t>
      </w:r>
      <w:r>
        <w:rPr>
          <w:lang w:eastAsia="zh-CN"/>
        </w:rPr>
        <w:t>上写的汇编，在</w:t>
      </w:r>
      <w:r>
        <w:rPr>
          <w:lang w:eastAsia="zh-CN"/>
        </w:rPr>
        <w:t>ARM</w:t>
      </w:r>
      <w:r>
        <w:rPr>
          <w:lang w:eastAsia="zh-CN"/>
        </w:rPr>
        <w:t>的</w:t>
      </w:r>
      <w:r>
        <w:rPr>
          <w:lang w:eastAsia="zh-CN"/>
        </w:rPr>
        <w:t>CPU</w:t>
      </w:r>
      <w:r>
        <w:rPr>
          <w:lang w:eastAsia="zh-CN"/>
        </w:rPr>
        <w:t>上可能就跑不了。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第三代：高级语言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再后来，高级语言出现了。比如：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age = 25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这就容易理解多了</w:t>
      </w:r>
      <w:r>
        <w:rPr>
          <w:lang w:eastAsia="zh-CN"/>
        </w:rPr>
        <w:t>——</w:t>
      </w:r>
      <w:r>
        <w:rPr>
          <w:lang w:eastAsia="zh-CN"/>
        </w:rPr>
        <w:t>把</w:t>
      </w:r>
      <w:r>
        <w:rPr>
          <w:lang w:eastAsia="zh-CN"/>
        </w:rPr>
        <w:t>25</w:t>
      </w:r>
      <w:r>
        <w:rPr>
          <w:lang w:eastAsia="zh-CN"/>
        </w:rPr>
        <w:t>赋值给变量</w:t>
      </w:r>
      <w:r>
        <w:rPr>
          <w:lang w:eastAsia="zh-CN"/>
        </w:rPr>
        <w:t>age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高级语言让编程变得简单，普通人也能学会。你不用关心</w:t>
      </w:r>
      <w:r>
        <w:rPr>
          <w:lang w:eastAsia="zh-CN"/>
        </w:rPr>
        <w:t>CPU</w:t>
      </w:r>
      <w:r>
        <w:rPr>
          <w:lang w:eastAsia="zh-CN"/>
        </w:rPr>
        <w:t>的寄存器、内存地址这些底层细节，写代码就像写英语一样。</w:t>
      </w:r>
    </w:p>
    <w:p w:rsidR="006F6D2B" w:rsidRDefault="002F634D">
      <w:pPr>
        <w:pStyle w:val="31"/>
        <w:rPr>
          <w:lang w:eastAsia="zh-CN"/>
        </w:rPr>
      </w:pPr>
      <w:bookmarkStart w:id="61" w:name="_Toc229753815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高级语言有啥好处</w:t>
      </w:r>
      <w:r w:rsidR="006F3550">
        <w:rPr>
          <w:lang w:eastAsia="zh-CN"/>
        </w:rPr>
        <w:t>？</w:t>
      </w:r>
      <w:bookmarkEnd w:id="6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易读易懂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接近自然语言，容易理解。</w:t>
      </w:r>
    </w:p>
    <w:p w:rsidR="006F6D2B" w:rsidRDefault="00DE4AFA">
      <w:r>
        <w:t>你看</w:t>
      </w:r>
      <w:r>
        <w:t>Python</w:t>
      </w:r>
      <w:r>
        <w:t>代码，基本能猜出它干啥：</w:t>
      </w:r>
    </w:p>
    <w:p w:rsidR="006F6D2B" w:rsidRDefault="00DE4AFA" w:rsidP="00453505">
      <w:pPr>
        <w:pStyle w:val="aff2"/>
      </w:pPr>
      <w:r>
        <w:lastRenderedPageBreak/>
        <w:t>if age &gt;= 18: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成年人</w:t>
      </w:r>
      <w:r>
        <w:t>")</w:t>
      </w:r>
      <w:r w:rsidR="00230A3B">
        <w:br/>
      </w:r>
      <w:r>
        <w:t>else: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未成年</w:t>
      </w:r>
      <w:r>
        <w:t>")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不需要懂计算机，就能看懂这段代码的意思。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移植性好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同一份代码可以在不同电脑上运行。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Python</w:t>
      </w:r>
      <w:r>
        <w:rPr>
          <w:lang w:eastAsia="zh-CN"/>
        </w:rPr>
        <w:t>写的代码，在</w:t>
      </w:r>
      <w:r>
        <w:rPr>
          <w:lang w:eastAsia="zh-CN"/>
        </w:rPr>
        <w:t>Windows</w:t>
      </w:r>
      <w:r>
        <w:rPr>
          <w:lang w:eastAsia="zh-CN"/>
        </w:rPr>
        <w:t>上能跑，在</w:t>
      </w:r>
      <w:r>
        <w:rPr>
          <w:lang w:eastAsia="zh-CN"/>
        </w:rPr>
        <w:t>Mac</w:t>
      </w:r>
      <w:r>
        <w:rPr>
          <w:lang w:eastAsia="zh-CN"/>
        </w:rPr>
        <w:t>上也能跑，在</w:t>
      </w:r>
      <w:r>
        <w:rPr>
          <w:lang w:eastAsia="zh-CN"/>
        </w:rPr>
        <w:t>Linux</w:t>
      </w:r>
      <w:r>
        <w:rPr>
          <w:lang w:eastAsia="zh-CN"/>
        </w:rPr>
        <w:t>上还能跑。不需要为每个操作系统写不同的代码。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效率高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程序员写代码更快，不用关心底层细节。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以前用汇编语言写一个功能，可能要写几百行。现在用高级语言，几行就搞定。</w:t>
      </w:r>
    </w:p>
    <w:p w:rsidR="006F6D2B" w:rsidRDefault="002F634D">
      <w:pPr>
        <w:pStyle w:val="31"/>
        <w:rPr>
          <w:lang w:eastAsia="zh-CN"/>
        </w:rPr>
      </w:pPr>
      <w:bookmarkStart w:id="62" w:name="_Toc229753816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常见的高级语言</w:t>
      </w:r>
      <w:bookmarkEnd w:id="62"/>
    </w:p>
    <w:p w:rsidR="00241441" w:rsidRDefault="00DE4AFA">
      <w:r>
        <w:rPr>
          <w:lang w:eastAsia="zh-CN"/>
        </w:rPr>
        <w:t>现在有几百种编程语言，常用的也有几十种。</w:t>
      </w:r>
      <w:r>
        <w:t>以下是最常见的：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158"/>
        <w:gridCol w:w="2158"/>
        <w:gridCol w:w="2157"/>
        <w:gridCol w:w="2157"/>
      </w:tblGrid>
      <w:tr w:rsidR="00241441" w:rsidTr="006F3550">
        <w:tc>
          <w:tcPr>
            <w:tcW w:w="2158" w:type="dxa"/>
          </w:tcPr>
          <w:p w:rsidR="00241441" w:rsidRDefault="00DE4AFA">
            <w:r>
              <w:t>语言</w:t>
            </w:r>
          </w:p>
        </w:tc>
        <w:tc>
          <w:tcPr>
            <w:tcW w:w="2158" w:type="dxa"/>
          </w:tcPr>
          <w:p w:rsidR="00241441" w:rsidRDefault="00DE4AFA">
            <w:r>
              <w:t>用途</w:t>
            </w:r>
          </w:p>
        </w:tc>
        <w:tc>
          <w:tcPr>
            <w:tcW w:w="2157" w:type="dxa"/>
          </w:tcPr>
          <w:p w:rsidR="00241441" w:rsidRDefault="00DE4AFA">
            <w:r>
              <w:t>特点</w:t>
            </w:r>
          </w:p>
        </w:tc>
        <w:tc>
          <w:tcPr>
            <w:tcW w:w="2157" w:type="dxa"/>
          </w:tcPr>
          <w:p w:rsidR="00241441" w:rsidRDefault="00DE4AFA">
            <w:r>
              <w:t>难度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Python</w:t>
            </w:r>
          </w:p>
        </w:tc>
        <w:tc>
          <w:tcPr>
            <w:tcW w:w="215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数据分析、</w:t>
            </w:r>
            <w:r>
              <w:rPr>
                <w:lang w:eastAsia="zh-CN"/>
              </w:rPr>
              <w:t>AI</w:t>
            </w:r>
            <w:r>
              <w:rPr>
                <w:lang w:eastAsia="zh-CN"/>
              </w:rPr>
              <w:t>、</w:t>
            </w:r>
            <w:r>
              <w:rPr>
                <w:lang w:eastAsia="zh-CN"/>
              </w:rPr>
              <w:t>Web</w:t>
            </w:r>
            <w:r>
              <w:rPr>
                <w:lang w:eastAsia="zh-CN"/>
              </w:rPr>
              <w:t>、脚本</w:t>
            </w:r>
          </w:p>
        </w:tc>
        <w:tc>
          <w:tcPr>
            <w:tcW w:w="2157" w:type="dxa"/>
          </w:tcPr>
          <w:p w:rsidR="00241441" w:rsidRDefault="00DE4AFA">
            <w:r>
              <w:t>简单易学，库丰富</w:t>
            </w:r>
          </w:p>
        </w:tc>
        <w:tc>
          <w:tcPr>
            <w:tcW w:w="2157" w:type="dxa"/>
          </w:tcPr>
          <w:p w:rsidR="00241441" w:rsidRDefault="00DE4AFA">
            <w:r>
              <w:t>★☆☆☆☆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pPr>
              <w:rPr>
                <w:lang w:eastAsia="zh-CN"/>
              </w:rPr>
            </w:pPr>
            <w:r>
              <w:t>JavaScript</w:t>
            </w:r>
            <w:r w:rsidR="00B20DA9">
              <w:rPr>
                <w:rFonts w:hint="eastAsia"/>
                <w:lang w:eastAsia="zh-CN"/>
              </w:rPr>
              <w:t>(</w:t>
            </w:r>
            <w:r w:rsidR="00B20DA9">
              <w:rPr>
                <w:lang w:eastAsia="zh-CN"/>
              </w:rPr>
              <w:t>简称</w:t>
            </w:r>
            <w:r w:rsidR="00B20DA9">
              <w:rPr>
                <w:rFonts w:hint="eastAsia"/>
                <w:lang w:eastAsia="zh-CN"/>
              </w:rPr>
              <w:t>J</w:t>
            </w:r>
            <w:r w:rsidR="00B20DA9">
              <w:rPr>
                <w:lang w:eastAsia="zh-CN"/>
              </w:rPr>
              <w:t>S)</w:t>
            </w:r>
          </w:p>
        </w:tc>
        <w:tc>
          <w:tcPr>
            <w:tcW w:w="2158" w:type="dxa"/>
          </w:tcPr>
          <w:p w:rsidR="00241441" w:rsidRDefault="00DE4AFA">
            <w:r>
              <w:t>Web</w:t>
            </w:r>
            <w:r>
              <w:t>前端、</w:t>
            </w:r>
            <w:r>
              <w:t>Node.js</w:t>
            </w:r>
            <w:r>
              <w:t>后端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浏览器原生支持，无处不在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Java</w:t>
            </w:r>
          </w:p>
        </w:tc>
        <w:tc>
          <w:tcPr>
            <w:tcW w:w="215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企业应用、</w:t>
            </w:r>
            <w:r>
              <w:rPr>
                <w:lang w:eastAsia="zh-CN"/>
              </w:rPr>
              <w:t>Android</w:t>
            </w:r>
            <w:r>
              <w:rPr>
                <w:lang w:eastAsia="zh-CN"/>
              </w:rPr>
              <w:t>开发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跨平台，稳定，生态好</w:t>
            </w:r>
          </w:p>
        </w:tc>
        <w:tc>
          <w:tcPr>
            <w:tcW w:w="2157" w:type="dxa"/>
          </w:tcPr>
          <w:p w:rsidR="00241441" w:rsidRDefault="00DE4AFA">
            <w:r>
              <w:t>★★★☆☆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C/C++</w:t>
            </w:r>
          </w:p>
        </w:tc>
        <w:tc>
          <w:tcPr>
            <w:tcW w:w="215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系统开发、游戏、嵌入式</w:t>
            </w:r>
          </w:p>
        </w:tc>
        <w:tc>
          <w:tcPr>
            <w:tcW w:w="2157" w:type="dxa"/>
          </w:tcPr>
          <w:p w:rsidR="00241441" w:rsidRDefault="00DE4AFA">
            <w:r>
              <w:t>性能高，但难学</w:t>
            </w:r>
          </w:p>
        </w:tc>
        <w:tc>
          <w:tcPr>
            <w:tcW w:w="2157" w:type="dxa"/>
          </w:tcPr>
          <w:p w:rsidR="00241441" w:rsidRDefault="00DE4AFA">
            <w:r>
              <w:t>★★★★★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Go</w:t>
            </w:r>
          </w:p>
        </w:tc>
        <w:tc>
          <w:tcPr>
            <w:tcW w:w="2158" w:type="dxa"/>
          </w:tcPr>
          <w:p w:rsidR="00241441" w:rsidRDefault="00DE4AFA">
            <w:r>
              <w:t>云原生、微服务</w:t>
            </w:r>
          </w:p>
        </w:tc>
        <w:tc>
          <w:tcPr>
            <w:tcW w:w="2157" w:type="dxa"/>
          </w:tcPr>
          <w:p w:rsidR="00241441" w:rsidRDefault="00DE4AFA">
            <w:r>
              <w:t>简洁高效，谷歌出品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Rust</w:t>
            </w:r>
          </w:p>
        </w:tc>
        <w:tc>
          <w:tcPr>
            <w:tcW w:w="2158" w:type="dxa"/>
          </w:tcPr>
          <w:p w:rsidR="00241441" w:rsidRDefault="00DE4AFA">
            <w:r>
              <w:t>系统开发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安全高性能，但学习曲线陡</w:t>
            </w:r>
          </w:p>
        </w:tc>
        <w:tc>
          <w:tcPr>
            <w:tcW w:w="2157" w:type="dxa"/>
          </w:tcPr>
          <w:p w:rsidR="00241441" w:rsidRDefault="00DE4AFA">
            <w:r>
              <w:t>★★★★☆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C#</w:t>
            </w:r>
          </w:p>
        </w:tc>
        <w:tc>
          <w:tcPr>
            <w:tcW w:w="2158" w:type="dxa"/>
          </w:tcPr>
          <w:p w:rsidR="00241441" w:rsidRDefault="00DE4AFA">
            <w:r>
              <w:t>Windows</w:t>
            </w:r>
            <w:r>
              <w:t>开发、游戏（</w:t>
            </w:r>
            <w:r>
              <w:t>Unity</w:t>
            </w:r>
            <w:r>
              <w:t>）</w:t>
            </w:r>
          </w:p>
        </w:tc>
        <w:tc>
          <w:tcPr>
            <w:tcW w:w="2157" w:type="dxa"/>
          </w:tcPr>
          <w:p w:rsidR="00241441" w:rsidRDefault="00DE4AFA">
            <w:r>
              <w:t>微软出品，</w:t>
            </w:r>
            <w:r>
              <w:t>Windows</w:t>
            </w:r>
            <w:r>
              <w:t>生态好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Swift</w:t>
            </w:r>
          </w:p>
        </w:tc>
        <w:tc>
          <w:tcPr>
            <w:tcW w:w="2158" w:type="dxa"/>
          </w:tcPr>
          <w:p w:rsidR="00241441" w:rsidRDefault="00DE4AFA">
            <w:r>
              <w:t>iOS/</w:t>
            </w:r>
            <w:r w:rsidR="00D00337">
              <w:t>macOS</w:t>
            </w:r>
            <w:r>
              <w:t>开发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苹果出品，开发苹果应用首选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Kotlin</w:t>
            </w:r>
          </w:p>
        </w:tc>
        <w:tc>
          <w:tcPr>
            <w:tcW w:w="2158" w:type="dxa"/>
          </w:tcPr>
          <w:p w:rsidR="00241441" w:rsidRDefault="00DE4AFA">
            <w:r>
              <w:t>Android</w:t>
            </w:r>
            <w:r>
              <w:t>开发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谷歌推荐的</w:t>
            </w:r>
            <w:r>
              <w:rPr>
                <w:lang w:eastAsia="zh-CN"/>
              </w:rPr>
              <w:lastRenderedPageBreak/>
              <w:t>Android</w:t>
            </w:r>
            <w:r>
              <w:rPr>
                <w:lang w:eastAsia="zh-CN"/>
              </w:rPr>
              <w:t>开发语言</w:t>
            </w:r>
          </w:p>
        </w:tc>
        <w:tc>
          <w:tcPr>
            <w:tcW w:w="2157" w:type="dxa"/>
          </w:tcPr>
          <w:p w:rsidR="00241441" w:rsidRDefault="00DE4AFA">
            <w:r>
              <w:lastRenderedPageBreak/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PHP</w:t>
            </w:r>
          </w:p>
        </w:tc>
        <w:tc>
          <w:tcPr>
            <w:tcW w:w="2158" w:type="dxa"/>
          </w:tcPr>
          <w:p w:rsidR="00241441" w:rsidRDefault="00DE4AFA">
            <w:r>
              <w:t>Web</w:t>
            </w:r>
            <w:r>
              <w:t>后端</w:t>
            </w:r>
          </w:p>
        </w:tc>
        <w:tc>
          <w:tcPr>
            <w:tcW w:w="2157" w:type="dxa"/>
          </w:tcPr>
          <w:p w:rsidR="00241441" w:rsidRDefault="00DE4AFA">
            <w:r>
              <w:t>简单，但有点过时了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Ruby</w:t>
            </w:r>
          </w:p>
        </w:tc>
        <w:tc>
          <w:tcPr>
            <w:tcW w:w="2158" w:type="dxa"/>
          </w:tcPr>
          <w:p w:rsidR="00241441" w:rsidRDefault="00DE4AFA">
            <w:r>
              <w:t>Web</w:t>
            </w:r>
            <w:r>
              <w:t>后端</w:t>
            </w:r>
          </w:p>
        </w:tc>
        <w:tc>
          <w:tcPr>
            <w:tcW w:w="2157" w:type="dxa"/>
          </w:tcPr>
          <w:p w:rsidR="00241441" w:rsidRDefault="00DE4AFA">
            <w:r>
              <w:t>优雅，但用的人少了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TypeScript</w:t>
            </w:r>
          </w:p>
        </w:tc>
        <w:tc>
          <w:tcPr>
            <w:tcW w:w="2158" w:type="dxa"/>
          </w:tcPr>
          <w:p w:rsidR="00241441" w:rsidRDefault="00DE4AFA">
            <w:r>
              <w:t>Web</w:t>
            </w:r>
            <w:r>
              <w:t>前端</w:t>
            </w:r>
          </w:p>
        </w:tc>
        <w:tc>
          <w:tcPr>
            <w:tcW w:w="2157" w:type="dxa"/>
          </w:tcPr>
          <w:p w:rsidR="00241441" w:rsidRDefault="00DE4AFA">
            <w:r>
              <w:t>JavaScript</w:t>
            </w:r>
            <w:r>
              <w:t>的超集，加了类型</w:t>
            </w:r>
          </w:p>
        </w:tc>
        <w:tc>
          <w:tcPr>
            <w:tcW w:w="2157" w:type="dxa"/>
          </w:tcPr>
          <w:p w:rsidR="00241441" w:rsidRDefault="00DE4AFA">
            <w:r>
              <w:t>★★★☆☆</w:t>
            </w:r>
          </w:p>
        </w:tc>
      </w:tr>
    </w:tbl>
    <w:p w:rsidR="00241441" w:rsidRDefault="00241441"/>
    <w:p w:rsidR="006F6D2B" w:rsidRDefault="002F634D">
      <w:pPr>
        <w:pStyle w:val="31"/>
      </w:pPr>
      <w:bookmarkStart w:id="63" w:name="_Toc229753817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t>咋选语言</w:t>
      </w:r>
      <w:r w:rsidR="00AD4ADC">
        <w:t>？</w:t>
      </w:r>
      <w:bookmarkEnd w:id="63"/>
    </w:p>
    <w:p w:rsidR="006F6D2B" w:rsidRDefault="00DE4AFA">
      <w:pPr>
        <w:rPr>
          <w:lang w:eastAsia="zh-CN"/>
        </w:rPr>
      </w:pPr>
      <w:r>
        <w:rPr>
          <w:lang w:eastAsia="zh-CN"/>
        </w:rPr>
        <w:t>很多新手问：我想学编程，选哪个语言？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这个问题没有标准答案，因为不同语言适合干不同事儿。</w:t>
      </w:r>
    </w:p>
    <w:p w:rsidR="00241441" w:rsidRDefault="00DE4AFA">
      <w:r>
        <w:rPr>
          <w:rFonts w:ascii="宋体" w:hAnsi="宋体"/>
          <w:b/>
        </w:rPr>
        <w:t>按用途选：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4"/>
        <w:gridCol w:w="4316"/>
      </w:tblGrid>
      <w:tr w:rsidR="00241441" w:rsidTr="00AD4ADC">
        <w:tc>
          <w:tcPr>
            <w:tcW w:w="4314" w:type="dxa"/>
          </w:tcPr>
          <w:p w:rsidR="00241441" w:rsidRPr="00116780" w:rsidRDefault="00DE4AFA" w:rsidP="00116780">
            <w:pPr>
              <w:jc w:val="center"/>
              <w:rPr>
                <w:b/>
              </w:rPr>
            </w:pPr>
            <w:r w:rsidRPr="00116780">
              <w:rPr>
                <w:b/>
              </w:rPr>
              <w:t>用途</w:t>
            </w:r>
          </w:p>
        </w:tc>
        <w:tc>
          <w:tcPr>
            <w:tcW w:w="4316" w:type="dxa"/>
          </w:tcPr>
          <w:p w:rsidR="00241441" w:rsidRPr="00116780" w:rsidRDefault="00DE4AFA" w:rsidP="00116780">
            <w:pPr>
              <w:jc w:val="center"/>
              <w:rPr>
                <w:b/>
              </w:rPr>
            </w:pPr>
            <w:r w:rsidRPr="00116780">
              <w:rPr>
                <w:b/>
              </w:rPr>
              <w:t>推荐语言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数据分析、</w:t>
            </w:r>
            <w:r>
              <w:rPr>
                <w:lang w:eastAsia="zh-CN"/>
              </w:rPr>
              <w:t>AI</w:t>
            </w:r>
            <w:r>
              <w:rPr>
                <w:lang w:eastAsia="zh-CN"/>
              </w:rPr>
              <w:t>、机器学习</w:t>
            </w:r>
          </w:p>
        </w:tc>
        <w:tc>
          <w:tcPr>
            <w:tcW w:w="4316" w:type="dxa"/>
          </w:tcPr>
          <w:p w:rsidR="00241441" w:rsidRDefault="00DE4AFA">
            <w:r>
              <w:t>Python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Web</w:t>
            </w:r>
            <w:r>
              <w:t>前端</w:t>
            </w:r>
          </w:p>
        </w:tc>
        <w:tc>
          <w:tcPr>
            <w:tcW w:w="4316" w:type="dxa"/>
          </w:tcPr>
          <w:p w:rsidR="00241441" w:rsidRDefault="00DE4AFA">
            <w:r>
              <w:t>JavaScript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Web</w:t>
            </w:r>
            <w:r>
              <w:t>后端</w:t>
            </w:r>
          </w:p>
        </w:tc>
        <w:tc>
          <w:tcPr>
            <w:tcW w:w="4316" w:type="dxa"/>
          </w:tcPr>
          <w:p w:rsidR="00241441" w:rsidRDefault="00DE4AFA">
            <w:r>
              <w:t>Python</w:t>
            </w:r>
            <w:r>
              <w:t>、</w:t>
            </w:r>
            <w:r>
              <w:t>Java</w:t>
            </w:r>
            <w:r>
              <w:t>、</w:t>
            </w:r>
            <w:r>
              <w:t>Go</w:t>
            </w:r>
            <w:r>
              <w:t>、</w:t>
            </w:r>
            <w:r>
              <w:t>Node.js</w:t>
            </w:r>
            <w:r w:rsidR="00116780">
              <w:t>(JavaScript)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企业应用</w:t>
            </w:r>
          </w:p>
        </w:tc>
        <w:tc>
          <w:tcPr>
            <w:tcW w:w="4316" w:type="dxa"/>
          </w:tcPr>
          <w:p w:rsidR="00241441" w:rsidRDefault="00DE4AFA">
            <w:r>
              <w:t>Java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手机</w:t>
            </w:r>
            <w:r>
              <w:t>App</w:t>
            </w:r>
            <w:r>
              <w:t>（</w:t>
            </w:r>
            <w:r>
              <w:t>Android</w:t>
            </w:r>
            <w:r>
              <w:t>）</w:t>
            </w:r>
          </w:p>
        </w:tc>
        <w:tc>
          <w:tcPr>
            <w:tcW w:w="4316" w:type="dxa"/>
          </w:tcPr>
          <w:p w:rsidR="00241441" w:rsidRDefault="00DE4AFA">
            <w:r>
              <w:t>Kotlin</w:t>
            </w:r>
            <w:r>
              <w:t>、</w:t>
            </w:r>
            <w:r>
              <w:t>Java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手机</w:t>
            </w:r>
            <w:r>
              <w:t>App</w:t>
            </w:r>
            <w:r>
              <w:t>（</w:t>
            </w:r>
            <w:r>
              <w:t>iOS</w:t>
            </w:r>
            <w:r>
              <w:t>）</w:t>
            </w:r>
          </w:p>
        </w:tc>
        <w:tc>
          <w:tcPr>
            <w:tcW w:w="4316" w:type="dxa"/>
          </w:tcPr>
          <w:p w:rsidR="00241441" w:rsidRDefault="00DE4AFA">
            <w:r>
              <w:t>Swift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跨平台</w:t>
            </w:r>
            <w:r>
              <w:t>App</w:t>
            </w:r>
          </w:p>
        </w:tc>
        <w:tc>
          <w:tcPr>
            <w:tcW w:w="4316" w:type="dxa"/>
          </w:tcPr>
          <w:p w:rsidR="00241441" w:rsidRDefault="00DE4AFA">
            <w:r>
              <w:t>Flutter</w:t>
            </w:r>
            <w:r>
              <w:t>（</w:t>
            </w:r>
            <w:r>
              <w:t>Dart</w:t>
            </w:r>
            <w:r>
              <w:t>）、</w:t>
            </w:r>
            <w:r>
              <w:t>React Native</w:t>
            </w:r>
            <w:r>
              <w:t>（</w:t>
            </w:r>
            <w:r>
              <w:t>JavaScript</w:t>
            </w:r>
            <w:r>
              <w:t>）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游戏开发</w:t>
            </w:r>
          </w:p>
        </w:tc>
        <w:tc>
          <w:tcPr>
            <w:tcW w:w="4316" w:type="dxa"/>
          </w:tcPr>
          <w:p w:rsidR="00241441" w:rsidRDefault="00DE4AFA">
            <w:r>
              <w:t>C++</w:t>
            </w:r>
            <w:r>
              <w:t>（大型游戏）、</w:t>
            </w:r>
            <w:r>
              <w:t>C#</w:t>
            </w:r>
            <w:r>
              <w:t>（</w:t>
            </w:r>
            <w:r>
              <w:t>Unity</w:t>
            </w:r>
            <w:r>
              <w:t>）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系统开发、嵌入式</w:t>
            </w:r>
          </w:p>
        </w:tc>
        <w:tc>
          <w:tcPr>
            <w:tcW w:w="4316" w:type="dxa"/>
          </w:tcPr>
          <w:p w:rsidR="00241441" w:rsidRDefault="00DE4AFA">
            <w:r>
              <w:t>C</w:t>
            </w:r>
            <w:r>
              <w:t>、</w:t>
            </w:r>
            <w:r>
              <w:t>Rust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云原生、微服务</w:t>
            </w:r>
          </w:p>
        </w:tc>
        <w:tc>
          <w:tcPr>
            <w:tcW w:w="4316" w:type="dxa"/>
          </w:tcPr>
          <w:p w:rsidR="00241441" w:rsidRDefault="00DE4AFA">
            <w:r>
              <w:t>Go</w:t>
            </w:r>
          </w:p>
        </w:tc>
      </w:tr>
    </w:tbl>
    <w:p w:rsidR="00241441" w:rsidRDefault="00241441"/>
    <w:p w:rsidR="006F6D2B" w:rsidRDefault="00DE4AFA">
      <w:r>
        <w:rPr>
          <w:rFonts w:ascii="宋体" w:hAnsi="宋体"/>
          <w:b/>
        </w:rPr>
        <w:t>按难度选：</w:t>
      </w:r>
    </w:p>
    <w:p w:rsidR="006F6D2B" w:rsidRDefault="00DE4AFA">
      <w:r>
        <w:t>最容易上手：</w:t>
      </w:r>
      <w:r>
        <w:t>Python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Python</w:t>
      </w:r>
      <w:r>
        <w:rPr>
          <w:lang w:eastAsia="zh-CN"/>
        </w:rPr>
        <w:t>语法最接近自然语言，新手学起来不痛苦。代码读起来像读英语。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中等难度：</w:t>
      </w:r>
      <w:r>
        <w:rPr>
          <w:lang w:eastAsia="zh-CN"/>
        </w:rPr>
        <w:t>JavaScript</w:t>
      </w:r>
      <w:r>
        <w:rPr>
          <w:lang w:eastAsia="zh-CN"/>
        </w:rPr>
        <w:t>、</w:t>
      </w:r>
      <w:r>
        <w:rPr>
          <w:lang w:eastAsia="zh-CN"/>
        </w:rPr>
        <w:t>Java</w:t>
      </w:r>
      <w:r>
        <w:rPr>
          <w:lang w:eastAsia="zh-CN"/>
        </w:rPr>
        <w:t>、</w:t>
      </w:r>
      <w:r>
        <w:rPr>
          <w:lang w:eastAsia="zh-CN"/>
        </w:rPr>
        <w:t>Go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语法比</w:t>
      </w:r>
      <w:r>
        <w:rPr>
          <w:lang w:eastAsia="zh-CN"/>
        </w:rPr>
        <w:t>Python</w:t>
      </w:r>
      <w:r>
        <w:rPr>
          <w:lang w:eastAsia="zh-CN"/>
        </w:rPr>
        <w:t>复杂一些，但也不算难。</w:t>
      </w:r>
      <w:r>
        <w:rPr>
          <w:lang w:eastAsia="zh-CN"/>
        </w:rPr>
        <w:t>JavaScript</w:t>
      </w:r>
      <w:r>
        <w:rPr>
          <w:lang w:eastAsia="zh-CN"/>
        </w:rPr>
        <w:t>的异步概念需要理解一下。</w:t>
      </w:r>
      <w:r>
        <w:rPr>
          <w:lang w:eastAsia="zh-CN"/>
        </w:rPr>
        <w:t>Java</w:t>
      </w:r>
      <w:r>
        <w:rPr>
          <w:lang w:eastAsia="zh-CN"/>
        </w:rPr>
        <w:t>的面向对象概念需要学一学。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较难：</w:t>
      </w:r>
      <w:r>
        <w:rPr>
          <w:lang w:eastAsia="zh-CN"/>
        </w:rPr>
        <w:t>C</w:t>
      </w:r>
      <w:r>
        <w:rPr>
          <w:lang w:eastAsia="zh-CN"/>
        </w:rPr>
        <w:t>、</w:t>
      </w:r>
      <w:r>
        <w:rPr>
          <w:lang w:eastAsia="zh-CN"/>
        </w:rPr>
        <w:t>C++</w:t>
      </w:r>
      <w:r>
        <w:rPr>
          <w:lang w:eastAsia="zh-CN"/>
        </w:rPr>
        <w:t>、</w:t>
      </w:r>
      <w:r>
        <w:rPr>
          <w:lang w:eastAsia="zh-CN"/>
        </w:rPr>
        <w:t>Rust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需要管理内存、理解指针，容易出错。学这些语言需要耐心。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我的建议：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如果你是纯新手，想快速入门，推荐从</w:t>
      </w:r>
      <w:r>
        <w:rPr>
          <w:lang w:eastAsia="zh-CN"/>
        </w:rPr>
        <w:t>Python</w:t>
      </w:r>
      <w:r w:rsidR="00116780">
        <w:rPr>
          <w:lang w:eastAsia="zh-CN"/>
        </w:rPr>
        <w:t>或</w:t>
      </w:r>
      <w:r w:rsidR="00116780">
        <w:rPr>
          <w:lang w:eastAsia="zh-CN"/>
        </w:rPr>
        <w:t>JavaScript</w:t>
      </w:r>
      <w:r>
        <w:rPr>
          <w:lang w:eastAsia="zh-CN"/>
        </w:rPr>
        <w:t>开始。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学完</w:t>
      </w:r>
      <w:r>
        <w:rPr>
          <w:lang w:eastAsia="zh-CN"/>
        </w:rPr>
        <w:t>Python</w:t>
      </w:r>
      <w:r w:rsidR="00116780">
        <w:rPr>
          <w:lang w:eastAsia="zh-CN"/>
        </w:rPr>
        <w:t>或</w:t>
      </w:r>
      <w:r w:rsidR="00116780" w:rsidRPr="00116780">
        <w:rPr>
          <w:lang w:eastAsia="zh-CN"/>
        </w:rPr>
        <w:t>JavaScript</w:t>
      </w:r>
      <w:r>
        <w:rPr>
          <w:lang w:eastAsia="zh-CN"/>
        </w:rPr>
        <w:t>，理解了编程的基本概念（变量、函数、循环等），再学其他语言就容易多了。</w:t>
      </w:r>
    </w:p>
    <w:p w:rsidR="00116780" w:rsidRDefault="00DE4AFA">
      <w:pPr>
        <w:rPr>
          <w:lang w:eastAsia="zh-CN"/>
        </w:rPr>
      </w:pPr>
      <w:r>
        <w:rPr>
          <w:lang w:eastAsia="zh-CN"/>
        </w:rPr>
        <w:t>如果你有明确的目标（比如想搞前端），直接学那个领域的语言就行。</w:t>
      </w:r>
    </w:p>
    <w:p w:rsidR="00116780" w:rsidRDefault="00116780">
      <w:pPr>
        <w:rPr>
          <w:lang w:eastAsia="zh-CN"/>
        </w:rPr>
      </w:pPr>
      <w:r w:rsidRPr="00116780">
        <w:rPr>
          <w:rFonts w:hint="eastAsia"/>
          <w:lang w:eastAsia="zh-CN"/>
        </w:rPr>
        <w:t>如果想做网站的话就先学</w:t>
      </w:r>
      <w:r>
        <w:rPr>
          <w:rFonts w:hint="eastAsia"/>
          <w:lang w:eastAsia="zh-CN"/>
        </w:rPr>
        <w:t>HTML</w:t>
      </w:r>
      <w:r>
        <w:rPr>
          <w:rFonts w:hint="eastAsia"/>
          <w:lang w:eastAsia="zh-CN"/>
        </w:rPr>
        <w:t>和</w:t>
      </w:r>
      <w:r w:rsidRPr="00116780">
        <w:rPr>
          <w:rFonts w:hint="eastAsia"/>
          <w:lang w:eastAsia="zh-CN"/>
        </w:rPr>
        <w:t>JavaScript</w:t>
      </w:r>
      <w:r w:rsidRPr="00116780">
        <w:rPr>
          <w:rFonts w:hint="eastAsia"/>
          <w:lang w:eastAsia="zh-CN"/>
        </w:rPr>
        <w:t>。很多程序员不把</w:t>
      </w:r>
      <w:r w:rsidRPr="00116780">
        <w:rPr>
          <w:rFonts w:hint="eastAsia"/>
          <w:lang w:eastAsia="zh-CN"/>
        </w:rPr>
        <w:t>HTML</w:t>
      </w:r>
      <w:r>
        <w:rPr>
          <w:rFonts w:hint="eastAsia"/>
          <w:lang w:eastAsia="zh-CN"/>
        </w:rPr>
        <w:t>看作一种编程语言，因为它是做网页的。但它也是一种去分析语言，</w:t>
      </w:r>
      <w:r w:rsidRPr="00116780">
        <w:rPr>
          <w:rFonts w:hint="eastAsia"/>
          <w:lang w:eastAsia="zh-CN"/>
        </w:rPr>
        <w:t>叫做</w:t>
      </w:r>
      <w:r>
        <w:rPr>
          <w:rFonts w:hint="eastAsia"/>
          <w:lang w:eastAsia="zh-CN"/>
        </w:rPr>
        <w:t>“</w:t>
      </w:r>
      <w:r w:rsidRPr="00116780">
        <w:rPr>
          <w:rFonts w:hint="eastAsia"/>
          <w:lang w:eastAsia="zh-CN"/>
        </w:rPr>
        <w:t>超文本标记</w:t>
      </w:r>
      <w:r>
        <w:rPr>
          <w:rFonts w:hint="eastAsia"/>
          <w:lang w:eastAsia="zh-CN"/>
        </w:rPr>
        <w:t>语言”</w:t>
      </w:r>
      <w:r w:rsidRPr="00116780">
        <w:rPr>
          <w:rFonts w:hint="eastAsia"/>
          <w:lang w:eastAsia="zh-CN"/>
        </w:rPr>
        <w:t>。</w:t>
      </w:r>
    </w:p>
    <w:p w:rsidR="002F634D" w:rsidRDefault="002F634D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64" w:name="_Toc229753818"/>
      <w:r>
        <w:rPr>
          <w:lang w:eastAsia="zh-CN"/>
        </w:rPr>
        <w:t>小结一下</w:t>
      </w:r>
      <w:bookmarkEnd w:id="6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编程语言是人类和计算机之间的翻译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从机器语言到汇编语言到高级语言，越来越容易理解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高级语言易读易懂、移植性好、效率高</w:t>
      </w:r>
    </w:p>
    <w:p w:rsidR="00241441" w:rsidRDefault="00DE4AFA">
      <w:pPr>
        <w:pStyle w:val="a0"/>
      </w:pPr>
      <w:r>
        <w:t>常见语言：</w:t>
      </w:r>
      <w:r>
        <w:t>Python</w:t>
      </w:r>
      <w:r>
        <w:t>、</w:t>
      </w:r>
      <w:r>
        <w:t>JavaScript</w:t>
      </w:r>
      <w:r>
        <w:t>、</w:t>
      </w:r>
      <w:r>
        <w:t>Java</w:t>
      </w:r>
      <w:r>
        <w:t>、</w:t>
      </w:r>
      <w:r>
        <w:t>C/C++</w:t>
      </w:r>
      <w:r>
        <w:t>、</w:t>
      </w:r>
      <w:r>
        <w:t>Go</w:t>
      </w:r>
      <w:r>
        <w:t>、</w:t>
      </w:r>
      <w:r>
        <w:t>Rust</w:t>
      </w:r>
      <w:r>
        <w:t>等</w:t>
      </w:r>
    </w:p>
    <w:p w:rsidR="006F6D2B" w:rsidRDefault="00DE4AFA">
      <w:pPr>
        <w:pStyle w:val="a0"/>
      </w:pPr>
      <w:r>
        <w:t>新手推荐从</w:t>
      </w:r>
      <w:r>
        <w:t>Python</w:t>
      </w:r>
      <w:r>
        <w:t>开始</w:t>
      </w:r>
    </w:p>
    <w:p w:rsidR="006F6D2B" w:rsidRDefault="00DE4AFA">
      <w:pPr>
        <w:pStyle w:val="21"/>
      </w:pPr>
      <w:bookmarkStart w:id="65" w:name="_Toc229753819"/>
      <w:r>
        <w:t xml:space="preserve">2.2 </w:t>
      </w:r>
      <w:r>
        <w:t>代码咋变成行动的</w:t>
      </w:r>
      <w:r w:rsidR="00A16C60">
        <w:t>？</w:t>
      </w:r>
      <w:bookmarkEnd w:id="65"/>
    </w:p>
    <w:p w:rsidR="006F6D2B" w:rsidRDefault="002F634D">
      <w:pPr>
        <w:pStyle w:val="31"/>
        <w:rPr>
          <w:lang w:eastAsia="zh-CN"/>
        </w:rPr>
      </w:pPr>
      <w:bookmarkStart w:id="66" w:name="_Toc229753820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写完代码就能跑吗</w:t>
      </w:r>
      <w:r w:rsidR="00A16C60">
        <w:rPr>
          <w:lang w:eastAsia="zh-CN"/>
        </w:rPr>
        <w:t>？</w:t>
      </w:r>
      <w:bookmarkEnd w:id="66"/>
    </w:p>
    <w:p w:rsidR="006F6D2B" w:rsidRDefault="00DE4AFA">
      <w:pPr>
        <w:rPr>
          <w:lang w:eastAsia="zh-CN"/>
        </w:rPr>
      </w:pPr>
      <w:r>
        <w:rPr>
          <w:lang w:eastAsia="zh-CN"/>
        </w:rPr>
        <w:t>你写了一段代码，然后呢？直接双击能运行吗？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不一定。这取决于你用的是啥语言、啥方式。</w:t>
      </w:r>
    </w:p>
    <w:p w:rsidR="006F6D2B" w:rsidRDefault="002F634D">
      <w:pPr>
        <w:pStyle w:val="31"/>
        <w:rPr>
          <w:lang w:eastAsia="zh-CN"/>
        </w:rPr>
      </w:pPr>
      <w:bookmarkStart w:id="67" w:name="_Toc229753821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编译型语言</w:t>
      </w:r>
      <w:bookmarkEnd w:id="67"/>
    </w:p>
    <w:p w:rsidR="006F6D2B" w:rsidRDefault="00DE4AFA">
      <w:pPr>
        <w:rPr>
          <w:lang w:eastAsia="zh-CN"/>
        </w:rPr>
      </w:pPr>
      <w:r>
        <w:rPr>
          <w:lang w:eastAsia="zh-CN"/>
        </w:rPr>
        <w:t>有些语言需要先编译，把代码翻译成计算机能直接执行的文件。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C</w:t>
      </w:r>
      <w:r>
        <w:rPr>
          <w:lang w:eastAsia="zh-CN"/>
        </w:rPr>
        <w:t>语言的编译过程：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你写完代码，用编译器编译，生成一个</w:t>
      </w:r>
      <w:r>
        <w:rPr>
          <w:lang w:eastAsia="zh-CN"/>
        </w:rPr>
        <w:t>.exe</w:t>
      </w:r>
      <w:r>
        <w:rPr>
          <w:lang w:eastAsia="zh-CN"/>
        </w:rPr>
        <w:t>文件（</w:t>
      </w:r>
      <w:r>
        <w:rPr>
          <w:lang w:eastAsia="zh-CN"/>
        </w:rPr>
        <w:t>Windows</w:t>
      </w:r>
      <w:r>
        <w:rPr>
          <w:lang w:eastAsia="zh-CN"/>
        </w:rPr>
        <w:t>）或可执行文件（</w:t>
      </w:r>
      <w:r>
        <w:rPr>
          <w:lang w:eastAsia="zh-CN"/>
        </w:rPr>
        <w:t>Linux/Mac</w:t>
      </w:r>
      <w:r>
        <w:rPr>
          <w:lang w:eastAsia="zh-CN"/>
        </w:rPr>
        <w:t>）。双击这个文件就能运行。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编译型语言的特点：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优点：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运行速度快（已经是计算机能直接执行的代码）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不需要运行时环境（可以直接跑）</w:t>
      </w:r>
    </w:p>
    <w:p w:rsidR="00241441" w:rsidRDefault="00DE4AFA">
      <w:r>
        <w:t>缺点：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每次修改代码都要重新编译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不同操作系统需要重新编译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常见的编译型语言：</w:t>
      </w:r>
      <w:r>
        <w:rPr>
          <w:lang w:eastAsia="zh-CN"/>
        </w:rPr>
        <w:t>C</w:t>
      </w:r>
      <w:r>
        <w:rPr>
          <w:lang w:eastAsia="zh-CN"/>
        </w:rPr>
        <w:t>、</w:t>
      </w:r>
      <w:r>
        <w:rPr>
          <w:lang w:eastAsia="zh-CN"/>
        </w:rPr>
        <w:t>C++</w:t>
      </w:r>
      <w:r>
        <w:rPr>
          <w:lang w:eastAsia="zh-CN"/>
        </w:rPr>
        <w:t>、</w:t>
      </w:r>
      <w:r>
        <w:rPr>
          <w:lang w:eastAsia="zh-CN"/>
        </w:rPr>
        <w:t>Go</w:t>
      </w:r>
      <w:r>
        <w:rPr>
          <w:lang w:eastAsia="zh-CN"/>
        </w:rPr>
        <w:t>、</w:t>
      </w:r>
      <w:r>
        <w:rPr>
          <w:lang w:eastAsia="zh-CN"/>
        </w:rPr>
        <w:t>Rust</w:t>
      </w:r>
    </w:p>
    <w:p w:rsidR="006F6D2B" w:rsidRDefault="002F634D">
      <w:pPr>
        <w:pStyle w:val="31"/>
        <w:rPr>
          <w:lang w:eastAsia="zh-CN"/>
        </w:rPr>
      </w:pPr>
      <w:bookmarkStart w:id="68" w:name="_Toc229753822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解释型语言</w:t>
      </w:r>
      <w:bookmarkEnd w:id="68"/>
    </w:p>
    <w:p w:rsidR="006F6D2B" w:rsidRDefault="00DE4AFA">
      <w:pPr>
        <w:rPr>
          <w:lang w:eastAsia="zh-CN"/>
        </w:rPr>
      </w:pPr>
      <w:r>
        <w:rPr>
          <w:lang w:eastAsia="zh-CN"/>
        </w:rPr>
        <w:t>有些语言不需要编译，运行的时候一行一行解释执行。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Python</w:t>
      </w:r>
      <w:r>
        <w:rPr>
          <w:lang w:eastAsia="zh-CN"/>
        </w:rPr>
        <w:t>的执行过程：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你写完代码，直接用</w:t>
      </w:r>
      <w:r>
        <w:rPr>
          <w:lang w:eastAsia="zh-CN"/>
        </w:rPr>
        <w:t>Python</w:t>
      </w:r>
      <w:r>
        <w:rPr>
          <w:lang w:eastAsia="zh-CN"/>
        </w:rPr>
        <w:t>解释器运行就行，不需要先编译。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解释型语言的特点：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优点：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不需要编译，改完代码直接运行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跨平台方便（只要有解释器就行）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缺点：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运行速度比编译型慢（边翻译边执行）</w:t>
      </w:r>
    </w:p>
    <w:p w:rsidR="006F6D2B" w:rsidRDefault="00DE4AFA">
      <w:r>
        <w:t>常见的解释型语言：</w:t>
      </w:r>
      <w:r>
        <w:t>Python</w:t>
      </w:r>
      <w:r>
        <w:t>、</w:t>
      </w:r>
      <w:r>
        <w:t>JavaScript</w:t>
      </w:r>
      <w:r>
        <w:t>、</w:t>
      </w:r>
      <w:r>
        <w:t>Ruby</w:t>
      </w:r>
      <w:r>
        <w:t>、</w:t>
      </w:r>
      <w:r>
        <w:t>PHP</w:t>
      </w:r>
    </w:p>
    <w:p w:rsidR="006F6D2B" w:rsidRDefault="002F634D">
      <w:pPr>
        <w:pStyle w:val="31"/>
      </w:pPr>
      <w:bookmarkStart w:id="69" w:name="_Toc229753823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t>中间派：</w:t>
      </w:r>
      <w:r w:rsidR="00DE4AFA">
        <w:t>Java</w:t>
      </w:r>
      <w:bookmarkEnd w:id="69"/>
    </w:p>
    <w:p w:rsidR="006F6D2B" w:rsidRDefault="00DE4AFA">
      <w:r>
        <w:t>Java</w:t>
      </w:r>
      <w:r>
        <w:t>有点特殊。它先编译成</w:t>
      </w:r>
      <w:r>
        <w:t>"</w:t>
      </w:r>
      <w:r>
        <w:t>字节码</w:t>
      </w:r>
      <w:r>
        <w:t>"</w:t>
      </w:r>
      <w:r>
        <w:t>，然后由</w:t>
      </w:r>
      <w:r>
        <w:t>Java</w:t>
      </w:r>
      <w:r>
        <w:t>虚拟机（</w:t>
      </w:r>
      <w:r>
        <w:t>JVM</w:t>
      </w:r>
      <w:r>
        <w:t>）解释执行。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这样既有编译型语言的优点（跨平台），又有解释型语言的灵活性。</w:t>
      </w:r>
    </w:p>
    <w:p w:rsidR="006F6D2B" w:rsidRDefault="00DE4AFA">
      <w:r>
        <w:t>Java</w:t>
      </w:r>
      <w:r>
        <w:t>的特点：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写一次，到处运行（只要有</w:t>
      </w:r>
      <w:r>
        <w:rPr>
          <w:lang w:eastAsia="zh-CN"/>
        </w:rPr>
        <w:t>JVM</w:t>
      </w:r>
      <w:r>
        <w:rPr>
          <w:lang w:eastAsia="zh-CN"/>
        </w:rPr>
        <w:t>）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比纯解释型语言快，比纯编译型语言慢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JVM</w:t>
      </w:r>
      <w:r>
        <w:rPr>
          <w:lang w:eastAsia="zh-CN"/>
        </w:rPr>
        <w:t>会做优化（</w:t>
      </w:r>
      <w:r>
        <w:rPr>
          <w:lang w:eastAsia="zh-CN"/>
        </w:rPr>
        <w:t>JIT</w:t>
      </w:r>
      <w:r>
        <w:rPr>
          <w:lang w:eastAsia="zh-CN"/>
        </w:rPr>
        <w:t>编译），热点代码会被编译成机器码</w:t>
      </w:r>
    </w:p>
    <w:p w:rsidR="006F6D2B" w:rsidRDefault="002F634D">
      <w:pPr>
        <w:pStyle w:val="31"/>
        <w:rPr>
          <w:lang w:eastAsia="zh-CN"/>
        </w:rPr>
      </w:pPr>
      <w:bookmarkStart w:id="70" w:name="_Toc229753824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你的</w:t>
      </w:r>
      <w:r w:rsidR="00DE4AFA">
        <w:rPr>
          <w:lang w:eastAsia="zh-CN"/>
        </w:rPr>
        <w:t>AI</w:t>
      </w:r>
      <w:r w:rsidR="00DE4AFA">
        <w:rPr>
          <w:lang w:eastAsia="zh-CN"/>
        </w:rPr>
        <w:t>代码咋运行</w:t>
      </w:r>
      <w:r w:rsidR="00AD4ADC">
        <w:rPr>
          <w:lang w:eastAsia="zh-CN"/>
        </w:rPr>
        <w:t>？</w:t>
      </w:r>
      <w:bookmarkEnd w:id="70"/>
    </w:p>
    <w:p w:rsidR="00241441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写的代码，运行方式取决于语言：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6"/>
        <w:gridCol w:w="2877"/>
      </w:tblGrid>
      <w:tr w:rsidR="00241441" w:rsidTr="00AD4ADC">
        <w:tc>
          <w:tcPr>
            <w:tcW w:w="2877" w:type="dxa"/>
          </w:tcPr>
          <w:p w:rsidR="00241441" w:rsidRPr="00A16C60" w:rsidRDefault="00DE4AFA" w:rsidP="00A16C60">
            <w:pPr>
              <w:jc w:val="center"/>
              <w:rPr>
                <w:b/>
              </w:rPr>
            </w:pPr>
            <w:r w:rsidRPr="00A16C60">
              <w:rPr>
                <w:b/>
              </w:rPr>
              <w:t>语言</w:t>
            </w:r>
          </w:p>
        </w:tc>
        <w:tc>
          <w:tcPr>
            <w:tcW w:w="2876" w:type="dxa"/>
          </w:tcPr>
          <w:p w:rsidR="00241441" w:rsidRPr="00A16C60" w:rsidRDefault="00DE4AFA" w:rsidP="00A16C60">
            <w:pPr>
              <w:jc w:val="center"/>
              <w:rPr>
                <w:b/>
              </w:rPr>
            </w:pPr>
            <w:r w:rsidRPr="00A16C60">
              <w:rPr>
                <w:b/>
              </w:rPr>
              <w:t>运行方式</w:t>
            </w:r>
          </w:p>
        </w:tc>
        <w:tc>
          <w:tcPr>
            <w:tcW w:w="2877" w:type="dxa"/>
          </w:tcPr>
          <w:p w:rsidR="00241441" w:rsidRPr="00A16C60" w:rsidRDefault="00DE4AFA" w:rsidP="00A16C60">
            <w:pPr>
              <w:jc w:val="center"/>
              <w:rPr>
                <w:b/>
              </w:rPr>
            </w:pPr>
            <w:r w:rsidRPr="00A16C60">
              <w:rPr>
                <w:b/>
              </w:rPr>
              <w:t>你需要做啥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Python</w:t>
            </w:r>
          </w:p>
        </w:tc>
        <w:tc>
          <w:tcPr>
            <w:tcW w:w="2876" w:type="dxa"/>
          </w:tcPr>
          <w:p w:rsidR="00241441" w:rsidRDefault="00DE4AFA">
            <w:r>
              <w:t>解释执行</w:t>
            </w:r>
          </w:p>
        </w:tc>
        <w:tc>
          <w:tcPr>
            <w:tcW w:w="2877" w:type="dxa"/>
          </w:tcPr>
          <w:p w:rsidR="00241441" w:rsidRDefault="00DE4AFA">
            <w:r>
              <w:t>安装</w:t>
            </w:r>
            <w:r>
              <w:t>Python</w:t>
            </w:r>
            <w:r>
              <w:t>解释器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JavaScript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浏览器或</w:t>
            </w:r>
            <w:r>
              <w:rPr>
                <w:lang w:eastAsia="zh-CN"/>
              </w:rPr>
              <w:t>Node.js</w:t>
            </w:r>
            <w:r>
              <w:rPr>
                <w:lang w:eastAsia="zh-CN"/>
              </w:rPr>
              <w:t>执行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有浏览器就行，或装</w:t>
            </w:r>
            <w:r>
              <w:rPr>
                <w:lang w:eastAsia="zh-CN"/>
              </w:rPr>
              <w:t>Node.js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Java</w:t>
            </w:r>
          </w:p>
        </w:tc>
        <w:tc>
          <w:tcPr>
            <w:tcW w:w="2876" w:type="dxa"/>
          </w:tcPr>
          <w:p w:rsidR="00241441" w:rsidRDefault="00DE4AFA">
            <w:r>
              <w:t>JVM</w:t>
            </w:r>
            <w:r>
              <w:t>执行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安装</w:t>
            </w:r>
            <w:r>
              <w:rPr>
                <w:lang w:eastAsia="zh-CN"/>
              </w:rPr>
              <w:t>Java</w:t>
            </w:r>
            <w:r>
              <w:rPr>
                <w:lang w:eastAsia="zh-CN"/>
              </w:rPr>
              <w:t>（</w:t>
            </w:r>
            <w:r>
              <w:rPr>
                <w:lang w:eastAsia="zh-CN"/>
              </w:rPr>
              <w:t>JDK</w:t>
            </w:r>
            <w:r>
              <w:rPr>
                <w:lang w:eastAsia="zh-CN"/>
              </w:rPr>
              <w:t>）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C/C++</w:t>
            </w:r>
          </w:p>
        </w:tc>
        <w:tc>
          <w:tcPr>
            <w:tcW w:w="2876" w:type="dxa"/>
          </w:tcPr>
          <w:p w:rsidR="00241441" w:rsidRDefault="00DE4AFA">
            <w:r>
              <w:t>先编译再执行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安装编译器（</w:t>
            </w:r>
            <w:r>
              <w:rPr>
                <w:lang w:eastAsia="zh-CN"/>
              </w:rPr>
              <w:t>gcc/g++</w:t>
            </w:r>
            <w:r>
              <w:rPr>
                <w:lang w:eastAsia="zh-CN"/>
              </w:rPr>
              <w:t>）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Go</w:t>
            </w:r>
          </w:p>
        </w:tc>
        <w:tc>
          <w:tcPr>
            <w:tcW w:w="2876" w:type="dxa"/>
          </w:tcPr>
          <w:p w:rsidR="00241441" w:rsidRDefault="00DE4AFA">
            <w:r>
              <w:t>先编译再执行</w:t>
            </w:r>
          </w:p>
        </w:tc>
        <w:tc>
          <w:tcPr>
            <w:tcW w:w="2877" w:type="dxa"/>
          </w:tcPr>
          <w:p w:rsidR="00241441" w:rsidRDefault="00DE4AFA">
            <w:r>
              <w:t>安装</w:t>
            </w:r>
            <w:r>
              <w:t>Go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所以，用</w:t>
      </w:r>
      <w:r>
        <w:rPr>
          <w:lang w:eastAsia="zh-CN"/>
        </w:rPr>
        <w:t>AI</w:t>
      </w:r>
      <w:r>
        <w:rPr>
          <w:lang w:eastAsia="zh-CN"/>
        </w:rPr>
        <w:t>写代码之前，你得先搞清楚：这个代码需要啥运行环境？</w:t>
      </w:r>
    </w:p>
    <w:p w:rsidR="006F6D2B" w:rsidRDefault="00DE4AFA">
      <w:r>
        <w:t>AI</w:t>
      </w:r>
      <w:r>
        <w:t>给你一段</w:t>
      </w:r>
      <w:r>
        <w:t>Python</w:t>
      </w:r>
      <w:r>
        <w:t>代码，你得有</w:t>
      </w:r>
      <w:r>
        <w:t>Python</w:t>
      </w:r>
      <w:r>
        <w:t>环境；给你一段</w:t>
      </w:r>
      <w:r>
        <w:t>JavaScript</w:t>
      </w:r>
      <w:r>
        <w:t>代码，你得有浏览器或</w:t>
      </w:r>
      <w:r>
        <w:t>Node.js</w:t>
      </w:r>
      <w:r>
        <w:t>；给你一段</w:t>
      </w:r>
      <w:r>
        <w:t>C++</w:t>
      </w:r>
      <w:r>
        <w:t>代码，你得有编译器。</w:t>
      </w:r>
    </w:p>
    <w:p w:rsidR="002F634D" w:rsidRDefault="002F634D"/>
    <w:p w:rsidR="006F6D2B" w:rsidRDefault="00DE4AFA">
      <w:pPr>
        <w:pStyle w:val="31"/>
      </w:pPr>
      <w:bookmarkStart w:id="71" w:name="_Toc229753825"/>
      <w:r>
        <w:t>小结一下</w:t>
      </w:r>
      <w:bookmarkEnd w:id="7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代码不能直接运行，需要翻译成计算机能懂的指令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编译型语言先编译成可执行文件，运行快但每次要重编译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解释型语言逐行解释执行，方便但运行慢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Java</w:t>
      </w:r>
      <w:r>
        <w:rPr>
          <w:lang w:eastAsia="zh-CN"/>
        </w:rPr>
        <w:t>是中间派，先编译成字节码，再由</w:t>
      </w:r>
      <w:r>
        <w:rPr>
          <w:lang w:eastAsia="zh-CN"/>
        </w:rPr>
        <w:t>JVM</w:t>
      </w:r>
      <w:r>
        <w:rPr>
          <w:lang w:eastAsia="zh-CN"/>
        </w:rPr>
        <w:t>执行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不同语言需要不同的运行环境</w:t>
      </w:r>
    </w:p>
    <w:p w:rsidR="006F6D2B" w:rsidRDefault="00DE4AFA">
      <w:pPr>
        <w:pStyle w:val="21"/>
        <w:rPr>
          <w:lang w:eastAsia="zh-CN"/>
        </w:rPr>
      </w:pPr>
      <w:bookmarkStart w:id="72" w:name="_Toc229753826"/>
      <w:r>
        <w:rPr>
          <w:lang w:eastAsia="zh-CN"/>
        </w:rPr>
        <w:lastRenderedPageBreak/>
        <w:t xml:space="preserve">2.3 </w:t>
      </w:r>
      <w:r>
        <w:rPr>
          <w:lang w:eastAsia="zh-CN"/>
        </w:rPr>
        <w:t>变量、</w:t>
      </w:r>
      <w:r w:rsidR="008A109D">
        <w:rPr>
          <w:lang w:eastAsia="zh-CN"/>
        </w:rPr>
        <w:t>条件、</w:t>
      </w:r>
      <w:r>
        <w:rPr>
          <w:lang w:eastAsia="zh-CN"/>
        </w:rPr>
        <w:t>循环</w:t>
      </w:r>
      <w:r w:rsidR="007E233D">
        <w:rPr>
          <w:lang w:eastAsia="zh-CN"/>
        </w:rPr>
        <w:t>、函数</w:t>
      </w:r>
      <w:r>
        <w:rPr>
          <w:lang w:eastAsia="zh-CN"/>
        </w:rPr>
        <w:t>——</w:t>
      </w:r>
      <w:r>
        <w:rPr>
          <w:lang w:eastAsia="zh-CN"/>
        </w:rPr>
        <w:t>编程</w:t>
      </w:r>
      <w:r w:rsidR="008A109D">
        <w:rPr>
          <w:rFonts w:hint="eastAsia"/>
          <w:lang w:eastAsia="zh-CN"/>
        </w:rPr>
        <w:t>就其实那么几下子</w:t>
      </w:r>
      <w:bookmarkEnd w:id="72"/>
    </w:p>
    <w:p w:rsidR="006F6D2B" w:rsidRDefault="002F634D" w:rsidP="0066031D">
      <w:pPr>
        <w:pStyle w:val="31"/>
        <w:rPr>
          <w:lang w:eastAsia="zh-CN"/>
        </w:rPr>
      </w:pPr>
      <w:bookmarkStart w:id="73" w:name="_Toc22975382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编程的核心概念</w:t>
      </w:r>
      <w:bookmarkEnd w:id="73"/>
    </w:p>
    <w:p w:rsidR="006F6D2B" w:rsidRDefault="00DE4AFA">
      <w:pPr>
        <w:rPr>
          <w:lang w:eastAsia="zh-CN"/>
        </w:rPr>
      </w:pPr>
      <w:r>
        <w:rPr>
          <w:lang w:eastAsia="zh-CN"/>
        </w:rPr>
        <w:t>不管啥语言，编程都有几个核心概念。搞懂这些，编程的大门就推开一半了。</w:t>
      </w:r>
    </w:p>
    <w:p w:rsidR="006F6D2B" w:rsidRDefault="00DE4AFA">
      <w:r>
        <w:t>这些概念是：</w:t>
      </w:r>
    </w:p>
    <w:p w:rsidR="00241441" w:rsidRDefault="00DE4AFA">
      <w:pPr>
        <w:pStyle w:val="a0"/>
      </w:pPr>
      <w:r>
        <w:t>变量</w:t>
      </w:r>
    </w:p>
    <w:p w:rsidR="00241441" w:rsidRDefault="00DE4AFA">
      <w:pPr>
        <w:pStyle w:val="a0"/>
      </w:pPr>
      <w:r>
        <w:t>数据类型</w:t>
      </w:r>
    </w:p>
    <w:p w:rsidR="00241441" w:rsidRDefault="00DE4AFA">
      <w:pPr>
        <w:pStyle w:val="a0"/>
      </w:pPr>
      <w:r>
        <w:t>条件</w:t>
      </w:r>
    </w:p>
    <w:p w:rsidR="006F6D2B" w:rsidRDefault="00DE4AFA">
      <w:pPr>
        <w:pStyle w:val="a0"/>
      </w:pPr>
      <w:r>
        <w:t>循环</w:t>
      </w:r>
    </w:p>
    <w:p w:rsidR="007E233D" w:rsidRDefault="007E233D" w:rsidP="007E233D">
      <w:pPr>
        <w:pStyle w:val="a0"/>
      </w:pPr>
      <w:r>
        <w:t>函数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咱们一个一个唠。</w:t>
      </w:r>
    </w:p>
    <w:p w:rsidR="001F14A0" w:rsidRDefault="001F14A0">
      <w:pPr>
        <w:rPr>
          <w:lang w:eastAsia="zh-CN"/>
        </w:rPr>
      </w:pPr>
    </w:p>
    <w:p w:rsidR="006F6D2B" w:rsidRDefault="002F634D">
      <w:pPr>
        <w:pStyle w:val="31"/>
        <w:rPr>
          <w:lang w:eastAsia="zh-CN"/>
        </w:rPr>
      </w:pPr>
      <w:bookmarkStart w:id="74" w:name="_Toc229753828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变量：给数据起个名字</w:t>
      </w:r>
      <w:bookmarkEnd w:id="74"/>
    </w:p>
    <w:p w:rsidR="006F6D2B" w:rsidRDefault="00DE4AFA">
      <w:pPr>
        <w:rPr>
          <w:lang w:eastAsia="zh-CN"/>
        </w:rPr>
      </w:pPr>
      <w:r>
        <w:rPr>
          <w:lang w:eastAsia="zh-CN"/>
        </w:rPr>
        <w:t>变量就是个</w:t>
      </w:r>
      <w:r>
        <w:rPr>
          <w:lang w:eastAsia="zh-CN"/>
        </w:rPr>
        <w:t>"</w:t>
      </w:r>
      <w:r>
        <w:rPr>
          <w:lang w:eastAsia="zh-CN"/>
        </w:rPr>
        <w:t>容器</w:t>
      </w:r>
      <w:r>
        <w:rPr>
          <w:lang w:eastAsia="zh-CN"/>
        </w:rPr>
        <w:t>"</w:t>
      </w:r>
      <w:r>
        <w:rPr>
          <w:lang w:eastAsia="zh-CN"/>
        </w:rPr>
        <w:t>，用来存数据。你给这个容器起个名字，以后用这个名字就能找到数据。</w:t>
      </w:r>
    </w:p>
    <w:p w:rsidR="006F6D2B" w:rsidRDefault="00DE4AFA">
      <w:r>
        <w:rPr>
          <w:rFonts w:ascii="宋体" w:hAnsi="宋体"/>
          <w:b/>
        </w:rPr>
        <w:t>举个例子：</w:t>
      </w:r>
    </w:p>
    <w:p w:rsidR="006F6D2B" w:rsidRDefault="00DE4AFA" w:rsidP="00453505">
      <w:pPr>
        <w:pStyle w:val="aff2"/>
      </w:pPr>
      <w:r>
        <w:t>name = "</w:t>
      </w:r>
      <w:r>
        <w:rPr>
          <w:rFonts w:ascii="微软雅黑" w:eastAsia="微软雅黑" w:hAnsi="微软雅黑" w:cs="微软雅黑" w:hint="eastAsia"/>
        </w:rPr>
        <w:t>张三</w:t>
      </w:r>
      <w:r>
        <w:t>"</w:t>
      </w:r>
      <w:r w:rsidR="00230A3B">
        <w:br/>
      </w:r>
      <w:r>
        <w:t>age = 25</w:t>
      </w:r>
      <w:r w:rsidR="00230A3B">
        <w:br/>
      </w:r>
      <w:r>
        <w:t>height = 1.75</w:t>
      </w:r>
      <w:r w:rsidR="00230A3B">
        <w:br/>
      </w:r>
      <w:r>
        <w:t>is_student = True</w:t>
      </w:r>
    </w:p>
    <w:p w:rsidR="006F6D2B" w:rsidRDefault="00DE4AFA">
      <w:r>
        <w:t>这里，</w:t>
      </w:r>
      <w:r>
        <w:t>name</w:t>
      </w:r>
      <w:r>
        <w:t>、</w:t>
      </w:r>
      <w:r>
        <w:t>age</w:t>
      </w:r>
      <w:r>
        <w:t>、</w:t>
      </w:r>
      <w:r>
        <w:t>height</w:t>
      </w:r>
      <w:r>
        <w:t>、</w:t>
      </w:r>
      <w:r>
        <w:t>is_student</w:t>
      </w:r>
      <w:r>
        <w:t>都是变量名，存了不同的数据。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你可以把变量想象成一个个盒子，盒子上贴着标签，盒子里放着数据。</w:t>
      </w:r>
    </w:p>
    <w:p w:rsidR="006F6D2B" w:rsidRDefault="00DE4AFA">
      <w:r>
        <w:rPr>
          <w:rFonts w:ascii="宋体" w:hAnsi="宋体"/>
          <w:b/>
        </w:rPr>
        <w:t>变量的命名规则：</w:t>
      </w:r>
    </w:p>
    <w:p w:rsidR="00241441" w:rsidRDefault="00DE4AFA">
      <w:pPr>
        <w:pStyle w:val="a0"/>
      </w:pPr>
      <w:r>
        <w:t>名字要有意义，</w:t>
      </w:r>
      <w:r w:rsidR="002456F2">
        <w:rPr>
          <w:rFonts w:hint="eastAsia"/>
          <w:lang w:eastAsia="zh-CN"/>
        </w:rPr>
        <w:t>少</w:t>
      </w:r>
      <w:r>
        <w:t>用</w:t>
      </w:r>
      <w:r>
        <w:t>`a`</w:t>
      </w:r>
      <w:r>
        <w:t>、</w:t>
      </w:r>
      <w:r>
        <w:t>`b`</w:t>
      </w:r>
      <w:r>
        <w:t>、</w:t>
      </w:r>
      <w:r>
        <w:t>`c`</w:t>
      </w:r>
      <w:r>
        <w:t>这种，</w:t>
      </w:r>
      <w:r w:rsidR="002456F2">
        <w:t>多</w:t>
      </w:r>
      <w:r>
        <w:t>用</w:t>
      </w:r>
      <w:r>
        <w:t>`userName`</w:t>
      </w:r>
      <w:r>
        <w:t>、</w:t>
      </w:r>
      <w:r>
        <w:t>`totalPrice`</w:t>
      </w:r>
      <w:r>
        <w:t>这种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不同语言命名规则不同，但大多不允许空格和特殊符号</w:t>
      </w:r>
    </w:p>
    <w:p w:rsidR="00241441" w:rsidRDefault="00DE4AFA">
      <w:pPr>
        <w:pStyle w:val="a0"/>
      </w:pPr>
      <w:r>
        <w:t>别用语言的关键字（比如</w:t>
      </w:r>
      <w:r>
        <w:t>`if`</w:t>
      </w:r>
      <w:r>
        <w:t>、</w:t>
      </w:r>
      <w:r>
        <w:t>`for`</w:t>
      </w:r>
      <w:r>
        <w:t>、</w:t>
      </w:r>
      <w:r>
        <w:t>`while`</w:t>
      </w:r>
      <w:r>
        <w:t>）当变量名</w:t>
      </w:r>
    </w:p>
    <w:p w:rsidR="006F6D2B" w:rsidRDefault="00DE4AFA" w:rsidP="002456F2">
      <w:pPr>
        <w:pStyle w:val="a0"/>
        <w:rPr>
          <w:lang w:eastAsia="zh-CN"/>
        </w:rPr>
      </w:pPr>
      <w:r>
        <w:rPr>
          <w:lang w:eastAsia="zh-CN"/>
        </w:rPr>
        <w:t>建议用英文，别用中文（虽然有些语言支持</w:t>
      </w:r>
      <w:r w:rsidR="002456F2">
        <w:rPr>
          <w:lang w:eastAsia="zh-CN"/>
        </w:rPr>
        <w:t>。</w:t>
      </w:r>
      <w:r w:rsidR="002456F2" w:rsidRPr="002456F2">
        <w:rPr>
          <w:rFonts w:hint="eastAsia"/>
          <w:lang w:eastAsia="zh-CN"/>
        </w:rPr>
        <w:t>对了，别相信中文编程，真正的程序员都觉得那是个笑话。</w:t>
      </w:r>
      <w:r>
        <w:rPr>
          <w:lang w:eastAsia="zh-CN"/>
        </w:rPr>
        <w:t>）</w:t>
      </w:r>
    </w:p>
    <w:p w:rsidR="00241441" w:rsidRPr="00790CB8" w:rsidRDefault="00DE4AFA">
      <w:pPr>
        <w:rPr>
          <w:rFonts w:ascii="宋体" w:hAnsi="宋体"/>
          <w:b/>
        </w:rPr>
      </w:pPr>
      <w:r w:rsidRPr="00790CB8">
        <w:rPr>
          <w:rFonts w:ascii="宋体" w:hAnsi="宋体"/>
          <w:b/>
        </w:rPr>
        <w:lastRenderedPageBreak/>
        <w:t>命名风格：</w:t>
      </w:r>
    </w:p>
    <w:p w:rsidR="00AF7FC8" w:rsidRDefault="00AF7FC8">
      <w:pPr>
        <w:rPr>
          <w:lang w:eastAsia="zh-CN"/>
        </w:rPr>
      </w:pPr>
      <w:r w:rsidRPr="00AF7FC8">
        <w:rPr>
          <w:rFonts w:hint="eastAsia"/>
          <w:lang w:eastAsia="zh-CN"/>
        </w:rPr>
        <w:t>风格是建议，不是规则</w:t>
      </w:r>
      <w:r w:rsidR="00F47E5C">
        <w:rPr>
          <w:rFonts w:hint="eastAsia"/>
          <w:lang w:eastAsia="zh-CN"/>
        </w:rPr>
        <w:t>，对计算机执行没有任何影响。</w:t>
      </w:r>
    </w:p>
    <w:p w:rsidR="00AF7FC8" w:rsidRDefault="00AF7FC8">
      <w:pPr>
        <w:rPr>
          <w:lang w:eastAsia="zh-CN"/>
        </w:rPr>
      </w:pPr>
      <w:r w:rsidRPr="00AF7FC8">
        <w:rPr>
          <w:rFonts w:hint="eastAsia"/>
          <w:lang w:eastAsia="zh-CN"/>
        </w:rPr>
        <w:t>你可以有你的风格，</w:t>
      </w:r>
    </w:p>
    <w:p w:rsidR="00AF7FC8" w:rsidRDefault="00AF7FC8">
      <w:pPr>
        <w:rPr>
          <w:lang w:eastAsia="zh-CN"/>
        </w:rPr>
      </w:pPr>
      <w:r>
        <w:rPr>
          <w:rFonts w:hint="eastAsia"/>
          <w:lang w:eastAsia="zh-CN"/>
        </w:rPr>
        <w:t>我可以有我的风格，</w:t>
      </w:r>
    </w:p>
    <w:p w:rsidR="00AF7FC8" w:rsidRDefault="00790CB8">
      <w:pPr>
        <w:rPr>
          <w:lang w:eastAsia="zh-CN"/>
        </w:rPr>
      </w:pPr>
      <w:r>
        <w:rPr>
          <w:rFonts w:hint="eastAsia"/>
          <w:lang w:eastAsia="zh-CN"/>
        </w:rPr>
        <w:t>阿色</w:t>
      </w:r>
      <w:r w:rsidR="00AF7FC8" w:rsidRPr="00AF7FC8">
        <w:rPr>
          <w:rFonts w:hint="eastAsia"/>
          <w:lang w:eastAsia="zh-CN"/>
        </w:rPr>
        <w:t>没有风格，也是一种风格。</w:t>
      </w:r>
    </w:p>
    <w:p w:rsidR="00241441" w:rsidRPr="00AF7FC8" w:rsidRDefault="00241441" w:rsidP="00AF7FC8">
      <w:pPr>
        <w:jc w:val="center"/>
        <w:rPr>
          <w:b/>
          <w:lang w:eastAsia="zh-CN"/>
        </w:rPr>
      </w:pP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RPr="00AF7FC8">
        <w:tc>
          <w:tcPr>
            <w:tcW w:w="2880" w:type="dxa"/>
          </w:tcPr>
          <w:p w:rsidR="00241441" w:rsidRPr="00AF7FC8" w:rsidRDefault="00DE4AFA" w:rsidP="00AF7FC8">
            <w:pPr>
              <w:jc w:val="center"/>
              <w:rPr>
                <w:b/>
              </w:rPr>
            </w:pPr>
            <w:r w:rsidRPr="00AF7FC8">
              <w:rPr>
                <w:b/>
              </w:rPr>
              <w:t>风格</w:t>
            </w:r>
          </w:p>
        </w:tc>
        <w:tc>
          <w:tcPr>
            <w:tcW w:w="2880" w:type="dxa"/>
          </w:tcPr>
          <w:p w:rsidR="00241441" w:rsidRPr="00AF7FC8" w:rsidRDefault="00DE4AFA" w:rsidP="00AF7FC8">
            <w:pPr>
              <w:jc w:val="center"/>
              <w:rPr>
                <w:b/>
              </w:rPr>
            </w:pPr>
            <w:r w:rsidRPr="00AF7FC8">
              <w:rPr>
                <w:b/>
              </w:rPr>
              <w:t>例子</w:t>
            </w:r>
          </w:p>
        </w:tc>
        <w:tc>
          <w:tcPr>
            <w:tcW w:w="2880" w:type="dxa"/>
          </w:tcPr>
          <w:p w:rsidR="00241441" w:rsidRPr="00AF7FC8" w:rsidRDefault="00DE4AFA" w:rsidP="00AF7FC8">
            <w:pPr>
              <w:jc w:val="center"/>
              <w:rPr>
                <w:b/>
              </w:rPr>
            </w:pPr>
            <w:r w:rsidRPr="00AF7FC8">
              <w:rPr>
                <w:b/>
              </w:rPr>
              <w:t>常用于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小驼峰</w:t>
            </w:r>
          </w:p>
        </w:tc>
        <w:tc>
          <w:tcPr>
            <w:tcW w:w="2880" w:type="dxa"/>
          </w:tcPr>
          <w:p w:rsidR="00241441" w:rsidRDefault="00DE4AFA">
            <w:r>
              <w:t>userName</w:t>
            </w:r>
          </w:p>
        </w:tc>
        <w:tc>
          <w:tcPr>
            <w:tcW w:w="2880" w:type="dxa"/>
          </w:tcPr>
          <w:p w:rsidR="00241441" w:rsidRDefault="00DE4AFA">
            <w:r>
              <w:t>JavaScript</w:t>
            </w:r>
            <w:r>
              <w:t>、</w:t>
            </w:r>
            <w:r>
              <w:t>Java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大驼峰</w:t>
            </w:r>
          </w:p>
        </w:tc>
        <w:tc>
          <w:tcPr>
            <w:tcW w:w="2880" w:type="dxa"/>
          </w:tcPr>
          <w:p w:rsidR="00241441" w:rsidRDefault="00DE4AFA">
            <w:r>
              <w:t>UserName</w:t>
            </w:r>
          </w:p>
        </w:tc>
        <w:tc>
          <w:tcPr>
            <w:tcW w:w="2880" w:type="dxa"/>
          </w:tcPr>
          <w:p w:rsidR="00241441" w:rsidRDefault="00DE4AFA">
            <w:r>
              <w:t>类名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下划线</w:t>
            </w:r>
          </w:p>
        </w:tc>
        <w:tc>
          <w:tcPr>
            <w:tcW w:w="2880" w:type="dxa"/>
          </w:tcPr>
          <w:p w:rsidR="00241441" w:rsidRDefault="00DE4AFA">
            <w:r>
              <w:t>user_name</w:t>
            </w:r>
          </w:p>
        </w:tc>
        <w:tc>
          <w:tcPr>
            <w:tcW w:w="2880" w:type="dxa"/>
          </w:tcPr>
          <w:p w:rsidR="00241441" w:rsidRDefault="00DE4AFA">
            <w:r>
              <w:t>Python</w:t>
            </w:r>
          </w:p>
        </w:tc>
      </w:tr>
    </w:tbl>
    <w:p w:rsidR="00241441" w:rsidRDefault="00241441"/>
    <w:p w:rsidR="001F14A0" w:rsidRDefault="001F14A0"/>
    <w:p w:rsidR="006F6D2B" w:rsidRDefault="002F634D">
      <w:pPr>
        <w:pStyle w:val="31"/>
        <w:rPr>
          <w:lang w:eastAsia="zh-CN"/>
        </w:rPr>
      </w:pPr>
      <w:bookmarkStart w:id="75" w:name="_Toc22975382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数据类型：数据有啥种类</w:t>
      </w:r>
      <w:bookmarkEnd w:id="75"/>
    </w:p>
    <w:p w:rsidR="00241441" w:rsidRDefault="00DE4AFA">
      <w:pPr>
        <w:rPr>
          <w:lang w:eastAsia="zh-CN"/>
        </w:rPr>
      </w:pPr>
      <w:r>
        <w:rPr>
          <w:lang w:eastAsia="zh-CN"/>
        </w:rPr>
        <w:t>变量存的数据，有不同类型：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6"/>
        <w:gridCol w:w="2877"/>
      </w:tblGrid>
      <w:tr w:rsidR="00241441" w:rsidTr="007E233D">
        <w:tc>
          <w:tcPr>
            <w:tcW w:w="2877" w:type="dxa"/>
          </w:tcPr>
          <w:p w:rsidR="00241441" w:rsidRPr="00093450" w:rsidRDefault="00DE4AFA" w:rsidP="00093450">
            <w:pPr>
              <w:jc w:val="center"/>
              <w:rPr>
                <w:b/>
              </w:rPr>
            </w:pPr>
            <w:r w:rsidRPr="00093450">
              <w:rPr>
                <w:b/>
              </w:rPr>
              <w:t>类型</w:t>
            </w:r>
          </w:p>
        </w:tc>
        <w:tc>
          <w:tcPr>
            <w:tcW w:w="2876" w:type="dxa"/>
          </w:tcPr>
          <w:p w:rsidR="00241441" w:rsidRPr="00093450" w:rsidRDefault="00DE4AFA" w:rsidP="00093450">
            <w:pPr>
              <w:jc w:val="center"/>
              <w:rPr>
                <w:b/>
              </w:rPr>
            </w:pPr>
            <w:r w:rsidRPr="00093450">
              <w:rPr>
                <w:b/>
              </w:rPr>
              <w:t>说明</w:t>
            </w:r>
          </w:p>
        </w:tc>
        <w:tc>
          <w:tcPr>
            <w:tcW w:w="2877" w:type="dxa"/>
          </w:tcPr>
          <w:p w:rsidR="00241441" w:rsidRPr="00093450" w:rsidRDefault="00DE4AFA" w:rsidP="00093450">
            <w:pPr>
              <w:jc w:val="center"/>
              <w:rPr>
                <w:b/>
              </w:rPr>
            </w:pPr>
            <w:r w:rsidRPr="00093450">
              <w:rPr>
                <w:b/>
              </w:rPr>
              <w:t>例子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整数</w:t>
            </w:r>
          </w:p>
        </w:tc>
        <w:tc>
          <w:tcPr>
            <w:tcW w:w="2876" w:type="dxa"/>
          </w:tcPr>
          <w:p w:rsidR="00241441" w:rsidRDefault="00DE4AFA">
            <w:r>
              <w:t>整数</w:t>
            </w:r>
          </w:p>
        </w:tc>
        <w:tc>
          <w:tcPr>
            <w:tcW w:w="2877" w:type="dxa"/>
          </w:tcPr>
          <w:p w:rsidR="00241441" w:rsidRDefault="00DE4AFA">
            <w:r>
              <w:t>25, -10, 0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浮点数</w:t>
            </w:r>
          </w:p>
        </w:tc>
        <w:tc>
          <w:tcPr>
            <w:tcW w:w="2876" w:type="dxa"/>
          </w:tcPr>
          <w:p w:rsidR="00241441" w:rsidRDefault="00DE4AFA">
            <w:r>
              <w:t>小数</w:t>
            </w:r>
          </w:p>
        </w:tc>
        <w:tc>
          <w:tcPr>
            <w:tcW w:w="2877" w:type="dxa"/>
          </w:tcPr>
          <w:p w:rsidR="00241441" w:rsidRDefault="00DE4AFA">
            <w:r>
              <w:t>1.75, 3.14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字符串</w:t>
            </w:r>
          </w:p>
        </w:tc>
        <w:tc>
          <w:tcPr>
            <w:tcW w:w="2876" w:type="dxa"/>
          </w:tcPr>
          <w:p w:rsidR="00241441" w:rsidRDefault="00DE4AFA">
            <w:r>
              <w:t>文本</w:t>
            </w:r>
          </w:p>
        </w:tc>
        <w:tc>
          <w:tcPr>
            <w:tcW w:w="2877" w:type="dxa"/>
          </w:tcPr>
          <w:p w:rsidR="00241441" w:rsidRDefault="00DE4AFA">
            <w:r>
              <w:t>"</w:t>
            </w:r>
            <w:r>
              <w:t>张三</w:t>
            </w:r>
            <w:r>
              <w:t>", "Hello"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布尔值</w:t>
            </w:r>
          </w:p>
        </w:tc>
        <w:tc>
          <w:tcPr>
            <w:tcW w:w="2876" w:type="dxa"/>
          </w:tcPr>
          <w:p w:rsidR="00241441" w:rsidRDefault="00DE4AFA">
            <w:r>
              <w:t>真假</w:t>
            </w:r>
          </w:p>
        </w:tc>
        <w:tc>
          <w:tcPr>
            <w:tcW w:w="2877" w:type="dxa"/>
          </w:tcPr>
          <w:p w:rsidR="00241441" w:rsidRDefault="00DE4AFA">
            <w:r>
              <w:t>True, False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列表</w:t>
            </w:r>
          </w:p>
        </w:tc>
        <w:tc>
          <w:tcPr>
            <w:tcW w:w="2876" w:type="dxa"/>
          </w:tcPr>
          <w:p w:rsidR="00241441" w:rsidRDefault="00DE4AFA">
            <w:r>
              <w:t>多个数据</w:t>
            </w:r>
          </w:p>
        </w:tc>
        <w:tc>
          <w:tcPr>
            <w:tcW w:w="2877" w:type="dxa"/>
          </w:tcPr>
          <w:p w:rsidR="00241441" w:rsidRDefault="00DE4AFA">
            <w:r>
              <w:t>[1, 2, 3]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字典</w:t>
            </w:r>
          </w:p>
        </w:tc>
        <w:tc>
          <w:tcPr>
            <w:tcW w:w="2876" w:type="dxa"/>
          </w:tcPr>
          <w:p w:rsidR="00241441" w:rsidRDefault="00DE4AFA">
            <w:r>
              <w:t>键值对</w:t>
            </w:r>
          </w:p>
        </w:tc>
        <w:tc>
          <w:tcPr>
            <w:tcW w:w="2877" w:type="dxa"/>
          </w:tcPr>
          <w:p w:rsidR="00241441" w:rsidRDefault="00DE4AFA">
            <w:r>
              <w:t>{"name": "</w:t>
            </w:r>
            <w:r>
              <w:t>张三</w:t>
            </w:r>
            <w:r>
              <w:t>"}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不同类型的数据，能干的事儿不一样：</w:t>
      </w:r>
    </w:p>
    <w:p w:rsidR="00241441" w:rsidRPr="00B20DA9" w:rsidRDefault="00035FC5" w:rsidP="00093450">
      <w:pPr>
        <w:rPr>
          <w:b/>
        </w:rPr>
      </w:pPr>
      <w:r>
        <w:rPr>
          <w:b/>
        </w:rPr>
        <w:t>【</w:t>
      </w:r>
      <w:r w:rsidR="00DE4AFA" w:rsidRPr="00B20DA9">
        <w:rPr>
          <w:b/>
        </w:rPr>
        <w:t>整数能加减乘除</w:t>
      </w:r>
      <w:r>
        <w:rPr>
          <w:b/>
        </w:rPr>
        <w:t>】</w:t>
      </w:r>
    </w:p>
    <w:p w:rsidR="006F6D2B" w:rsidRDefault="00DE4AFA" w:rsidP="00453505">
      <w:pPr>
        <w:pStyle w:val="aff2"/>
      </w:pPr>
      <w:r>
        <w:t>a = 10</w:t>
      </w:r>
      <w:r w:rsidR="00230A3B">
        <w:br/>
      </w:r>
      <w:r>
        <w:t>b = 3</w:t>
      </w:r>
      <w:r w:rsidR="00230A3B">
        <w:br/>
      </w:r>
      <w:r>
        <w:t>print(a + b)</w:t>
      </w:r>
      <w:r w:rsidR="00B20DA9">
        <w:rPr>
          <w:rFonts w:hint="eastAsia"/>
          <w:lang w:eastAsia="zh-CN"/>
        </w:rPr>
        <w:t xml:space="preserve"> </w:t>
      </w:r>
      <w:r w:rsidR="00B20DA9">
        <w:rPr>
          <w:lang w:eastAsia="zh-CN"/>
        </w:rPr>
        <w:t xml:space="preserve">                        </w:t>
      </w:r>
      <w:r>
        <w:t xml:space="preserve">  # 13</w:t>
      </w:r>
      <w:r w:rsidR="00230A3B">
        <w:br/>
      </w:r>
      <w:r>
        <w:t xml:space="preserve">print(a / b) </w:t>
      </w:r>
      <w:r w:rsidR="00B20DA9">
        <w:t xml:space="preserve">                         </w:t>
      </w:r>
      <w:r>
        <w:t xml:space="preserve"> # 3.333...</w:t>
      </w:r>
    </w:p>
    <w:p w:rsidR="00295C78" w:rsidRPr="00295C78" w:rsidRDefault="00295C78" w:rsidP="009F685A">
      <w:pPr>
        <w:ind w:leftChars="100" w:left="240"/>
        <w:rPr>
          <w:b/>
          <w:lang w:eastAsia="zh-CN"/>
        </w:rPr>
      </w:pPr>
      <w:r w:rsidRPr="00295C78">
        <w:rPr>
          <w:b/>
          <w:lang w:eastAsia="zh-CN"/>
        </w:rPr>
        <w:t>注释：</w:t>
      </w:r>
    </w:p>
    <w:p w:rsidR="00B20DA9" w:rsidRDefault="00295C78" w:rsidP="00295C78">
      <w:pPr>
        <w:ind w:leftChars="327" w:left="785"/>
        <w:rPr>
          <w:lang w:eastAsia="zh-CN"/>
        </w:rPr>
      </w:pPr>
      <w:r>
        <w:rPr>
          <w:lang w:eastAsia="zh-CN"/>
        </w:rPr>
        <w:lastRenderedPageBreak/>
        <w:t>上面的</w:t>
      </w:r>
      <w:r w:rsidR="00B20DA9" w:rsidRPr="00B20DA9">
        <w:rPr>
          <w:rFonts w:hint="eastAsia"/>
          <w:b/>
          <w:lang w:eastAsia="zh-CN"/>
        </w:rPr>
        <w:t>#</w:t>
      </w:r>
      <w:r w:rsidR="00B20DA9" w:rsidRPr="00B20DA9">
        <w:rPr>
          <w:rFonts w:hint="eastAsia"/>
          <w:b/>
          <w:lang w:eastAsia="zh-CN"/>
        </w:rPr>
        <w:t>是注释</w:t>
      </w:r>
      <w:r w:rsidR="00B20DA9">
        <w:rPr>
          <w:rFonts w:hint="eastAsia"/>
          <w:lang w:eastAsia="zh-CN"/>
        </w:rPr>
        <w:t>，就是你在程序当中做的笔记，计算机会忽略它</w:t>
      </w:r>
      <w:r w:rsidR="006401D6">
        <w:rPr>
          <w:rFonts w:hint="eastAsia"/>
          <w:lang w:eastAsia="zh-CN"/>
        </w:rPr>
        <w:t>，所以</w:t>
      </w:r>
      <w:r w:rsidR="006365D5">
        <w:rPr>
          <w:rFonts w:hint="eastAsia"/>
          <w:lang w:eastAsia="zh-CN"/>
        </w:rPr>
        <w:t>注释</w:t>
      </w:r>
      <w:r w:rsidR="006401D6">
        <w:rPr>
          <w:rFonts w:hint="eastAsia"/>
          <w:lang w:eastAsia="zh-CN"/>
        </w:rPr>
        <w:t>不参与程序的执行</w:t>
      </w:r>
      <w:r w:rsidR="00B20DA9">
        <w:rPr>
          <w:rFonts w:hint="eastAsia"/>
          <w:lang w:eastAsia="zh-CN"/>
        </w:rPr>
        <w:t>。</w:t>
      </w:r>
    </w:p>
    <w:p w:rsidR="00B20DA9" w:rsidRDefault="00B20DA9" w:rsidP="00295C78">
      <w:pPr>
        <w:ind w:leftChars="327" w:left="785"/>
        <w:rPr>
          <w:lang w:eastAsia="zh-CN"/>
        </w:rPr>
      </w:pPr>
      <w:r>
        <w:rPr>
          <w:rFonts w:hint="eastAsia"/>
          <w:lang w:eastAsia="zh-CN"/>
        </w:rPr>
        <w:t>不同的语言使用不同的符号表示注释。比如：</w:t>
      </w:r>
    </w:p>
    <w:p w:rsidR="00B20DA9" w:rsidRDefault="00B20DA9" w:rsidP="00295C78">
      <w:pPr>
        <w:ind w:leftChars="327" w:left="785"/>
        <w:rPr>
          <w:lang w:eastAsia="zh-CN"/>
        </w:rPr>
      </w:pPr>
      <w:r>
        <w:rPr>
          <w:lang w:eastAsia="zh-CN"/>
        </w:rPr>
        <w:t>Python</w:t>
      </w:r>
      <w:r>
        <w:rPr>
          <w:lang w:eastAsia="zh-CN"/>
        </w:rPr>
        <w:t>使用</w:t>
      </w:r>
      <w:r>
        <w:rPr>
          <w:rFonts w:hint="eastAsia"/>
          <w:lang w:eastAsia="zh-CN"/>
        </w:rPr>
        <w:t>#</w:t>
      </w:r>
      <w:r>
        <w:rPr>
          <w:rFonts w:hint="eastAsia"/>
          <w:lang w:eastAsia="zh-CN"/>
        </w:rPr>
        <w:t>；</w:t>
      </w:r>
    </w:p>
    <w:p w:rsidR="000318BF" w:rsidRDefault="00B20DA9" w:rsidP="00295C78">
      <w:pPr>
        <w:ind w:leftChars="327" w:left="785"/>
        <w:rPr>
          <w:lang w:eastAsia="zh-CN"/>
        </w:rPr>
      </w:pPr>
      <w:r>
        <w:rPr>
          <w:rFonts w:hint="eastAsia"/>
          <w:lang w:eastAsia="zh-CN"/>
        </w:rPr>
        <w:t>J</w:t>
      </w:r>
      <w:r>
        <w:rPr>
          <w:lang w:eastAsia="zh-CN"/>
        </w:rPr>
        <w:t>avaScript</w:t>
      </w:r>
      <w:r w:rsidR="008B7959">
        <w:rPr>
          <w:lang w:eastAsia="zh-CN"/>
        </w:rPr>
        <w:t>使用</w:t>
      </w:r>
      <w:r w:rsidR="008B7959">
        <w:rPr>
          <w:rFonts w:hint="eastAsia"/>
          <w:lang w:eastAsia="zh-CN"/>
        </w:rPr>
        <w:t>/</w:t>
      </w:r>
      <w:r w:rsidR="008B7959">
        <w:rPr>
          <w:lang w:eastAsia="zh-CN"/>
        </w:rPr>
        <w:t>/</w:t>
      </w:r>
      <w:r w:rsidR="008B7959">
        <w:rPr>
          <w:lang w:eastAsia="zh-CN"/>
        </w:rPr>
        <w:t>或</w:t>
      </w:r>
      <w:r w:rsidR="008B7959">
        <w:rPr>
          <w:rFonts w:hint="eastAsia"/>
          <w:lang w:eastAsia="zh-CN"/>
        </w:rPr>
        <w:t>/</w:t>
      </w:r>
      <w:r w:rsidR="008B7959">
        <w:rPr>
          <w:lang w:eastAsia="zh-CN"/>
        </w:rPr>
        <w:t>*  */</w:t>
      </w:r>
      <w:r w:rsidR="000318BF">
        <w:rPr>
          <w:lang w:eastAsia="zh-CN"/>
        </w:rPr>
        <w:t>；</w:t>
      </w:r>
    </w:p>
    <w:p w:rsidR="008B7959" w:rsidRDefault="008B7959" w:rsidP="00295C78">
      <w:pPr>
        <w:ind w:leftChars="327" w:left="785"/>
        <w:rPr>
          <w:lang w:eastAsia="zh-CN"/>
        </w:rPr>
      </w:pPr>
      <w:r>
        <w:rPr>
          <w:lang w:eastAsia="zh-CN"/>
        </w:rPr>
        <w:t>C</w:t>
      </w:r>
      <w:r>
        <w:rPr>
          <w:lang w:eastAsia="zh-CN"/>
        </w:rPr>
        <w:t>语言、</w:t>
      </w:r>
      <w:r>
        <w:rPr>
          <w:lang w:eastAsia="zh-CN"/>
        </w:rPr>
        <w:t>Java</w:t>
      </w:r>
      <w:r>
        <w:rPr>
          <w:lang w:eastAsia="zh-CN"/>
        </w:rPr>
        <w:t>、</w:t>
      </w:r>
      <w:r>
        <w:rPr>
          <w:lang w:eastAsia="zh-CN"/>
        </w:rPr>
        <w:t>Go</w:t>
      </w:r>
      <w:r>
        <w:rPr>
          <w:lang w:eastAsia="zh-CN"/>
        </w:rPr>
        <w:t>等很多语言都是用</w:t>
      </w:r>
      <w:r w:rsidR="00D81E80">
        <w:rPr>
          <w:rFonts w:hint="eastAsia"/>
          <w:lang w:eastAsia="zh-CN"/>
        </w:rPr>
        <w:t>/</w:t>
      </w:r>
      <w:r w:rsidR="00D81E80">
        <w:rPr>
          <w:lang w:eastAsia="zh-CN"/>
        </w:rPr>
        <w:t>/</w:t>
      </w:r>
      <w:r w:rsidR="00D81E80">
        <w:rPr>
          <w:lang w:eastAsia="zh-CN"/>
        </w:rPr>
        <w:t>或</w:t>
      </w:r>
      <w:r w:rsidR="00D81E80">
        <w:rPr>
          <w:rFonts w:hint="eastAsia"/>
          <w:lang w:eastAsia="zh-CN"/>
        </w:rPr>
        <w:t>/</w:t>
      </w:r>
      <w:r w:rsidR="00D81E80">
        <w:rPr>
          <w:lang w:eastAsia="zh-CN"/>
        </w:rPr>
        <w:t>*  */</w:t>
      </w:r>
      <w:r w:rsidR="000318BF">
        <w:rPr>
          <w:lang w:eastAsia="zh-CN"/>
        </w:rPr>
        <w:t>。</w:t>
      </w:r>
    </w:p>
    <w:p w:rsidR="00241441" w:rsidRPr="00B20DA9" w:rsidRDefault="00035FC5" w:rsidP="009F685A">
      <w:pPr>
        <w:rPr>
          <w:b/>
        </w:rPr>
      </w:pPr>
      <w:r>
        <w:rPr>
          <w:b/>
        </w:rPr>
        <w:t>【</w:t>
      </w:r>
      <w:r w:rsidR="00DE4AFA" w:rsidRPr="00B20DA9">
        <w:rPr>
          <w:b/>
        </w:rPr>
        <w:t>字符串能拼接</w:t>
      </w:r>
      <w:r>
        <w:rPr>
          <w:b/>
        </w:rPr>
        <w:t>】</w:t>
      </w:r>
    </w:p>
    <w:p w:rsidR="006365D5" w:rsidRDefault="00DE4AFA" w:rsidP="00453505">
      <w:pPr>
        <w:pStyle w:val="aff2"/>
        <w:rPr>
          <w:b/>
        </w:rPr>
      </w:pPr>
      <w:r>
        <w:t>s1 = "</w:t>
      </w:r>
      <w:r>
        <w:rPr>
          <w:rFonts w:ascii="微软雅黑" w:eastAsia="微软雅黑" w:hAnsi="微软雅黑" w:cs="微软雅黑" w:hint="eastAsia"/>
        </w:rPr>
        <w:t>你好</w:t>
      </w:r>
      <w:r>
        <w:t>"</w:t>
      </w:r>
      <w:r w:rsidR="00230A3B">
        <w:br/>
      </w:r>
      <w:r>
        <w:t>s2 = "</w:t>
      </w:r>
      <w:r>
        <w:rPr>
          <w:rFonts w:ascii="微软雅黑" w:eastAsia="微软雅黑" w:hAnsi="微软雅黑" w:cs="微软雅黑" w:hint="eastAsia"/>
        </w:rPr>
        <w:t>世界</w:t>
      </w:r>
      <w:r>
        <w:t>"</w:t>
      </w:r>
      <w:r w:rsidR="00230A3B">
        <w:br/>
      </w:r>
      <w:r>
        <w:t>print(s1 + s2)  # "</w:t>
      </w:r>
      <w:r>
        <w:rPr>
          <w:rFonts w:ascii="微软雅黑" w:eastAsia="微软雅黑" w:hAnsi="微软雅黑" w:cs="微软雅黑" w:hint="eastAsia"/>
        </w:rPr>
        <w:t>你好世界</w:t>
      </w:r>
      <w:r>
        <w:t>"</w:t>
      </w:r>
    </w:p>
    <w:p w:rsidR="00241441" w:rsidRPr="00B20DA9" w:rsidRDefault="00DE4AFA" w:rsidP="009F685A">
      <w:pPr>
        <w:rPr>
          <w:b/>
          <w:lang w:eastAsia="zh-CN"/>
        </w:rPr>
      </w:pPr>
      <w:r w:rsidRPr="00B20DA9">
        <w:rPr>
          <w:b/>
          <w:lang w:eastAsia="zh-CN"/>
        </w:rPr>
        <w:t>但整数和字符串</w:t>
      </w:r>
      <w:r w:rsidR="00D81E80">
        <w:rPr>
          <w:b/>
          <w:lang w:eastAsia="zh-CN"/>
        </w:rPr>
        <w:t>一般</w:t>
      </w:r>
      <w:r w:rsidRPr="00B20DA9">
        <w:rPr>
          <w:b/>
          <w:lang w:eastAsia="zh-CN"/>
        </w:rPr>
        <w:t>不能直接相加</w:t>
      </w:r>
      <w:r w:rsidR="00D81E80">
        <w:rPr>
          <w:b/>
          <w:lang w:eastAsia="zh-CN"/>
        </w:rPr>
        <w:t>（有的可以，但也要尽量避免使用）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>print("</w:t>
      </w:r>
      <w:r>
        <w:rPr>
          <w:rFonts w:ascii="微软雅黑" w:eastAsia="微软雅黑" w:hAnsi="微软雅黑" w:cs="微软雅黑" w:hint="eastAsia"/>
          <w:lang w:eastAsia="zh-CN"/>
        </w:rPr>
        <w:t>年龄：</w:t>
      </w:r>
      <w:r>
        <w:rPr>
          <w:lang w:eastAsia="zh-CN"/>
        </w:rPr>
        <w:t xml:space="preserve">" + 25)  # </w:t>
      </w:r>
      <w:r>
        <w:rPr>
          <w:rFonts w:ascii="微软雅黑" w:eastAsia="微软雅黑" w:hAnsi="微软雅黑" w:cs="微软雅黑" w:hint="eastAsia"/>
          <w:lang w:eastAsia="zh-CN"/>
        </w:rPr>
        <w:t>报错！</w:t>
      </w:r>
      <w:r w:rsidR="00230A3B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>print("</w:t>
      </w:r>
      <w:r>
        <w:rPr>
          <w:rFonts w:ascii="微软雅黑" w:eastAsia="微软雅黑" w:hAnsi="微软雅黑" w:cs="微软雅黑" w:hint="eastAsia"/>
          <w:lang w:eastAsia="zh-CN"/>
        </w:rPr>
        <w:t>年龄：</w:t>
      </w:r>
      <w:r>
        <w:rPr>
          <w:lang w:eastAsia="zh-CN"/>
        </w:rPr>
        <w:t xml:space="preserve">" + str(25))  # </w:t>
      </w:r>
      <w:r>
        <w:rPr>
          <w:rFonts w:ascii="微软雅黑" w:eastAsia="微软雅黑" w:hAnsi="微软雅黑" w:cs="微软雅黑" w:hint="eastAsia"/>
          <w:lang w:eastAsia="zh-CN"/>
        </w:rPr>
        <w:t>正确，先把</w:t>
      </w:r>
      <w:r>
        <w:rPr>
          <w:lang w:eastAsia="zh-CN"/>
        </w:rPr>
        <w:t>25</w:t>
      </w:r>
      <w:r>
        <w:rPr>
          <w:rFonts w:ascii="微软雅黑" w:eastAsia="微软雅黑" w:hAnsi="微软雅黑" w:cs="微软雅黑" w:hint="eastAsia"/>
          <w:lang w:eastAsia="zh-CN"/>
        </w:rPr>
        <w:t>转成字符串</w:t>
      </w:r>
    </w:p>
    <w:p w:rsidR="006F6D2B" w:rsidRDefault="00035FC5">
      <w:pPr>
        <w:rPr>
          <w:lang w:eastAsia="zh-CN"/>
        </w:rPr>
      </w:pPr>
      <w:r>
        <w:rPr>
          <w:rFonts w:ascii="宋体" w:hAnsi="宋体"/>
          <w:b/>
          <w:lang w:eastAsia="zh-CN"/>
        </w:rPr>
        <w:t>【动态类型和静态类型】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动态类型：变量类型可以变。</w:t>
      </w:r>
      <w:r>
        <w:rPr>
          <w:lang w:eastAsia="zh-CN"/>
        </w:rPr>
        <w:t>Python</w:t>
      </w:r>
      <w:r>
        <w:rPr>
          <w:lang w:eastAsia="zh-CN"/>
        </w:rPr>
        <w:t>、</w:t>
      </w:r>
      <w:r>
        <w:rPr>
          <w:lang w:eastAsia="zh-CN"/>
        </w:rPr>
        <w:t>JavaScript</w:t>
      </w:r>
      <w:r>
        <w:rPr>
          <w:lang w:eastAsia="zh-CN"/>
        </w:rPr>
        <w:t>是动态类型。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>x = 10      # x</w:t>
      </w:r>
      <w:r>
        <w:rPr>
          <w:rFonts w:ascii="微软雅黑" w:eastAsia="微软雅黑" w:hAnsi="微软雅黑" w:cs="微软雅黑" w:hint="eastAsia"/>
          <w:lang w:eastAsia="zh-CN"/>
        </w:rPr>
        <w:t>是整数</w:t>
      </w:r>
      <w:r w:rsidR="00230A3B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>x = "hello" # x</w:t>
      </w:r>
      <w:r>
        <w:rPr>
          <w:rFonts w:ascii="微软雅黑" w:eastAsia="微软雅黑" w:hAnsi="微软雅黑" w:cs="微软雅黑" w:hint="eastAsia"/>
          <w:lang w:eastAsia="zh-CN"/>
        </w:rPr>
        <w:t>变成字符串，没问题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静态类型：变量类型不能变。</w:t>
      </w:r>
      <w:r>
        <w:rPr>
          <w:lang w:eastAsia="zh-CN"/>
        </w:rPr>
        <w:t>Java</w:t>
      </w:r>
      <w:r>
        <w:rPr>
          <w:lang w:eastAsia="zh-CN"/>
        </w:rPr>
        <w:t>、</w:t>
      </w:r>
      <w:r>
        <w:rPr>
          <w:lang w:eastAsia="zh-CN"/>
        </w:rPr>
        <w:t>C++</w:t>
      </w:r>
      <w:r>
        <w:rPr>
          <w:lang w:eastAsia="zh-CN"/>
        </w:rPr>
        <w:t>是静态类型。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>int x = 10;     // x</w:t>
      </w:r>
      <w:r>
        <w:rPr>
          <w:rFonts w:ascii="微软雅黑" w:eastAsia="微软雅黑" w:hAnsi="微软雅黑" w:cs="微软雅黑" w:hint="eastAsia"/>
          <w:lang w:eastAsia="zh-CN"/>
        </w:rPr>
        <w:t>是整数</w:t>
      </w:r>
      <w:r w:rsidR="00230A3B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 xml:space="preserve">x = "hello";    // </w:t>
      </w:r>
      <w:r>
        <w:rPr>
          <w:rFonts w:ascii="微软雅黑" w:eastAsia="微软雅黑" w:hAnsi="微软雅黑" w:cs="微软雅黑" w:hint="eastAsia"/>
          <w:lang w:eastAsia="zh-CN"/>
        </w:rPr>
        <w:t>报错！不能把字符串赋给整数变量</w:t>
      </w:r>
    </w:p>
    <w:p w:rsidR="006F6D2B" w:rsidRDefault="002F634D">
      <w:pPr>
        <w:pStyle w:val="31"/>
        <w:rPr>
          <w:lang w:eastAsia="zh-CN"/>
        </w:rPr>
      </w:pPr>
      <w:bookmarkStart w:id="76" w:name="_Toc229753830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条件：让程序有判断力</w:t>
      </w:r>
      <w:bookmarkEnd w:id="76"/>
    </w:p>
    <w:p w:rsidR="006F6D2B" w:rsidRDefault="00DE4AFA">
      <w:pPr>
        <w:rPr>
          <w:lang w:eastAsia="zh-CN"/>
        </w:rPr>
      </w:pPr>
      <w:r>
        <w:rPr>
          <w:lang w:eastAsia="zh-CN"/>
        </w:rPr>
        <w:t>条件语句让程序能做判断，根据不同情况执行不同代码。</w:t>
      </w:r>
    </w:p>
    <w:p w:rsidR="006F6D2B" w:rsidRDefault="00DE4AFA">
      <w:pPr>
        <w:rPr>
          <w:rFonts w:ascii="宋体" w:hAnsi="宋体"/>
          <w:b/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035FC5" w:rsidRDefault="00035FC5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【</w:t>
      </w:r>
      <w:r>
        <w:rPr>
          <w:rFonts w:ascii="宋体" w:hAnsi="宋体" w:hint="eastAsia"/>
          <w:b/>
          <w:lang w:eastAsia="zh-CN"/>
        </w:rPr>
        <w:t>判断是否成年</w:t>
      </w:r>
      <w:r>
        <w:rPr>
          <w:rFonts w:ascii="宋体" w:hAnsi="宋体"/>
          <w:b/>
          <w:lang w:eastAsia="zh-CN"/>
        </w:rPr>
        <w:t>】</w:t>
      </w:r>
    </w:p>
    <w:p w:rsidR="006F6D2B" w:rsidRDefault="00DE4AFA" w:rsidP="00453505">
      <w:pPr>
        <w:pStyle w:val="aff2"/>
      </w:pPr>
      <w:r>
        <w:t>age = 18</w:t>
      </w:r>
      <w:r w:rsidR="00230A3B">
        <w:br/>
      </w:r>
      <w:r>
        <w:t>if age &gt;= 18: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成年人</w:t>
      </w:r>
      <w:r>
        <w:t>")</w:t>
      </w:r>
      <w:r w:rsidR="00230A3B">
        <w:br/>
      </w:r>
      <w:r>
        <w:t>else: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未成年</w:t>
      </w:r>
      <w:r>
        <w:t>")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程序会判断</w:t>
      </w:r>
      <w:r>
        <w:rPr>
          <w:lang w:eastAsia="zh-CN"/>
        </w:rPr>
        <w:t>age &gt;= 18</w:t>
      </w:r>
      <w:r>
        <w:rPr>
          <w:lang w:eastAsia="zh-CN"/>
        </w:rPr>
        <w:t>这个条件：</w:t>
      </w:r>
    </w:p>
    <w:p w:rsidR="00241441" w:rsidRDefault="00DE4AFA" w:rsidP="007E233D">
      <w:pPr>
        <w:pStyle w:val="a0"/>
        <w:tabs>
          <w:tab w:val="clear" w:pos="360"/>
          <w:tab w:val="num" w:pos="580"/>
        </w:tabs>
        <w:ind w:leftChars="100" w:left="600"/>
      </w:pPr>
      <w:r>
        <w:t>如果是</w:t>
      </w:r>
      <w:r>
        <w:t>True</w:t>
      </w:r>
      <w:r>
        <w:t>，执行</w:t>
      </w:r>
      <w:r>
        <w:t>`print("</w:t>
      </w:r>
      <w:r>
        <w:t>成年人</w:t>
      </w:r>
      <w:r>
        <w:t>")`</w:t>
      </w:r>
    </w:p>
    <w:p w:rsidR="006F6D2B" w:rsidRDefault="00DE4AFA" w:rsidP="007E233D">
      <w:pPr>
        <w:pStyle w:val="a0"/>
        <w:tabs>
          <w:tab w:val="clear" w:pos="360"/>
          <w:tab w:val="num" w:pos="580"/>
        </w:tabs>
        <w:ind w:leftChars="100" w:left="600"/>
      </w:pPr>
      <w:r>
        <w:t>如果是</w:t>
      </w:r>
      <w:r>
        <w:t>False</w:t>
      </w:r>
      <w:r>
        <w:t>，执行</w:t>
      </w:r>
      <w:r>
        <w:t>`print("</w:t>
      </w:r>
      <w:r>
        <w:t>未成年</w:t>
      </w:r>
      <w:r>
        <w:t>")`</w:t>
      </w:r>
    </w:p>
    <w:p w:rsidR="006F6D2B" w:rsidRDefault="00DE4AFA">
      <w:pPr>
        <w:rPr>
          <w:rFonts w:ascii="宋体" w:hAnsi="宋体"/>
          <w:b/>
        </w:rPr>
      </w:pPr>
      <w:r>
        <w:rPr>
          <w:rFonts w:ascii="宋体" w:hAnsi="宋体"/>
          <w:b/>
        </w:rPr>
        <w:t>更复杂的条件：</w:t>
      </w:r>
    </w:p>
    <w:p w:rsidR="00035FC5" w:rsidRDefault="00035FC5">
      <w:r>
        <w:rPr>
          <w:rFonts w:ascii="宋体" w:hAnsi="宋体"/>
          <w:b/>
        </w:rPr>
        <w:t>【</w:t>
      </w:r>
      <w:r>
        <w:rPr>
          <w:rFonts w:ascii="宋体" w:hAnsi="宋体" w:hint="eastAsia"/>
          <w:b/>
          <w:lang w:eastAsia="zh-CN"/>
        </w:rPr>
        <w:t>判断是否及格</w:t>
      </w:r>
      <w:r>
        <w:rPr>
          <w:rFonts w:ascii="宋体" w:hAnsi="宋体"/>
          <w:b/>
        </w:rPr>
        <w:t>】</w:t>
      </w:r>
    </w:p>
    <w:p w:rsidR="006F6D2B" w:rsidRDefault="00DE4AFA" w:rsidP="00453505">
      <w:pPr>
        <w:pStyle w:val="aff2"/>
      </w:pPr>
      <w:r>
        <w:t>score = 85</w:t>
      </w:r>
      <w:r w:rsidR="00230A3B">
        <w:br/>
      </w:r>
      <w:r>
        <w:t>if score &gt;= 90:</w:t>
      </w:r>
      <w:r w:rsidR="007E233D">
        <w:t xml:space="preserve">     #</w:t>
      </w:r>
      <w:r w:rsidR="007E233D">
        <w:rPr>
          <w:rFonts w:ascii="微软雅黑" w:eastAsia="微软雅黑" w:hAnsi="微软雅黑" w:cs="微软雅黑" w:hint="eastAsia"/>
        </w:rPr>
        <w:t>如果</w:t>
      </w:r>
      <w:r w:rsidR="007E233D">
        <w:rPr>
          <w:lang w:eastAsia="zh-CN"/>
        </w:rPr>
        <w:t>…</w:t>
      </w:r>
      <w:r w:rsidR="00230A3B">
        <w:rPr>
          <w:lang w:eastAsia="zh-CN"/>
        </w:rPr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优秀</w:t>
      </w:r>
      <w:r>
        <w:t>")</w:t>
      </w:r>
      <w:r w:rsidR="00230A3B">
        <w:br/>
      </w:r>
      <w:r>
        <w:t>elif score &gt;= 80:</w:t>
      </w:r>
      <w:r w:rsidR="007E233D">
        <w:t xml:space="preserve">     #</w:t>
      </w:r>
      <w:r w:rsidR="007E233D">
        <w:rPr>
          <w:rFonts w:ascii="微软雅黑" w:eastAsia="微软雅黑" w:hAnsi="微软雅黑" w:cs="微软雅黑" w:hint="eastAsia"/>
        </w:rPr>
        <w:t>否则，如果</w:t>
      </w:r>
      <w:r w:rsidR="007E233D">
        <w:rPr>
          <w:lang w:eastAsia="zh-CN"/>
        </w:rPr>
        <w:t>…</w:t>
      </w:r>
      <w:r w:rsidR="00230A3B">
        <w:rPr>
          <w:lang w:eastAsia="zh-CN"/>
        </w:rPr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良好</w:t>
      </w:r>
      <w:r>
        <w:t>")</w:t>
      </w:r>
      <w:r w:rsidR="00230A3B">
        <w:br/>
      </w:r>
      <w:r>
        <w:t>elif score &gt;= 60: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及格</w:t>
      </w:r>
      <w:r>
        <w:t>")</w:t>
      </w:r>
      <w:r w:rsidR="00230A3B">
        <w:br/>
      </w:r>
      <w:r>
        <w:t>else:</w:t>
      </w:r>
      <w:r w:rsidR="007E233D">
        <w:t xml:space="preserve">     #</w:t>
      </w:r>
      <w:r w:rsidR="007E233D">
        <w:rPr>
          <w:rFonts w:ascii="微软雅黑" w:eastAsia="微软雅黑" w:hAnsi="微软雅黑" w:cs="微软雅黑" w:hint="eastAsia"/>
        </w:rPr>
        <w:t>否则</w:t>
      </w:r>
      <w:r w:rsidR="007E233D">
        <w:rPr>
          <w:lang w:eastAsia="zh-CN"/>
        </w:rPr>
        <w:t>…</w:t>
      </w:r>
      <w:r w:rsidR="00230A3B">
        <w:rPr>
          <w:lang w:eastAsia="zh-CN"/>
        </w:rPr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不及格</w:t>
      </w:r>
      <w:r>
        <w:t>")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条件语句是程序</w:t>
      </w:r>
      <w:r>
        <w:rPr>
          <w:lang w:eastAsia="zh-CN"/>
        </w:rPr>
        <w:t>"</w:t>
      </w:r>
      <w:r>
        <w:rPr>
          <w:lang w:eastAsia="zh-CN"/>
        </w:rPr>
        <w:t>智能</w:t>
      </w:r>
      <w:r>
        <w:rPr>
          <w:lang w:eastAsia="zh-CN"/>
        </w:rPr>
        <w:t>"</w:t>
      </w:r>
      <w:r>
        <w:rPr>
          <w:lang w:eastAsia="zh-CN"/>
        </w:rPr>
        <w:t>的基础，没有它，程序只能傻傻地顺序执行。</w:t>
      </w:r>
    </w:p>
    <w:p w:rsidR="00E36B74" w:rsidRPr="00E36B74" w:rsidRDefault="0054379C">
      <w:pPr>
        <w:rPr>
          <w:b/>
          <w:lang w:eastAsia="zh-CN"/>
        </w:rPr>
      </w:pPr>
      <w:r w:rsidRPr="00E36B74">
        <w:rPr>
          <w:b/>
          <w:lang w:eastAsia="zh-CN"/>
        </w:rPr>
        <w:t>组合的条件</w:t>
      </w:r>
      <w:r w:rsidR="00E36B74" w:rsidRPr="00E36B74">
        <w:rPr>
          <w:b/>
          <w:lang w:eastAsia="zh-CN"/>
        </w:rPr>
        <w:t>：</w:t>
      </w:r>
    </w:p>
    <w:p w:rsidR="00E36B74" w:rsidRDefault="00E36B74">
      <w:pPr>
        <w:rPr>
          <w:lang w:eastAsia="zh-CN"/>
        </w:rPr>
      </w:pPr>
      <w:r>
        <w:rPr>
          <w:rFonts w:hint="eastAsia"/>
          <w:lang w:eastAsia="zh-CN"/>
        </w:rPr>
        <w:t>组合的条件能让判断更精细，常用</w:t>
      </w:r>
      <w:r>
        <w:rPr>
          <w:rFonts w:hint="eastAsia"/>
          <w:lang w:eastAsia="zh-CN"/>
        </w:rPr>
        <w:t>and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or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not</w:t>
      </w:r>
      <w:r>
        <w:rPr>
          <w:rFonts w:hint="eastAsia"/>
          <w:lang w:eastAsia="zh-CN"/>
        </w:rPr>
        <w:t>连接多个判断。</w:t>
      </w:r>
    </w:p>
    <w:p w:rsidR="00E36B74" w:rsidRDefault="00E36B74">
      <w:pPr>
        <w:rPr>
          <w:lang w:eastAsia="zh-CN"/>
        </w:rPr>
      </w:pPr>
      <w:r>
        <w:rPr>
          <w:rFonts w:hint="eastAsia"/>
          <w:lang w:eastAsia="zh-CN"/>
        </w:rPr>
        <w:t>比如判断一个人是否可以考驾照：</w:t>
      </w:r>
    </w:p>
    <w:p w:rsidR="00035FC5" w:rsidRDefault="00035FC5">
      <w:pPr>
        <w:rPr>
          <w:lang w:eastAsia="zh-CN"/>
        </w:rPr>
      </w:pPr>
      <w:r>
        <w:rPr>
          <w:lang w:eastAsia="zh-CN"/>
        </w:rPr>
        <w:t>【</w:t>
      </w:r>
      <w:r>
        <w:rPr>
          <w:rFonts w:hint="eastAsia"/>
          <w:lang w:eastAsia="zh-CN"/>
        </w:rPr>
        <w:t>判断是否可以考驾照</w:t>
      </w:r>
      <w:r>
        <w:rPr>
          <w:lang w:eastAsia="zh-CN"/>
        </w:rPr>
        <w:t>】</w:t>
      </w:r>
    </w:p>
    <w:p w:rsidR="001830CC" w:rsidRPr="001830CC" w:rsidRDefault="00E36B74" w:rsidP="00453505">
      <w:pPr>
        <w:pStyle w:val="aff2"/>
        <w:rPr>
          <w:lang w:eastAsia="zh-CN"/>
        </w:rPr>
      </w:pPr>
      <w:r w:rsidRPr="00A0698C">
        <w:rPr>
          <w:rFonts w:hint="eastAsia"/>
        </w:rPr>
        <w:t>if age &gt;= 18 and has_id_card and not is_blind:</w:t>
      </w:r>
      <w:r w:rsidR="00230A3B">
        <w:br/>
      </w:r>
      <w:r w:rsidRPr="00A0698C">
        <w:rPr>
          <w:rFonts w:hint="eastAsia"/>
          <w:lang w:eastAsia="zh-CN"/>
        </w:rPr>
        <w:t>print("</w:t>
      </w:r>
      <w:r w:rsidRPr="00A0698C">
        <w:rPr>
          <w:rFonts w:ascii="微软雅黑" w:eastAsia="微软雅黑" w:hAnsi="微软雅黑" w:cs="微软雅黑" w:hint="eastAsia"/>
          <w:lang w:eastAsia="zh-CN"/>
        </w:rPr>
        <w:t>可以报名考试</w:t>
      </w:r>
      <w:r w:rsidRPr="00A0698C">
        <w:rPr>
          <w:rFonts w:hint="eastAsia"/>
          <w:lang w:eastAsia="zh-CN"/>
        </w:rPr>
        <w:t>")</w:t>
      </w:r>
    </w:p>
    <w:p w:rsidR="00E36B74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lastRenderedPageBreak/>
        <w:t>这里必须同时满足年龄够、有身份证且非盲人，才会进入分支。</w:t>
      </w:r>
    </w:p>
    <w:p w:rsidR="00E36B74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t>若用</w:t>
      </w:r>
      <w:r>
        <w:rPr>
          <w:rFonts w:hint="eastAsia"/>
          <w:lang w:eastAsia="zh-CN"/>
        </w:rPr>
        <w:t>or</w:t>
      </w:r>
      <w:r>
        <w:rPr>
          <w:rFonts w:hint="eastAsia"/>
          <w:lang w:eastAsia="zh-CN"/>
        </w:rPr>
        <w:t>，则满足任一条件即可；</w:t>
      </w:r>
    </w:p>
    <w:p w:rsidR="00E36B74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t>not</w:t>
      </w:r>
      <w:r>
        <w:rPr>
          <w:rFonts w:hint="eastAsia"/>
          <w:lang w:eastAsia="zh-CN"/>
        </w:rPr>
        <w:t>用于取反，让原本为真的条件变假。</w:t>
      </w:r>
    </w:p>
    <w:p w:rsidR="00E36B74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t>这样程序就能根据多维度信息灵活决策，像现实中的规则一样层层筛选。</w:t>
      </w:r>
    </w:p>
    <w:p w:rsidR="0054379C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t>掌握条件的组合写法，是写出“聪明”代码的第一步。</w:t>
      </w:r>
    </w:p>
    <w:p w:rsidR="001F14A0" w:rsidRDefault="001F14A0" w:rsidP="00E36B74">
      <w:pPr>
        <w:rPr>
          <w:lang w:eastAsia="zh-CN"/>
        </w:rPr>
      </w:pPr>
    </w:p>
    <w:p w:rsidR="006F6D2B" w:rsidRDefault="002F634D" w:rsidP="0066031D">
      <w:pPr>
        <w:pStyle w:val="31"/>
        <w:rPr>
          <w:lang w:eastAsia="zh-CN"/>
        </w:rPr>
      </w:pPr>
      <w:bookmarkStart w:id="77" w:name="_Toc229753831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循环：让程序能重复干活</w:t>
      </w:r>
      <w:bookmarkEnd w:id="77"/>
    </w:p>
    <w:p w:rsidR="006F6D2B" w:rsidRDefault="00DE4AFA">
      <w:pPr>
        <w:rPr>
          <w:lang w:eastAsia="zh-CN"/>
        </w:rPr>
      </w:pPr>
      <w:r>
        <w:rPr>
          <w:lang w:eastAsia="zh-CN"/>
        </w:rPr>
        <w:t>循环语句让程序能重复执行一段代码。</w:t>
      </w:r>
    </w:p>
    <w:p w:rsidR="001F64F1" w:rsidRDefault="001F64F1">
      <w:pPr>
        <w:rPr>
          <w:lang w:eastAsia="zh-CN"/>
        </w:rPr>
      </w:pPr>
      <w:r w:rsidRPr="001F64F1">
        <w:rPr>
          <w:rFonts w:hint="eastAsia"/>
          <w:lang w:eastAsia="zh-CN"/>
        </w:rPr>
        <w:t>常见的循环包括</w:t>
      </w:r>
      <w:r w:rsidRPr="001F64F1">
        <w:rPr>
          <w:rFonts w:hint="eastAsia"/>
          <w:lang w:eastAsia="zh-CN"/>
        </w:rPr>
        <w:t>for</w:t>
      </w:r>
      <w:r w:rsidRPr="001F64F1">
        <w:rPr>
          <w:rFonts w:hint="eastAsia"/>
          <w:lang w:eastAsia="zh-CN"/>
        </w:rPr>
        <w:t>循环和</w:t>
      </w:r>
      <w:r w:rsidRPr="001F64F1">
        <w:rPr>
          <w:rFonts w:hint="eastAsia"/>
          <w:lang w:eastAsia="zh-CN"/>
        </w:rPr>
        <w:t>while</w:t>
      </w:r>
      <w:r w:rsidRPr="001F64F1">
        <w:rPr>
          <w:rFonts w:hint="eastAsia"/>
          <w:lang w:eastAsia="zh-CN"/>
        </w:rPr>
        <w:t>循环</w:t>
      </w:r>
      <w:r>
        <w:rPr>
          <w:rFonts w:hint="eastAsia"/>
          <w:lang w:eastAsia="zh-CN"/>
        </w:rPr>
        <w:t>等</w:t>
      </w:r>
      <w:r w:rsidRPr="001F64F1">
        <w:rPr>
          <w:rFonts w:hint="eastAsia"/>
          <w:lang w:eastAsia="zh-CN"/>
        </w:rPr>
        <w:t>方式。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for循环：已知要循环几次</w:t>
      </w:r>
    </w:p>
    <w:p w:rsidR="00241441" w:rsidRPr="001830CC" w:rsidRDefault="00035FC5" w:rsidP="001830CC">
      <w:pPr>
        <w:rPr>
          <w:b/>
        </w:rPr>
      </w:pPr>
      <w:r>
        <w:rPr>
          <w:b/>
        </w:rPr>
        <w:t>【</w:t>
      </w:r>
      <w:r w:rsidR="00DE4AFA" w:rsidRPr="001830CC">
        <w:rPr>
          <w:b/>
        </w:rPr>
        <w:t>打印</w:t>
      </w:r>
      <w:r w:rsidR="00DE4AFA" w:rsidRPr="001830CC">
        <w:rPr>
          <w:b/>
        </w:rPr>
        <w:t>1</w:t>
      </w:r>
      <w:r w:rsidR="00DE4AFA" w:rsidRPr="001830CC">
        <w:rPr>
          <w:b/>
        </w:rPr>
        <w:t>到</w:t>
      </w:r>
      <w:r w:rsidR="00DE4AFA" w:rsidRPr="001830CC">
        <w:rPr>
          <w:b/>
        </w:rPr>
        <w:t>5</w:t>
      </w:r>
      <w:r>
        <w:rPr>
          <w:b/>
        </w:rPr>
        <w:t>】</w:t>
      </w:r>
    </w:p>
    <w:p w:rsidR="006F6D2B" w:rsidRPr="001830CC" w:rsidRDefault="00DE4AFA" w:rsidP="00453505">
      <w:pPr>
        <w:pStyle w:val="aff2"/>
      </w:pPr>
      <w:r w:rsidRPr="001830CC">
        <w:t>for i in range(1, 6):</w:t>
      </w:r>
      <w:r w:rsidR="00230A3B">
        <w:br/>
      </w:r>
      <w:r w:rsidRPr="001830CC">
        <w:t xml:space="preserve">    print(i)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输出：</w:t>
      </w:r>
    </w:p>
    <w:p w:rsidR="00241441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1</w:t>
      </w:r>
    </w:p>
    <w:p w:rsidR="00241441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2</w:t>
      </w:r>
    </w:p>
    <w:p w:rsidR="00241441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3</w:t>
      </w:r>
    </w:p>
    <w:p w:rsidR="00241441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4</w:t>
      </w:r>
    </w:p>
    <w:p w:rsidR="006F6D2B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5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while循环：不知道要循环几次，满足条件就继续</w:t>
      </w:r>
    </w:p>
    <w:p w:rsidR="00241441" w:rsidRPr="00035FC5" w:rsidRDefault="00035FC5" w:rsidP="001F64F1">
      <w:pPr>
        <w:rPr>
          <w:b/>
        </w:rPr>
      </w:pPr>
      <w:r>
        <w:rPr>
          <w:b/>
        </w:rPr>
        <w:t>【</w:t>
      </w:r>
      <w:r w:rsidR="00DE4AFA" w:rsidRPr="00035FC5">
        <w:rPr>
          <w:b/>
        </w:rPr>
        <w:t>猜数字游戏</w:t>
      </w:r>
      <w:r>
        <w:rPr>
          <w:b/>
        </w:rPr>
        <w:t>】</w:t>
      </w:r>
    </w:p>
    <w:p w:rsidR="006F6D2B" w:rsidRDefault="00DE4AFA" w:rsidP="00453505">
      <w:pPr>
        <w:pStyle w:val="aff2"/>
      </w:pPr>
      <w:r>
        <w:t>import random</w:t>
      </w:r>
      <w:r w:rsidR="00230A3B">
        <w:br/>
      </w:r>
      <w:r>
        <w:t>target = random.randint(1, 100)</w:t>
      </w:r>
      <w:r w:rsidR="00230A3B">
        <w:br/>
      </w:r>
      <w:r>
        <w:t>guess = 0</w:t>
      </w:r>
      <w:r w:rsidR="00230A3B">
        <w:br/>
      </w:r>
      <w:r>
        <w:t>while guess != target:</w:t>
      </w:r>
      <w:r w:rsidR="00230A3B">
        <w:br/>
      </w:r>
      <w:r>
        <w:t xml:space="preserve">    guess = int(input("</w:t>
      </w:r>
      <w:r>
        <w:rPr>
          <w:rFonts w:ascii="微软雅黑" w:eastAsia="微软雅黑" w:hAnsi="微软雅黑" w:cs="微软雅黑" w:hint="eastAsia"/>
        </w:rPr>
        <w:t>猜一个数字（</w:t>
      </w:r>
      <w:r>
        <w:t>1-100</w:t>
      </w:r>
      <w:r>
        <w:rPr>
          <w:rFonts w:ascii="微软雅黑" w:eastAsia="微软雅黑" w:hAnsi="微软雅黑" w:cs="微软雅黑" w:hint="eastAsia"/>
        </w:rPr>
        <w:t>）：</w:t>
      </w:r>
      <w:r>
        <w:t>"))</w:t>
      </w:r>
      <w:r w:rsidR="00230A3B">
        <w:br/>
      </w:r>
      <w:r>
        <w:lastRenderedPageBreak/>
        <w:t xml:space="preserve">    if guess &lt; target:</w:t>
      </w:r>
      <w:r w:rsidR="00230A3B">
        <w:br/>
      </w:r>
      <w:r>
        <w:t xml:space="preserve">        print("</w:t>
      </w:r>
      <w:r>
        <w:rPr>
          <w:rFonts w:ascii="微软雅黑" w:eastAsia="微软雅黑" w:hAnsi="微软雅黑" w:cs="微软雅黑" w:hint="eastAsia"/>
        </w:rPr>
        <w:t>太小了</w:t>
      </w:r>
      <w:r>
        <w:t>")</w:t>
      </w:r>
      <w:r w:rsidR="00230A3B">
        <w:br/>
      </w:r>
      <w:r>
        <w:t xml:space="preserve">    elif guess &gt; target:</w:t>
      </w:r>
      <w:r w:rsidR="00230A3B">
        <w:br/>
      </w:r>
      <w:r>
        <w:t xml:space="preserve">        print("</w:t>
      </w:r>
      <w:r>
        <w:rPr>
          <w:rFonts w:ascii="微软雅黑" w:eastAsia="微软雅黑" w:hAnsi="微软雅黑" w:cs="微软雅黑" w:hint="eastAsia"/>
        </w:rPr>
        <w:t>太大了</w:t>
      </w:r>
      <w:r>
        <w:t>")</w:t>
      </w:r>
      <w:r w:rsidR="00230A3B">
        <w:br/>
      </w:r>
      <w:r>
        <w:t>print("</w:t>
      </w:r>
      <w:r>
        <w:rPr>
          <w:rFonts w:ascii="微软雅黑" w:eastAsia="微软雅黑" w:hAnsi="微软雅黑" w:cs="微软雅黑" w:hint="eastAsia"/>
        </w:rPr>
        <w:t>恭喜你猜对了！</w:t>
      </w:r>
      <w:r>
        <w:t>")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循环是程序批量处理数据的基础。没有循环，你要打印</w:t>
      </w:r>
      <w:r>
        <w:rPr>
          <w:lang w:eastAsia="zh-CN"/>
        </w:rPr>
        <w:t>1000</w:t>
      </w:r>
      <w:r>
        <w:rPr>
          <w:lang w:eastAsia="zh-CN"/>
        </w:rPr>
        <w:t>个数字就得写</w:t>
      </w:r>
      <w:r>
        <w:rPr>
          <w:lang w:eastAsia="zh-CN"/>
        </w:rPr>
        <w:t>1000</w:t>
      </w:r>
      <w:r>
        <w:rPr>
          <w:lang w:eastAsia="zh-CN"/>
        </w:rPr>
        <w:t>行代码。</w:t>
      </w:r>
    </w:p>
    <w:p w:rsidR="006F6D2B" w:rsidRDefault="00DE4AFA">
      <w:r>
        <w:rPr>
          <w:rFonts w:ascii="宋体" w:hAnsi="宋体"/>
          <w:b/>
        </w:rPr>
        <w:t>循环控制：</w:t>
      </w:r>
    </w:p>
    <w:p w:rsidR="00241441" w:rsidRDefault="00DE4AFA" w:rsidP="00230A3B">
      <w:pPr>
        <w:pStyle w:val="a0"/>
        <w:tabs>
          <w:tab w:val="clear" w:pos="360"/>
          <w:tab w:val="num" w:pos="600"/>
        </w:tabs>
        <w:ind w:leftChars="100" w:left="600"/>
      </w:pPr>
      <w:r>
        <w:t>`break`</w:t>
      </w:r>
      <w:r>
        <w:t>：跳出循环</w:t>
      </w:r>
    </w:p>
    <w:p w:rsidR="006F6D2B" w:rsidRDefault="00DE4AFA" w:rsidP="00230A3B">
      <w:pPr>
        <w:pStyle w:val="a0"/>
        <w:tabs>
          <w:tab w:val="clear" w:pos="360"/>
          <w:tab w:val="num" w:pos="600"/>
        </w:tabs>
        <w:ind w:leftChars="100" w:left="600"/>
      </w:pPr>
      <w:r>
        <w:t>`continue`</w:t>
      </w:r>
      <w:r>
        <w:t>：跳过本次，继续下次</w:t>
      </w:r>
    </w:p>
    <w:p w:rsidR="00241441" w:rsidRPr="00035FC5" w:rsidRDefault="00035FC5" w:rsidP="00035FC5">
      <w:pPr>
        <w:rPr>
          <w:b/>
          <w:lang w:eastAsia="zh-CN"/>
        </w:rPr>
      </w:pPr>
      <w:r>
        <w:rPr>
          <w:b/>
          <w:lang w:eastAsia="zh-CN"/>
        </w:rPr>
        <w:t>【</w:t>
      </w:r>
      <w:r w:rsidR="00DE4AFA" w:rsidRPr="00035FC5">
        <w:rPr>
          <w:b/>
          <w:lang w:eastAsia="zh-CN"/>
        </w:rPr>
        <w:t>找到第一个能被</w:t>
      </w:r>
      <w:r w:rsidR="00DE4AFA" w:rsidRPr="00035FC5">
        <w:rPr>
          <w:b/>
          <w:lang w:eastAsia="zh-CN"/>
        </w:rPr>
        <w:t>7</w:t>
      </w:r>
      <w:r w:rsidR="00DE4AFA" w:rsidRPr="00035FC5">
        <w:rPr>
          <w:b/>
          <w:lang w:eastAsia="zh-CN"/>
        </w:rPr>
        <w:t>整除的数就停止</w:t>
      </w:r>
      <w:r>
        <w:rPr>
          <w:b/>
          <w:lang w:eastAsia="zh-CN"/>
        </w:rPr>
        <w:t>】</w:t>
      </w:r>
    </w:p>
    <w:p w:rsidR="006F6D2B" w:rsidRDefault="00DE4AFA" w:rsidP="00453505">
      <w:pPr>
        <w:pStyle w:val="aff2"/>
      </w:pPr>
      <w:r>
        <w:t>for i in range(1, 100):</w:t>
      </w:r>
      <w:r w:rsidR="00230A3B">
        <w:br/>
      </w:r>
      <w:r>
        <w:t xml:space="preserve">    if i % 7 == 0:</w:t>
      </w:r>
      <w:r w:rsidR="00230A3B">
        <w:br/>
      </w:r>
      <w:r>
        <w:t xml:space="preserve">        print(i)</w:t>
      </w:r>
      <w:r w:rsidR="00230A3B">
        <w:br/>
      </w:r>
      <w:r>
        <w:t xml:space="preserve">        break</w:t>
      </w:r>
    </w:p>
    <w:p w:rsidR="00241441" w:rsidRPr="00035FC5" w:rsidRDefault="00035FC5" w:rsidP="00035FC5">
      <w:pPr>
        <w:rPr>
          <w:b/>
        </w:rPr>
      </w:pPr>
      <w:r w:rsidRPr="00035FC5">
        <w:rPr>
          <w:b/>
        </w:rPr>
        <w:t>【</w:t>
      </w:r>
      <w:r w:rsidR="00DE4AFA" w:rsidRPr="00035FC5">
        <w:rPr>
          <w:b/>
        </w:rPr>
        <w:t>打印</w:t>
      </w:r>
      <w:r w:rsidR="00DE4AFA" w:rsidRPr="00035FC5">
        <w:rPr>
          <w:b/>
        </w:rPr>
        <w:t>1-10</w:t>
      </w:r>
      <w:r w:rsidR="00DE4AFA" w:rsidRPr="00035FC5">
        <w:rPr>
          <w:b/>
        </w:rPr>
        <w:t>的奇数</w:t>
      </w:r>
      <w:r w:rsidRPr="00035FC5">
        <w:rPr>
          <w:b/>
        </w:rPr>
        <w:t>】</w:t>
      </w:r>
    </w:p>
    <w:p w:rsidR="007E233D" w:rsidRDefault="00DE4AFA" w:rsidP="00453505">
      <w:pPr>
        <w:pStyle w:val="aff2"/>
      </w:pPr>
      <w:r>
        <w:t>for i in range(1, 11):</w:t>
      </w:r>
      <w:r w:rsidR="00230A3B">
        <w:br/>
      </w:r>
      <w:r>
        <w:t xml:space="preserve">    if i % 2 == 0:</w:t>
      </w:r>
      <w:r w:rsidR="00230A3B">
        <w:br/>
      </w:r>
      <w:r>
        <w:t xml:space="preserve">        continue  # </w:t>
      </w:r>
      <w:r>
        <w:rPr>
          <w:rFonts w:ascii="微软雅黑" w:eastAsia="微软雅黑" w:hAnsi="微软雅黑" w:cs="微软雅黑" w:hint="eastAsia"/>
        </w:rPr>
        <w:t>跳过偶数</w:t>
      </w:r>
      <w:r w:rsidR="00230A3B">
        <w:rPr>
          <w:rFonts w:ascii="微软雅黑" w:eastAsia="微软雅黑" w:hAnsi="微软雅黑" w:cs="微软雅黑"/>
        </w:rPr>
        <w:br/>
      </w:r>
      <w:r>
        <w:t>print(i)</w:t>
      </w:r>
    </w:p>
    <w:p w:rsidR="007E233D" w:rsidRDefault="002F634D" w:rsidP="007E233D">
      <w:pPr>
        <w:pStyle w:val="31"/>
        <w:rPr>
          <w:lang w:eastAsia="zh-CN"/>
        </w:rPr>
      </w:pPr>
      <w:bookmarkStart w:id="78" w:name="_Toc229753832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7E233D">
        <w:rPr>
          <w:lang w:eastAsia="zh-CN"/>
        </w:rPr>
        <w:t>函数：打包一段功能</w:t>
      </w:r>
      <w:bookmarkEnd w:id="78"/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函数就是把一段代码打包起来，给它起个名字，以后想用这段代码，直接叫名字就行。</w:t>
      </w:r>
    </w:p>
    <w:p w:rsidR="007E233D" w:rsidRDefault="007E233D" w:rsidP="007E233D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7E233D" w:rsidRPr="00D81E80" w:rsidRDefault="001F14A0" w:rsidP="007E233D">
      <w:pPr>
        <w:rPr>
          <w:b/>
          <w:lang w:eastAsia="zh-CN"/>
        </w:rPr>
      </w:pPr>
      <w:r>
        <w:rPr>
          <w:b/>
          <w:lang w:eastAsia="zh-CN"/>
        </w:rPr>
        <w:t>【</w:t>
      </w:r>
      <w:r w:rsidR="007E233D" w:rsidRPr="00D81E80">
        <w:rPr>
          <w:b/>
          <w:lang w:eastAsia="zh-CN"/>
        </w:rPr>
        <w:t>定义一个函数，计算两个数的和</w:t>
      </w:r>
      <w:r>
        <w:rPr>
          <w:b/>
          <w:lang w:eastAsia="zh-CN"/>
        </w:rPr>
        <w:t>】</w:t>
      </w:r>
    </w:p>
    <w:p w:rsidR="007E233D" w:rsidRDefault="007E233D" w:rsidP="00453505">
      <w:pPr>
        <w:pStyle w:val="aff2"/>
      </w:pPr>
      <w:r>
        <w:t>def add(a, b):</w:t>
      </w:r>
      <w:r w:rsidR="00230A3B">
        <w:br/>
      </w:r>
      <w:r>
        <w:t xml:space="preserve">    return a + b</w:t>
      </w:r>
    </w:p>
    <w:p w:rsidR="007E233D" w:rsidRPr="00D81E80" w:rsidRDefault="001F14A0" w:rsidP="007E233D">
      <w:pPr>
        <w:rPr>
          <w:b/>
        </w:rPr>
      </w:pPr>
      <w:r>
        <w:rPr>
          <w:b/>
        </w:rPr>
        <w:t>【</w:t>
      </w:r>
      <w:r w:rsidR="007E233D" w:rsidRPr="00D81E80">
        <w:rPr>
          <w:b/>
        </w:rPr>
        <w:t>使用这个函数</w:t>
      </w:r>
      <w:r>
        <w:rPr>
          <w:b/>
        </w:rPr>
        <w:t>】</w:t>
      </w:r>
    </w:p>
    <w:p w:rsidR="007E233D" w:rsidRDefault="007E233D" w:rsidP="00453505">
      <w:pPr>
        <w:pStyle w:val="aff2"/>
      </w:pPr>
      <w:r>
        <w:lastRenderedPageBreak/>
        <w:t>result = add(3, 5)</w:t>
      </w:r>
      <w:r w:rsidR="00230A3B">
        <w:br/>
      </w:r>
      <w:r>
        <w:t>print(result)  # 8</w:t>
      </w:r>
    </w:p>
    <w:p w:rsidR="007E233D" w:rsidRDefault="007E233D" w:rsidP="007E233D">
      <w:r>
        <w:t>这里，</w:t>
      </w:r>
      <w:r>
        <w:t>add</w:t>
      </w:r>
      <w:r>
        <w:t>就是一个函数，接受两个参数</w:t>
      </w:r>
      <w:r>
        <w:t>a</w:t>
      </w:r>
      <w:r>
        <w:t>和</w:t>
      </w:r>
      <w:r>
        <w:t>b</w:t>
      </w:r>
      <w:r>
        <w:t>，返回它们的和。</w:t>
      </w:r>
    </w:p>
    <w:p w:rsidR="007E233D" w:rsidRDefault="007E233D" w:rsidP="007E233D">
      <w:r>
        <w:rPr>
          <w:rFonts w:ascii="宋体" w:hAnsi="宋体"/>
          <w:b/>
        </w:rPr>
        <w:t>函数的好处：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复用：写一遍，到处用。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你写了一个计算器，里面有加、减、乘、除四个函数。以后任何地方需要计算，直接调用这些函数就行，不用重复写。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清晰：把复杂功能拆成小函数，代码更好懂。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一个程序有</w:t>
      </w:r>
      <w:r>
        <w:rPr>
          <w:lang w:eastAsia="zh-CN"/>
        </w:rPr>
        <w:t>1000</w:t>
      </w:r>
      <w:r>
        <w:rPr>
          <w:lang w:eastAsia="zh-CN"/>
        </w:rPr>
        <w:t>行代码，如果全写在一起，看晕你。但如果你拆成</w:t>
      </w:r>
      <w:r>
        <w:rPr>
          <w:lang w:eastAsia="zh-CN"/>
        </w:rPr>
        <w:t>10</w:t>
      </w:r>
      <w:r>
        <w:rPr>
          <w:lang w:eastAsia="zh-CN"/>
        </w:rPr>
        <w:t>个函数，每个函数</w:t>
      </w:r>
      <w:r>
        <w:rPr>
          <w:lang w:eastAsia="zh-CN"/>
        </w:rPr>
        <w:t>100</w:t>
      </w:r>
      <w:r>
        <w:rPr>
          <w:lang w:eastAsia="zh-CN"/>
        </w:rPr>
        <w:t>行，就容易理解多了。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维护：改一个地方，所有调用的地方都生效。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你发现加法函数有个</w:t>
      </w:r>
      <w:r>
        <w:rPr>
          <w:lang w:eastAsia="zh-CN"/>
        </w:rPr>
        <w:t>bug</w:t>
      </w:r>
      <w:r>
        <w:rPr>
          <w:lang w:eastAsia="zh-CN"/>
        </w:rPr>
        <w:t>，修好之后，所有调用加法的地方都自动修好了。</w:t>
      </w:r>
    </w:p>
    <w:p w:rsidR="007E233D" w:rsidRDefault="007E233D" w:rsidP="007E233D">
      <w:pPr>
        <w:rPr>
          <w:rFonts w:ascii="宋体" w:hAnsi="宋体"/>
          <w:b/>
          <w:lang w:eastAsia="zh-CN"/>
        </w:rPr>
      </w:pPr>
      <w:r>
        <w:rPr>
          <w:rFonts w:ascii="宋体" w:hAnsi="宋体"/>
          <w:b/>
          <w:lang w:eastAsia="zh-CN"/>
        </w:rPr>
        <w:t>函数的组成部分：</w:t>
      </w:r>
    </w:p>
    <w:p w:rsidR="007E233D" w:rsidRDefault="007E233D" w:rsidP="007E233D">
      <w:pPr>
        <w:rPr>
          <w:rFonts w:ascii="宋体" w:hAnsi="宋体"/>
          <w:b/>
          <w:lang w:eastAsia="zh-CN"/>
        </w:rPr>
      </w:pPr>
      <w:r w:rsidRPr="007E233D">
        <w:rPr>
          <w:lang w:eastAsia="zh-CN"/>
        </w:rPr>
        <w:t>包括</w:t>
      </w:r>
      <w:r>
        <w:rPr>
          <w:rFonts w:hint="eastAsia"/>
          <w:lang w:eastAsia="zh-CN"/>
        </w:rPr>
        <w:t>函数声明关键字、函数名、形参列表、函数体、返回值。</w:t>
      </w:r>
    </w:p>
    <w:p w:rsidR="007E233D" w:rsidRPr="00536254" w:rsidRDefault="007E233D" w:rsidP="007E233D">
      <w:pPr>
        <w:rPr>
          <w:b/>
          <w:lang w:eastAsia="zh-CN"/>
        </w:rPr>
      </w:pPr>
      <w:r w:rsidRPr="00536254">
        <w:rPr>
          <w:b/>
          <w:lang w:eastAsia="zh-CN"/>
        </w:rPr>
        <w:t>以</w:t>
      </w:r>
      <w:r w:rsidRPr="00536254">
        <w:rPr>
          <w:rFonts w:hint="eastAsia"/>
          <w:b/>
          <w:lang w:eastAsia="zh-CN"/>
        </w:rPr>
        <w:t>P</w:t>
      </w:r>
      <w:r w:rsidRPr="00536254">
        <w:rPr>
          <w:b/>
          <w:lang w:eastAsia="zh-CN"/>
        </w:rPr>
        <w:t>ython</w:t>
      </w:r>
      <w:r w:rsidRPr="00536254">
        <w:rPr>
          <w:b/>
          <w:lang w:eastAsia="zh-CN"/>
        </w:rPr>
        <w:t>为例：</w:t>
      </w:r>
    </w:p>
    <w:p w:rsidR="007E233D" w:rsidRDefault="007E233D" w:rsidP="00453505">
      <w:pPr>
        <w:pStyle w:val="aff2"/>
        <w:rPr>
          <w:lang w:eastAsia="zh-CN"/>
        </w:rPr>
      </w:pPr>
      <w:r>
        <w:rPr>
          <w:lang w:eastAsia="zh-CN"/>
        </w:rPr>
        <w:t>def add(a, b):</w:t>
      </w:r>
      <w:r w:rsidR="00230A3B">
        <w:rPr>
          <w:lang w:eastAsia="zh-CN"/>
        </w:rPr>
        <w:br/>
      </w:r>
      <w:r>
        <w:rPr>
          <w:lang w:eastAsia="zh-CN"/>
        </w:rPr>
        <w:t xml:space="preserve">    res = a + b</w:t>
      </w:r>
      <w:r w:rsidR="00230A3B">
        <w:rPr>
          <w:lang w:eastAsia="zh-CN"/>
        </w:rPr>
        <w:br/>
        <w:t xml:space="preserve">    return res</w:t>
      </w:r>
    </w:p>
    <w:p w:rsidR="007E233D" w:rsidRPr="00792A83" w:rsidRDefault="007E233D" w:rsidP="00792A83">
      <w:pPr>
        <w:rPr>
          <w:b/>
          <w:lang w:eastAsia="zh-CN"/>
        </w:rPr>
      </w:pPr>
      <w:r w:rsidRPr="00792A83">
        <w:rPr>
          <w:rFonts w:hint="eastAsia"/>
          <w:b/>
          <w:lang w:eastAsia="zh-CN"/>
        </w:rPr>
        <w:t>逐部分拆解：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1. </w:t>
      </w:r>
      <w:r>
        <w:rPr>
          <w:rFonts w:hint="eastAsia"/>
          <w:lang w:eastAsia="zh-CN"/>
        </w:rPr>
        <w:t>定义函数的关键字</w:t>
      </w:r>
      <w:r>
        <w:rPr>
          <w:rFonts w:hint="eastAsia"/>
          <w:lang w:eastAsia="zh-CN"/>
        </w:rPr>
        <w:t xml:space="preserve"> </w:t>
      </w:r>
    </w:p>
    <w:p w:rsidR="007E233D" w:rsidRDefault="007E233D" w:rsidP="00792A83">
      <w:pPr>
        <w:rPr>
          <w:lang w:eastAsia="zh-CN"/>
        </w:rPr>
      </w:pPr>
      <w:r>
        <w:rPr>
          <w:lang w:eastAsia="zh-CN"/>
        </w:rPr>
        <w:t>def</w:t>
      </w:r>
      <w:r>
        <w:rPr>
          <w:lang w:eastAsia="zh-CN"/>
        </w:rPr>
        <w:t>，</w:t>
      </w:r>
      <w:r>
        <w:rPr>
          <w:rFonts w:hint="eastAsia"/>
          <w:lang w:eastAsia="zh-CN"/>
        </w:rPr>
        <w:t xml:space="preserve">Python </w:t>
      </w:r>
      <w:r>
        <w:rPr>
          <w:rFonts w:hint="eastAsia"/>
          <w:lang w:eastAsia="zh-CN"/>
        </w:rPr>
        <w:t>定义函数的专属关键字，必须用</w:t>
      </w:r>
      <w:r>
        <w:rPr>
          <w:rFonts w:hint="eastAsia"/>
          <w:lang w:eastAsia="zh-CN"/>
        </w:rPr>
        <w:t>def</w:t>
      </w:r>
      <w:r>
        <w:rPr>
          <w:rFonts w:hint="eastAsia"/>
          <w:lang w:eastAsia="zh-CN"/>
        </w:rPr>
        <w:t>开头。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2. </w:t>
      </w:r>
      <w:r>
        <w:rPr>
          <w:rFonts w:hint="eastAsia"/>
          <w:lang w:eastAsia="zh-CN"/>
        </w:rPr>
        <w:t>函数名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add </w:t>
      </w:r>
      <w:r>
        <w:rPr>
          <w:rFonts w:hint="eastAsia"/>
          <w:lang w:eastAsia="zh-CN"/>
        </w:rPr>
        <w:t>，用来调用函数，命名遵循变量规则。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3. </w:t>
      </w:r>
      <w:r>
        <w:rPr>
          <w:rFonts w:hint="eastAsia"/>
          <w:lang w:eastAsia="zh-CN"/>
        </w:rPr>
        <w:t>参数列表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(a, b) </w:t>
      </w:r>
      <w:r>
        <w:rPr>
          <w:rFonts w:hint="eastAsia"/>
          <w:lang w:eastAsia="zh-CN"/>
        </w:rPr>
        <w:t>括号里的</w:t>
      </w:r>
      <w:r>
        <w:rPr>
          <w:rFonts w:hint="eastAsia"/>
          <w:lang w:eastAsia="zh-CN"/>
        </w:rPr>
        <w:t>a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b</w:t>
      </w:r>
      <w:r>
        <w:rPr>
          <w:rFonts w:hint="eastAsia"/>
          <w:lang w:eastAsia="zh-CN"/>
        </w:rPr>
        <w:t>，接收外部传进来的数据，可以没有参数。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lastRenderedPageBreak/>
        <w:t xml:space="preserve">4. </w:t>
      </w:r>
      <w:r>
        <w:rPr>
          <w:rFonts w:hint="eastAsia"/>
          <w:lang w:eastAsia="zh-CN"/>
        </w:rPr>
        <w:t>函数体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>缩进里面的代码，</w:t>
      </w:r>
      <w:r>
        <w:rPr>
          <w:rFonts w:hint="eastAsia"/>
          <w:lang w:eastAsia="zh-CN"/>
        </w:rPr>
        <w:t>res = a + b</w:t>
      </w:r>
      <w:r>
        <w:rPr>
          <w:rFonts w:hint="eastAsia"/>
          <w:lang w:eastAsia="zh-CN"/>
        </w:rPr>
        <w:t>，实现具体功能逻辑。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5. </w:t>
      </w:r>
      <w:r>
        <w:rPr>
          <w:rFonts w:hint="eastAsia"/>
          <w:lang w:eastAsia="zh-CN"/>
        </w:rPr>
        <w:t>返回值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return res </w:t>
      </w:r>
      <w:r>
        <w:rPr>
          <w:rFonts w:hint="eastAsia"/>
          <w:lang w:eastAsia="zh-CN"/>
        </w:rPr>
        <w:t>把结果往外传出，可以没有返回。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6. </w:t>
      </w:r>
      <w:r>
        <w:rPr>
          <w:rFonts w:hint="eastAsia"/>
          <w:lang w:eastAsia="zh-CN"/>
        </w:rPr>
        <w:t>调用演示</w:t>
      </w:r>
    </w:p>
    <w:p w:rsidR="002F634D" w:rsidRDefault="007E233D" w:rsidP="00453505">
      <w:pPr>
        <w:pStyle w:val="aff2"/>
        <w:rPr>
          <w:lang w:eastAsia="zh-CN"/>
        </w:rPr>
      </w:pPr>
      <w:r>
        <w:rPr>
          <w:lang w:eastAsia="zh-CN"/>
        </w:rPr>
        <w:t>c = add(3, 5)</w:t>
      </w:r>
      <w:r w:rsidR="00230A3B">
        <w:rPr>
          <w:lang w:eastAsia="zh-CN"/>
        </w:rPr>
        <w:br/>
      </w:r>
      <w:r>
        <w:rPr>
          <w:rFonts w:hint="eastAsia"/>
          <w:lang w:eastAsia="zh-CN"/>
        </w:rPr>
        <w:t xml:space="preserve">print(c)  # </w:t>
      </w:r>
      <w:r>
        <w:rPr>
          <w:rFonts w:ascii="宋体" w:eastAsia="宋体" w:hAnsi="宋体" w:hint="eastAsia"/>
          <w:lang w:eastAsia="zh-CN"/>
        </w:rPr>
        <w:t>输出</w:t>
      </w:r>
      <w:r>
        <w:rPr>
          <w:rFonts w:hint="eastAsia"/>
          <w:lang w:eastAsia="zh-CN"/>
        </w:rPr>
        <w:t xml:space="preserve"> 8</w:t>
      </w:r>
    </w:p>
    <w:p w:rsidR="006F6D2B" w:rsidRDefault="00DE4AFA">
      <w:pPr>
        <w:pStyle w:val="31"/>
        <w:rPr>
          <w:lang w:eastAsia="zh-CN"/>
        </w:rPr>
      </w:pPr>
      <w:bookmarkStart w:id="79" w:name="_Toc229753833"/>
      <w:r>
        <w:rPr>
          <w:lang w:eastAsia="zh-CN"/>
        </w:rPr>
        <w:t>小结一下</w:t>
      </w:r>
      <w:bookmarkEnd w:id="79"/>
    </w:p>
    <w:p w:rsidR="00241441" w:rsidRDefault="00DE4AFA">
      <w:pPr>
        <w:rPr>
          <w:lang w:eastAsia="zh-CN"/>
        </w:rPr>
      </w:pPr>
      <w:r>
        <w:rPr>
          <w:lang w:eastAsia="zh-CN"/>
        </w:rPr>
        <w:t>编程的五个核心概念：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080"/>
        <w:gridCol w:w="3673"/>
      </w:tblGrid>
      <w:tr w:rsidR="00241441" w:rsidTr="00792A83">
        <w:tc>
          <w:tcPr>
            <w:tcW w:w="2877" w:type="dxa"/>
          </w:tcPr>
          <w:p w:rsidR="00241441" w:rsidRPr="00792A83" w:rsidRDefault="00DE4AFA" w:rsidP="00792A83">
            <w:pPr>
              <w:jc w:val="center"/>
              <w:rPr>
                <w:b/>
              </w:rPr>
            </w:pPr>
            <w:r w:rsidRPr="00792A83">
              <w:rPr>
                <w:b/>
              </w:rPr>
              <w:t>概念</w:t>
            </w:r>
          </w:p>
        </w:tc>
        <w:tc>
          <w:tcPr>
            <w:tcW w:w="2080" w:type="dxa"/>
          </w:tcPr>
          <w:p w:rsidR="00241441" w:rsidRPr="00792A83" w:rsidRDefault="00DE4AFA" w:rsidP="00792A83">
            <w:pPr>
              <w:jc w:val="center"/>
              <w:rPr>
                <w:b/>
              </w:rPr>
            </w:pPr>
            <w:r w:rsidRPr="00792A83">
              <w:rPr>
                <w:b/>
              </w:rPr>
              <w:t>是啥</w:t>
            </w:r>
          </w:p>
        </w:tc>
        <w:tc>
          <w:tcPr>
            <w:tcW w:w="3673" w:type="dxa"/>
          </w:tcPr>
          <w:p w:rsidR="00241441" w:rsidRPr="00792A83" w:rsidRDefault="00DE4AFA" w:rsidP="00792A83">
            <w:pPr>
              <w:jc w:val="center"/>
              <w:rPr>
                <w:b/>
              </w:rPr>
            </w:pPr>
            <w:r w:rsidRPr="00792A83">
              <w:rPr>
                <w:b/>
              </w:rPr>
              <w:t>咋用</w:t>
            </w:r>
          </w:p>
        </w:tc>
      </w:tr>
      <w:tr w:rsidR="00241441" w:rsidTr="00792A83">
        <w:tc>
          <w:tcPr>
            <w:tcW w:w="2877" w:type="dxa"/>
          </w:tcPr>
          <w:p w:rsidR="00241441" w:rsidRDefault="00DE4AFA">
            <w:r>
              <w:t>变量</w:t>
            </w:r>
          </w:p>
        </w:tc>
        <w:tc>
          <w:tcPr>
            <w:tcW w:w="2080" w:type="dxa"/>
          </w:tcPr>
          <w:p w:rsidR="00241441" w:rsidRDefault="00DE4AFA">
            <w:r>
              <w:t>存数据的容器</w:t>
            </w:r>
          </w:p>
        </w:tc>
        <w:tc>
          <w:tcPr>
            <w:tcW w:w="3673" w:type="dxa"/>
          </w:tcPr>
          <w:p w:rsidR="00241441" w:rsidRDefault="00DE4AFA">
            <w:r>
              <w:t>`name = "</w:t>
            </w:r>
            <w:r>
              <w:t>张三</w:t>
            </w:r>
            <w:r>
              <w:t>"`</w:t>
            </w:r>
          </w:p>
        </w:tc>
      </w:tr>
      <w:tr w:rsidR="00241441" w:rsidTr="00792A83">
        <w:tc>
          <w:tcPr>
            <w:tcW w:w="2877" w:type="dxa"/>
          </w:tcPr>
          <w:p w:rsidR="00241441" w:rsidRDefault="00DE4AFA">
            <w:r>
              <w:t>数据类型</w:t>
            </w:r>
          </w:p>
        </w:tc>
        <w:tc>
          <w:tcPr>
            <w:tcW w:w="2080" w:type="dxa"/>
          </w:tcPr>
          <w:p w:rsidR="00241441" w:rsidRDefault="00DE4AFA">
            <w:r>
              <w:t>数据的种类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整数、字符串、列表等</w:t>
            </w:r>
          </w:p>
        </w:tc>
      </w:tr>
      <w:tr w:rsidR="00241441" w:rsidTr="00792A83">
        <w:tc>
          <w:tcPr>
            <w:tcW w:w="2877" w:type="dxa"/>
          </w:tcPr>
          <w:p w:rsidR="00241441" w:rsidRDefault="00DE4AFA">
            <w:r>
              <w:t>条件</w:t>
            </w:r>
          </w:p>
        </w:tc>
        <w:tc>
          <w:tcPr>
            <w:tcW w:w="2080" w:type="dxa"/>
          </w:tcPr>
          <w:p w:rsidR="00241441" w:rsidRDefault="00DE4AFA">
            <w:r>
              <w:t>让程序做判断</w:t>
            </w:r>
          </w:p>
        </w:tc>
        <w:tc>
          <w:tcPr>
            <w:tcW w:w="3673" w:type="dxa"/>
          </w:tcPr>
          <w:p w:rsidR="00241441" w:rsidRDefault="00DE4AFA">
            <w:r>
              <w:t>`if...else...`</w:t>
            </w:r>
          </w:p>
        </w:tc>
      </w:tr>
      <w:tr w:rsidR="00241441" w:rsidTr="00792A83">
        <w:tc>
          <w:tcPr>
            <w:tcW w:w="2877" w:type="dxa"/>
          </w:tcPr>
          <w:p w:rsidR="00241441" w:rsidRDefault="00DE4AFA">
            <w:r>
              <w:t>循环</w:t>
            </w:r>
          </w:p>
        </w:tc>
        <w:tc>
          <w:tcPr>
            <w:tcW w:w="2080" w:type="dxa"/>
          </w:tcPr>
          <w:p w:rsidR="00241441" w:rsidRDefault="00DE4AFA">
            <w:r>
              <w:t>让程序重复执行</w:t>
            </w:r>
          </w:p>
        </w:tc>
        <w:tc>
          <w:tcPr>
            <w:tcW w:w="3673" w:type="dxa"/>
          </w:tcPr>
          <w:p w:rsidR="00241441" w:rsidRDefault="00DE4AFA">
            <w:r>
              <w:t>`for...`</w:t>
            </w:r>
            <w:r>
              <w:t>、</w:t>
            </w:r>
            <w:r>
              <w:t>`while...`</w:t>
            </w:r>
          </w:p>
        </w:tc>
      </w:tr>
      <w:tr w:rsidR="00792A83" w:rsidTr="00792A83">
        <w:tc>
          <w:tcPr>
            <w:tcW w:w="2877" w:type="dxa"/>
          </w:tcPr>
          <w:p w:rsidR="00792A83" w:rsidRDefault="00792A83" w:rsidP="00792A83">
            <w:r>
              <w:t>函数</w:t>
            </w:r>
          </w:p>
        </w:tc>
        <w:tc>
          <w:tcPr>
            <w:tcW w:w="2080" w:type="dxa"/>
          </w:tcPr>
          <w:p w:rsidR="00792A83" w:rsidRDefault="00792A83" w:rsidP="00792A83">
            <w:r>
              <w:t>打包一段代码</w:t>
            </w:r>
          </w:p>
        </w:tc>
        <w:tc>
          <w:tcPr>
            <w:tcW w:w="3673" w:type="dxa"/>
          </w:tcPr>
          <w:p w:rsidR="00792A83" w:rsidRDefault="00792A83" w:rsidP="00792A83">
            <w:r>
              <w:t>`def add(a, b): return a + b`</w:t>
            </w:r>
          </w:p>
        </w:tc>
      </w:tr>
    </w:tbl>
    <w:p w:rsidR="00241441" w:rsidRDefault="00241441"/>
    <w:p w:rsidR="00BF3F8D" w:rsidRDefault="00DE4AFA">
      <w:pPr>
        <w:rPr>
          <w:lang w:eastAsia="zh-CN"/>
        </w:rPr>
      </w:pPr>
      <w:r>
        <w:rPr>
          <w:lang w:eastAsia="zh-CN"/>
        </w:rPr>
        <w:t>搞懂这五个概念，编程的基础就有了。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写的代码，基本就是这些概念的组合。</w:t>
      </w:r>
    </w:p>
    <w:p w:rsidR="006F6D2B" w:rsidRDefault="00DE4AFA">
      <w:pPr>
        <w:pStyle w:val="21"/>
        <w:rPr>
          <w:lang w:eastAsia="zh-CN"/>
        </w:rPr>
      </w:pPr>
      <w:bookmarkStart w:id="80" w:name="_Toc229753834"/>
      <w:r>
        <w:rPr>
          <w:lang w:eastAsia="zh-CN"/>
        </w:rPr>
        <w:t xml:space="preserve">2.4 </w:t>
      </w:r>
      <w:r>
        <w:rPr>
          <w:lang w:eastAsia="zh-CN"/>
        </w:rPr>
        <w:t>程序是咋组织的</w:t>
      </w:r>
      <w:r w:rsidR="00BF3F8D">
        <w:rPr>
          <w:lang w:eastAsia="zh-CN"/>
        </w:rPr>
        <w:t>？</w:t>
      </w:r>
      <w:bookmarkEnd w:id="80"/>
    </w:p>
    <w:p w:rsidR="006F6D2B" w:rsidRDefault="00F15CB5">
      <w:pPr>
        <w:pStyle w:val="31"/>
        <w:rPr>
          <w:lang w:eastAsia="zh-CN"/>
        </w:rPr>
      </w:pPr>
      <w:bookmarkStart w:id="81" w:name="_Toc229753835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代码文件</w:t>
      </w:r>
      <w:bookmarkEnd w:id="81"/>
    </w:p>
    <w:p w:rsidR="00241441" w:rsidRDefault="00DE4AFA">
      <w:pPr>
        <w:rPr>
          <w:lang w:eastAsia="zh-CN"/>
        </w:rPr>
      </w:pPr>
      <w:r>
        <w:rPr>
          <w:lang w:eastAsia="zh-CN"/>
        </w:rPr>
        <w:t>你写的代码，通常存在文件里。不同的语言，文件后缀名不一样：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>
        <w:tc>
          <w:tcPr>
            <w:tcW w:w="4320" w:type="dxa"/>
          </w:tcPr>
          <w:p w:rsidR="00241441" w:rsidRPr="00BF3F8D" w:rsidRDefault="00DE4AFA" w:rsidP="00BF3F8D">
            <w:pPr>
              <w:jc w:val="center"/>
              <w:rPr>
                <w:b/>
              </w:rPr>
            </w:pPr>
            <w:r w:rsidRPr="00BF3F8D">
              <w:rPr>
                <w:b/>
              </w:rPr>
              <w:t>语言</w:t>
            </w:r>
          </w:p>
        </w:tc>
        <w:tc>
          <w:tcPr>
            <w:tcW w:w="4320" w:type="dxa"/>
          </w:tcPr>
          <w:p w:rsidR="00241441" w:rsidRPr="00BF3F8D" w:rsidRDefault="00DE4AFA" w:rsidP="00BF3F8D">
            <w:pPr>
              <w:jc w:val="center"/>
              <w:rPr>
                <w:b/>
              </w:rPr>
            </w:pPr>
            <w:r w:rsidRPr="00BF3F8D">
              <w:rPr>
                <w:b/>
              </w:rPr>
              <w:t>文件后缀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Python</w:t>
            </w:r>
          </w:p>
        </w:tc>
        <w:tc>
          <w:tcPr>
            <w:tcW w:w="4320" w:type="dxa"/>
          </w:tcPr>
          <w:p w:rsidR="00241441" w:rsidRDefault="00DE4AFA">
            <w:r>
              <w:t>.py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JavaScript</w:t>
            </w:r>
          </w:p>
        </w:tc>
        <w:tc>
          <w:tcPr>
            <w:tcW w:w="4320" w:type="dxa"/>
          </w:tcPr>
          <w:p w:rsidR="00241441" w:rsidRDefault="00DE4AFA">
            <w:r>
              <w:t>.js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Java</w:t>
            </w:r>
          </w:p>
        </w:tc>
        <w:tc>
          <w:tcPr>
            <w:tcW w:w="4320" w:type="dxa"/>
          </w:tcPr>
          <w:p w:rsidR="00241441" w:rsidRDefault="00DE4AFA">
            <w:r>
              <w:t>.java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C</w:t>
            </w:r>
          </w:p>
        </w:tc>
        <w:tc>
          <w:tcPr>
            <w:tcW w:w="4320" w:type="dxa"/>
          </w:tcPr>
          <w:p w:rsidR="00241441" w:rsidRDefault="00DE4AFA">
            <w:r>
              <w:t>.c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lastRenderedPageBreak/>
              <w:t>C++</w:t>
            </w:r>
          </w:p>
        </w:tc>
        <w:tc>
          <w:tcPr>
            <w:tcW w:w="4320" w:type="dxa"/>
          </w:tcPr>
          <w:p w:rsidR="00241441" w:rsidRDefault="00DE4AFA">
            <w:r>
              <w:t>.cpp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HTML</w:t>
            </w:r>
          </w:p>
        </w:tc>
        <w:tc>
          <w:tcPr>
            <w:tcW w:w="4320" w:type="dxa"/>
          </w:tcPr>
          <w:p w:rsidR="00241441" w:rsidRDefault="00DE4AFA">
            <w:r>
              <w:t>.html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CSS</w:t>
            </w:r>
          </w:p>
        </w:tc>
        <w:tc>
          <w:tcPr>
            <w:tcW w:w="4320" w:type="dxa"/>
          </w:tcPr>
          <w:p w:rsidR="00241441" w:rsidRDefault="00DE4AFA">
            <w:r>
              <w:t>.css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一个文件可以放一个程序，也可以放一个模块（一组相关的功能）。</w:t>
      </w:r>
    </w:p>
    <w:p w:rsidR="006F6D2B" w:rsidRDefault="00F15CB5">
      <w:pPr>
        <w:pStyle w:val="31"/>
        <w:rPr>
          <w:lang w:eastAsia="zh-CN"/>
        </w:rPr>
      </w:pPr>
      <w:bookmarkStart w:id="82" w:name="_Toc229753836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模块和包</w:t>
      </w:r>
      <w:bookmarkEnd w:id="82"/>
    </w:p>
    <w:p w:rsidR="006F6D2B" w:rsidRDefault="00DE4AFA">
      <w:pPr>
        <w:rPr>
          <w:lang w:eastAsia="zh-CN"/>
        </w:rPr>
      </w:pPr>
      <w:r>
        <w:rPr>
          <w:lang w:eastAsia="zh-CN"/>
        </w:rPr>
        <w:t>当程序变大，一个文件放不下，就需要拆成多个文件。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模块就是一个文件，包含一组相关的功能。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包就是多个模块放在一起的文件夹。</w:t>
      </w:r>
    </w:p>
    <w:p w:rsidR="006F6D2B" w:rsidRDefault="00DE4AFA">
      <w:r>
        <w:rPr>
          <w:rFonts w:ascii="宋体" w:hAnsi="宋体"/>
          <w:b/>
        </w:rPr>
        <w:t>举个例子：</w:t>
      </w:r>
    </w:p>
    <w:p w:rsidR="00241441" w:rsidRDefault="00DE4AFA">
      <w:r>
        <w:t>my_project/</w:t>
      </w:r>
    </w:p>
    <w:p w:rsidR="00241441" w:rsidRDefault="00DE4AFA" w:rsidP="00BF3F8D">
      <w:pPr>
        <w:ind w:leftChars="100" w:left="240"/>
      </w:pPr>
      <w:r>
        <w:t xml:space="preserve">├── main.py          # </w:t>
      </w:r>
      <w:r>
        <w:t>主程序</w:t>
      </w:r>
    </w:p>
    <w:p w:rsidR="00241441" w:rsidRDefault="00DE4AFA" w:rsidP="00BF3F8D">
      <w:pPr>
        <w:ind w:leftChars="100" w:left="240"/>
      </w:pPr>
      <w:r>
        <w:t xml:space="preserve">├── utils.py         # </w:t>
      </w:r>
      <w:r>
        <w:t>工具模块</w:t>
      </w:r>
    </w:p>
    <w:p w:rsidR="006F6D2B" w:rsidRDefault="00DE4AFA" w:rsidP="00BF3F8D">
      <w:pPr>
        <w:ind w:leftChars="100" w:left="240"/>
      </w:pPr>
      <w:r>
        <w:t xml:space="preserve">├── models.py        # </w:t>
      </w:r>
      <w:r>
        <w:t>数据模型模块</w:t>
      </w:r>
    </w:p>
    <w:p w:rsidR="006F6D2B" w:rsidRDefault="00DE4AFA">
      <w:r>
        <w:t>在</w:t>
      </w:r>
      <w:r>
        <w:t>main.py</w:t>
      </w:r>
      <w:r>
        <w:t>里，可以导入其他模块：</w:t>
      </w:r>
    </w:p>
    <w:p w:rsidR="008C5380" w:rsidRDefault="00DE4AFA" w:rsidP="00453505">
      <w:pPr>
        <w:pStyle w:val="aff2"/>
      </w:pPr>
      <w:r>
        <w:t>import utils</w:t>
      </w:r>
      <w:r w:rsidR="00230A3B">
        <w:br/>
      </w:r>
      <w:r>
        <w:t>from models import User</w:t>
      </w:r>
      <w:r w:rsidR="00230A3B">
        <w:br/>
      </w:r>
      <w:r>
        <w:t>from config import DATABASE_URL</w:t>
      </w:r>
    </w:p>
    <w:p w:rsidR="00241441" w:rsidRPr="008C5380" w:rsidRDefault="00DE4AFA" w:rsidP="008C5380">
      <w:r w:rsidRPr="008C5380">
        <w:t>使用导入的内容</w:t>
      </w:r>
    </w:p>
    <w:p w:rsidR="006F6D2B" w:rsidRDefault="00DE4AFA" w:rsidP="00453505">
      <w:pPr>
        <w:pStyle w:val="aff2"/>
      </w:pPr>
      <w:r>
        <w:t>result = utils.calculate(1, 2)</w:t>
      </w:r>
      <w:r w:rsidR="00230A3B">
        <w:br/>
      </w:r>
      <w:r>
        <w:t>user = User("</w:t>
      </w:r>
      <w:r>
        <w:rPr>
          <w:rFonts w:ascii="微软雅黑" w:eastAsia="微软雅黑" w:hAnsi="微软雅黑" w:cs="微软雅黑" w:hint="eastAsia"/>
        </w:rPr>
        <w:t>张三</w:t>
      </w:r>
      <w:r>
        <w:t>")</w:t>
      </w:r>
    </w:p>
    <w:p w:rsidR="006F6D2B" w:rsidRDefault="00F15CB5">
      <w:pPr>
        <w:pStyle w:val="31"/>
      </w:pPr>
      <w:bookmarkStart w:id="83" w:name="_Toc229753837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库和框架</w:t>
      </w:r>
      <w:bookmarkEnd w:id="83"/>
    </w:p>
    <w:p w:rsidR="006F6D2B" w:rsidRDefault="00DE4AFA">
      <w:r>
        <w:t>库是别人写好的代码，你可以直接用。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框架是半成品程序，你填空就能用。</w:t>
      </w:r>
    </w:p>
    <w:p w:rsidR="003F7459" w:rsidRDefault="003F7459">
      <w:pPr>
        <w:rPr>
          <w:lang w:eastAsia="zh-CN"/>
        </w:rPr>
      </w:pPr>
      <w:r w:rsidRPr="003F7459">
        <w:rPr>
          <w:rFonts w:hint="eastAsia"/>
          <w:lang w:eastAsia="zh-CN"/>
        </w:rPr>
        <w:t>大多程序员都乐于分享自己的成果。你用他的库和框架，他会很高兴的。</w:t>
      </w:r>
    </w:p>
    <w:p w:rsidR="00F6449D" w:rsidRPr="00F6449D" w:rsidRDefault="00F6449D">
      <w:pPr>
        <w:rPr>
          <w:lang w:eastAsia="zh-CN"/>
        </w:rPr>
      </w:pPr>
      <w:r w:rsidRPr="00F6449D">
        <w:rPr>
          <w:rFonts w:hint="eastAsia"/>
          <w:lang w:eastAsia="zh-CN"/>
        </w:rPr>
        <w:lastRenderedPageBreak/>
        <w:t>但是还是要注意</w:t>
      </w:r>
      <w:r>
        <w:rPr>
          <w:rFonts w:hint="eastAsia"/>
          <w:lang w:eastAsia="zh-CN"/>
        </w:rPr>
        <w:t>，</w:t>
      </w:r>
      <w:r w:rsidRPr="00F6449D">
        <w:rPr>
          <w:rFonts w:hint="eastAsia"/>
          <w:lang w:eastAsia="zh-CN"/>
        </w:rPr>
        <w:t>有版权的</w:t>
      </w:r>
      <w:r>
        <w:rPr>
          <w:rFonts w:hint="eastAsia"/>
          <w:lang w:eastAsia="zh-CN"/>
        </w:rPr>
        <w:t>一般不允许免费使用。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r>
        <w:t>库：</w:t>
      </w:r>
      <w:r>
        <w:t>requests</w:t>
      </w:r>
      <w:r>
        <w:t>库（发送</w:t>
      </w:r>
      <w:r>
        <w:t>HTTP</w:t>
      </w:r>
      <w:r>
        <w:t>请求）</w:t>
      </w:r>
    </w:p>
    <w:p w:rsidR="006F6D2B" w:rsidRDefault="00DE4AFA" w:rsidP="00453505">
      <w:pPr>
        <w:pStyle w:val="aff2"/>
      </w:pPr>
      <w:r>
        <w:t>import requests</w:t>
      </w:r>
      <w:r w:rsidR="00230A3B">
        <w:br/>
      </w:r>
      <w:r>
        <w:t>response = requests.get("https://www.baidu.com")</w:t>
      </w:r>
      <w:r w:rsidR="00230A3B">
        <w:br/>
      </w:r>
      <w:r>
        <w:t>print(response.text)</w:t>
      </w:r>
    </w:p>
    <w:p w:rsidR="006F6D2B" w:rsidRDefault="00DE4AFA">
      <w:r>
        <w:t>你不用自己写发送</w:t>
      </w:r>
      <w:r>
        <w:t>HTTP</w:t>
      </w:r>
      <w:r>
        <w:t>请求的代码，直接调用</w:t>
      </w:r>
      <w:r>
        <w:t>requests</w:t>
      </w:r>
      <w:r>
        <w:t>库就行。</w:t>
      </w:r>
    </w:p>
    <w:p w:rsidR="006F6D2B" w:rsidRDefault="00DE4AFA">
      <w:r>
        <w:t>框架：</w:t>
      </w:r>
      <w:r>
        <w:t>Django</w:t>
      </w:r>
      <w:r>
        <w:t>框架（</w:t>
      </w:r>
      <w:r>
        <w:t>Web</w:t>
      </w:r>
      <w:r>
        <w:t>开发）</w:t>
      </w:r>
    </w:p>
    <w:p w:rsidR="006F6D2B" w:rsidRDefault="00DE4AFA" w:rsidP="00453505">
      <w:pPr>
        <w:pStyle w:val="aff2"/>
        <w:rPr>
          <w:lang w:eastAsia="zh-CN"/>
        </w:rPr>
      </w:pPr>
      <w:r>
        <w:t>from django.urls import path</w:t>
      </w:r>
      <w:r w:rsidR="00230A3B">
        <w:br/>
      </w:r>
      <w:r>
        <w:t>from . import views</w:t>
      </w:r>
      <w:r w:rsidR="00230A3B">
        <w:br/>
      </w:r>
      <w:r>
        <w:t>urlpatterns = [</w:t>
      </w:r>
      <w:r w:rsidR="00230A3B">
        <w:br/>
      </w:r>
      <w:r>
        <w:t xml:space="preserve">    path('', views.home),</w:t>
      </w:r>
      <w:r w:rsidR="00230A3B">
        <w:br/>
      </w:r>
      <w:r>
        <w:t xml:space="preserve">    path('about/', views.about),</w:t>
      </w:r>
      <w:r w:rsidR="00230A3B">
        <w:br/>
      </w:r>
      <w:r>
        <w:rPr>
          <w:lang w:eastAsia="zh-CN"/>
        </w:rPr>
        <w:t>]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框架给你搭好了架子，你只需要写视图函数（</w:t>
      </w:r>
      <w:r>
        <w:rPr>
          <w:lang w:eastAsia="zh-CN"/>
        </w:rPr>
        <w:t>views</w:t>
      </w:r>
      <w:r>
        <w:rPr>
          <w:lang w:eastAsia="zh-CN"/>
        </w:rPr>
        <w:t>）和配置路由（</w:t>
      </w:r>
      <w:r>
        <w:rPr>
          <w:lang w:eastAsia="zh-CN"/>
        </w:rPr>
        <w:t>urlpatterns</w:t>
      </w:r>
      <w:r>
        <w:rPr>
          <w:lang w:eastAsia="zh-CN"/>
        </w:rPr>
        <w:t>），一个网站就出来了。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常用库和框架：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405"/>
        <w:gridCol w:w="3119"/>
        <w:gridCol w:w="3106"/>
      </w:tblGrid>
      <w:tr w:rsidR="00241441" w:rsidTr="000C4D96">
        <w:tc>
          <w:tcPr>
            <w:tcW w:w="2405" w:type="dxa"/>
          </w:tcPr>
          <w:p w:rsidR="00241441" w:rsidRPr="000C4D96" w:rsidRDefault="00DE4AFA" w:rsidP="000C4D96">
            <w:pPr>
              <w:jc w:val="center"/>
              <w:rPr>
                <w:b/>
              </w:rPr>
            </w:pPr>
            <w:r w:rsidRPr="000C4D96">
              <w:rPr>
                <w:b/>
              </w:rPr>
              <w:t>语言</w:t>
            </w:r>
          </w:p>
        </w:tc>
        <w:tc>
          <w:tcPr>
            <w:tcW w:w="3119" w:type="dxa"/>
          </w:tcPr>
          <w:p w:rsidR="00241441" w:rsidRPr="000C4D96" w:rsidRDefault="00DE4AFA" w:rsidP="000C4D96">
            <w:pPr>
              <w:jc w:val="center"/>
              <w:rPr>
                <w:b/>
              </w:rPr>
            </w:pPr>
            <w:r w:rsidRPr="000C4D96">
              <w:rPr>
                <w:b/>
              </w:rPr>
              <w:t>常用库</w:t>
            </w:r>
          </w:p>
        </w:tc>
        <w:tc>
          <w:tcPr>
            <w:tcW w:w="3106" w:type="dxa"/>
          </w:tcPr>
          <w:p w:rsidR="00241441" w:rsidRPr="000C4D96" w:rsidRDefault="00DE4AFA" w:rsidP="000C4D96">
            <w:pPr>
              <w:jc w:val="center"/>
              <w:rPr>
                <w:b/>
              </w:rPr>
            </w:pPr>
            <w:r w:rsidRPr="000C4D96">
              <w:rPr>
                <w:b/>
              </w:rPr>
              <w:t>常用框架</w:t>
            </w:r>
          </w:p>
        </w:tc>
      </w:tr>
      <w:tr w:rsidR="00241441" w:rsidTr="000C4D96">
        <w:tc>
          <w:tcPr>
            <w:tcW w:w="2405" w:type="dxa"/>
          </w:tcPr>
          <w:p w:rsidR="00241441" w:rsidRDefault="00DE4AFA">
            <w:r>
              <w:t>Python</w:t>
            </w:r>
          </w:p>
        </w:tc>
        <w:tc>
          <w:tcPr>
            <w:tcW w:w="3119" w:type="dxa"/>
          </w:tcPr>
          <w:p w:rsidR="00241441" w:rsidRDefault="00DE4AFA">
            <w:r>
              <w:t>requests, pandas, numpy</w:t>
            </w:r>
          </w:p>
        </w:tc>
        <w:tc>
          <w:tcPr>
            <w:tcW w:w="3106" w:type="dxa"/>
          </w:tcPr>
          <w:p w:rsidR="00241441" w:rsidRDefault="00DE4AFA">
            <w:r>
              <w:t>Django, Flask, FastAPI</w:t>
            </w:r>
          </w:p>
        </w:tc>
      </w:tr>
      <w:tr w:rsidR="00241441" w:rsidTr="000C4D96">
        <w:tc>
          <w:tcPr>
            <w:tcW w:w="2405" w:type="dxa"/>
          </w:tcPr>
          <w:p w:rsidR="00241441" w:rsidRDefault="00DE4AFA">
            <w:r>
              <w:t>JavaScript</w:t>
            </w:r>
          </w:p>
        </w:tc>
        <w:tc>
          <w:tcPr>
            <w:tcW w:w="3119" w:type="dxa"/>
          </w:tcPr>
          <w:p w:rsidR="00241441" w:rsidRDefault="00DE4AFA">
            <w:r>
              <w:t>lodash, axios</w:t>
            </w:r>
          </w:p>
        </w:tc>
        <w:tc>
          <w:tcPr>
            <w:tcW w:w="3106" w:type="dxa"/>
          </w:tcPr>
          <w:p w:rsidR="00241441" w:rsidRDefault="00DE4AFA">
            <w:r>
              <w:t>React, Vue, Express</w:t>
            </w:r>
          </w:p>
        </w:tc>
      </w:tr>
      <w:tr w:rsidR="00241441" w:rsidTr="000C4D96">
        <w:tc>
          <w:tcPr>
            <w:tcW w:w="2405" w:type="dxa"/>
          </w:tcPr>
          <w:p w:rsidR="00241441" w:rsidRDefault="00DE4AFA">
            <w:r>
              <w:t>Java</w:t>
            </w:r>
          </w:p>
        </w:tc>
        <w:tc>
          <w:tcPr>
            <w:tcW w:w="3119" w:type="dxa"/>
          </w:tcPr>
          <w:p w:rsidR="00241441" w:rsidRDefault="00DE4AFA">
            <w:r>
              <w:t>Apache Commons</w:t>
            </w:r>
          </w:p>
        </w:tc>
        <w:tc>
          <w:tcPr>
            <w:tcW w:w="3106" w:type="dxa"/>
          </w:tcPr>
          <w:p w:rsidR="00241441" w:rsidRDefault="00DE4AFA">
            <w:r>
              <w:t>Spring</w:t>
            </w:r>
          </w:p>
        </w:tc>
      </w:tr>
      <w:tr w:rsidR="00241441" w:rsidTr="000C4D96">
        <w:tc>
          <w:tcPr>
            <w:tcW w:w="2405" w:type="dxa"/>
          </w:tcPr>
          <w:p w:rsidR="00241441" w:rsidRDefault="00DE4AFA">
            <w:r>
              <w:t>Go</w:t>
            </w:r>
          </w:p>
        </w:tc>
        <w:tc>
          <w:tcPr>
            <w:tcW w:w="3119" w:type="dxa"/>
          </w:tcPr>
          <w:p w:rsidR="00241441" w:rsidRDefault="00DE4AFA">
            <w:r>
              <w:t>标准库很强大</w:t>
            </w:r>
          </w:p>
        </w:tc>
        <w:tc>
          <w:tcPr>
            <w:tcW w:w="3106" w:type="dxa"/>
          </w:tcPr>
          <w:p w:rsidR="00241441" w:rsidRDefault="00DE4AFA">
            <w:r>
              <w:t>Gin, Echo</w:t>
            </w:r>
          </w:p>
        </w:tc>
      </w:tr>
    </w:tbl>
    <w:p w:rsidR="00241441" w:rsidRDefault="00241441"/>
    <w:p w:rsidR="00F15CB5" w:rsidRDefault="00F15CB5"/>
    <w:p w:rsidR="006F6D2B" w:rsidRDefault="00DE4AFA">
      <w:pPr>
        <w:pStyle w:val="31"/>
      </w:pPr>
      <w:bookmarkStart w:id="84" w:name="_Toc229753838"/>
      <w:r>
        <w:t>小结一下</w:t>
      </w:r>
      <w:bookmarkEnd w:id="8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代码存在文件里，不同语言后缀名不同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模块是一个文件，包是多个模块的集合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库是别人写好的代码，框架是半成品程序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用库和框架可以大大提高开发效率</w:t>
      </w:r>
    </w:p>
    <w:p w:rsidR="006F6D2B" w:rsidRDefault="00DE4AFA">
      <w:pPr>
        <w:pStyle w:val="21"/>
        <w:rPr>
          <w:lang w:eastAsia="zh-CN"/>
        </w:rPr>
      </w:pPr>
      <w:bookmarkStart w:id="85" w:name="_Toc229753839"/>
      <w:r>
        <w:rPr>
          <w:lang w:eastAsia="zh-CN"/>
        </w:rPr>
        <w:lastRenderedPageBreak/>
        <w:t>本章小结</w:t>
      </w:r>
      <w:bookmarkEnd w:id="85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这一章，咱们唠了程序的基本概念：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编程语言是人类和计算机之间的翻译，从机器语言到汇编到高级语言，越来越容易理解。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不同语言适合不同用途</w:t>
      </w:r>
      <w:r w:rsidR="00924849">
        <w:rPr>
          <w:lang w:eastAsia="zh-CN"/>
        </w:rPr>
        <w:t>，</w:t>
      </w:r>
      <w:r w:rsidR="00924849">
        <w:rPr>
          <w:rFonts w:hint="eastAsia"/>
          <w:lang w:eastAsia="zh-CN"/>
        </w:rPr>
        <w:t>但也不是一定的</w:t>
      </w:r>
      <w:r>
        <w:rPr>
          <w:lang w:eastAsia="zh-CN"/>
        </w:rPr>
        <w:t>：</w:t>
      </w:r>
    </w:p>
    <w:p w:rsidR="00241441" w:rsidRDefault="00DE4AFA">
      <w:pPr>
        <w:pStyle w:val="a0"/>
      </w:pPr>
      <w:r>
        <w:t>数据分析</w:t>
      </w:r>
      <w:r>
        <w:t>/AI</w:t>
      </w:r>
      <w:r>
        <w:t>选</w:t>
      </w:r>
      <w:r>
        <w:t>Python</w:t>
      </w:r>
    </w:p>
    <w:p w:rsidR="00241441" w:rsidRDefault="00DE4AFA">
      <w:pPr>
        <w:pStyle w:val="a0"/>
      </w:pPr>
      <w:r>
        <w:t>前端选</w:t>
      </w:r>
      <w:r>
        <w:t>JavaScript</w:t>
      </w:r>
    </w:p>
    <w:p w:rsidR="006F6D2B" w:rsidRDefault="00DE4AFA">
      <w:pPr>
        <w:pStyle w:val="a0"/>
      </w:pPr>
      <w:r>
        <w:t>企业应用选</w:t>
      </w:r>
      <w:r>
        <w:t>Java</w:t>
      </w:r>
    </w:p>
    <w:p w:rsidR="00241441" w:rsidRDefault="00DE4AFA">
      <w:r>
        <w:t>代码运行方式：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编译型语言先编译后运行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解释型语言边解释边运行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编程核心概念：变量、数据类型、条件、循环</w:t>
      </w:r>
      <w:r w:rsidR="00924849">
        <w:rPr>
          <w:lang w:eastAsia="zh-CN"/>
        </w:rPr>
        <w:t>、函数</w:t>
      </w:r>
      <w:r>
        <w:rPr>
          <w:lang w:eastAsia="zh-CN"/>
        </w:rPr>
        <w:t>，搞懂这些，编程就入门了。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程序组织方式：文件、模块、包、库、框架，合理组织才能写出大程序。</w:t>
      </w:r>
    </w:p>
    <w:p w:rsidR="001123CC" w:rsidRDefault="00DE4AFA">
      <w:pPr>
        <w:rPr>
          <w:lang w:eastAsia="zh-CN"/>
        </w:rPr>
      </w:pPr>
      <w:r>
        <w:rPr>
          <w:lang w:eastAsia="zh-CN"/>
        </w:rPr>
        <w:t>下一章，咱们唠唠数据那些事儿。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6F6D2B" w:rsidRDefault="006F6D2B">
      <w:pPr>
        <w:rPr>
          <w:lang w:eastAsia="zh-CN"/>
        </w:rPr>
      </w:pPr>
    </w:p>
    <w:p w:rsidR="006F6D2B" w:rsidRDefault="00DE4AFA" w:rsidP="00465D5F">
      <w:pPr>
        <w:pStyle w:val="1"/>
      </w:pPr>
      <w:bookmarkStart w:id="86" w:name="_Toc229753840"/>
      <w:r>
        <w:t>第三章：数据</w:t>
      </w:r>
      <w:r w:rsidR="00382A46">
        <w:t>、</w:t>
      </w:r>
      <w:r w:rsidR="008803B3">
        <w:t>库</w:t>
      </w:r>
      <w:r w:rsidR="002675BB">
        <w:t>和算法</w:t>
      </w:r>
      <w:r w:rsidR="00382A46">
        <w:t>的</w:t>
      </w:r>
      <w:r w:rsidR="009C20E2">
        <w:t>那点</w:t>
      </w:r>
      <w:r>
        <w:t>事儿</w:t>
      </w:r>
      <w:bookmarkEnd w:id="86"/>
    </w:p>
    <w:p w:rsidR="006F6D2B" w:rsidRDefault="00DE4AFA">
      <w:pPr>
        <w:pStyle w:val="21"/>
        <w:rPr>
          <w:lang w:eastAsia="zh-CN"/>
        </w:rPr>
      </w:pPr>
      <w:bookmarkStart w:id="87" w:name="_Toc229753841"/>
      <w:r>
        <w:rPr>
          <w:lang w:eastAsia="zh-CN"/>
        </w:rPr>
        <w:t>开场白</w:t>
      </w:r>
      <w:bookmarkEnd w:id="87"/>
    </w:p>
    <w:p w:rsidR="006F6D2B" w:rsidRDefault="00DE4AFA">
      <w:pPr>
        <w:rPr>
          <w:lang w:eastAsia="zh-CN"/>
        </w:rPr>
      </w:pPr>
      <w:r>
        <w:rPr>
          <w:lang w:eastAsia="zh-CN"/>
        </w:rPr>
        <w:t>计算机天天处理数据，但你真的懂数据吗？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数据是啥？数据咋存的？文件格式有啥讲究？数据库是干啥的？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这一章，咱们唠唠数据那些事儿。理解了数据，你才能理解程序在干啥，才能理解</w:t>
      </w:r>
      <w:r>
        <w:rPr>
          <w:lang w:eastAsia="zh-CN"/>
        </w:rPr>
        <w:t>AI</w:t>
      </w:r>
      <w:r>
        <w:rPr>
          <w:lang w:eastAsia="zh-CN"/>
        </w:rPr>
        <w:t>给你的代码在处理啥。</w:t>
      </w:r>
    </w:p>
    <w:p w:rsidR="006F6D2B" w:rsidRDefault="00DE4AFA">
      <w:pPr>
        <w:pStyle w:val="21"/>
        <w:rPr>
          <w:lang w:eastAsia="zh-CN"/>
        </w:rPr>
      </w:pPr>
      <w:bookmarkStart w:id="88" w:name="_Toc229753842"/>
      <w:r>
        <w:rPr>
          <w:lang w:eastAsia="zh-CN"/>
        </w:rPr>
        <w:t xml:space="preserve">3.1 </w:t>
      </w:r>
      <w:r>
        <w:rPr>
          <w:lang w:eastAsia="zh-CN"/>
        </w:rPr>
        <w:t>啥都能变成数字</w:t>
      </w:r>
      <w:r w:rsidR="007C2D4B">
        <w:rPr>
          <w:lang w:eastAsia="zh-CN"/>
        </w:rPr>
        <w:t>！</w:t>
      </w:r>
      <w:bookmarkEnd w:id="88"/>
    </w:p>
    <w:p w:rsidR="006F6D2B" w:rsidRDefault="00F15CB5">
      <w:pPr>
        <w:pStyle w:val="31"/>
        <w:rPr>
          <w:lang w:eastAsia="zh-CN"/>
        </w:rPr>
      </w:pPr>
      <w:bookmarkStart w:id="89" w:name="_Toc229753843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计算机的世界观</w:t>
      </w:r>
      <w:bookmarkEnd w:id="89"/>
    </w:p>
    <w:p w:rsidR="006F6D2B" w:rsidRDefault="00DE4AFA">
      <w:pPr>
        <w:rPr>
          <w:lang w:eastAsia="zh-CN"/>
        </w:rPr>
      </w:pPr>
      <w:r>
        <w:rPr>
          <w:lang w:eastAsia="zh-CN"/>
        </w:rPr>
        <w:t>在计算机眼里，一切都是数字。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文字？数字。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图片？数字。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声音？数字。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视频？数字。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程序？还是数字。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计算机只会处理数字，所以啥都得变成数字才能让计算机处理。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这就像啥呢？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就像一个只会说数字语言的怪人。你跟他说</w:t>
      </w:r>
      <w:r>
        <w:rPr>
          <w:lang w:eastAsia="zh-CN"/>
        </w:rPr>
        <w:t>"</w:t>
      </w:r>
      <w:r>
        <w:rPr>
          <w:lang w:eastAsia="zh-CN"/>
        </w:rPr>
        <w:t>你好</w:t>
      </w:r>
      <w:r>
        <w:rPr>
          <w:lang w:eastAsia="zh-CN"/>
        </w:rPr>
        <w:t>"</w:t>
      </w:r>
      <w:r>
        <w:rPr>
          <w:lang w:eastAsia="zh-CN"/>
        </w:rPr>
        <w:t>，他听不懂。你得把</w:t>
      </w:r>
      <w:r>
        <w:rPr>
          <w:lang w:eastAsia="zh-CN"/>
        </w:rPr>
        <w:t>"</w:t>
      </w:r>
      <w:r>
        <w:rPr>
          <w:lang w:eastAsia="zh-CN"/>
        </w:rPr>
        <w:t>你好</w:t>
      </w:r>
      <w:r>
        <w:rPr>
          <w:lang w:eastAsia="zh-CN"/>
        </w:rPr>
        <w:t>"</w:t>
      </w:r>
      <w:r>
        <w:rPr>
          <w:lang w:eastAsia="zh-CN"/>
        </w:rPr>
        <w:t>翻译</w:t>
      </w:r>
      <w:r>
        <w:rPr>
          <w:lang w:eastAsia="zh-CN"/>
        </w:rPr>
        <w:lastRenderedPageBreak/>
        <w:t>成数字，比如</w:t>
      </w:r>
      <w:r>
        <w:rPr>
          <w:lang w:eastAsia="zh-CN"/>
        </w:rPr>
        <w:t>"123 456"</w:t>
      </w:r>
      <w:r>
        <w:rPr>
          <w:lang w:eastAsia="zh-CN"/>
        </w:rPr>
        <w:t>，他才能理解。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计算机就是这样的怪人。</w:t>
      </w:r>
    </w:p>
    <w:p w:rsidR="00D62981" w:rsidRDefault="00D62981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0" w:name="_Toc229753844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二进制：计算机的语言</w:t>
      </w:r>
      <w:bookmarkEnd w:id="90"/>
    </w:p>
    <w:p w:rsidR="006F6D2B" w:rsidRDefault="00DE4AFA">
      <w:pPr>
        <w:rPr>
          <w:lang w:eastAsia="zh-CN"/>
        </w:rPr>
      </w:pPr>
      <w:r>
        <w:rPr>
          <w:lang w:eastAsia="zh-CN"/>
        </w:rPr>
        <w:t>我们平时用的是十进制，</w:t>
      </w:r>
      <w:r>
        <w:rPr>
          <w:lang w:eastAsia="zh-CN"/>
        </w:rPr>
        <w:t>0</w:t>
      </w:r>
      <w:r>
        <w:rPr>
          <w:lang w:eastAsia="zh-CN"/>
        </w:rPr>
        <w:t>到</w:t>
      </w:r>
      <w:r>
        <w:rPr>
          <w:lang w:eastAsia="zh-CN"/>
        </w:rPr>
        <w:t>9</w:t>
      </w:r>
      <w:r>
        <w:rPr>
          <w:lang w:eastAsia="zh-CN"/>
        </w:rPr>
        <w:t>十个数字。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计算机用的是二进制，只有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两个数字。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为啥用二进制？</w:t>
      </w:r>
    </w:p>
    <w:p w:rsidR="007C2D4B" w:rsidRDefault="00DE4AFA">
      <w:pPr>
        <w:rPr>
          <w:lang w:eastAsia="zh-CN"/>
        </w:rPr>
      </w:pPr>
      <w:r>
        <w:rPr>
          <w:lang w:eastAsia="zh-CN"/>
        </w:rPr>
        <w:t>因为计算机是用电信号工作的，电压高就是</w:t>
      </w:r>
      <w:r>
        <w:rPr>
          <w:lang w:eastAsia="zh-CN"/>
        </w:rPr>
        <w:t>1</w:t>
      </w:r>
      <w:r>
        <w:rPr>
          <w:lang w:eastAsia="zh-CN"/>
        </w:rPr>
        <w:t>，电压低就是</w:t>
      </w:r>
      <w:r>
        <w:rPr>
          <w:lang w:eastAsia="zh-CN"/>
        </w:rPr>
        <w:t>0</w:t>
      </w:r>
      <w:r>
        <w:rPr>
          <w:lang w:eastAsia="zh-CN"/>
        </w:rPr>
        <w:t>。</w:t>
      </w:r>
    </w:p>
    <w:p w:rsidR="007C2D4B" w:rsidRDefault="00DE4AFA">
      <w:pPr>
        <w:rPr>
          <w:lang w:eastAsia="zh-CN"/>
        </w:rPr>
      </w:pPr>
      <w:r>
        <w:rPr>
          <w:lang w:eastAsia="zh-CN"/>
        </w:rPr>
        <w:t>用二进制最简单可靠。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如果用十进制，就得有</w:t>
      </w:r>
      <w:r>
        <w:rPr>
          <w:lang w:eastAsia="zh-CN"/>
        </w:rPr>
        <w:t>10</w:t>
      </w:r>
      <w:r>
        <w:rPr>
          <w:lang w:eastAsia="zh-CN"/>
        </w:rPr>
        <w:t>种电压状态，太复杂了，容易出错。</w:t>
      </w:r>
    </w:p>
    <w:p w:rsidR="00E56642" w:rsidRPr="00E56642" w:rsidRDefault="00E56642">
      <w:pPr>
        <w:rPr>
          <w:lang w:eastAsia="zh-CN"/>
        </w:rPr>
      </w:pPr>
      <w:r>
        <w:rPr>
          <w:rFonts w:hint="eastAsia"/>
          <w:lang w:eastAsia="zh-CN"/>
        </w:rPr>
        <w:t>对了，现在不是有人要搞三进制计算机吗？阿色认为没什么太大意义。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十进制和二进制咋对应？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1939"/>
        <w:gridCol w:w="3815"/>
      </w:tblGrid>
      <w:tr w:rsidR="00241441" w:rsidTr="00BE6E91">
        <w:tc>
          <w:tcPr>
            <w:tcW w:w="2876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十进制</w:t>
            </w:r>
          </w:p>
        </w:tc>
        <w:tc>
          <w:tcPr>
            <w:tcW w:w="1939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二进制</w:t>
            </w:r>
          </w:p>
        </w:tc>
        <w:tc>
          <w:tcPr>
            <w:tcW w:w="3815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解释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0</w:t>
            </w:r>
          </w:p>
        </w:tc>
        <w:tc>
          <w:tcPr>
            <w:tcW w:w="1939" w:type="dxa"/>
          </w:tcPr>
          <w:p w:rsidR="00241441" w:rsidRDefault="00DE4AFA">
            <w:r>
              <w:t>0</w:t>
            </w:r>
          </w:p>
        </w:tc>
        <w:tc>
          <w:tcPr>
            <w:tcW w:w="3815" w:type="dxa"/>
          </w:tcPr>
          <w:p w:rsidR="00241441" w:rsidRDefault="00DE4AFA">
            <w:r>
              <w:t>0</w:t>
            </w:r>
            <w:r>
              <w:t>就是</w:t>
            </w:r>
            <w:r>
              <w:t>0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1</w:t>
            </w:r>
          </w:p>
        </w:tc>
        <w:tc>
          <w:tcPr>
            <w:tcW w:w="1939" w:type="dxa"/>
          </w:tcPr>
          <w:p w:rsidR="00241441" w:rsidRDefault="00DE4AFA">
            <w:r>
              <w:t>1</w:t>
            </w:r>
          </w:p>
        </w:tc>
        <w:tc>
          <w:tcPr>
            <w:tcW w:w="3815" w:type="dxa"/>
          </w:tcPr>
          <w:p w:rsidR="00241441" w:rsidRDefault="00DE4AFA">
            <w:r>
              <w:t>1</w:t>
            </w:r>
            <w:r>
              <w:t>就是</w:t>
            </w:r>
            <w:r>
              <w:t>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2</w:t>
            </w:r>
          </w:p>
        </w:tc>
        <w:tc>
          <w:tcPr>
            <w:tcW w:w="1939" w:type="dxa"/>
          </w:tcPr>
          <w:p w:rsidR="00241441" w:rsidRDefault="00DE4AFA">
            <w:r>
              <w:t>10</w:t>
            </w:r>
          </w:p>
        </w:tc>
        <w:tc>
          <w:tcPr>
            <w:tcW w:w="3815" w:type="dxa"/>
          </w:tcPr>
          <w:p w:rsidR="00241441" w:rsidRDefault="00DE4AFA">
            <w:r>
              <w:t>2 = 1×2 + 0×1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3</w:t>
            </w:r>
          </w:p>
        </w:tc>
        <w:tc>
          <w:tcPr>
            <w:tcW w:w="1939" w:type="dxa"/>
          </w:tcPr>
          <w:p w:rsidR="00241441" w:rsidRDefault="00DE4AFA">
            <w:r>
              <w:t>11</w:t>
            </w:r>
          </w:p>
        </w:tc>
        <w:tc>
          <w:tcPr>
            <w:tcW w:w="3815" w:type="dxa"/>
          </w:tcPr>
          <w:p w:rsidR="00241441" w:rsidRDefault="00DE4AFA">
            <w:r>
              <w:t>3 = 1×2 + 1×1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4</w:t>
            </w:r>
          </w:p>
        </w:tc>
        <w:tc>
          <w:tcPr>
            <w:tcW w:w="1939" w:type="dxa"/>
          </w:tcPr>
          <w:p w:rsidR="00241441" w:rsidRDefault="00DE4AFA">
            <w:r>
              <w:t>100</w:t>
            </w:r>
          </w:p>
        </w:tc>
        <w:tc>
          <w:tcPr>
            <w:tcW w:w="3815" w:type="dxa"/>
          </w:tcPr>
          <w:p w:rsidR="00241441" w:rsidRDefault="00DE4AFA">
            <w:r>
              <w:t>4 = 1×4 + 0×2 + 0×1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5</w:t>
            </w:r>
          </w:p>
        </w:tc>
        <w:tc>
          <w:tcPr>
            <w:tcW w:w="1939" w:type="dxa"/>
          </w:tcPr>
          <w:p w:rsidR="00241441" w:rsidRDefault="00DE4AFA">
            <w:r>
              <w:t>101</w:t>
            </w:r>
          </w:p>
        </w:tc>
        <w:tc>
          <w:tcPr>
            <w:tcW w:w="3815" w:type="dxa"/>
          </w:tcPr>
          <w:p w:rsidR="00241441" w:rsidRDefault="00DE4AFA">
            <w:r>
              <w:t>5 = 1×4 + 0×2 + 1×1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6</w:t>
            </w:r>
          </w:p>
        </w:tc>
        <w:tc>
          <w:tcPr>
            <w:tcW w:w="1939" w:type="dxa"/>
          </w:tcPr>
          <w:p w:rsidR="00241441" w:rsidRDefault="00DE4AFA">
            <w:r>
              <w:t>110</w:t>
            </w:r>
          </w:p>
        </w:tc>
        <w:tc>
          <w:tcPr>
            <w:tcW w:w="3815" w:type="dxa"/>
          </w:tcPr>
          <w:p w:rsidR="00241441" w:rsidRDefault="00DE4AFA">
            <w:r>
              <w:t>6 = 1×4 + 1×2 + 0×1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7</w:t>
            </w:r>
          </w:p>
        </w:tc>
        <w:tc>
          <w:tcPr>
            <w:tcW w:w="1939" w:type="dxa"/>
          </w:tcPr>
          <w:p w:rsidR="00241441" w:rsidRDefault="00DE4AFA">
            <w:r>
              <w:t>111</w:t>
            </w:r>
          </w:p>
        </w:tc>
        <w:tc>
          <w:tcPr>
            <w:tcW w:w="3815" w:type="dxa"/>
          </w:tcPr>
          <w:p w:rsidR="00241441" w:rsidRDefault="00DE4AFA">
            <w:r>
              <w:t>7 = 1×4 + 1×2 + 1×1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8</w:t>
            </w:r>
          </w:p>
        </w:tc>
        <w:tc>
          <w:tcPr>
            <w:tcW w:w="1939" w:type="dxa"/>
          </w:tcPr>
          <w:p w:rsidR="00241441" w:rsidRDefault="00DE4AFA">
            <w:r>
              <w:t>1000</w:t>
            </w:r>
          </w:p>
        </w:tc>
        <w:tc>
          <w:tcPr>
            <w:tcW w:w="3815" w:type="dxa"/>
          </w:tcPr>
          <w:p w:rsidR="00241441" w:rsidRDefault="00DE4AFA">
            <w:r>
              <w:t>8 = 1×8 + 0×4 + 0×2 + 0×1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不用你手算，计算机自己会转换。但你要知道，计算机内部用的是二进制。</w:t>
      </w:r>
    </w:p>
    <w:p w:rsidR="006F6D2B" w:rsidRDefault="00DE4AFA">
      <w:r>
        <w:rPr>
          <w:rFonts w:ascii="宋体" w:hAnsi="宋体"/>
          <w:b/>
        </w:rPr>
        <w:t>bit和byte：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bit</w:t>
      </w:r>
      <w:r>
        <w:rPr>
          <w:lang w:eastAsia="zh-CN"/>
        </w:rPr>
        <w:t>（位）：二进制的最小单位，</w:t>
      </w:r>
      <w:r>
        <w:rPr>
          <w:lang w:eastAsia="zh-CN"/>
        </w:rPr>
        <w:t>0</w:t>
      </w:r>
      <w:r>
        <w:rPr>
          <w:lang w:eastAsia="zh-CN"/>
        </w:rPr>
        <w:t>或</w:t>
      </w:r>
      <w:r>
        <w:rPr>
          <w:lang w:eastAsia="zh-CN"/>
        </w:rPr>
        <w:t>1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byte</w:t>
      </w:r>
      <w:r>
        <w:rPr>
          <w:lang w:eastAsia="zh-CN"/>
        </w:rPr>
        <w:t>（字节）：</w:t>
      </w:r>
      <w:r>
        <w:rPr>
          <w:lang w:eastAsia="zh-CN"/>
        </w:rPr>
        <w:t>8</w:t>
      </w:r>
      <w:r>
        <w:rPr>
          <w:lang w:eastAsia="zh-CN"/>
        </w:rPr>
        <w:t>个</w:t>
      </w:r>
      <w:r>
        <w:rPr>
          <w:lang w:eastAsia="zh-CN"/>
        </w:rPr>
        <w:t>bit</w:t>
      </w:r>
      <w:r>
        <w:rPr>
          <w:lang w:eastAsia="zh-CN"/>
        </w:rPr>
        <w:t>，可以表示</w:t>
      </w:r>
      <w:r>
        <w:rPr>
          <w:lang w:eastAsia="zh-CN"/>
        </w:rPr>
        <w:t>0-255</w:t>
      </w:r>
      <w:r>
        <w:rPr>
          <w:lang w:eastAsia="zh-CN"/>
        </w:rPr>
        <w:t>的整数</w:t>
      </w:r>
    </w:p>
    <w:p w:rsidR="006F6D2B" w:rsidRDefault="00DE4AFA">
      <w:r>
        <w:t>1 byte = 8 bits</w:t>
      </w:r>
    </w:p>
    <w:p w:rsidR="00241441" w:rsidRDefault="00DE4AFA">
      <w:r>
        <w:lastRenderedPageBreak/>
        <w:t>比如：</w:t>
      </w:r>
    </w:p>
    <w:p w:rsidR="00241441" w:rsidRDefault="00DE4AFA">
      <w:r>
        <w:t>00000000 = 0</w:t>
      </w:r>
    </w:p>
    <w:p w:rsidR="006F6D2B" w:rsidRDefault="00DE4AFA">
      <w:r>
        <w:t>11111111 = 255</w:t>
      </w:r>
    </w:p>
    <w:p w:rsidR="00241441" w:rsidRDefault="00DE4AFA">
      <w:r>
        <w:rPr>
          <w:rFonts w:ascii="宋体" w:hAnsi="宋体"/>
          <w:b/>
        </w:rPr>
        <w:t>存储单位：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7"/>
        <w:gridCol w:w="2876"/>
      </w:tblGrid>
      <w:tr w:rsidR="00241441" w:rsidTr="00BE6E91">
        <w:tc>
          <w:tcPr>
            <w:tcW w:w="2877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单位</w:t>
            </w:r>
          </w:p>
        </w:tc>
        <w:tc>
          <w:tcPr>
            <w:tcW w:w="2877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换算</w:t>
            </w:r>
          </w:p>
        </w:tc>
        <w:tc>
          <w:tcPr>
            <w:tcW w:w="2876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大约</w:t>
            </w:r>
          </w:p>
        </w:tc>
      </w:tr>
      <w:tr w:rsidR="00241441" w:rsidTr="00BE6E91">
        <w:tc>
          <w:tcPr>
            <w:tcW w:w="2877" w:type="dxa"/>
          </w:tcPr>
          <w:p w:rsidR="00241441" w:rsidRDefault="00DE4AFA">
            <w:r>
              <w:t>KB</w:t>
            </w:r>
          </w:p>
        </w:tc>
        <w:tc>
          <w:tcPr>
            <w:tcW w:w="2877" w:type="dxa"/>
          </w:tcPr>
          <w:p w:rsidR="00241441" w:rsidRDefault="00DE4AFA">
            <w:r>
              <w:t>1024 bytes</w:t>
            </w:r>
          </w:p>
        </w:tc>
        <w:tc>
          <w:tcPr>
            <w:tcW w:w="2876" w:type="dxa"/>
          </w:tcPr>
          <w:p w:rsidR="00241441" w:rsidRDefault="00DE4AFA">
            <w:r>
              <w:t>一段文字</w:t>
            </w:r>
          </w:p>
        </w:tc>
      </w:tr>
      <w:tr w:rsidR="00241441" w:rsidTr="00BE6E91">
        <w:tc>
          <w:tcPr>
            <w:tcW w:w="2877" w:type="dxa"/>
          </w:tcPr>
          <w:p w:rsidR="00241441" w:rsidRDefault="00DE4AFA">
            <w:r>
              <w:t>MB</w:t>
            </w:r>
          </w:p>
        </w:tc>
        <w:tc>
          <w:tcPr>
            <w:tcW w:w="2877" w:type="dxa"/>
          </w:tcPr>
          <w:p w:rsidR="00241441" w:rsidRDefault="00DE4AFA">
            <w:r>
              <w:t>1024 KB</w:t>
            </w:r>
          </w:p>
        </w:tc>
        <w:tc>
          <w:tcPr>
            <w:tcW w:w="2876" w:type="dxa"/>
          </w:tcPr>
          <w:p w:rsidR="00241441" w:rsidRDefault="00DE4AFA">
            <w:r>
              <w:t>一首歌</w:t>
            </w:r>
          </w:p>
        </w:tc>
      </w:tr>
      <w:tr w:rsidR="00241441" w:rsidTr="00BE6E91">
        <w:tc>
          <w:tcPr>
            <w:tcW w:w="2877" w:type="dxa"/>
          </w:tcPr>
          <w:p w:rsidR="00241441" w:rsidRDefault="00DE4AFA">
            <w:r>
              <w:t>GB</w:t>
            </w:r>
          </w:p>
        </w:tc>
        <w:tc>
          <w:tcPr>
            <w:tcW w:w="2877" w:type="dxa"/>
          </w:tcPr>
          <w:p w:rsidR="00241441" w:rsidRDefault="00DE4AFA">
            <w:r>
              <w:t>1024 MB</w:t>
            </w:r>
          </w:p>
        </w:tc>
        <w:tc>
          <w:tcPr>
            <w:tcW w:w="2876" w:type="dxa"/>
          </w:tcPr>
          <w:p w:rsidR="00241441" w:rsidRDefault="00DE4AFA">
            <w:r>
              <w:t>一部电影</w:t>
            </w:r>
          </w:p>
        </w:tc>
      </w:tr>
      <w:tr w:rsidR="00241441" w:rsidTr="00BE6E91">
        <w:tc>
          <w:tcPr>
            <w:tcW w:w="2877" w:type="dxa"/>
          </w:tcPr>
          <w:p w:rsidR="00241441" w:rsidRDefault="00DE4AFA">
            <w:r>
              <w:t>TB</w:t>
            </w:r>
          </w:p>
        </w:tc>
        <w:tc>
          <w:tcPr>
            <w:tcW w:w="2877" w:type="dxa"/>
          </w:tcPr>
          <w:p w:rsidR="00241441" w:rsidRDefault="00DE4AFA">
            <w:r>
              <w:t>1024 GB</w:t>
            </w:r>
          </w:p>
        </w:tc>
        <w:tc>
          <w:tcPr>
            <w:tcW w:w="2876" w:type="dxa"/>
          </w:tcPr>
          <w:p w:rsidR="00241441" w:rsidRDefault="00DE4AFA">
            <w:r>
              <w:t>一个硬盘</w:t>
            </w:r>
          </w:p>
        </w:tc>
      </w:tr>
    </w:tbl>
    <w:p w:rsidR="00241441" w:rsidRDefault="00241441"/>
    <w:p w:rsidR="00D62981" w:rsidRDefault="00D62981"/>
    <w:p w:rsidR="006F6D2B" w:rsidRDefault="00F15CB5">
      <w:pPr>
        <w:pStyle w:val="31"/>
      </w:pPr>
      <w:bookmarkStart w:id="91" w:name="_Toc229753845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文字咋变成数字</w:t>
      </w:r>
      <w:r w:rsidR="00D70343">
        <w:t>？</w:t>
      </w:r>
      <w:bookmarkEnd w:id="91"/>
    </w:p>
    <w:p w:rsidR="006F6D2B" w:rsidRDefault="00DE4AFA">
      <w:pPr>
        <w:rPr>
          <w:lang w:eastAsia="zh-CN"/>
        </w:rPr>
      </w:pPr>
      <w:r>
        <w:rPr>
          <w:lang w:eastAsia="zh-CN"/>
        </w:rPr>
        <w:t>文字怎么变成数字？用编码。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ASCII编码：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最早的编码叫</w:t>
      </w:r>
      <w:r>
        <w:rPr>
          <w:lang w:eastAsia="zh-CN"/>
        </w:rPr>
        <w:t>ASCII</w:t>
      </w:r>
      <w:r>
        <w:rPr>
          <w:lang w:eastAsia="zh-CN"/>
        </w:rPr>
        <w:t>，用数字表示英文字母和符号。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Tr="00671A04">
        <w:tc>
          <w:tcPr>
            <w:tcW w:w="2876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字符</w:t>
            </w:r>
          </w:p>
        </w:tc>
        <w:tc>
          <w:tcPr>
            <w:tcW w:w="2877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ASCII</w:t>
            </w:r>
            <w:r w:rsidRPr="00671A04">
              <w:rPr>
                <w:b/>
              </w:rPr>
              <w:t>码</w:t>
            </w:r>
          </w:p>
        </w:tc>
        <w:tc>
          <w:tcPr>
            <w:tcW w:w="2877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二进制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A</w:t>
            </w:r>
          </w:p>
        </w:tc>
        <w:tc>
          <w:tcPr>
            <w:tcW w:w="2877" w:type="dxa"/>
          </w:tcPr>
          <w:p w:rsidR="00241441" w:rsidRDefault="00DE4AFA">
            <w:r>
              <w:t>65</w:t>
            </w:r>
          </w:p>
        </w:tc>
        <w:tc>
          <w:tcPr>
            <w:tcW w:w="2877" w:type="dxa"/>
          </w:tcPr>
          <w:p w:rsidR="00241441" w:rsidRDefault="00DE4AFA">
            <w:r>
              <w:t>01000001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B</w:t>
            </w:r>
          </w:p>
        </w:tc>
        <w:tc>
          <w:tcPr>
            <w:tcW w:w="2877" w:type="dxa"/>
          </w:tcPr>
          <w:p w:rsidR="00241441" w:rsidRDefault="00DE4AFA">
            <w:r>
              <w:t>66</w:t>
            </w:r>
          </w:p>
        </w:tc>
        <w:tc>
          <w:tcPr>
            <w:tcW w:w="2877" w:type="dxa"/>
          </w:tcPr>
          <w:p w:rsidR="00241441" w:rsidRDefault="00DE4AFA">
            <w:r>
              <w:t>01000010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a</w:t>
            </w:r>
          </w:p>
        </w:tc>
        <w:tc>
          <w:tcPr>
            <w:tcW w:w="2877" w:type="dxa"/>
          </w:tcPr>
          <w:p w:rsidR="00241441" w:rsidRDefault="00DE4AFA">
            <w:r>
              <w:t>97</w:t>
            </w:r>
          </w:p>
        </w:tc>
        <w:tc>
          <w:tcPr>
            <w:tcW w:w="2877" w:type="dxa"/>
          </w:tcPr>
          <w:p w:rsidR="00241441" w:rsidRDefault="00DE4AFA">
            <w:r>
              <w:t>01100001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0</w:t>
            </w:r>
          </w:p>
        </w:tc>
        <w:tc>
          <w:tcPr>
            <w:tcW w:w="2877" w:type="dxa"/>
          </w:tcPr>
          <w:p w:rsidR="00241441" w:rsidRDefault="00DE4AFA">
            <w:r>
              <w:t>48</w:t>
            </w:r>
          </w:p>
        </w:tc>
        <w:tc>
          <w:tcPr>
            <w:tcW w:w="2877" w:type="dxa"/>
          </w:tcPr>
          <w:p w:rsidR="00241441" w:rsidRDefault="00DE4AFA">
            <w:r>
              <w:t>00110000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空格</w:t>
            </w:r>
          </w:p>
        </w:tc>
        <w:tc>
          <w:tcPr>
            <w:tcW w:w="2877" w:type="dxa"/>
          </w:tcPr>
          <w:p w:rsidR="00241441" w:rsidRDefault="00DE4AFA">
            <w:r>
              <w:t>32</w:t>
            </w:r>
          </w:p>
        </w:tc>
        <w:tc>
          <w:tcPr>
            <w:tcW w:w="2877" w:type="dxa"/>
          </w:tcPr>
          <w:p w:rsidR="00241441" w:rsidRDefault="00DE4AFA">
            <w:r>
              <w:t>00100000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ASCII</w:t>
      </w:r>
      <w:r>
        <w:rPr>
          <w:lang w:eastAsia="zh-CN"/>
        </w:rPr>
        <w:t>只有</w:t>
      </w:r>
      <w:r>
        <w:rPr>
          <w:lang w:eastAsia="zh-CN"/>
        </w:rPr>
        <w:t>128</w:t>
      </w:r>
      <w:r>
        <w:rPr>
          <w:lang w:eastAsia="zh-CN"/>
        </w:rPr>
        <w:t>个字符，够英文用，但中文怎么办？</w:t>
      </w:r>
    </w:p>
    <w:p w:rsidR="006F6D2B" w:rsidRDefault="00DE4AFA">
      <w:r>
        <w:rPr>
          <w:rFonts w:ascii="宋体" w:hAnsi="宋体"/>
          <w:b/>
        </w:rPr>
        <w:t>Unicode编码：</w:t>
      </w:r>
    </w:p>
    <w:p w:rsidR="00241441" w:rsidRDefault="00DE4AFA">
      <w:r>
        <w:t>后来有了</w:t>
      </w:r>
      <w:r>
        <w:t>Unicode</w:t>
      </w:r>
      <w:r>
        <w:t>，可以表示世界上所有的字符。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Tr="00671A04">
        <w:tc>
          <w:tcPr>
            <w:tcW w:w="2876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字符</w:t>
            </w:r>
          </w:p>
        </w:tc>
        <w:tc>
          <w:tcPr>
            <w:tcW w:w="2877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Unicode</w:t>
            </w:r>
          </w:p>
        </w:tc>
        <w:tc>
          <w:tcPr>
            <w:tcW w:w="2877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说明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中</w:t>
            </w:r>
          </w:p>
        </w:tc>
        <w:tc>
          <w:tcPr>
            <w:tcW w:w="2877" w:type="dxa"/>
          </w:tcPr>
          <w:p w:rsidR="00241441" w:rsidRDefault="00DE4AFA">
            <w:r>
              <w:t>20013</w:t>
            </w:r>
          </w:p>
        </w:tc>
        <w:tc>
          <w:tcPr>
            <w:tcW w:w="2877" w:type="dxa"/>
          </w:tcPr>
          <w:p w:rsidR="00241441" w:rsidRDefault="00DE4AFA">
            <w:r>
              <w:t>中文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文</w:t>
            </w:r>
          </w:p>
        </w:tc>
        <w:tc>
          <w:tcPr>
            <w:tcW w:w="2877" w:type="dxa"/>
          </w:tcPr>
          <w:p w:rsidR="00241441" w:rsidRDefault="00DE4AFA">
            <w:r>
              <w:t>25991</w:t>
            </w:r>
          </w:p>
        </w:tc>
        <w:tc>
          <w:tcPr>
            <w:tcW w:w="2877" w:type="dxa"/>
          </w:tcPr>
          <w:p w:rsidR="00241441" w:rsidRDefault="00DE4AFA">
            <w:r>
              <w:t>中文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A</w:t>
            </w:r>
          </w:p>
        </w:tc>
        <w:tc>
          <w:tcPr>
            <w:tcW w:w="2877" w:type="dxa"/>
          </w:tcPr>
          <w:p w:rsidR="00241441" w:rsidRDefault="00DE4AFA">
            <w:r>
              <w:t>65</w:t>
            </w:r>
          </w:p>
        </w:tc>
        <w:tc>
          <w:tcPr>
            <w:tcW w:w="2877" w:type="dxa"/>
          </w:tcPr>
          <w:p w:rsidR="00241441" w:rsidRDefault="00DE4AFA">
            <w:r>
              <w:t>英文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😊</w:t>
            </w:r>
          </w:p>
        </w:tc>
        <w:tc>
          <w:tcPr>
            <w:tcW w:w="2877" w:type="dxa"/>
          </w:tcPr>
          <w:p w:rsidR="00241441" w:rsidRDefault="00DE4AFA">
            <w:r>
              <w:t>128522</w:t>
            </w:r>
          </w:p>
        </w:tc>
        <w:tc>
          <w:tcPr>
            <w:tcW w:w="2877" w:type="dxa"/>
          </w:tcPr>
          <w:p w:rsidR="00241441" w:rsidRDefault="00671A04">
            <w:r>
              <w:t>e</w:t>
            </w:r>
            <w:r w:rsidR="00DE4AFA">
              <w:t>moji</w:t>
            </w:r>
            <w:r>
              <w:t>符号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你看到的文字，在计算机里其实是一串数字。显示的时候，计算机查表把数字转成对应的字形显示出来。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UTF-8：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Unicode</w:t>
      </w:r>
      <w:r>
        <w:rPr>
          <w:lang w:eastAsia="zh-CN"/>
        </w:rPr>
        <w:t>规定了每个字符的编号，但存到文件里还需要一种方式。</w:t>
      </w:r>
      <w:r>
        <w:rPr>
          <w:lang w:eastAsia="zh-CN"/>
        </w:rPr>
        <w:t>UTF-8</w:t>
      </w:r>
      <w:r>
        <w:rPr>
          <w:lang w:eastAsia="zh-CN"/>
        </w:rPr>
        <w:t>就是最常用的存储方式。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它用</w:t>
      </w:r>
      <w:r>
        <w:rPr>
          <w:lang w:eastAsia="zh-CN"/>
        </w:rPr>
        <w:t>1-4</w:t>
      </w:r>
      <w:r>
        <w:rPr>
          <w:lang w:eastAsia="zh-CN"/>
        </w:rPr>
        <w:t>个字节表示一个字符：</w:t>
      </w:r>
    </w:p>
    <w:p w:rsidR="00241441" w:rsidRDefault="00DE4AFA" w:rsidP="00671A0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英文：</w:t>
      </w:r>
      <w:r>
        <w:rPr>
          <w:lang w:eastAsia="zh-CN"/>
        </w:rPr>
        <w:t>1</w:t>
      </w:r>
      <w:r>
        <w:rPr>
          <w:lang w:eastAsia="zh-CN"/>
        </w:rPr>
        <w:t>个字节（兼容</w:t>
      </w:r>
      <w:r>
        <w:rPr>
          <w:lang w:eastAsia="zh-CN"/>
        </w:rPr>
        <w:t>ASCII</w:t>
      </w:r>
      <w:r>
        <w:rPr>
          <w:lang w:eastAsia="zh-CN"/>
        </w:rPr>
        <w:t>）</w:t>
      </w:r>
    </w:p>
    <w:p w:rsidR="00241441" w:rsidRDefault="00DE4AFA" w:rsidP="00671A04">
      <w:pPr>
        <w:pStyle w:val="a0"/>
        <w:tabs>
          <w:tab w:val="clear" w:pos="360"/>
          <w:tab w:val="num" w:pos="720"/>
        </w:tabs>
        <w:ind w:leftChars="150" w:left="720"/>
      </w:pPr>
      <w:r>
        <w:t>中文：通常</w:t>
      </w:r>
      <w:r>
        <w:t>3</w:t>
      </w:r>
      <w:r>
        <w:t>个字节</w:t>
      </w:r>
    </w:p>
    <w:p w:rsidR="006F6D2B" w:rsidRDefault="00DE4AFA" w:rsidP="00671A0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emoji</w:t>
      </w:r>
      <w:r>
        <w:rPr>
          <w:lang w:eastAsia="zh-CN"/>
        </w:rPr>
        <w:t>：通常</w:t>
      </w:r>
      <w:r>
        <w:rPr>
          <w:lang w:eastAsia="zh-CN"/>
        </w:rPr>
        <w:t>4</w:t>
      </w:r>
      <w:r>
        <w:rPr>
          <w:lang w:eastAsia="zh-CN"/>
        </w:rPr>
        <w:t>个字节</w:t>
      </w:r>
    </w:p>
    <w:p w:rsidR="00671A04" w:rsidRDefault="00671A04">
      <w:pPr>
        <w:rPr>
          <w:lang w:eastAsia="zh-CN"/>
        </w:rPr>
      </w:pPr>
      <w:r>
        <w:rPr>
          <w:rFonts w:hint="eastAsia"/>
          <w:lang w:eastAsia="zh-CN"/>
        </w:rPr>
        <w:t>如果一个英文字母对应一个汉字的话，同样字符数的</w:t>
      </w:r>
      <w:r w:rsidR="00DE4AFA">
        <w:rPr>
          <w:lang w:eastAsia="zh-CN"/>
        </w:rPr>
        <w:t>中文文件比英文文件大。</w:t>
      </w:r>
    </w:p>
    <w:p w:rsidR="006F6D2B" w:rsidRDefault="00671A04">
      <w:pPr>
        <w:rPr>
          <w:rFonts w:ascii="Cambria" w:eastAsia="Cambria" w:hAnsi="Cambria"/>
          <w:lang w:eastAsia="zh-CN"/>
        </w:rPr>
      </w:pPr>
      <w:r w:rsidRPr="00671A04">
        <w:rPr>
          <w:rFonts w:hint="eastAsia"/>
          <w:lang w:eastAsia="zh-CN"/>
        </w:rPr>
        <w:t>但是</w:t>
      </w:r>
      <w:r>
        <w:rPr>
          <w:rFonts w:hint="eastAsia"/>
          <w:lang w:eastAsia="zh-CN"/>
        </w:rPr>
        <w:t>，</w:t>
      </w:r>
      <w:r w:rsidRPr="00671A04">
        <w:rPr>
          <w:rFonts w:hint="eastAsia"/>
          <w:lang w:eastAsia="zh-CN"/>
        </w:rPr>
        <w:t>因为一般一个</w:t>
      </w:r>
      <w:r>
        <w:rPr>
          <w:rFonts w:hint="eastAsia"/>
          <w:lang w:eastAsia="zh-CN"/>
        </w:rPr>
        <w:t>英文</w:t>
      </w:r>
      <w:r w:rsidRPr="00671A04">
        <w:rPr>
          <w:rFonts w:hint="eastAsia"/>
          <w:lang w:eastAsia="zh-CN"/>
        </w:rPr>
        <w:t>单词包含多个字母</w:t>
      </w:r>
      <w:r>
        <w:rPr>
          <w:rFonts w:hint="eastAsia"/>
          <w:lang w:eastAsia="zh-CN"/>
        </w:rPr>
        <w:t>，而一个单词才能对应一两个汉字，</w:t>
      </w:r>
      <w:r w:rsidRPr="00671A04">
        <w:rPr>
          <w:rFonts w:hint="eastAsia"/>
          <w:lang w:eastAsia="zh-CN"/>
        </w:rPr>
        <w:t>所以总体上</w:t>
      </w:r>
      <w:r>
        <w:rPr>
          <w:rFonts w:hint="eastAsia"/>
          <w:lang w:eastAsia="zh-CN"/>
        </w:rPr>
        <w:t>，</w:t>
      </w:r>
      <w:r w:rsidRPr="00671A04">
        <w:rPr>
          <w:rFonts w:hint="eastAsia"/>
          <w:lang w:eastAsia="zh-CN"/>
        </w:rPr>
        <w:t>如果表达的意思相同，往往中文文件更小。</w:t>
      </w:r>
    </w:p>
    <w:p w:rsidR="00D62981" w:rsidRPr="00D62981" w:rsidRDefault="00D62981">
      <w:pPr>
        <w:rPr>
          <w:rFonts w:ascii="Cambria" w:hAnsi="Cambria"/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2" w:name="_Toc229753846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图片咋变成数字</w:t>
      </w:r>
      <w:r w:rsidR="002C4E48">
        <w:rPr>
          <w:lang w:eastAsia="zh-CN"/>
        </w:rPr>
        <w:t>？</w:t>
      </w:r>
      <w:bookmarkEnd w:id="92"/>
    </w:p>
    <w:p w:rsidR="006F6D2B" w:rsidRDefault="00DE4AFA">
      <w:pPr>
        <w:rPr>
          <w:lang w:eastAsia="zh-CN"/>
        </w:rPr>
      </w:pPr>
      <w:r>
        <w:rPr>
          <w:lang w:eastAsia="zh-CN"/>
        </w:rPr>
        <w:t>图片是由很多小点组成的，每个小点叫一个像素。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每个像素有颜色，颜色用数字表示。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RGB模式：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用红（</w:t>
      </w:r>
      <w:r>
        <w:rPr>
          <w:lang w:eastAsia="zh-CN"/>
        </w:rPr>
        <w:t>R</w:t>
      </w:r>
      <w:r>
        <w:rPr>
          <w:lang w:eastAsia="zh-CN"/>
        </w:rPr>
        <w:t>）、绿（</w:t>
      </w:r>
      <w:r>
        <w:rPr>
          <w:lang w:eastAsia="zh-CN"/>
        </w:rPr>
        <w:t>G</w:t>
      </w:r>
      <w:r>
        <w:rPr>
          <w:lang w:eastAsia="zh-CN"/>
        </w:rPr>
        <w:t>）、蓝（</w:t>
      </w:r>
      <w:r>
        <w:rPr>
          <w:lang w:eastAsia="zh-CN"/>
        </w:rPr>
        <w:t>B</w:t>
      </w:r>
      <w:r>
        <w:rPr>
          <w:lang w:eastAsia="zh-CN"/>
        </w:rPr>
        <w:t>）三种颜色混合出各种颜色。每个颜色分量是</w:t>
      </w:r>
      <w:r>
        <w:rPr>
          <w:lang w:eastAsia="zh-CN"/>
        </w:rPr>
        <w:t>0-255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颜色</w:t>
      </w:r>
      <w:r>
        <w:rPr>
          <w:lang w:eastAsia="zh-CN"/>
        </w:rPr>
        <w:t xml:space="preserve"> = (R, G, B)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比如：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纯红色</w:t>
      </w:r>
      <w:r>
        <w:rPr>
          <w:lang w:eastAsia="zh-CN"/>
        </w:rPr>
        <w:t xml:space="preserve"> = (255, 0, 0)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纯绿色</w:t>
      </w:r>
      <w:r>
        <w:rPr>
          <w:lang w:eastAsia="zh-CN"/>
        </w:rPr>
        <w:t xml:space="preserve"> = (0, 255, 0)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纯蓝色</w:t>
      </w:r>
      <w:r>
        <w:rPr>
          <w:lang w:eastAsia="zh-CN"/>
        </w:rPr>
        <w:t xml:space="preserve"> = (0, 0, 255)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白色</w:t>
      </w:r>
      <w:r>
        <w:rPr>
          <w:lang w:eastAsia="zh-CN"/>
        </w:rPr>
        <w:t xml:space="preserve"> = (255, 255, 255)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黑色</w:t>
      </w:r>
      <w:r>
        <w:rPr>
          <w:lang w:eastAsia="zh-CN"/>
        </w:rPr>
        <w:t xml:space="preserve"> = (0, 0, 0)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lastRenderedPageBreak/>
        <w:t>黄色</w:t>
      </w:r>
      <w:r>
        <w:rPr>
          <w:lang w:eastAsia="zh-CN"/>
        </w:rPr>
        <w:t xml:space="preserve"> = (255, 255, 0)</w:t>
      </w:r>
    </w:p>
    <w:p w:rsidR="006F6D2B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紫色</w:t>
      </w:r>
      <w:r>
        <w:rPr>
          <w:lang w:eastAsia="zh-CN"/>
        </w:rPr>
        <w:t xml:space="preserve"> = (255, 0, 255)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一张图片，就是一堆像素的集合，每个像素都是三个数字。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一张</w:t>
      </w:r>
      <w:r>
        <w:rPr>
          <w:lang w:eastAsia="zh-CN"/>
        </w:rPr>
        <w:t>1920×1080</w:t>
      </w:r>
      <w:r>
        <w:rPr>
          <w:lang w:eastAsia="zh-CN"/>
        </w:rPr>
        <w:t>的图片，有</w:t>
      </w:r>
      <w:r>
        <w:rPr>
          <w:lang w:eastAsia="zh-CN"/>
        </w:rPr>
        <w:t>1920×1080 = 2,073,600</w:t>
      </w:r>
      <w:r>
        <w:rPr>
          <w:lang w:eastAsia="zh-CN"/>
        </w:rPr>
        <w:t>个像素。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每个像素</w:t>
      </w:r>
      <w:r>
        <w:rPr>
          <w:lang w:eastAsia="zh-CN"/>
        </w:rPr>
        <w:t>3</w:t>
      </w:r>
      <w:r>
        <w:rPr>
          <w:lang w:eastAsia="zh-CN"/>
        </w:rPr>
        <w:t>个数字（</w:t>
      </w:r>
      <w:r>
        <w:rPr>
          <w:lang w:eastAsia="zh-CN"/>
        </w:rPr>
        <w:t>RGB</w:t>
      </w:r>
      <w:r>
        <w:rPr>
          <w:lang w:eastAsia="zh-CN"/>
        </w:rPr>
        <w:t>），每个数字</w:t>
      </w:r>
      <w:r>
        <w:rPr>
          <w:lang w:eastAsia="zh-CN"/>
        </w:rPr>
        <w:t>1</w:t>
      </w:r>
      <w:r>
        <w:rPr>
          <w:lang w:eastAsia="zh-CN"/>
        </w:rPr>
        <w:t>个字节。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总共：</w:t>
      </w:r>
      <w:r>
        <w:rPr>
          <w:lang w:eastAsia="zh-CN"/>
        </w:rPr>
        <w:t>2,073,600 × 3 = 6,220,800</w:t>
      </w:r>
      <w:r>
        <w:rPr>
          <w:lang w:eastAsia="zh-CN"/>
        </w:rPr>
        <w:t>字节</w:t>
      </w:r>
      <w:r>
        <w:rPr>
          <w:lang w:eastAsia="zh-CN"/>
        </w:rPr>
        <w:t xml:space="preserve"> ≈ 6MB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所以原图很大，需要压缩。</w:t>
      </w:r>
    </w:p>
    <w:p w:rsidR="006F6D2B" w:rsidRDefault="00DE4AFA">
      <w:r>
        <w:rPr>
          <w:rFonts w:ascii="宋体" w:hAnsi="宋体"/>
          <w:b/>
        </w:rPr>
        <w:t>图片压缩：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JPEG</w:t>
      </w:r>
      <w:r>
        <w:rPr>
          <w:lang w:eastAsia="zh-CN"/>
        </w:rPr>
        <w:t>：有损压缩，丢弃一些不重要的细节，文件小但画质下降。适合照片。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PNG</w:t>
      </w:r>
      <w:r>
        <w:rPr>
          <w:lang w:eastAsia="zh-CN"/>
        </w:rPr>
        <w:t>：无损压缩，画质不变但文件大。适合图标、截图。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GIF</w:t>
      </w:r>
      <w:r>
        <w:rPr>
          <w:lang w:eastAsia="zh-CN"/>
        </w:rPr>
        <w:t>：最多</w:t>
      </w:r>
      <w:r>
        <w:rPr>
          <w:lang w:eastAsia="zh-CN"/>
        </w:rPr>
        <w:t>256</w:t>
      </w:r>
      <w:r>
        <w:rPr>
          <w:lang w:eastAsia="zh-CN"/>
        </w:rPr>
        <w:t>色，文件小但画质差。支持动画。</w:t>
      </w:r>
    </w:p>
    <w:p w:rsidR="006F6D2B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WebP</w:t>
      </w:r>
      <w:r>
        <w:rPr>
          <w:lang w:eastAsia="zh-CN"/>
        </w:rPr>
        <w:t>：新一代格式，画质好文件小。但兼容性差点。</w:t>
      </w:r>
    </w:p>
    <w:p w:rsidR="00D62981" w:rsidRDefault="00D62981" w:rsidP="00D62981">
      <w:pPr>
        <w:pStyle w:val="a0"/>
        <w:numPr>
          <w:ilvl w:val="0"/>
          <w:numId w:val="0"/>
        </w:numPr>
        <w:ind w:left="360"/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3" w:name="_Toc229753847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声音咋变成数字</w:t>
      </w:r>
      <w:r w:rsidR="00D62981">
        <w:rPr>
          <w:lang w:eastAsia="zh-CN"/>
        </w:rPr>
        <w:t>？</w:t>
      </w:r>
      <w:bookmarkEnd w:id="93"/>
    </w:p>
    <w:p w:rsidR="006F6D2B" w:rsidRDefault="00DE4AFA">
      <w:pPr>
        <w:rPr>
          <w:lang w:eastAsia="zh-CN"/>
        </w:rPr>
      </w:pPr>
      <w:r>
        <w:rPr>
          <w:lang w:eastAsia="zh-CN"/>
        </w:rPr>
        <w:t>声音是波，连续的波。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但计算机只能存离散的数字，所以要把连续的波变成离散的点。这叫采样。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采样过程：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每隔一小段时间记录一个点的值。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采样率：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每秒采样多少次。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电话：</w:t>
      </w:r>
      <w:r>
        <w:t>8000</w:t>
      </w:r>
      <w:r>
        <w:t>次</w:t>
      </w:r>
      <w:r>
        <w:t>/</w:t>
      </w:r>
      <w:r>
        <w:t>秒（</w:t>
      </w:r>
      <w:r>
        <w:t>8kHz</w:t>
      </w:r>
      <w:r>
        <w:t>）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CD</w:t>
      </w:r>
      <w:r>
        <w:t>：</w:t>
      </w:r>
      <w:r>
        <w:t>44100</w:t>
      </w:r>
      <w:r>
        <w:t>次</w:t>
      </w:r>
      <w:r>
        <w:t>/</w:t>
      </w:r>
      <w:r>
        <w:t>秒（</w:t>
      </w:r>
      <w:r>
        <w:t>44.1kHz</w:t>
      </w:r>
      <w:r>
        <w:t>）</w:t>
      </w:r>
    </w:p>
    <w:p w:rsidR="006F6D2B" w:rsidRDefault="00DE4AFA" w:rsidP="00C51A4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专业音频：</w:t>
      </w:r>
      <w:r>
        <w:rPr>
          <w:lang w:eastAsia="zh-CN"/>
        </w:rPr>
        <w:t>96000</w:t>
      </w:r>
      <w:r>
        <w:rPr>
          <w:lang w:eastAsia="zh-CN"/>
        </w:rPr>
        <w:t>次</w:t>
      </w:r>
      <w:r>
        <w:rPr>
          <w:lang w:eastAsia="zh-CN"/>
        </w:rPr>
        <w:t>/</w:t>
      </w:r>
      <w:r>
        <w:rPr>
          <w:lang w:eastAsia="zh-CN"/>
        </w:rPr>
        <w:t>秒（</w:t>
      </w:r>
      <w:r>
        <w:rPr>
          <w:lang w:eastAsia="zh-CN"/>
        </w:rPr>
        <w:t>96kHz</w:t>
      </w:r>
      <w:r>
        <w:rPr>
          <w:lang w:eastAsia="zh-CN"/>
        </w:rPr>
        <w:t>）或更高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采样率越高，声音越真实，文件也越大。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位深度：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每个采样点用多少位存储。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8</w:t>
      </w:r>
      <w:r>
        <w:t>位：</w:t>
      </w:r>
      <w:r>
        <w:t>256</w:t>
      </w:r>
      <w:r>
        <w:t>个级别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16</w:t>
      </w:r>
      <w:r>
        <w:rPr>
          <w:lang w:eastAsia="zh-CN"/>
        </w:rPr>
        <w:t>位：</w:t>
      </w:r>
      <w:r>
        <w:rPr>
          <w:lang w:eastAsia="zh-CN"/>
        </w:rPr>
        <w:t>65536</w:t>
      </w:r>
      <w:r>
        <w:rPr>
          <w:lang w:eastAsia="zh-CN"/>
        </w:rPr>
        <w:t>个级别（</w:t>
      </w:r>
      <w:r>
        <w:rPr>
          <w:lang w:eastAsia="zh-CN"/>
        </w:rPr>
        <w:t>CD</w:t>
      </w:r>
      <w:r>
        <w:rPr>
          <w:lang w:eastAsia="zh-CN"/>
        </w:rPr>
        <w:t>质量）</w:t>
      </w:r>
    </w:p>
    <w:p w:rsidR="006F6D2B" w:rsidRDefault="00DE4AFA" w:rsidP="00C51A4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24</w:t>
      </w:r>
      <w:r>
        <w:rPr>
          <w:lang w:eastAsia="zh-CN"/>
        </w:rPr>
        <w:t>位：</w:t>
      </w:r>
      <w:r>
        <w:rPr>
          <w:lang w:eastAsia="zh-CN"/>
        </w:rPr>
        <w:t>1600</w:t>
      </w:r>
      <w:r>
        <w:rPr>
          <w:lang w:eastAsia="zh-CN"/>
        </w:rPr>
        <w:t>万个级别（专业质量）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位深度越高，音质越好，文件也越大。</w:t>
      </w:r>
    </w:p>
    <w:p w:rsidR="00C51A4A" w:rsidRDefault="00C51A4A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4" w:name="_Toc229753848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视频咋变成数字</w:t>
      </w:r>
      <w:r w:rsidR="00C51A4A">
        <w:rPr>
          <w:lang w:eastAsia="zh-CN"/>
        </w:rPr>
        <w:t>？</w:t>
      </w:r>
      <w:bookmarkEnd w:id="94"/>
    </w:p>
    <w:p w:rsidR="006F6D2B" w:rsidRDefault="00DE4AFA">
      <w:pPr>
        <w:rPr>
          <w:lang w:eastAsia="zh-CN"/>
        </w:rPr>
      </w:pPr>
      <w:r>
        <w:rPr>
          <w:lang w:eastAsia="zh-CN"/>
        </w:rPr>
        <w:t>视频就是图片加声音。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一秒钟</w:t>
      </w:r>
      <w:r>
        <w:rPr>
          <w:lang w:eastAsia="zh-CN"/>
        </w:rPr>
        <w:t>24</w:t>
      </w:r>
      <w:r>
        <w:rPr>
          <w:lang w:eastAsia="zh-CN"/>
        </w:rPr>
        <w:t>张图片（或更多），配上声音，连起来播放，就是视频。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帧率：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每秒多少张图片（帧）。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电影：</w:t>
      </w:r>
      <w:r>
        <w:t>24</w:t>
      </w:r>
      <w:r>
        <w:t>帧</w:t>
      </w:r>
      <w:r>
        <w:t>/</w:t>
      </w:r>
      <w:r>
        <w:t>秒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电视：</w:t>
      </w:r>
      <w:r>
        <w:t>25</w:t>
      </w:r>
      <w:r>
        <w:t>或</w:t>
      </w:r>
      <w:r>
        <w:t>30</w:t>
      </w:r>
      <w:r>
        <w:t>帧</w:t>
      </w:r>
      <w:r>
        <w:t>/</w:t>
      </w:r>
      <w:r>
        <w:t>秒</w:t>
      </w:r>
    </w:p>
    <w:p w:rsidR="006F6D2B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游戏：</w:t>
      </w:r>
      <w:r>
        <w:t>60</w:t>
      </w:r>
      <w:r>
        <w:t>帧</w:t>
      </w:r>
      <w:r>
        <w:t>/</w:t>
      </w:r>
      <w:r>
        <w:t>秒或更高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帧率越高，画面越流畅。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视频为什么这么大：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一张</w:t>
      </w:r>
      <w:r>
        <w:rPr>
          <w:lang w:eastAsia="zh-CN"/>
        </w:rPr>
        <w:t>1920×1080</w:t>
      </w:r>
      <w:r>
        <w:rPr>
          <w:lang w:eastAsia="zh-CN"/>
        </w:rPr>
        <w:t>的图片约</w:t>
      </w:r>
      <w:r>
        <w:rPr>
          <w:lang w:eastAsia="zh-CN"/>
        </w:rPr>
        <w:t>6MB</w:t>
      </w:r>
      <w:r>
        <w:rPr>
          <w:lang w:eastAsia="zh-CN"/>
        </w:rPr>
        <w:t>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一秒</w:t>
      </w:r>
      <w:r>
        <w:rPr>
          <w:lang w:eastAsia="zh-CN"/>
        </w:rPr>
        <w:t>30</w:t>
      </w:r>
      <w:r>
        <w:rPr>
          <w:lang w:eastAsia="zh-CN"/>
        </w:rPr>
        <w:t>帧就是</w:t>
      </w:r>
      <w:r>
        <w:rPr>
          <w:lang w:eastAsia="zh-CN"/>
        </w:rPr>
        <w:t>180MB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一分钟就是</w:t>
      </w:r>
      <w:r>
        <w:rPr>
          <w:lang w:eastAsia="zh-CN"/>
        </w:rPr>
        <w:t>10.8GB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太大了！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所以视频必须压缩。视频压缩技术非常复杂，能把文件压缩到原来的几十分之一甚至几百分之一。</w:t>
      </w:r>
    </w:p>
    <w:p w:rsidR="00C51A4A" w:rsidRDefault="00C51A4A">
      <w:pPr>
        <w:rPr>
          <w:lang w:eastAsia="zh-CN"/>
        </w:rPr>
      </w:pPr>
    </w:p>
    <w:p w:rsidR="006F6D2B" w:rsidRDefault="00DE4AFA">
      <w:pPr>
        <w:pStyle w:val="31"/>
      </w:pPr>
      <w:bookmarkStart w:id="95" w:name="_Toc229753849"/>
      <w:r>
        <w:t>小结一下</w:t>
      </w:r>
      <w:bookmarkEnd w:id="9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在计算机眼里，一切都是数字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lastRenderedPageBreak/>
        <w:t>计算机用二进制，只有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</w:p>
    <w:p w:rsidR="00241441" w:rsidRDefault="00DE4AFA">
      <w:pPr>
        <w:pStyle w:val="a0"/>
      </w:pPr>
      <w:r>
        <w:t>文字用编码变成数字（</w:t>
      </w:r>
      <w:r>
        <w:t>ASCII</w:t>
      </w:r>
      <w:r>
        <w:t>、</w:t>
      </w:r>
      <w:r>
        <w:t>Unicode</w:t>
      </w:r>
      <w:r>
        <w:t>、</w:t>
      </w:r>
      <w:r>
        <w:t>UTF-8</w:t>
      </w:r>
      <w:r>
        <w:t>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图片由像素组成，每个像素用</w:t>
      </w:r>
      <w:r>
        <w:rPr>
          <w:lang w:eastAsia="zh-CN"/>
        </w:rPr>
        <w:t>RGB</w:t>
      </w:r>
      <w:r>
        <w:rPr>
          <w:lang w:eastAsia="zh-CN"/>
        </w:rPr>
        <w:t>数字表示颜色</w:t>
      </w:r>
    </w:p>
    <w:p w:rsidR="00241441" w:rsidRDefault="00DE4AFA">
      <w:pPr>
        <w:pStyle w:val="a0"/>
      </w:pPr>
      <w:r>
        <w:t>声音通过采样变成数字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视频是图片加声音，数据量最大，必须压缩</w:t>
      </w:r>
    </w:p>
    <w:p w:rsidR="006F6D2B" w:rsidRDefault="00DE4AFA">
      <w:pPr>
        <w:pStyle w:val="21"/>
        <w:rPr>
          <w:lang w:eastAsia="zh-CN"/>
        </w:rPr>
      </w:pPr>
      <w:bookmarkStart w:id="96" w:name="_Toc229753850"/>
      <w:r>
        <w:rPr>
          <w:lang w:eastAsia="zh-CN"/>
        </w:rPr>
        <w:t xml:space="preserve">3.2 </w:t>
      </w:r>
      <w:r>
        <w:rPr>
          <w:lang w:eastAsia="zh-CN"/>
        </w:rPr>
        <w:t>文件格式那点秘密</w:t>
      </w:r>
      <w:bookmarkEnd w:id="96"/>
    </w:p>
    <w:p w:rsidR="006F6D2B" w:rsidRDefault="00F15CB5">
      <w:pPr>
        <w:pStyle w:val="31"/>
        <w:rPr>
          <w:lang w:eastAsia="zh-CN"/>
        </w:rPr>
      </w:pPr>
      <w:bookmarkStart w:id="97" w:name="_Toc229753851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文件后缀名是干啥的</w:t>
      </w:r>
      <w:r w:rsidR="005E6420">
        <w:rPr>
          <w:lang w:eastAsia="zh-CN"/>
        </w:rPr>
        <w:t>？</w:t>
      </w:r>
      <w:bookmarkEnd w:id="97"/>
    </w:p>
    <w:p w:rsidR="006F6D2B" w:rsidRDefault="00DE4AFA">
      <w:pPr>
        <w:rPr>
          <w:lang w:eastAsia="zh-CN"/>
        </w:rPr>
      </w:pPr>
      <w:r>
        <w:rPr>
          <w:lang w:eastAsia="zh-CN"/>
        </w:rPr>
        <w:t>你肯定见过各种文件后缀名：</w:t>
      </w:r>
      <w:r>
        <w:rPr>
          <w:lang w:eastAsia="zh-CN"/>
        </w:rPr>
        <w:t>.txt</w:t>
      </w:r>
      <w:r>
        <w:rPr>
          <w:lang w:eastAsia="zh-CN"/>
        </w:rPr>
        <w:t>、</w:t>
      </w:r>
      <w:r>
        <w:rPr>
          <w:lang w:eastAsia="zh-CN"/>
        </w:rPr>
        <w:t>.doc</w:t>
      </w:r>
      <w:r>
        <w:rPr>
          <w:lang w:eastAsia="zh-CN"/>
        </w:rPr>
        <w:t>、</w:t>
      </w:r>
      <w:r>
        <w:rPr>
          <w:lang w:eastAsia="zh-CN"/>
        </w:rPr>
        <w:t>.jpg</w:t>
      </w:r>
      <w:r>
        <w:rPr>
          <w:lang w:eastAsia="zh-CN"/>
        </w:rPr>
        <w:t>、</w:t>
      </w:r>
      <w:r>
        <w:rPr>
          <w:lang w:eastAsia="zh-CN"/>
        </w:rPr>
        <w:t>.mp4……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后缀名是告诉操作系统和软件：这个文件是啥类型的，该用啥软件打开。</w:t>
      </w:r>
    </w:p>
    <w:p w:rsidR="00241441" w:rsidRDefault="00DE4AFA">
      <w:r>
        <w:t>比如：</w:t>
      </w:r>
    </w:p>
    <w:p w:rsidR="00241441" w:rsidRDefault="00DE4AFA" w:rsidP="0057343D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.txt → </w:t>
      </w:r>
      <w:r>
        <w:t>用记事本打开</w:t>
      </w:r>
    </w:p>
    <w:p w:rsidR="00241441" w:rsidRDefault="00DE4AFA" w:rsidP="0057343D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.doc → </w:t>
      </w:r>
      <w:r>
        <w:t>用</w:t>
      </w:r>
      <w:r>
        <w:t>Word</w:t>
      </w:r>
      <w:r>
        <w:t>打开</w:t>
      </w:r>
    </w:p>
    <w:p w:rsidR="00241441" w:rsidRDefault="00DE4AFA" w:rsidP="0057343D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 xml:space="preserve">.jpg → </w:t>
      </w:r>
      <w:r>
        <w:rPr>
          <w:lang w:eastAsia="zh-CN"/>
        </w:rPr>
        <w:t>用图片查看器打开</w:t>
      </w:r>
    </w:p>
    <w:p w:rsidR="006F6D2B" w:rsidRDefault="00DE4AFA" w:rsidP="0057343D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.mp4 → </w:t>
      </w:r>
      <w:r>
        <w:t>用播放器打开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但后缀名只是个标识，改后缀名不会改变文件内容。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你把</w:t>
      </w:r>
      <w:r>
        <w:rPr>
          <w:lang w:eastAsia="zh-CN"/>
        </w:rPr>
        <w:t>.jpg</w:t>
      </w:r>
      <w:r>
        <w:rPr>
          <w:lang w:eastAsia="zh-CN"/>
        </w:rPr>
        <w:t>改成</w:t>
      </w:r>
      <w:r>
        <w:rPr>
          <w:lang w:eastAsia="zh-CN"/>
        </w:rPr>
        <w:t>.txt</w:t>
      </w:r>
      <w:r>
        <w:rPr>
          <w:lang w:eastAsia="zh-CN"/>
        </w:rPr>
        <w:t>，图片还是图片，只是系统可能用文本编辑器打开它，然后看到一堆乱码。</w:t>
      </w:r>
    </w:p>
    <w:p w:rsidR="00157FDC" w:rsidRDefault="00157FDC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8" w:name="_Toc229753852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常见文件格式</w:t>
      </w:r>
      <w:bookmarkEnd w:id="98"/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文本文件：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2977"/>
        <w:gridCol w:w="3815"/>
      </w:tblGrid>
      <w:tr w:rsidR="00241441" w:rsidTr="0057343D">
        <w:tc>
          <w:tcPr>
            <w:tcW w:w="1838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格式</w:t>
            </w:r>
          </w:p>
        </w:tc>
        <w:tc>
          <w:tcPr>
            <w:tcW w:w="2977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特点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.txt</w:t>
            </w:r>
          </w:p>
        </w:tc>
        <w:tc>
          <w:tcPr>
            <w:tcW w:w="2977" w:type="dxa"/>
          </w:tcPr>
          <w:p w:rsidR="00241441" w:rsidRDefault="00DE4AFA">
            <w:r>
              <w:t>纯文本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最简单，啥软件都能打开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.md</w:t>
            </w:r>
          </w:p>
        </w:tc>
        <w:tc>
          <w:tcPr>
            <w:tcW w:w="2977" w:type="dxa"/>
          </w:tcPr>
          <w:p w:rsidR="00241441" w:rsidRDefault="00DE4AFA">
            <w:r>
              <w:t>Markdown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轻量级标记语言，写文档常用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.csv</w:t>
            </w:r>
          </w:p>
        </w:tc>
        <w:tc>
          <w:tcPr>
            <w:tcW w:w="2977" w:type="dxa"/>
          </w:tcPr>
          <w:p w:rsidR="00241441" w:rsidRDefault="00DE4AFA">
            <w:r>
              <w:t>逗号分隔的数据</w:t>
            </w:r>
          </w:p>
        </w:tc>
        <w:tc>
          <w:tcPr>
            <w:tcW w:w="3815" w:type="dxa"/>
          </w:tcPr>
          <w:p w:rsidR="00241441" w:rsidRDefault="00DE4AFA">
            <w:r>
              <w:t>表格数据，</w:t>
            </w:r>
            <w:r>
              <w:t>Excel</w:t>
            </w:r>
            <w:r>
              <w:t>能打开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.json</w:t>
            </w:r>
          </w:p>
        </w:tc>
        <w:tc>
          <w:tcPr>
            <w:tcW w:w="2977" w:type="dxa"/>
          </w:tcPr>
          <w:p w:rsidR="00241441" w:rsidRDefault="00DE4AFA">
            <w:r>
              <w:t>JavaScript</w:t>
            </w:r>
            <w:r>
              <w:t>对象表示法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数据交换常用，</w:t>
            </w:r>
            <w:r>
              <w:rPr>
                <w:lang w:eastAsia="zh-CN"/>
              </w:rPr>
              <w:t>Web</w:t>
            </w:r>
            <w:r>
              <w:rPr>
                <w:lang w:eastAsia="zh-CN"/>
              </w:rPr>
              <w:t>开发必备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.xml</w:t>
            </w:r>
          </w:p>
        </w:tc>
        <w:tc>
          <w:tcPr>
            <w:tcW w:w="2977" w:type="dxa"/>
          </w:tcPr>
          <w:p w:rsidR="00241441" w:rsidRDefault="00DE4AFA">
            <w:r>
              <w:t>可扩展标记语言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配置文件常用，有点啰嗦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.html</w:t>
            </w:r>
          </w:p>
        </w:tc>
        <w:tc>
          <w:tcPr>
            <w:tcW w:w="2977" w:type="dxa"/>
          </w:tcPr>
          <w:p w:rsidR="00241441" w:rsidRDefault="00DE4AFA">
            <w:r>
              <w:t>网页文件</w:t>
            </w:r>
          </w:p>
        </w:tc>
        <w:tc>
          <w:tcPr>
            <w:tcW w:w="3815" w:type="dxa"/>
          </w:tcPr>
          <w:p w:rsidR="00241441" w:rsidRDefault="00DE4AFA">
            <w:r>
              <w:t>浏览器能直接打开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lastRenderedPageBreak/>
              <w:t>.yaml</w:t>
            </w:r>
          </w:p>
        </w:tc>
        <w:tc>
          <w:tcPr>
            <w:tcW w:w="2977" w:type="dxa"/>
          </w:tcPr>
          <w:p w:rsidR="00241441" w:rsidRDefault="00DE4AFA">
            <w:r>
              <w:t>另一种数据格式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配置文件常用，比</w:t>
            </w:r>
            <w:r>
              <w:rPr>
                <w:lang w:eastAsia="zh-CN"/>
              </w:rPr>
              <w:t>json</w:t>
            </w:r>
            <w:r>
              <w:rPr>
                <w:lang w:eastAsia="zh-CN"/>
              </w:rPr>
              <w:t>简洁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r>
        <w:rPr>
          <w:rFonts w:ascii="宋体" w:hAnsi="宋体"/>
          <w:b/>
        </w:rPr>
        <w:t>文档文件：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2835"/>
        <w:gridCol w:w="3815"/>
      </w:tblGrid>
      <w:tr w:rsidR="00241441" w:rsidTr="00E44779">
        <w:tc>
          <w:tcPr>
            <w:tcW w:w="1980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格式</w:t>
            </w:r>
          </w:p>
        </w:tc>
        <w:tc>
          <w:tcPr>
            <w:tcW w:w="283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特点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.doc/.docx</w:t>
            </w:r>
          </w:p>
        </w:tc>
        <w:tc>
          <w:tcPr>
            <w:tcW w:w="2835" w:type="dxa"/>
          </w:tcPr>
          <w:p w:rsidR="00241441" w:rsidRDefault="00DE4AFA">
            <w:r>
              <w:t>Word</w:t>
            </w:r>
            <w:r>
              <w:t>文档</w:t>
            </w:r>
          </w:p>
        </w:tc>
        <w:tc>
          <w:tcPr>
            <w:tcW w:w="3815" w:type="dxa"/>
          </w:tcPr>
          <w:p w:rsidR="00241441" w:rsidRDefault="00DE4AFA">
            <w:r>
              <w:t>微软</w:t>
            </w:r>
            <w:r>
              <w:t>Office</w:t>
            </w:r>
            <w:r>
              <w:t>，最常用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.pdf</w:t>
            </w:r>
          </w:p>
        </w:tc>
        <w:tc>
          <w:tcPr>
            <w:tcW w:w="2835" w:type="dxa"/>
          </w:tcPr>
          <w:p w:rsidR="00241441" w:rsidRDefault="00DE4AFA">
            <w:r>
              <w:t>PDF</w:t>
            </w:r>
            <w:r>
              <w:t>文档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跨平台通用，不能编辑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.xls/.xlsx</w:t>
            </w:r>
          </w:p>
        </w:tc>
        <w:tc>
          <w:tcPr>
            <w:tcW w:w="2835" w:type="dxa"/>
          </w:tcPr>
          <w:p w:rsidR="00241441" w:rsidRDefault="00DE4AFA">
            <w:r>
              <w:t>Excel</w:t>
            </w:r>
            <w:r>
              <w:t>表格</w:t>
            </w:r>
          </w:p>
        </w:tc>
        <w:tc>
          <w:tcPr>
            <w:tcW w:w="3815" w:type="dxa"/>
          </w:tcPr>
          <w:p w:rsidR="00241441" w:rsidRDefault="00DE4AFA">
            <w:r>
              <w:t>电子表格，数据处理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.ppt/.pptx</w:t>
            </w:r>
          </w:p>
        </w:tc>
        <w:tc>
          <w:tcPr>
            <w:tcW w:w="2835" w:type="dxa"/>
          </w:tcPr>
          <w:p w:rsidR="00241441" w:rsidRDefault="00DE4AFA">
            <w:r>
              <w:t>PowerPoint</w:t>
            </w:r>
          </w:p>
        </w:tc>
        <w:tc>
          <w:tcPr>
            <w:tcW w:w="3815" w:type="dxa"/>
          </w:tcPr>
          <w:p w:rsidR="00241441" w:rsidRDefault="00DE4AFA">
            <w:r>
              <w:t>演示文稿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t>图片文件：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2835"/>
        <w:gridCol w:w="3815"/>
      </w:tblGrid>
      <w:tr w:rsidR="00241441" w:rsidTr="00E44779">
        <w:tc>
          <w:tcPr>
            <w:tcW w:w="1980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格式</w:t>
            </w:r>
          </w:p>
        </w:tc>
        <w:tc>
          <w:tcPr>
            <w:tcW w:w="283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特点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.jpg/.jpeg</w:t>
            </w:r>
          </w:p>
        </w:tc>
        <w:tc>
          <w:tcPr>
            <w:tcW w:w="2835" w:type="dxa"/>
          </w:tcPr>
          <w:p w:rsidR="00241441" w:rsidRDefault="00DE4AFA">
            <w:r>
              <w:t>有损压缩</w:t>
            </w:r>
          </w:p>
        </w:tc>
        <w:tc>
          <w:tcPr>
            <w:tcW w:w="3815" w:type="dxa"/>
          </w:tcPr>
          <w:p w:rsidR="00241441" w:rsidRDefault="00DE4AFA">
            <w:r>
              <w:t>照片常用，文件小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.png</w:t>
            </w:r>
          </w:p>
        </w:tc>
        <w:tc>
          <w:tcPr>
            <w:tcW w:w="2835" w:type="dxa"/>
          </w:tcPr>
          <w:p w:rsidR="00241441" w:rsidRDefault="00DE4AFA">
            <w:r>
              <w:t>无损压缩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支持透明背景，图标常用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.gif</w:t>
            </w:r>
          </w:p>
        </w:tc>
        <w:tc>
          <w:tcPr>
            <w:tcW w:w="2835" w:type="dxa"/>
          </w:tcPr>
          <w:p w:rsidR="00241441" w:rsidRDefault="00DE4AFA">
            <w:r>
              <w:t>动图</w:t>
            </w:r>
          </w:p>
        </w:tc>
        <w:tc>
          <w:tcPr>
            <w:tcW w:w="3815" w:type="dxa"/>
          </w:tcPr>
          <w:p w:rsidR="00241441" w:rsidRDefault="00DE4AFA">
            <w:r>
              <w:t>最多</w:t>
            </w:r>
            <w:r>
              <w:t>256</w:t>
            </w:r>
            <w:r>
              <w:t>色，支持动画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.bmp</w:t>
            </w:r>
          </w:p>
        </w:tc>
        <w:tc>
          <w:tcPr>
            <w:tcW w:w="2835" w:type="dxa"/>
          </w:tcPr>
          <w:p w:rsidR="00241441" w:rsidRDefault="00DE4AFA">
            <w:r>
              <w:t>无压缩</w:t>
            </w:r>
          </w:p>
        </w:tc>
        <w:tc>
          <w:tcPr>
            <w:tcW w:w="3815" w:type="dxa"/>
          </w:tcPr>
          <w:p w:rsidR="00241441" w:rsidRDefault="00DE4AFA">
            <w:r>
              <w:t>文件大，不常用了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.svg</w:t>
            </w:r>
          </w:p>
        </w:tc>
        <w:tc>
          <w:tcPr>
            <w:tcW w:w="2835" w:type="dxa"/>
          </w:tcPr>
          <w:p w:rsidR="00241441" w:rsidRDefault="00DE4AFA">
            <w:r>
              <w:t>矢量图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放大不失真，图标</w:t>
            </w:r>
            <w:r>
              <w:rPr>
                <w:lang w:eastAsia="zh-CN"/>
              </w:rPr>
              <w:t>logo</w:t>
            </w:r>
            <w:r>
              <w:rPr>
                <w:lang w:eastAsia="zh-CN"/>
              </w:rPr>
              <w:t>常用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.webp</w:t>
            </w:r>
          </w:p>
        </w:tc>
        <w:tc>
          <w:tcPr>
            <w:tcW w:w="2835" w:type="dxa"/>
          </w:tcPr>
          <w:p w:rsidR="00241441" w:rsidRDefault="00DE4AFA">
            <w:r>
              <w:t>新格式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画质好文件小，兼容性差点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r>
        <w:rPr>
          <w:rFonts w:ascii="宋体" w:hAnsi="宋体"/>
          <w:b/>
        </w:rPr>
        <w:t>音频文件：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2835"/>
        <w:gridCol w:w="3815"/>
      </w:tblGrid>
      <w:tr w:rsidR="00241441" w:rsidTr="00472275">
        <w:tc>
          <w:tcPr>
            <w:tcW w:w="1980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格式</w:t>
            </w:r>
          </w:p>
        </w:tc>
        <w:tc>
          <w:tcPr>
            <w:tcW w:w="283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特点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.mp3</w:t>
            </w:r>
          </w:p>
        </w:tc>
        <w:tc>
          <w:tcPr>
            <w:tcW w:w="2835" w:type="dxa"/>
          </w:tcPr>
          <w:p w:rsidR="00241441" w:rsidRDefault="00DE4AFA">
            <w:r>
              <w:t>有损压缩</w:t>
            </w:r>
          </w:p>
        </w:tc>
        <w:tc>
          <w:tcPr>
            <w:tcW w:w="3815" w:type="dxa"/>
          </w:tcPr>
          <w:p w:rsidR="00241441" w:rsidRDefault="00DE4AFA">
            <w:r>
              <w:t>最常用，音乐标配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.wav</w:t>
            </w:r>
          </w:p>
        </w:tc>
        <w:tc>
          <w:tcPr>
            <w:tcW w:w="2835" w:type="dxa"/>
          </w:tcPr>
          <w:p w:rsidR="00241441" w:rsidRDefault="00DE4AFA">
            <w:r>
              <w:t>无压缩</w:t>
            </w:r>
          </w:p>
        </w:tc>
        <w:tc>
          <w:tcPr>
            <w:tcW w:w="3815" w:type="dxa"/>
          </w:tcPr>
          <w:p w:rsidR="00241441" w:rsidRDefault="00DE4AFA">
            <w:r>
              <w:t>音质好但文件大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.flac</w:t>
            </w:r>
          </w:p>
        </w:tc>
        <w:tc>
          <w:tcPr>
            <w:tcW w:w="2835" w:type="dxa"/>
          </w:tcPr>
          <w:p w:rsidR="00241441" w:rsidRDefault="00DE4AFA">
            <w:r>
              <w:t>无损压缩</w:t>
            </w:r>
          </w:p>
        </w:tc>
        <w:tc>
          <w:tcPr>
            <w:tcW w:w="3815" w:type="dxa"/>
          </w:tcPr>
          <w:p w:rsidR="00241441" w:rsidRDefault="00DE4AFA">
            <w:r>
              <w:t>发烧友喜欢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.aac</w:t>
            </w:r>
          </w:p>
        </w:tc>
        <w:tc>
          <w:tcPr>
            <w:tcW w:w="2835" w:type="dxa"/>
          </w:tcPr>
          <w:p w:rsidR="00241441" w:rsidRDefault="00DE4AFA">
            <w:r>
              <w:t>有损压缩</w:t>
            </w:r>
          </w:p>
        </w:tc>
        <w:tc>
          <w:tcPr>
            <w:tcW w:w="3815" w:type="dxa"/>
          </w:tcPr>
          <w:p w:rsidR="00241441" w:rsidRDefault="00DE4AFA">
            <w:r>
              <w:t>比</w:t>
            </w:r>
            <w:r>
              <w:t>mp3</w:t>
            </w:r>
            <w:r>
              <w:t>好一点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.ogg</w:t>
            </w:r>
          </w:p>
        </w:tc>
        <w:tc>
          <w:tcPr>
            <w:tcW w:w="2835" w:type="dxa"/>
          </w:tcPr>
          <w:p w:rsidR="00241441" w:rsidRDefault="00DE4AFA">
            <w:r>
              <w:t>开源格式</w:t>
            </w:r>
          </w:p>
        </w:tc>
        <w:tc>
          <w:tcPr>
            <w:tcW w:w="3815" w:type="dxa"/>
          </w:tcPr>
          <w:p w:rsidR="00241441" w:rsidRDefault="00DE4AFA">
            <w:r>
              <w:t>游戏常用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t>视频文件：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2835"/>
        <w:gridCol w:w="3815"/>
      </w:tblGrid>
      <w:tr w:rsidR="00241441" w:rsidTr="00472275">
        <w:tc>
          <w:tcPr>
            <w:tcW w:w="1980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格式</w:t>
            </w:r>
          </w:p>
        </w:tc>
        <w:tc>
          <w:tcPr>
            <w:tcW w:w="283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特点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.mp4</w:t>
            </w:r>
          </w:p>
        </w:tc>
        <w:tc>
          <w:tcPr>
            <w:tcW w:w="2835" w:type="dxa"/>
          </w:tcPr>
          <w:p w:rsidR="00241441" w:rsidRDefault="00DE4AFA">
            <w:r>
              <w:t>最通用</w:t>
            </w:r>
          </w:p>
        </w:tc>
        <w:tc>
          <w:tcPr>
            <w:tcW w:w="3815" w:type="dxa"/>
          </w:tcPr>
          <w:p w:rsidR="00241441" w:rsidRDefault="00DE4AFA">
            <w:r>
              <w:t>各种设备都支持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.avi</w:t>
            </w:r>
          </w:p>
        </w:tc>
        <w:tc>
          <w:tcPr>
            <w:tcW w:w="2835" w:type="dxa"/>
          </w:tcPr>
          <w:p w:rsidR="00241441" w:rsidRDefault="00DE4AFA">
            <w:r>
              <w:t>老格式</w:t>
            </w:r>
          </w:p>
        </w:tc>
        <w:tc>
          <w:tcPr>
            <w:tcW w:w="3815" w:type="dxa"/>
          </w:tcPr>
          <w:p w:rsidR="00241441" w:rsidRDefault="00DE4AFA">
            <w:r>
              <w:t>现在用得少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.mov</w:t>
            </w:r>
          </w:p>
        </w:tc>
        <w:tc>
          <w:tcPr>
            <w:tcW w:w="2835" w:type="dxa"/>
          </w:tcPr>
          <w:p w:rsidR="00241441" w:rsidRDefault="00DE4AFA">
            <w:r>
              <w:t>苹果格式</w:t>
            </w:r>
          </w:p>
        </w:tc>
        <w:tc>
          <w:tcPr>
            <w:tcW w:w="3815" w:type="dxa"/>
          </w:tcPr>
          <w:p w:rsidR="00241441" w:rsidRDefault="00DE4AFA">
            <w:r>
              <w:t>Mac/iPhone</w:t>
            </w:r>
            <w:r>
              <w:t>常用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.mkv</w:t>
            </w:r>
          </w:p>
        </w:tc>
        <w:tc>
          <w:tcPr>
            <w:tcW w:w="2835" w:type="dxa"/>
          </w:tcPr>
          <w:p w:rsidR="00241441" w:rsidRDefault="00DE4AFA">
            <w:r>
              <w:t>开源格式</w:t>
            </w:r>
          </w:p>
        </w:tc>
        <w:tc>
          <w:tcPr>
            <w:tcW w:w="3815" w:type="dxa"/>
          </w:tcPr>
          <w:p w:rsidR="00241441" w:rsidRDefault="00DE4AFA">
            <w:r>
              <w:t>支持多音轨字幕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.webm</w:t>
            </w:r>
          </w:p>
        </w:tc>
        <w:tc>
          <w:tcPr>
            <w:tcW w:w="2835" w:type="dxa"/>
          </w:tcPr>
          <w:p w:rsidR="00241441" w:rsidRDefault="00DE4AFA">
            <w:r>
              <w:t>网页格式</w:t>
            </w:r>
          </w:p>
        </w:tc>
        <w:tc>
          <w:tcPr>
            <w:tcW w:w="3815" w:type="dxa"/>
          </w:tcPr>
          <w:p w:rsidR="00241441" w:rsidRDefault="00DE4AFA">
            <w:r>
              <w:t>HTML5</w:t>
            </w:r>
            <w:r>
              <w:t>视频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lastRenderedPageBreak/>
        <w:t>代码文件：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472275">
        <w:tc>
          <w:tcPr>
            <w:tcW w:w="431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格式</w:t>
            </w:r>
          </w:p>
        </w:tc>
        <w:tc>
          <w:tcPr>
            <w:tcW w:w="431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说明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.py</w:t>
            </w:r>
          </w:p>
        </w:tc>
        <w:tc>
          <w:tcPr>
            <w:tcW w:w="4315" w:type="dxa"/>
          </w:tcPr>
          <w:p w:rsidR="00241441" w:rsidRDefault="00DE4AFA">
            <w:r>
              <w:t>Python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.js</w:t>
            </w:r>
          </w:p>
        </w:tc>
        <w:tc>
          <w:tcPr>
            <w:tcW w:w="4315" w:type="dxa"/>
          </w:tcPr>
          <w:p w:rsidR="00241441" w:rsidRDefault="00DE4AFA">
            <w:r>
              <w:t>JavaScript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.java</w:t>
            </w:r>
          </w:p>
        </w:tc>
        <w:tc>
          <w:tcPr>
            <w:tcW w:w="4315" w:type="dxa"/>
          </w:tcPr>
          <w:p w:rsidR="00241441" w:rsidRDefault="00DE4AFA">
            <w:r>
              <w:t>Java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.c/.cpp</w:t>
            </w:r>
          </w:p>
        </w:tc>
        <w:tc>
          <w:tcPr>
            <w:tcW w:w="4315" w:type="dxa"/>
          </w:tcPr>
          <w:p w:rsidR="00241441" w:rsidRDefault="00DE4AFA">
            <w:r>
              <w:t>C/C++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.html</w:t>
            </w:r>
          </w:p>
        </w:tc>
        <w:tc>
          <w:tcPr>
            <w:tcW w:w="4315" w:type="dxa"/>
          </w:tcPr>
          <w:p w:rsidR="00241441" w:rsidRDefault="00DE4AFA">
            <w:r>
              <w:t>HTML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.css</w:t>
            </w:r>
          </w:p>
        </w:tc>
        <w:tc>
          <w:tcPr>
            <w:tcW w:w="4315" w:type="dxa"/>
          </w:tcPr>
          <w:p w:rsidR="00241441" w:rsidRDefault="00DE4AFA">
            <w:r>
              <w:t>CSS</w:t>
            </w:r>
            <w:r>
              <w:t>样式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.json</w:t>
            </w:r>
          </w:p>
        </w:tc>
        <w:tc>
          <w:tcPr>
            <w:tcW w:w="4315" w:type="dxa"/>
          </w:tcPr>
          <w:p w:rsidR="00241441" w:rsidRDefault="00DE4AFA">
            <w:r>
              <w:t>JSON</w:t>
            </w:r>
            <w:r>
              <w:t>数据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.sql</w:t>
            </w:r>
          </w:p>
        </w:tc>
        <w:tc>
          <w:tcPr>
            <w:tcW w:w="4315" w:type="dxa"/>
          </w:tcPr>
          <w:p w:rsidR="00241441" w:rsidRDefault="00DE4AFA">
            <w:r>
              <w:t>SQL</w:t>
            </w:r>
            <w:r>
              <w:t>脚本</w:t>
            </w:r>
          </w:p>
        </w:tc>
      </w:tr>
    </w:tbl>
    <w:p w:rsidR="00241441" w:rsidRDefault="00472275" w:rsidP="00472275">
      <w:pPr>
        <w:rPr>
          <w:lang w:eastAsia="zh-CN"/>
        </w:rPr>
      </w:pPr>
      <w:r>
        <w:rPr>
          <w:rFonts w:hint="eastAsia"/>
          <w:lang w:eastAsia="zh-CN"/>
        </w:rPr>
        <w:t>*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代码文件都是文本格式的，都可以用文本编辑器打开。</w:t>
      </w:r>
    </w:p>
    <w:p w:rsidR="00157FDC" w:rsidRDefault="00157FDC" w:rsidP="00472275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9" w:name="_Toc229753853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压缩文件</w:t>
      </w:r>
      <w:bookmarkEnd w:id="99"/>
    </w:p>
    <w:p w:rsidR="00241441" w:rsidRDefault="00DE4AFA">
      <w:pPr>
        <w:rPr>
          <w:lang w:eastAsia="zh-CN"/>
        </w:rPr>
      </w:pPr>
      <w:r>
        <w:rPr>
          <w:lang w:eastAsia="zh-CN"/>
        </w:rPr>
        <w:t>压缩文件是把多个文件打包成一个，同时压缩体积</w:t>
      </w:r>
      <w:r w:rsidR="00157FDC">
        <w:rPr>
          <w:lang w:eastAsia="zh-CN"/>
        </w:rPr>
        <w:t>，</w:t>
      </w:r>
      <w:r w:rsidR="00157FDC">
        <w:rPr>
          <w:rFonts w:hint="eastAsia"/>
          <w:lang w:eastAsia="zh-CN"/>
        </w:rPr>
        <w:t>方便传输与备份。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7"/>
        <w:gridCol w:w="2876"/>
      </w:tblGrid>
      <w:tr w:rsidR="00241441" w:rsidTr="00157FDC">
        <w:tc>
          <w:tcPr>
            <w:tcW w:w="2877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格式</w:t>
            </w:r>
          </w:p>
        </w:tc>
        <w:tc>
          <w:tcPr>
            <w:tcW w:w="2877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说明</w:t>
            </w:r>
          </w:p>
        </w:tc>
        <w:tc>
          <w:tcPr>
            <w:tcW w:w="2876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特点</w:t>
            </w:r>
          </w:p>
        </w:tc>
      </w:tr>
      <w:tr w:rsidR="00241441" w:rsidTr="00157FDC">
        <w:tc>
          <w:tcPr>
            <w:tcW w:w="2877" w:type="dxa"/>
          </w:tcPr>
          <w:p w:rsidR="00241441" w:rsidRDefault="00DE4AFA">
            <w:r>
              <w:t>.zip</w:t>
            </w:r>
          </w:p>
        </w:tc>
        <w:tc>
          <w:tcPr>
            <w:tcW w:w="2877" w:type="dxa"/>
          </w:tcPr>
          <w:p w:rsidR="00241441" w:rsidRDefault="00DE4AFA">
            <w:r>
              <w:t>最通用</w:t>
            </w:r>
          </w:p>
        </w:tc>
        <w:tc>
          <w:tcPr>
            <w:tcW w:w="2876" w:type="dxa"/>
          </w:tcPr>
          <w:p w:rsidR="00241441" w:rsidRDefault="00DE4AFA">
            <w:r>
              <w:t>各系统都支持</w:t>
            </w:r>
          </w:p>
        </w:tc>
      </w:tr>
      <w:tr w:rsidR="00241441" w:rsidTr="00157FDC">
        <w:tc>
          <w:tcPr>
            <w:tcW w:w="2877" w:type="dxa"/>
          </w:tcPr>
          <w:p w:rsidR="00241441" w:rsidRDefault="00DE4AFA">
            <w:r>
              <w:t>.rar</w:t>
            </w:r>
          </w:p>
        </w:tc>
        <w:tc>
          <w:tcPr>
            <w:tcW w:w="2877" w:type="dxa"/>
          </w:tcPr>
          <w:p w:rsidR="00241441" w:rsidRDefault="00DE4AFA">
            <w:r>
              <w:t>WinRAR</w:t>
            </w:r>
            <w:r>
              <w:t>专用</w:t>
            </w:r>
          </w:p>
        </w:tc>
        <w:tc>
          <w:tcPr>
            <w:tcW w:w="2876" w:type="dxa"/>
          </w:tcPr>
          <w:p w:rsidR="00241441" w:rsidRDefault="00DE4AFA">
            <w:r>
              <w:t>压缩率高但软件收费</w:t>
            </w:r>
          </w:p>
        </w:tc>
      </w:tr>
      <w:tr w:rsidR="00241441" w:rsidTr="00157FDC">
        <w:tc>
          <w:tcPr>
            <w:tcW w:w="2877" w:type="dxa"/>
          </w:tcPr>
          <w:p w:rsidR="00241441" w:rsidRDefault="00DE4AFA">
            <w:r>
              <w:t>.7z</w:t>
            </w:r>
          </w:p>
        </w:tc>
        <w:tc>
          <w:tcPr>
            <w:tcW w:w="2877" w:type="dxa"/>
          </w:tcPr>
          <w:p w:rsidR="00241441" w:rsidRDefault="00DE4AFA">
            <w:r>
              <w:t>7-Zip</w:t>
            </w:r>
            <w:r>
              <w:t>格式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压缩率最高，开源免费</w:t>
            </w:r>
          </w:p>
        </w:tc>
      </w:tr>
      <w:tr w:rsidR="00241441" w:rsidTr="00157FDC">
        <w:tc>
          <w:tcPr>
            <w:tcW w:w="2877" w:type="dxa"/>
          </w:tcPr>
          <w:p w:rsidR="00241441" w:rsidRDefault="00DE4AFA">
            <w:r>
              <w:t>.tar.gz</w:t>
            </w:r>
          </w:p>
        </w:tc>
        <w:tc>
          <w:tcPr>
            <w:tcW w:w="2877" w:type="dxa"/>
          </w:tcPr>
          <w:p w:rsidR="00241441" w:rsidRDefault="00DE4AFA">
            <w:r>
              <w:t>Linux</w:t>
            </w:r>
            <w:r>
              <w:t>常用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tar</w:t>
            </w:r>
            <w:r>
              <w:rPr>
                <w:lang w:eastAsia="zh-CN"/>
              </w:rPr>
              <w:t>打包，</w:t>
            </w:r>
            <w:r>
              <w:rPr>
                <w:lang w:eastAsia="zh-CN"/>
              </w:rPr>
              <w:t>gzip</w:t>
            </w:r>
            <w:r>
              <w:rPr>
                <w:lang w:eastAsia="zh-CN"/>
              </w:rPr>
              <w:t>压缩</w:t>
            </w:r>
          </w:p>
        </w:tc>
      </w:tr>
    </w:tbl>
    <w:p w:rsidR="00241441" w:rsidRDefault="00241441">
      <w:pPr>
        <w:rPr>
          <w:lang w:eastAsia="zh-CN"/>
        </w:rPr>
      </w:pPr>
    </w:p>
    <w:p w:rsidR="00157FDC" w:rsidRDefault="00157FDC">
      <w:pPr>
        <w:rPr>
          <w:lang w:eastAsia="zh-CN"/>
        </w:rPr>
      </w:pPr>
    </w:p>
    <w:p w:rsidR="00241441" w:rsidRDefault="00F15CB5">
      <w:pPr>
        <w:pStyle w:val="31"/>
      </w:pPr>
      <w:bookmarkStart w:id="100" w:name="_Toc229753854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t>文件格式选择建议</w:t>
      </w:r>
      <w:bookmarkEnd w:id="100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30"/>
        <w:gridCol w:w="5800"/>
      </w:tblGrid>
      <w:tr w:rsidR="00241441" w:rsidTr="00157FDC">
        <w:tc>
          <w:tcPr>
            <w:tcW w:w="2830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场景</w:t>
            </w:r>
          </w:p>
        </w:tc>
        <w:tc>
          <w:tcPr>
            <w:tcW w:w="5800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推荐格式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写文档</w:t>
            </w:r>
          </w:p>
        </w:tc>
        <w:tc>
          <w:tcPr>
            <w:tcW w:w="5800" w:type="dxa"/>
          </w:tcPr>
          <w:p w:rsidR="00241441" w:rsidRDefault="00DE4AFA">
            <w:r>
              <w:t>.docx</w:t>
            </w:r>
            <w:r>
              <w:t>或</w:t>
            </w:r>
            <w:r>
              <w:t>.md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存照片</w:t>
            </w:r>
          </w:p>
        </w:tc>
        <w:tc>
          <w:tcPr>
            <w:tcW w:w="5800" w:type="dxa"/>
          </w:tcPr>
          <w:p w:rsidR="00241441" w:rsidRDefault="00DE4AFA">
            <w:r>
              <w:t>.jpg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存截图</w:t>
            </w:r>
            <w:r>
              <w:t>/</w:t>
            </w:r>
            <w:r>
              <w:t>图标</w:t>
            </w:r>
          </w:p>
        </w:tc>
        <w:tc>
          <w:tcPr>
            <w:tcW w:w="5800" w:type="dxa"/>
          </w:tcPr>
          <w:p w:rsidR="00241441" w:rsidRDefault="00DE4AFA">
            <w:r>
              <w:t>.png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存音乐</w:t>
            </w:r>
          </w:p>
        </w:tc>
        <w:tc>
          <w:tcPr>
            <w:tcW w:w="5800" w:type="dxa"/>
          </w:tcPr>
          <w:p w:rsidR="00241441" w:rsidRDefault="00DE4AFA">
            <w:r>
              <w:t>.mp3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存视频</w:t>
            </w:r>
          </w:p>
        </w:tc>
        <w:tc>
          <w:tcPr>
            <w:tcW w:w="5800" w:type="dxa"/>
          </w:tcPr>
          <w:p w:rsidR="00241441" w:rsidRDefault="00DE4AFA">
            <w:r>
              <w:t>.mp4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存数据</w:t>
            </w:r>
          </w:p>
        </w:tc>
        <w:tc>
          <w:tcPr>
            <w:tcW w:w="5800" w:type="dxa"/>
          </w:tcPr>
          <w:p w:rsidR="00241441" w:rsidRDefault="00DE4AFA">
            <w:r>
              <w:t>.json</w:t>
            </w:r>
            <w:r>
              <w:t>或</w:t>
            </w:r>
            <w:r>
              <w:t>.csv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存代码</w:t>
            </w:r>
          </w:p>
        </w:tc>
        <w:tc>
          <w:tcPr>
            <w:tcW w:w="5800" w:type="dxa"/>
          </w:tcPr>
          <w:p w:rsidR="00241441" w:rsidRDefault="00DE4AFA">
            <w:r>
              <w:t>看语言</w:t>
            </w:r>
          </w:p>
        </w:tc>
      </w:tr>
    </w:tbl>
    <w:p w:rsidR="00241441" w:rsidRDefault="00241441"/>
    <w:p w:rsidR="00157FDC" w:rsidRDefault="00157FDC"/>
    <w:p w:rsidR="006F6D2B" w:rsidRDefault="00DE4AFA">
      <w:pPr>
        <w:pStyle w:val="31"/>
      </w:pPr>
      <w:bookmarkStart w:id="101" w:name="_Toc229753855"/>
      <w:r>
        <w:lastRenderedPageBreak/>
        <w:t>小结一下</w:t>
      </w:r>
      <w:bookmarkEnd w:id="10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文件后缀名标识文件类型，告诉系统用啥软件打开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不同类型文件有不同格式，各有特点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文本、文档、图片、音频、视频、代码，都有各自的常用格式</w:t>
      </w:r>
    </w:p>
    <w:p w:rsidR="006F6D2B" w:rsidRDefault="00DE4AFA">
      <w:pPr>
        <w:pStyle w:val="a0"/>
      </w:pPr>
      <w:r>
        <w:t>选择格式要看场景</w:t>
      </w:r>
    </w:p>
    <w:p w:rsidR="006F6D2B" w:rsidRDefault="00DE4AFA">
      <w:pPr>
        <w:pStyle w:val="21"/>
        <w:rPr>
          <w:lang w:eastAsia="zh-CN"/>
        </w:rPr>
      </w:pPr>
      <w:bookmarkStart w:id="102" w:name="_Toc229753856"/>
      <w:r>
        <w:rPr>
          <w:lang w:eastAsia="zh-CN"/>
        </w:rPr>
        <w:t xml:space="preserve">3.3 </w:t>
      </w:r>
      <w:r>
        <w:rPr>
          <w:lang w:eastAsia="zh-CN"/>
        </w:rPr>
        <w:t>数据库：比</w:t>
      </w:r>
      <w:r>
        <w:rPr>
          <w:lang w:eastAsia="zh-CN"/>
        </w:rPr>
        <w:t>Excel</w:t>
      </w:r>
      <w:r>
        <w:rPr>
          <w:lang w:eastAsia="zh-CN"/>
        </w:rPr>
        <w:t>高级的大表格</w:t>
      </w:r>
      <w:bookmarkEnd w:id="102"/>
    </w:p>
    <w:p w:rsidR="006F6D2B" w:rsidRDefault="00F15CB5">
      <w:pPr>
        <w:pStyle w:val="31"/>
        <w:rPr>
          <w:lang w:eastAsia="zh-CN"/>
        </w:rPr>
      </w:pPr>
      <w:bookmarkStart w:id="103" w:name="_Toc22975385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啥是数据库</w:t>
      </w:r>
      <w:r w:rsidR="00C16698">
        <w:rPr>
          <w:lang w:eastAsia="zh-CN"/>
        </w:rPr>
        <w:t>？</w:t>
      </w:r>
      <w:bookmarkEnd w:id="103"/>
    </w:p>
    <w:p w:rsidR="006F6D2B" w:rsidRDefault="00DE4AFA">
      <w:pPr>
        <w:rPr>
          <w:lang w:eastAsia="zh-CN"/>
        </w:rPr>
      </w:pPr>
      <w:r>
        <w:rPr>
          <w:lang w:eastAsia="zh-CN"/>
        </w:rPr>
        <w:t>你用过</w:t>
      </w:r>
      <w:r>
        <w:rPr>
          <w:lang w:eastAsia="zh-CN"/>
        </w:rPr>
        <w:t>Excel</w:t>
      </w:r>
      <w:r>
        <w:rPr>
          <w:lang w:eastAsia="zh-CN"/>
        </w:rPr>
        <w:t>吧？</w:t>
      </w:r>
      <w:r>
        <w:rPr>
          <w:lang w:eastAsia="zh-CN"/>
        </w:rPr>
        <w:t>Excel</w:t>
      </w:r>
      <w:r>
        <w:rPr>
          <w:lang w:eastAsia="zh-CN"/>
        </w:rPr>
        <w:t>就是一个表格，存数据的。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数据库就是更强大的"表格系统"。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它能存更多数据、更快查询、多人同时用、保证数据安全。</w:t>
      </w:r>
    </w:p>
    <w:p w:rsidR="00C16698" w:rsidRDefault="00C16698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104" w:name="_Toc229753858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为啥需要数据库</w:t>
      </w:r>
      <w:r w:rsidR="00C16698">
        <w:rPr>
          <w:lang w:eastAsia="zh-CN"/>
        </w:rPr>
        <w:t>？</w:t>
      </w:r>
      <w:bookmarkEnd w:id="10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Excel的问题：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数据多了就慢（几万行就开始卡）</w:t>
      </w:r>
    </w:p>
    <w:p w:rsidR="00241441" w:rsidRDefault="00DE4AFA">
      <w:pPr>
        <w:pStyle w:val="a0"/>
      </w:pPr>
      <w:r>
        <w:t>多人同时用容易冲突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没有权限控制（谁能看、谁能改）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没有事务（转账一半失败了咋办）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查询不方便（想查</w:t>
      </w:r>
      <w:r>
        <w:rPr>
          <w:lang w:eastAsia="zh-CN"/>
        </w:rPr>
        <w:t>"</w:t>
      </w:r>
      <w:r>
        <w:rPr>
          <w:lang w:eastAsia="zh-CN"/>
        </w:rPr>
        <w:t>销售额最高的前</w:t>
      </w:r>
      <w:r>
        <w:rPr>
          <w:lang w:eastAsia="zh-CN"/>
        </w:rPr>
        <w:t>10</w:t>
      </w:r>
      <w:r>
        <w:rPr>
          <w:lang w:eastAsia="zh-CN"/>
        </w:rPr>
        <w:t>个产品</w:t>
      </w:r>
      <w:r>
        <w:rPr>
          <w:lang w:eastAsia="zh-CN"/>
        </w:rPr>
        <w:t>"</w:t>
      </w:r>
      <w:r>
        <w:rPr>
          <w:lang w:eastAsia="zh-CN"/>
        </w:rPr>
        <w:t>得写公式）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数据库的优点：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存得多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数据库能存几百万、几千万甚至几亿条数据，查询还是很快。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查得快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数据库有索引，就像书的目录，查询速度快几个数量级。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多人用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10</w:t>
      </w:r>
      <w:r>
        <w:rPr>
          <w:lang w:eastAsia="zh-CN"/>
        </w:rPr>
        <w:t>个人同时查数据、改数据，不会冲突。数据库有锁机制，保证数据不会乱。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保证安全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突然断电，数据库能恢复到断电前的状态。这叫</w:t>
      </w:r>
      <w:r>
        <w:rPr>
          <w:lang w:eastAsia="zh-CN"/>
        </w:rPr>
        <w:t>"</w:t>
      </w:r>
      <w:r>
        <w:rPr>
          <w:lang w:eastAsia="zh-CN"/>
        </w:rPr>
        <w:t>事务</w:t>
      </w:r>
      <w:r>
        <w:rPr>
          <w:lang w:eastAsia="zh-CN"/>
        </w:rPr>
        <w:t>"</w:t>
      </w:r>
      <w:r>
        <w:rPr>
          <w:lang w:eastAsia="zh-CN"/>
        </w:rPr>
        <w:t>，要么全成功，要么全失败。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控制权限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谁能看、谁能改、谁能删，都能控制。财务数据只有财务能看，人事数据只有人事能看。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复杂查询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多表关联、聚合统计、排序分组，一条</w:t>
      </w:r>
      <w:r>
        <w:rPr>
          <w:lang w:eastAsia="zh-CN"/>
        </w:rPr>
        <w:t>SQL</w:t>
      </w:r>
      <w:r>
        <w:rPr>
          <w:lang w:eastAsia="zh-CN"/>
        </w:rPr>
        <w:t>命令搞定。</w:t>
      </w:r>
    </w:p>
    <w:p w:rsidR="00C16698" w:rsidRDefault="00C16698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105" w:name="_Toc22975385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关系型数据库</w:t>
      </w:r>
      <w:bookmarkEnd w:id="105"/>
    </w:p>
    <w:p w:rsidR="006F6D2B" w:rsidRDefault="00DE4AFA">
      <w:pPr>
        <w:rPr>
          <w:lang w:eastAsia="zh-CN"/>
        </w:rPr>
      </w:pPr>
      <w:r>
        <w:rPr>
          <w:lang w:eastAsia="zh-CN"/>
        </w:rPr>
        <w:t>最常用的是关系型数据库，数据存在</w:t>
      </w:r>
      <w:r>
        <w:rPr>
          <w:lang w:eastAsia="zh-CN"/>
        </w:rPr>
        <w:t>"</w:t>
      </w:r>
      <w:r>
        <w:rPr>
          <w:lang w:eastAsia="zh-CN"/>
        </w:rPr>
        <w:t>表</w:t>
      </w:r>
      <w:r>
        <w:rPr>
          <w:lang w:eastAsia="zh-CN"/>
        </w:rPr>
        <w:t>"</w:t>
      </w:r>
      <w:r>
        <w:rPr>
          <w:lang w:eastAsia="zh-CN"/>
        </w:rPr>
        <w:t>里，像</w:t>
      </w:r>
      <w:r>
        <w:rPr>
          <w:lang w:eastAsia="zh-CN"/>
        </w:rPr>
        <w:t>Excel</w:t>
      </w:r>
      <w:r>
        <w:rPr>
          <w:lang w:eastAsia="zh-CN"/>
        </w:rPr>
        <w:t>一样。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一张表有"列"（字段）和"行"（记录）。</w:t>
      </w:r>
    </w:p>
    <w:p w:rsidR="00241441" w:rsidRDefault="00DE4AFA">
      <w:r>
        <w:t>比如，用户表：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157"/>
        <w:gridCol w:w="2158"/>
        <w:gridCol w:w="2157"/>
        <w:gridCol w:w="2158"/>
      </w:tblGrid>
      <w:tr w:rsidR="00241441" w:rsidTr="00C16698">
        <w:tc>
          <w:tcPr>
            <w:tcW w:w="2157" w:type="dxa"/>
          </w:tcPr>
          <w:p w:rsidR="00241441" w:rsidRDefault="00DE4AFA">
            <w:r>
              <w:t>id</w:t>
            </w:r>
          </w:p>
        </w:tc>
        <w:tc>
          <w:tcPr>
            <w:tcW w:w="2158" w:type="dxa"/>
          </w:tcPr>
          <w:p w:rsidR="00241441" w:rsidRDefault="00DE4AFA">
            <w:r>
              <w:t>name</w:t>
            </w:r>
          </w:p>
        </w:tc>
        <w:tc>
          <w:tcPr>
            <w:tcW w:w="2157" w:type="dxa"/>
          </w:tcPr>
          <w:p w:rsidR="00241441" w:rsidRDefault="00DE4AFA">
            <w:r>
              <w:t>age</w:t>
            </w:r>
          </w:p>
        </w:tc>
        <w:tc>
          <w:tcPr>
            <w:tcW w:w="2158" w:type="dxa"/>
          </w:tcPr>
          <w:p w:rsidR="00241441" w:rsidRDefault="00DE4AFA">
            <w:r>
              <w:t>city</w:t>
            </w:r>
          </w:p>
        </w:tc>
      </w:tr>
      <w:tr w:rsidR="00241441" w:rsidTr="00C16698">
        <w:tc>
          <w:tcPr>
            <w:tcW w:w="2157" w:type="dxa"/>
          </w:tcPr>
          <w:p w:rsidR="00241441" w:rsidRDefault="00DE4AFA">
            <w:r>
              <w:t>1</w:t>
            </w:r>
          </w:p>
        </w:tc>
        <w:tc>
          <w:tcPr>
            <w:tcW w:w="2158" w:type="dxa"/>
          </w:tcPr>
          <w:p w:rsidR="00241441" w:rsidRDefault="00DE4AFA">
            <w:r>
              <w:t>张三</w:t>
            </w:r>
          </w:p>
        </w:tc>
        <w:tc>
          <w:tcPr>
            <w:tcW w:w="2157" w:type="dxa"/>
          </w:tcPr>
          <w:p w:rsidR="00241441" w:rsidRDefault="00DE4AFA">
            <w:r>
              <w:t>25</w:t>
            </w:r>
          </w:p>
        </w:tc>
        <w:tc>
          <w:tcPr>
            <w:tcW w:w="2158" w:type="dxa"/>
          </w:tcPr>
          <w:p w:rsidR="00241441" w:rsidRDefault="00DE4AFA">
            <w:r>
              <w:t>北京</w:t>
            </w:r>
          </w:p>
        </w:tc>
      </w:tr>
      <w:tr w:rsidR="00241441" w:rsidTr="00C16698">
        <w:tc>
          <w:tcPr>
            <w:tcW w:w="2157" w:type="dxa"/>
          </w:tcPr>
          <w:p w:rsidR="00241441" w:rsidRDefault="00DE4AFA">
            <w:r>
              <w:t>2</w:t>
            </w:r>
          </w:p>
        </w:tc>
        <w:tc>
          <w:tcPr>
            <w:tcW w:w="2158" w:type="dxa"/>
          </w:tcPr>
          <w:p w:rsidR="00241441" w:rsidRDefault="00DE4AFA">
            <w:r>
              <w:t>李四</w:t>
            </w:r>
          </w:p>
        </w:tc>
        <w:tc>
          <w:tcPr>
            <w:tcW w:w="2157" w:type="dxa"/>
          </w:tcPr>
          <w:p w:rsidR="00241441" w:rsidRDefault="00DE4AFA">
            <w:r>
              <w:t>30</w:t>
            </w:r>
          </w:p>
        </w:tc>
        <w:tc>
          <w:tcPr>
            <w:tcW w:w="2158" w:type="dxa"/>
          </w:tcPr>
          <w:p w:rsidR="00241441" w:rsidRDefault="00DE4AFA">
            <w:r>
              <w:t>上海</w:t>
            </w:r>
          </w:p>
        </w:tc>
      </w:tr>
      <w:tr w:rsidR="00241441" w:rsidTr="00C16698">
        <w:tc>
          <w:tcPr>
            <w:tcW w:w="2157" w:type="dxa"/>
          </w:tcPr>
          <w:p w:rsidR="00241441" w:rsidRDefault="00DE4AFA">
            <w:r>
              <w:t>3</w:t>
            </w:r>
          </w:p>
        </w:tc>
        <w:tc>
          <w:tcPr>
            <w:tcW w:w="2158" w:type="dxa"/>
          </w:tcPr>
          <w:p w:rsidR="00241441" w:rsidRDefault="00DE4AFA">
            <w:r>
              <w:t>王五</w:t>
            </w:r>
          </w:p>
        </w:tc>
        <w:tc>
          <w:tcPr>
            <w:tcW w:w="2157" w:type="dxa"/>
          </w:tcPr>
          <w:p w:rsidR="00241441" w:rsidRDefault="00DE4AFA">
            <w:r>
              <w:t>28</w:t>
            </w:r>
          </w:p>
        </w:tc>
        <w:tc>
          <w:tcPr>
            <w:tcW w:w="2158" w:type="dxa"/>
          </w:tcPr>
          <w:p w:rsidR="00241441" w:rsidRDefault="00DE4AFA">
            <w:r>
              <w:t>广州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每一列是一个字段（属性），每一行是一条记录（实体）。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多张表可以关联：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用户表：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Tr="00C16698">
        <w:tc>
          <w:tcPr>
            <w:tcW w:w="2876" w:type="dxa"/>
          </w:tcPr>
          <w:p w:rsidR="00241441" w:rsidRDefault="00DE4AFA">
            <w:r>
              <w:t>id</w:t>
            </w:r>
          </w:p>
        </w:tc>
        <w:tc>
          <w:tcPr>
            <w:tcW w:w="2877" w:type="dxa"/>
          </w:tcPr>
          <w:p w:rsidR="00241441" w:rsidRDefault="00DE4AFA">
            <w:r>
              <w:t>name</w:t>
            </w:r>
          </w:p>
        </w:tc>
        <w:tc>
          <w:tcPr>
            <w:tcW w:w="2877" w:type="dxa"/>
          </w:tcPr>
          <w:p w:rsidR="00241441" w:rsidRDefault="00DE4AFA">
            <w:r>
              <w:t>city_id</w:t>
            </w:r>
          </w:p>
        </w:tc>
      </w:tr>
      <w:tr w:rsidR="00241441" w:rsidTr="00C16698">
        <w:tc>
          <w:tcPr>
            <w:tcW w:w="2876" w:type="dxa"/>
          </w:tcPr>
          <w:p w:rsidR="00241441" w:rsidRDefault="00DE4AFA">
            <w:r>
              <w:t>1</w:t>
            </w:r>
          </w:p>
        </w:tc>
        <w:tc>
          <w:tcPr>
            <w:tcW w:w="2877" w:type="dxa"/>
          </w:tcPr>
          <w:p w:rsidR="00241441" w:rsidRDefault="00DE4AFA">
            <w:r>
              <w:t>张三</w:t>
            </w:r>
          </w:p>
        </w:tc>
        <w:tc>
          <w:tcPr>
            <w:tcW w:w="2877" w:type="dxa"/>
          </w:tcPr>
          <w:p w:rsidR="00241441" w:rsidRDefault="00DE4AFA">
            <w:r>
              <w:t>1</w:t>
            </w:r>
          </w:p>
        </w:tc>
      </w:tr>
      <w:tr w:rsidR="00241441" w:rsidTr="00C16698">
        <w:tc>
          <w:tcPr>
            <w:tcW w:w="2876" w:type="dxa"/>
          </w:tcPr>
          <w:p w:rsidR="00241441" w:rsidRDefault="00DE4AFA">
            <w:r>
              <w:t>2</w:t>
            </w:r>
          </w:p>
        </w:tc>
        <w:tc>
          <w:tcPr>
            <w:tcW w:w="2877" w:type="dxa"/>
          </w:tcPr>
          <w:p w:rsidR="00241441" w:rsidRDefault="00DE4AFA">
            <w:r>
              <w:t>李四</w:t>
            </w:r>
          </w:p>
        </w:tc>
        <w:tc>
          <w:tcPr>
            <w:tcW w:w="2877" w:type="dxa"/>
          </w:tcPr>
          <w:p w:rsidR="00241441" w:rsidRDefault="00DE4AFA">
            <w:r>
              <w:t>2</w:t>
            </w:r>
          </w:p>
        </w:tc>
      </w:tr>
    </w:tbl>
    <w:p w:rsidR="00241441" w:rsidRDefault="00241441"/>
    <w:p w:rsidR="00241441" w:rsidRDefault="00DE4AFA">
      <w:r>
        <w:t>城市表：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C16698">
        <w:tc>
          <w:tcPr>
            <w:tcW w:w="4315" w:type="dxa"/>
          </w:tcPr>
          <w:p w:rsidR="00241441" w:rsidRDefault="00DE4AFA">
            <w:r>
              <w:lastRenderedPageBreak/>
              <w:t>id</w:t>
            </w:r>
          </w:p>
        </w:tc>
        <w:tc>
          <w:tcPr>
            <w:tcW w:w="4315" w:type="dxa"/>
          </w:tcPr>
          <w:p w:rsidR="00241441" w:rsidRDefault="00DE4AFA">
            <w:r>
              <w:t>name</w:t>
            </w:r>
          </w:p>
        </w:tc>
      </w:tr>
      <w:tr w:rsidR="00241441" w:rsidTr="00C16698">
        <w:tc>
          <w:tcPr>
            <w:tcW w:w="4315" w:type="dxa"/>
          </w:tcPr>
          <w:p w:rsidR="00241441" w:rsidRDefault="00DE4AFA">
            <w:r>
              <w:t>1</w:t>
            </w:r>
          </w:p>
        </w:tc>
        <w:tc>
          <w:tcPr>
            <w:tcW w:w="4315" w:type="dxa"/>
          </w:tcPr>
          <w:p w:rsidR="00241441" w:rsidRDefault="00DE4AFA">
            <w:r>
              <w:t>北京</w:t>
            </w:r>
          </w:p>
        </w:tc>
      </w:tr>
      <w:tr w:rsidR="00241441" w:rsidTr="00C16698">
        <w:tc>
          <w:tcPr>
            <w:tcW w:w="4315" w:type="dxa"/>
          </w:tcPr>
          <w:p w:rsidR="00241441" w:rsidRDefault="00DE4AFA">
            <w:r>
              <w:t>2</w:t>
            </w:r>
          </w:p>
        </w:tc>
        <w:tc>
          <w:tcPr>
            <w:tcW w:w="4315" w:type="dxa"/>
          </w:tcPr>
          <w:p w:rsidR="00241441" w:rsidRDefault="00DE4AFA">
            <w:r>
              <w:t>上海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通过</w:t>
      </w:r>
      <w:r>
        <w:rPr>
          <w:lang w:eastAsia="zh-CN"/>
        </w:rPr>
        <w:t>city_id</w:t>
      </w:r>
      <w:r>
        <w:rPr>
          <w:lang w:eastAsia="zh-CN"/>
        </w:rPr>
        <w:t>关联，就能查到</w:t>
      </w:r>
      <w:r>
        <w:rPr>
          <w:lang w:eastAsia="zh-CN"/>
        </w:rPr>
        <w:t>"</w:t>
      </w:r>
      <w:r>
        <w:rPr>
          <w:lang w:eastAsia="zh-CN"/>
        </w:rPr>
        <w:t>张三住在哪个城市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这就是</w:t>
      </w:r>
      <w:r>
        <w:rPr>
          <w:lang w:eastAsia="zh-CN"/>
        </w:rPr>
        <w:t>"</w:t>
      </w:r>
      <w:r>
        <w:rPr>
          <w:lang w:eastAsia="zh-CN"/>
        </w:rPr>
        <w:t>关系型</w:t>
      </w:r>
      <w:r>
        <w:rPr>
          <w:lang w:eastAsia="zh-CN"/>
        </w:rPr>
        <w:t>"</w:t>
      </w:r>
      <w:r>
        <w:rPr>
          <w:lang w:eastAsia="zh-CN"/>
        </w:rPr>
        <w:t>的含义</w:t>
      </w:r>
      <w:r>
        <w:rPr>
          <w:lang w:eastAsia="zh-CN"/>
        </w:rPr>
        <w:t>——</w:t>
      </w:r>
      <w:r>
        <w:rPr>
          <w:lang w:eastAsia="zh-CN"/>
        </w:rPr>
        <w:t>表之间有关系。</w:t>
      </w:r>
    </w:p>
    <w:p w:rsidR="00C16698" w:rsidRDefault="00C16698">
      <w:pPr>
        <w:rPr>
          <w:lang w:eastAsia="zh-CN"/>
        </w:rPr>
      </w:pPr>
    </w:p>
    <w:p w:rsidR="006F6D2B" w:rsidRDefault="003C2827">
      <w:pPr>
        <w:pStyle w:val="31"/>
        <w:rPr>
          <w:lang w:eastAsia="zh-CN"/>
        </w:rPr>
      </w:pPr>
      <w:bookmarkStart w:id="106" w:name="_Toc229753860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SQL</w:t>
      </w:r>
      <w:r w:rsidR="00DE4AFA">
        <w:rPr>
          <w:lang w:eastAsia="zh-CN"/>
        </w:rPr>
        <w:t>：和数据库对话的语言</w:t>
      </w:r>
      <w:bookmarkEnd w:id="106"/>
    </w:p>
    <w:p w:rsidR="006F6D2B" w:rsidRDefault="00DE4AFA">
      <w:r>
        <w:t>SQL</w:t>
      </w:r>
      <w:r>
        <w:t>（</w:t>
      </w:r>
      <w:r>
        <w:t>Structured Query Language</w:t>
      </w:r>
      <w:r>
        <w:t>）是操作关系型数据库的语言。</w:t>
      </w:r>
    </w:p>
    <w:p w:rsidR="006F6D2B" w:rsidRDefault="00DE4AFA">
      <w:r>
        <w:rPr>
          <w:rFonts w:ascii="宋体" w:hAnsi="宋体"/>
          <w:b/>
        </w:rPr>
        <w:t>基本操作：增删改查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查（</w:t>
      </w:r>
      <w:r>
        <w:t>SELECT</w:t>
      </w:r>
      <w:r>
        <w:t>）</w:t>
      </w:r>
    </w:p>
    <w:p w:rsidR="006F6D2B" w:rsidRDefault="00DE4AFA" w:rsidP="00453505">
      <w:pPr>
        <w:pStyle w:val="aff2"/>
      </w:pPr>
      <w:r>
        <w:t xml:space="preserve">SELECT * FROM users;                    -- </w:t>
      </w:r>
      <w:r>
        <w:rPr>
          <w:rFonts w:ascii="微软雅黑" w:eastAsia="微软雅黑" w:hAnsi="微软雅黑" w:cs="微软雅黑" w:hint="eastAsia"/>
        </w:rPr>
        <w:t>查所有用户</w:t>
      </w:r>
      <w:r w:rsidR="00E21A69">
        <w:rPr>
          <w:rFonts w:ascii="微软雅黑" w:eastAsia="微软雅黑" w:hAnsi="微软雅黑" w:cs="微软雅黑"/>
        </w:rPr>
        <w:br/>
      </w:r>
      <w:r>
        <w:t>SELECT * FROM users WHERE city = '</w:t>
      </w:r>
      <w:r>
        <w:rPr>
          <w:rFonts w:ascii="微软雅黑" w:eastAsia="微软雅黑" w:hAnsi="微软雅黑" w:cs="微软雅黑" w:hint="eastAsia"/>
        </w:rPr>
        <w:t>北京</w:t>
      </w:r>
      <w:r>
        <w:t xml:space="preserve">'; -- </w:t>
      </w:r>
      <w:r>
        <w:rPr>
          <w:rFonts w:ascii="微软雅黑" w:eastAsia="微软雅黑" w:hAnsi="微软雅黑" w:cs="微软雅黑" w:hint="eastAsia"/>
        </w:rPr>
        <w:t>查北京的用户</w:t>
      </w:r>
      <w:r w:rsidR="00E21A69">
        <w:rPr>
          <w:rFonts w:ascii="微软雅黑" w:eastAsia="微软雅黑" w:hAnsi="微软雅黑" w:cs="微软雅黑"/>
        </w:rPr>
        <w:br/>
      </w:r>
      <w:r>
        <w:t xml:space="preserve">SELECT name, age FROM users;            -- </w:t>
      </w:r>
      <w:r>
        <w:rPr>
          <w:rFonts w:ascii="微软雅黑" w:eastAsia="微软雅黑" w:hAnsi="微软雅黑" w:cs="微软雅黑" w:hint="eastAsia"/>
        </w:rPr>
        <w:t>只查名字和年龄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增（</w:t>
      </w:r>
      <w:r>
        <w:t>INSERT</w:t>
      </w:r>
      <w:r>
        <w:t>）</w:t>
      </w:r>
    </w:p>
    <w:p w:rsidR="006F6D2B" w:rsidRDefault="00DE4AFA" w:rsidP="00453505">
      <w:pPr>
        <w:pStyle w:val="aff2"/>
      </w:pPr>
      <w:r>
        <w:t>INSERT INTO users (name, age, city) VALUES ('</w:t>
      </w:r>
      <w:r>
        <w:rPr>
          <w:rFonts w:ascii="微软雅黑" w:eastAsia="微软雅黑" w:hAnsi="微软雅黑" w:cs="微软雅黑" w:hint="eastAsia"/>
        </w:rPr>
        <w:t>赵六</w:t>
      </w:r>
      <w:r>
        <w:t>', 35, '</w:t>
      </w:r>
      <w:r>
        <w:rPr>
          <w:rFonts w:ascii="微软雅黑" w:eastAsia="微软雅黑" w:hAnsi="微软雅黑" w:cs="微软雅黑" w:hint="eastAsia"/>
        </w:rPr>
        <w:t>深圳</w:t>
      </w:r>
      <w:r>
        <w:t>');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改（</w:t>
      </w:r>
      <w:r>
        <w:t>UPDATE</w:t>
      </w:r>
      <w:r>
        <w:t>）</w:t>
      </w:r>
    </w:p>
    <w:p w:rsidR="006F6D2B" w:rsidRDefault="00DE4AFA" w:rsidP="00453505">
      <w:pPr>
        <w:pStyle w:val="aff2"/>
      </w:pPr>
      <w:r>
        <w:t>UPDATE users SET age = 26 WHERE name = '</w:t>
      </w:r>
      <w:r>
        <w:rPr>
          <w:rFonts w:ascii="微软雅黑" w:eastAsia="微软雅黑" w:hAnsi="微软雅黑" w:cs="微软雅黑" w:hint="eastAsia"/>
        </w:rPr>
        <w:t>张三</w:t>
      </w:r>
      <w:r>
        <w:t>';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删（</w:t>
      </w:r>
      <w:r>
        <w:t>DELETE</w:t>
      </w:r>
      <w:r>
        <w:t>）</w:t>
      </w:r>
    </w:p>
    <w:p w:rsidR="006F6D2B" w:rsidRDefault="00DE4AFA" w:rsidP="00453505">
      <w:pPr>
        <w:pStyle w:val="aff2"/>
      </w:pPr>
      <w:r>
        <w:t>DELETE FROM users WHERE name = '</w:t>
      </w:r>
      <w:r>
        <w:rPr>
          <w:rFonts w:ascii="微软雅黑" w:eastAsia="微软雅黑" w:hAnsi="微软雅黑" w:cs="微软雅黑" w:hint="eastAsia"/>
        </w:rPr>
        <w:t>王五</w:t>
      </w:r>
      <w:r>
        <w:t>';</w:t>
      </w:r>
    </w:p>
    <w:p w:rsidR="0005080D" w:rsidRDefault="0005080D">
      <w:pPr>
        <w:rPr>
          <w:rFonts w:ascii="宋体" w:hAnsi="宋体"/>
          <w:b/>
          <w:lang w:eastAsia="zh-CN"/>
        </w:rPr>
      </w:pP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复杂查询：</w:t>
      </w:r>
    </w:p>
    <w:p w:rsidR="00241441" w:rsidRDefault="00DE4AFA" w:rsidP="00C27DA5">
      <w:pPr>
        <w:pStyle w:val="aa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查询用户数量</w:t>
      </w:r>
    </w:p>
    <w:p w:rsidR="006F6D2B" w:rsidRDefault="00DE4AFA" w:rsidP="00453505">
      <w:pPr>
        <w:pStyle w:val="aff2"/>
      </w:pPr>
      <w:r>
        <w:lastRenderedPageBreak/>
        <w:t>SELECT COUNT(*) FROM users;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查询平均年龄</w:t>
      </w:r>
    </w:p>
    <w:p w:rsidR="006F6D2B" w:rsidRDefault="00DE4AFA" w:rsidP="00453505">
      <w:pPr>
        <w:pStyle w:val="aff2"/>
      </w:pPr>
      <w:r>
        <w:t>SELECT AVG(age) FROM users;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按城市分组统计</w:t>
      </w:r>
    </w:p>
    <w:p w:rsidR="006F6D2B" w:rsidRDefault="00DE4AFA" w:rsidP="00453505">
      <w:pPr>
        <w:pStyle w:val="aff2"/>
      </w:pPr>
      <w:r>
        <w:t>SELECT city, COUNT(*) FROM users GROUP BY city;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多表关联查询</w:t>
      </w:r>
    </w:p>
    <w:p w:rsidR="006F6D2B" w:rsidRDefault="00DE4AFA" w:rsidP="00453505">
      <w:pPr>
        <w:pStyle w:val="aff2"/>
      </w:pPr>
      <w:r>
        <w:t xml:space="preserve">SELECT users.name, cities.name </w:t>
      </w:r>
      <w:r w:rsidR="008A0810">
        <w:br/>
      </w:r>
      <w:r>
        <w:t xml:space="preserve">FROM users </w:t>
      </w:r>
      <w:r w:rsidR="008A0810">
        <w:br/>
      </w:r>
      <w:r>
        <w:t>JOIN cities ON users.city_id = cities.id;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排序</w:t>
      </w:r>
    </w:p>
    <w:p w:rsidR="006F6D2B" w:rsidRDefault="00DE4AFA" w:rsidP="00453505">
      <w:pPr>
        <w:pStyle w:val="aff2"/>
      </w:pPr>
      <w:r>
        <w:t>SELECT * FROM users ORDER BY age DESC;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分页</w:t>
      </w:r>
    </w:p>
    <w:p w:rsidR="0005080D" w:rsidRDefault="0005080D" w:rsidP="0005080D">
      <w:pPr>
        <w:pStyle w:val="aa"/>
        <w:ind w:left="360"/>
        <w:rPr>
          <w:lang w:eastAsia="zh-CN"/>
        </w:rPr>
      </w:pPr>
      <w:r w:rsidRPr="0005080D">
        <w:rPr>
          <w:rFonts w:hint="eastAsia"/>
          <w:lang w:eastAsia="zh-CN"/>
        </w:rPr>
        <w:t>从</w:t>
      </w:r>
      <w:r w:rsidRPr="0005080D">
        <w:rPr>
          <w:rFonts w:hint="eastAsia"/>
          <w:lang w:eastAsia="zh-CN"/>
        </w:rPr>
        <w:t xml:space="preserve"> users </w:t>
      </w:r>
      <w:r w:rsidRPr="0005080D">
        <w:rPr>
          <w:rFonts w:hint="eastAsia"/>
          <w:lang w:eastAsia="zh-CN"/>
        </w:rPr>
        <w:t>表，跳过前</w:t>
      </w:r>
      <w:r w:rsidRPr="0005080D">
        <w:rPr>
          <w:rFonts w:hint="eastAsia"/>
          <w:lang w:eastAsia="zh-CN"/>
        </w:rPr>
        <w:t xml:space="preserve"> 20 </w:t>
      </w:r>
      <w:r w:rsidRPr="0005080D">
        <w:rPr>
          <w:rFonts w:hint="eastAsia"/>
          <w:lang w:eastAsia="zh-CN"/>
        </w:rPr>
        <w:t>条，只取出接下来的</w:t>
      </w:r>
      <w:r w:rsidRPr="0005080D">
        <w:rPr>
          <w:rFonts w:hint="eastAsia"/>
          <w:lang w:eastAsia="zh-CN"/>
        </w:rPr>
        <w:t xml:space="preserve"> 10 </w:t>
      </w:r>
      <w:r w:rsidRPr="0005080D">
        <w:rPr>
          <w:rFonts w:hint="eastAsia"/>
          <w:lang w:eastAsia="zh-CN"/>
        </w:rPr>
        <w:t>条数据</w:t>
      </w:r>
    </w:p>
    <w:p w:rsidR="006F6D2B" w:rsidRDefault="00DE4AFA" w:rsidP="00453505">
      <w:pPr>
        <w:pStyle w:val="aff2"/>
      </w:pPr>
      <w:bookmarkStart w:id="107" w:name="OLE_LINK1"/>
      <w:bookmarkStart w:id="108" w:name="OLE_LINK2"/>
      <w:r w:rsidRPr="0005080D">
        <w:rPr>
          <w:rStyle w:val="Char8"/>
        </w:rPr>
        <w:t>SELECT * FROM users LIMIT 10 OFFSET 20;</w:t>
      </w:r>
      <w:bookmarkEnd w:id="107"/>
      <w:bookmarkEnd w:id="108"/>
    </w:p>
    <w:p w:rsidR="006F6D2B" w:rsidRDefault="00DE4AFA">
      <w:pPr>
        <w:rPr>
          <w:lang w:eastAsia="zh-CN"/>
        </w:rPr>
      </w:pPr>
      <w:r>
        <w:rPr>
          <w:lang w:eastAsia="zh-CN"/>
        </w:rPr>
        <w:t>学会这几个命令，基本操作就够用了。</w:t>
      </w:r>
    </w:p>
    <w:p w:rsidR="0005080D" w:rsidRDefault="0005080D">
      <w:pPr>
        <w:rPr>
          <w:lang w:eastAsia="zh-CN"/>
        </w:rPr>
      </w:pPr>
    </w:p>
    <w:p w:rsidR="00241441" w:rsidRDefault="003C2827">
      <w:pPr>
        <w:pStyle w:val="31"/>
        <w:rPr>
          <w:lang w:eastAsia="zh-CN"/>
        </w:rPr>
      </w:pPr>
      <w:bookmarkStart w:id="109" w:name="_Toc229753861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常见的关系型数据库</w:t>
      </w:r>
      <w:bookmarkEnd w:id="109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696"/>
        <w:gridCol w:w="3686"/>
        <w:gridCol w:w="3248"/>
      </w:tblGrid>
      <w:tr w:rsidR="00241441" w:rsidTr="0005080D">
        <w:tc>
          <w:tcPr>
            <w:tcW w:w="1696" w:type="dxa"/>
          </w:tcPr>
          <w:p w:rsidR="00241441" w:rsidRPr="0005080D" w:rsidRDefault="00DE4AFA" w:rsidP="0005080D">
            <w:pPr>
              <w:jc w:val="center"/>
              <w:rPr>
                <w:b/>
              </w:rPr>
            </w:pPr>
            <w:r w:rsidRPr="0005080D">
              <w:rPr>
                <w:b/>
              </w:rPr>
              <w:t>数据库</w:t>
            </w:r>
          </w:p>
        </w:tc>
        <w:tc>
          <w:tcPr>
            <w:tcW w:w="3686" w:type="dxa"/>
          </w:tcPr>
          <w:p w:rsidR="00241441" w:rsidRPr="0005080D" w:rsidRDefault="00DE4AFA" w:rsidP="0005080D">
            <w:pPr>
              <w:jc w:val="center"/>
              <w:rPr>
                <w:b/>
              </w:rPr>
            </w:pPr>
            <w:r w:rsidRPr="0005080D">
              <w:rPr>
                <w:b/>
              </w:rPr>
              <w:t>说明</w:t>
            </w:r>
          </w:p>
        </w:tc>
        <w:tc>
          <w:tcPr>
            <w:tcW w:w="3248" w:type="dxa"/>
          </w:tcPr>
          <w:p w:rsidR="00241441" w:rsidRPr="0005080D" w:rsidRDefault="00DE4AFA" w:rsidP="0005080D">
            <w:pPr>
              <w:jc w:val="center"/>
              <w:rPr>
                <w:b/>
              </w:rPr>
            </w:pPr>
            <w:r w:rsidRPr="0005080D">
              <w:rPr>
                <w:b/>
              </w:rPr>
              <w:t>适用场景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MySQL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最流行的开源数据库</w:t>
            </w:r>
            <w:r w:rsidR="0005080D">
              <w:rPr>
                <w:lang w:eastAsia="zh-CN"/>
              </w:rPr>
              <w:t>，免费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Web</w:t>
            </w:r>
            <w:r>
              <w:rPr>
                <w:lang w:eastAsia="zh-CN"/>
              </w:rPr>
              <w:t>应用、中小项目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PostgreSQL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功能更强大的开源数据库</w:t>
            </w:r>
            <w:r w:rsidR="0005080D">
              <w:rPr>
                <w:lang w:eastAsia="zh-CN"/>
              </w:rPr>
              <w:t>，免费</w:t>
            </w:r>
          </w:p>
        </w:tc>
        <w:tc>
          <w:tcPr>
            <w:tcW w:w="3248" w:type="dxa"/>
          </w:tcPr>
          <w:p w:rsidR="00241441" w:rsidRDefault="00DE4AFA">
            <w:r>
              <w:t>需要高级功能的项目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SQLite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轻量级数据库，单文件</w:t>
            </w:r>
            <w:r w:rsidR="0005080D">
              <w:rPr>
                <w:lang w:eastAsia="zh-CN"/>
              </w:rPr>
              <w:t>，免费</w:t>
            </w:r>
          </w:p>
        </w:tc>
        <w:tc>
          <w:tcPr>
            <w:tcW w:w="3248" w:type="dxa"/>
          </w:tcPr>
          <w:p w:rsidR="00241441" w:rsidRDefault="00DE4AFA">
            <w:r>
              <w:t>小型应用、移动应用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Oracle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商业数据库，功能强大</w:t>
            </w:r>
            <w:r w:rsidR="0005080D">
              <w:rPr>
                <w:lang w:eastAsia="zh-CN"/>
              </w:rPr>
              <w:t>，收费</w:t>
            </w:r>
          </w:p>
        </w:tc>
        <w:tc>
          <w:tcPr>
            <w:tcW w:w="3248" w:type="dxa"/>
          </w:tcPr>
          <w:p w:rsidR="00241441" w:rsidRDefault="00DE4AFA">
            <w:r>
              <w:t>大企业、关键系统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SQL Server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微软的数据库</w:t>
            </w:r>
            <w:r w:rsidR="0005080D">
              <w:rPr>
                <w:lang w:eastAsia="zh-CN"/>
              </w:rPr>
              <w:t>，收费</w:t>
            </w:r>
            <w:r w:rsidR="0005080D">
              <w:rPr>
                <w:rFonts w:hint="eastAsia"/>
                <w:lang w:eastAsia="zh-CN"/>
              </w:rPr>
              <w:t>/</w:t>
            </w:r>
            <w:r w:rsidR="0005080D">
              <w:rPr>
                <w:rFonts w:hint="eastAsia"/>
                <w:lang w:eastAsia="zh-CN"/>
              </w:rPr>
              <w:t>免费</w:t>
            </w:r>
          </w:p>
        </w:tc>
        <w:tc>
          <w:tcPr>
            <w:tcW w:w="3248" w:type="dxa"/>
          </w:tcPr>
          <w:p w:rsidR="00241441" w:rsidRDefault="00DE4AFA">
            <w:r>
              <w:t>Windows</w:t>
            </w:r>
            <w:r>
              <w:t>环境、企业应用</w:t>
            </w:r>
          </w:p>
        </w:tc>
      </w:tr>
    </w:tbl>
    <w:p w:rsidR="00241441" w:rsidRDefault="00241441"/>
    <w:p w:rsidR="006F6D2B" w:rsidRDefault="003C2827">
      <w:pPr>
        <w:pStyle w:val="31"/>
      </w:pPr>
      <w:bookmarkStart w:id="110" w:name="_Toc229753862"/>
      <w:r>
        <w:t>6</w:t>
      </w:r>
      <w:r>
        <w:t>、</w:t>
      </w:r>
      <w:r w:rsidR="00DE4AFA">
        <w:t>NoSQL</w:t>
      </w:r>
      <w:r w:rsidR="00DE4AFA">
        <w:t>数据库</w:t>
      </w:r>
      <w:bookmarkEnd w:id="110"/>
    </w:p>
    <w:p w:rsidR="006F6D2B" w:rsidRDefault="00DE4AFA">
      <w:pPr>
        <w:rPr>
          <w:lang w:eastAsia="zh-CN"/>
        </w:rPr>
      </w:pPr>
      <w:r>
        <w:rPr>
          <w:lang w:eastAsia="zh-CN"/>
        </w:rPr>
        <w:t>除了关系型数据库，还有</w:t>
      </w:r>
      <w:r w:rsidR="002239A3">
        <w:rPr>
          <w:lang w:eastAsia="zh-CN"/>
        </w:rPr>
        <w:t>一些</w:t>
      </w:r>
      <w:r>
        <w:rPr>
          <w:lang w:eastAsia="zh-CN"/>
        </w:rPr>
        <w:t>NoSQL</w:t>
      </w:r>
      <w:r>
        <w:rPr>
          <w:lang w:eastAsia="zh-CN"/>
        </w:rPr>
        <w:t>数据库，适合特定场景：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文档数据库：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存</w:t>
      </w:r>
      <w:r>
        <w:rPr>
          <w:lang w:eastAsia="zh-CN"/>
        </w:rPr>
        <w:t>JSON</w:t>
      </w:r>
      <w:r>
        <w:rPr>
          <w:lang w:eastAsia="zh-CN"/>
        </w:rPr>
        <w:t>文档，灵活，不需要固定字段。</w:t>
      </w:r>
    </w:p>
    <w:p w:rsidR="006F6D2B" w:rsidRDefault="00DE4AFA">
      <w:r>
        <w:t>代表：</w:t>
      </w:r>
      <w:r>
        <w:t>MongoDB</w:t>
      </w:r>
    </w:p>
    <w:p w:rsidR="006F6D2B" w:rsidRDefault="00DE4AFA" w:rsidP="00453505">
      <w:pPr>
        <w:pStyle w:val="aff2"/>
      </w:pPr>
      <w:r>
        <w:t>{</w:t>
      </w:r>
      <w:r w:rsidR="00D65896">
        <w:br/>
      </w:r>
      <w:r>
        <w:t xml:space="preserve">  "name": "</w:t>
      </w:r>
      <w:r>
        <w:rPr>
          <w:rFonts w:ascii="微软雅黑" w:eastAsia="微软雅黑" w:hAnsi="微软雅黑" w:cs="微软雅黑" w:hint="eastAsia"/>
        </w:rPr>
        <w:t>张三</w:t>
      </w:r>
      <w:r>
        <w:t>",</w:t>
      </w:r>
      <w:r w:rsidR="00D65896">
        <w:br/>
      </w:r>
      <w:r>
        <w:t xml:space="preserve">  "age": 25,</w:t>
      </w:r>
      <w:r w:rsidR="00D65896">
        <w:br/>
      </w:r>
      <w:r>
        <w:t xml:space="preserve">  "hobbies": ["</w:t>
      </w:r>
      <w:r>
        <w:rPr>
          <w:rFonts w:ascii="微软雅黑" w:eastAsia="微软雅黑" w:hAnsi="微软雅黑" w:cs="微软雅黑" w:hint="eastAsia"/>
        </w:rPr>
        <w:t>游泳</w:t>
      </w:r>
      <w:r>
        <w:t>", "</w:t>
      </w:r>
      <w:r>
        <w:rPr>
          <w:rFonts w:ascii="微软雅黑" w:eastAsia="微软雅黑" w:hAnsi="微软雅黑" w:cs="微软雅黑" w:hint="eastAsia"/>
        </w:rPr>
        <w:t>读书</w:t>
      </w:r>
      <w:r>
        <w:t>"],</w:t>
      </w:r>
      <w:r w:rsidR="00D65896">
        <w:br/>
      </w:r>
      <w:r>
        <w:t xml:space="preserve">  "address": {</w:t>
      </w:r>
      <w:r w:rsidR="00D65896">
        <w:br/>
      </w:r>
      <w:r>
        <w:t xml:space="preserve">    "city": "</w:t>
      </w:r>
      <w:r>
        <w:rPr>
          <w:rFonts w:ascii="微软雅黑" w:eastAsia="微软雅黑" w:hAnsi="微软雅黑" w:cs="微软雅黑" w:hint="eastAsia"/>
        </w:rPr>
        <w:t>北京</w:t>
      </w:r>
      <w:r>
        <w:t>",</w:t>
      </w:r>
      <w:r w:rsidR="00D65896">
        <w:br/>
      </w:r>
      <w:r>
        <w:t xml:space="preserve">    "street": "</w:t>
      </w:r>
      <w:r>
        <w:rPr>
          <w:rFonts w:ascii="微软雅黑" w:eastAsia="微软雅黑" w:hAnsi="微软雅黑" w:cs="微软雅黑" w:hint="eastAsia"/>
        </w:rPr>
        <w:t>朝阳路</w:t>
      </w:r>
      <w:r>
        <w:t>"</w:t>
      </w:r>
      <w:r w:rsidR="00D65896">
        <w:br/>
      </w:r>
      <w:r>
        <w:t xml:space="preserve">  }</w:t>
      </w:r>
      <w:r w:rsidR="00D65896">
        <w:br/>
      </w:r>
      <w:r>
        <w:t>}</w:t>
      </w:r>
    </w:p>
    <w:p w:rsidR="006F6D2B" w:rsidRDefault="00DE4AFA">
      <w:r>
        <w:t>适合：内容管理、日志、用户数据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键值数据库：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存键值对，简单高效。</w:t>
      </w:r>
    </w:p>
    <w:p w:rsidR="006F6D2B" w:rsidRDefault="00DE4AFA">
      <w:r>
        <w:t>代表：</w:t>
      </w:r>
      <w:r>
        <w:t>Redis</w:t>
      </w:r>
    </w:p>
    <w:p w:rsidR="006F6D2B" w:rsidRDefault="00DE4AFA" w:rsidP="00453505">
      <w:pPr>
        <w:pStyle w:val="aff2"/>
      </w:pPr>
      <w:r>
        <w:t>SET user:1:name "</w:t>
      </w:r>
      <w:r>
        <w:rPr>
          <w:rFonts w:ascii="微软雅黑" w:eastAsia="微软雅黑" w:hAnsi="微软雅黑" w:cs="微软雅黑" w:hint="eastAsia"/>
        </w:rPr>
        <w:t>张三</w:t>
      </w:r>
      <w:r>
        <w:t>"</w:t>
      </w:r>
      <w:r w:rsidR="00060208">
        <w:br/>
      </w:r>
      <w:r>
        <w:t>GET user:1:name</w:t>
      </w:r>
    </w:p>
    <w:p w:rsidR="006F6D2B" w:rsidRDefault="00DE4AFA">
      <w:r>
        <w:t>适合：缓存、会话、计数器</w:t>
      </w:r>
    </w:p>
    <w:p w:rsidR="006F6D2B" w:rsidRDefault="00DE4AFA">
      <w:r>
        <w:rPr>
          <w:rFonts w:ascii="宋体" w:hAnsi="宋体"/>
          <w:b/>
        </w:rPr>
        <w:t>列族数据库：</w:t>
      </w:r>
    </w:p>
    <w:p w:rsidR="006F6D2B" w:rsidRDefault="00DE4AFA">
      <w:r>
        <w:t>按列存储，适合大数据分析。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代表：</w:t>
      </w:r>
      <w:r>
        <w:rPr>
          <w:lang w:eastAsia="zh-CN"/>
        </w:rPr>
        <w:t>HBase</w:t>
      </w:r>
      <w:r>
        <w:rPr>
          <w:lang w:eastAsia="zh-CN"/>
        </w:rPr>
        <w:t>、</w:t>
      </w:r>
      <w:r>
        <w:rPr>
          <w:lang w:eastAsia="zh-CN"/>
        </w:rPr>
        <w:t>Cassandra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适合：大数据、时间序列数据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图数据库：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存节点和关系，适合社交网络、推荐系统。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代表：</w:t>
      </w:r>
      <w:r>
        <w:rPr>
          <w:lang w:eastAsia="zh-CN"/>
        </w:rPr>
        <w:t>Neo4j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适合：社交网络、知识图谱、推荐系统</w:t>
      </w:r>
    </w:p>
    <w:p w:rsidR="00A60AE9" w:rsidRDefault="00A60AE9" w:rsidP="00A60AE9">
      <w:pPr>
        <w:pStyle w:val="31"/>
        <w:rPr>
          <w:lang w:eastAsia="zh-CN"/>
        </w:rPr>
      </w:pPr>
      <w:bookmarkStart w:id="111" w:name="_Toc229753863"/>
      <w:r>
        <w:rPr>
          <w:lang w:eastAsia="zh-CN"/>
        </w:rPr>
        <w:t>7</w:t>
      </w:r>
      <w:r>
        <w:rPr>
          <w:lang w:eastAsia="zh-CN"/>
        </w:rPr>
        <w:t>、</w:t>
      </w:r>
      <w:r w:rsidR="00CB0BB4">
        <w:rPr>
          <w:lang w:eastAsia="zh-CN"/>
        </w:rPr>
        <w:t>JSON</w:t>
      </w:r>
      <w:r w:rsidR="00CB0BB4">
        <w:rPr>
          <w:lang w:eastAsia="zh-CN"/>
        </w:rPr>
        <w:t>和</w:t>
      </w:r>
      <w:r>
        <w:rPr>
          <w:rFonts w:hint="eastAsia"/>
          <w:lang w:eastAsia="zh-CN"/>
        </w:rPr>
        <w:t>数据交换</w:t>
      </w:r>
      <w:r>
        <w:rPr>
          <w:lang w:eastAsia="zh-CN"/>
        </w:rPr>
        <w:t>格式</w:t>
      </w:r>
      <w:bookmarkEnd w:id="111"/>
    </w:p>
    <w:p w:rsidR="00CB0BB4" w:rsidRDefault="00CB0BB4" w:rsidP="00CB0BB4">
      <w:pPr>
        <w:rPr>
          <w:lang w:eastAsia="zh-CN"/>
        </w:rPr>
      </w:pPr>
      <w:r>
        <w:rPr>
          <w:rFonts w:hint="eastAsia"/>
          <w:lang w:eastAsia="zh-CN"/>
        </w:rPr>
        <w:t>JSON</w:t>
      </w:r>
      <w:r w:rsidR="000307C6">
        <w:rPr>
          <w:rFonts w:hint="eastAsia"/>
          <w:lang w:eastAsia="zh-CN"/>
        </w:rPr>
        <w:t>（</w:t>
      </w:r>
      <w:r w:rsidR="000307C6" w:rsidRPr="000307C6">
        <w:rPr>
          <w:lang w:eastAsia="zh-CN"/>
        </w:rPr>
        <w:t>JavaScript Object Notation</w:t>
      </w:r>
      <w:r w:rsidR="000307C6">
        <w:rPr>
          <w:rFonts w:hint="eastAsia"/>
          <w:lang w:eastAsia="zh-CN"/>
        </w:rPr>
        <w:t>）</w:t>
      </w:r>
      <w:r>
        <w:rPr>
          <w:rFonts w:hint="eastAsia"/>
          <w:lang w:eastAsia="zh-CN"/>
        </w:rPr>
        <w:t>是一种轻量级数据交换格式，易于读写和解析。它基于键值对结构，支持字符串、数字、布尔值、数组、对象和</w:t>
      </w:r>
      <w:r>
        <w:rPr>
          <w:rFonts w:hint="eastAsia"/>
          <w:lang w:eastAsia="zh-CN"/>
        </w:rPr>
        <w:t>null</w:t>
      </w:r>
      <w:r>
        <w:rPr>
          <w:rFonts w:hint="eastAsia"/>
          <w:lang w:eastAsia="zh-CN"/>
        </w:rPr>
        <w:t>等数据类型。</w:t>
      </w:r>
    </w:p>
    <w:p w:rsidR="00CB0BB4" w:rsidRDefault="00CB0BB4" w:rsidP="00CB0BB4">
      <w:pPr>
        <w:rPr>
          <w:lang w:eastAsia="zh-CN"/>
        </w:rPr>
      </w:pPr>
      <w:r>
        <w:rPr>
          <w:rFonts w:hint="eastAsia"/>
          <w:lang w:eastAsia="zh-CN"/>
        </w:rPr>
        <w:t>举例：</w:t>
      </w:r>
    </w:p>
    <w:p w:rsidR="00CB0BB4" w:rsidRDefault="00CB0BB4" w:rsidP="00453505">
      <w:pPr>
        <w:pStyle w:val="aff2"/>
        <w:rPr>
          <w:lang w:eastAsia="zh-CN"/>
        </w:rPr>
      </w:pPr>
      <w:r>
        <w:rPr>
          <w:lang w:eastAsia="zh-CN"/>
        </w:rPr>
        <w:t>{</w:t>
      </w:r>
      <w:r w:rsidR="00060208">
        <w:rPr>
          <w:lang w:eastAsia="zh-CN"/>
        </w:rPr>
        <w:br/>
      </w:r>
      <w:r>
        <w:rPr>
          <w:rFonts w:hint="eastAsia"/>
          <w:lang w:eastAsia="zh-CN"/>
        </w:rPr>
        <w:t xml:space="preserve">  "name": "</w:t>
      </w:r>
      <w:r>
        <w:rPr>
          <w:rFonts w:ascii="微软雅黑" w:eastAsia="微软雅黑" w:hAnsi="微软雅黑" w:cs="微软雅黑" w:hint="eastAsia"/>
          <w:lang w:eastAsia="zh-CN"/>
        </w:rPr>
        <w:t>张三</w:t>
      </w:r>
      <w:r>
        <w:rPr>
          <w:rFonts w:hint="eastAsia"/>
          <w:lang w:eastAsia="zh-CN"/>
        </w:rPr>
        <w:t>",</w:t>
      </w:r>
      <w:r w:rsidR="00060208">
        <w:rPr>
          <w:lang w:eastAsia="zh-CN"/>
        </w:rPr>
        <w:br/>
      </w:r>
      <w:r>
        <w:rPr>
          <w:lang w:eastAsia="zh-CN"/>
        </w:rPr>
        <w:t xml:space="preserve">  "age": 30,</w:t>
      </w:r>
      <w:r w:rsidR="00060208">
        <w:rPr>
          <w:lang w:eastAsia="zh-CN"/>
        </w:rPr>
        <w:br/>
      </w:r>
      <w:r>
        <w:rPr>
          <w:rFonts w:hint="eastAsia"/>
          <w:lang w:eastAsia="zh-CN"/>
        </w:rPr>
        <w:t xml:space="preserve">  "hobbies": ["</w:t>
      </w:r>
      <w:r>
        <w:rPr>
          <w:rFonts w:ascii="微软雅黑" w:eastAsia="微软雅黑" w:hAnsi="微软雅黑" w:cs="微软雅黑" w:hint="eastAsia"/>
          <w:lang w:eastAsia="zh-CN"/>
        </w:rPr>
        <w:t>阅读</w:t>
      </w:r>
      <w:r>
        <w:rPr>
          <w:rFonts w:hint="eastAsia"/>
          <w:lang w:eastAsia="zh-CN"/>
        </w:rPr>
        <w:t>", "</w:t>
      </w:r>
      <w:r>
        <w:rPr>
          <w:rFonts w:ascii="微软雅黑" w:eastAsia="微软雅黑" w:hAnsi="微软雅黑" w:cs="微软雅黑" w:hint="eastAsia"/>
          <w:lang w:eastAsia="zh-CN"/>
        </w:rPr>
        <w:t>编</w:t>
      </w:r>
      <w:r>
        <w:rPr>
          <w:rFonts w:ascii="宋体" w:eastAsia="宋体" w:hAnsi="宋体" w:hint="eastAsia"/>
          <w:lang w:eastAsia="zh-CN"/>
        </w:rPr>
        <w:t>程</w:t>
      </w:r>
      <w:r>
        <w:rPr>
          <w:rFonts w:hint="eastAsia"/>
          <w:lang w:eastAsia="zh-CN"/>
        </w:rPr>
        <w:t>"]</w:t>
      </w:r>
      <w:r w:rsidR="00060208">
        <w:rPr>
          <w:lang w:eastAsia="zh-CN"/>
        </w:rPr>
        <w:br/>
      </w:r>
      <w:r>
        <w:rPr>
          <w:lang w:eastAsia="zh-CN"/>
        </w:rPr>
        <w:t>}</w:t>
      </w:r>
    </w:p>
    <w:p w:rsidR="00754EF4" w:rsidRDefault="00754EF4" w:rsidP="00754EF4">
      <w:pPr>
        <w:rPr>
          <w:lang w:eastAsia="zh-CN"/>
        </w:rPr>
      </w:pPr>
      <w:r>
        <w:rPr>
          <w:rFonts w:hint="eastAsia"/>
          <w:lang w:eastAsia="zh-CN"/>
        </w:rPr>
        <w:t>常用的数据交换格式还包括</w:t>
      </w:r>
      <w:r>
        <w:rPr>
          <w:rFonts w:hint="eastAsia"/>
          <w:lang w:eastAsia="zh-CN"/>
        </w:rPr>
        <w:t>XML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YAML</w:t>
      </w:r>
      <w:r>
        <w:rPr>
          <w:rFonts w:hint="eastAsia"/>
          <w:lang w:eastAsia="zh-CN"/>
        </w:rPr>
        <w:t>等。</w:t>
      </w:r>
    </w:p>
    <w:p w:rsidR="00754EF4" w:rsidRDefault="00754EF4" w:rsidP="00754EF4">
      <w:pPr>
        <w:rPr>
          <w:lang w:eastAsia="zh-CN"/>
        </w:rPr>
      </w:pPr>
      <w:r>
        <w:rPr>
          <w:rFonts w:hint="eastAsia"/>
          <w:lang w:eastAsia="zh-CN"/>
        </w:rPr>
        <w:t>它们各有特点：</w:t>
      </w:r>
      <w:r>
        <w:rPr>
          <w:rFonts w:hint="eastAsia"/>
          <w:lang w:eastAsia="zh-CN"/>
        </w:rPr>
        <w:t>XML</w:t>
      </w:r>
      <w:r>
        <w:rPr>
          <w:rFonts w:hint="eastAsia"/>
          <w:lang w:eastAsia="zh-CN"/>
        </w:rPr>
        <w:t>适合复杂数据结构，</w:t>
      </w:r>
      <w:r>
        <w:rPr>
          <w:rFonts w:hint="eastAsia"/>
          <w:lang w:eastAsia="zh-CN"/>
        </w:rPr>
        <w:t>YAML</w:t>
      </w:r>
      <w:r>
        <w:rPr>
          <w:rFonts w:hint="eastAsia"/>
          <w:lang w:eastAsia="zh-CN"/>
        </w:rPr>
        <w:t>便于人工读写。</w:t>
      </w:r>
    </w:p>
    <w:p w:rsidR="00754EF4" w:rsidRDefault="00754EF4" w:rsidP="00754EF4">
      <w:pPr>
        <w:rPr>
          <w:lang w:eastAsia="zh-CN"/>
        </w:rPr>
      </w:pPr>
      <w:r>
        <w:rPr>
          <w:rFonts w:hint="eastAsia"/>
          <w:lang w:eastAsia="zh-CN"/>
        </w:rPr>
        <w:t>JSON</w:t>
      </w:r>
      <w:r>
        <w:rPr>
          <w:rFonts w:hint="eastAsia"/>
          <w:lang w:eastAsia="zh-CN"/>
        </w:rPr>
        <w:t>因其轻量和易解析，在</w:t>
      </w:r>
      <w:r>
        <w:rPr>
          <w:rFonts w:hint="eastAsia"/>
          <w:lang w:eastAsia="zh-CN"/>
        </w:rPr>
        <w:t>Web API</w:t>
      </w:r>
      <w:r>
        <w:rPr>
          <w:rFonts w:hint="eastAsia"/>
          <w:lang w:eastAsia="zh-CN"/>
        </w:rPr>
        <w:t>中应用最广泛。</w:t>
      </w:r>
    </w:p>
    <w:p w:rsidR="00024ED7" w:rsidRDefault="00024ED7" w:rsidP="00CB0BB4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112" w:name="_Toc229753864"/>
      <w:r>
        <w:rPr>
          <w:lang w:eastAsia="zh-CN"/>
        </w:rPr>
        <w:t>小结一下</w:t>
      </w:r>
      <w:bookmarkEnd w:id="112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数据库是比</w:t>
      </w:r>
      <w:r>
        <w:rPr>
          <w:lang w:eastAsia="zh-CN"/>
        </w:rPr>
        <w:t>Excel</w:t>
      </w:r>
      <w:r>
        <w:rPr>
          <w:lang w:eastAsia="zh-CN"/>
        </w:rPr>
        <w:t>强大的数据存储系统，能存大量数据、快速查询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关系型数据库用</w:t>
      </w:r>
      <w:r>
        <w:rPr>
          <w:lang w:eastAsia="zh-CN"/>
        </w:rPr>
        <w:t>"</w:t>
      </w:r>
      <w:r>
        <w:rPr>
          <w:lang w:eastAsia="zh-CN"/>
        </w:rPr>
        <w:t>表</w:t>
      </w:r>
      <w:r>
        <w:rPr>
          <w:lang w:eastAsia="zh-CN"/>
        </w:rPr>
        <w:t>"</w:t>
      </w:r>
      <w:r>
        <w:rPr>
          <w:lang w:eastAsia="zh-CN"/>
        </w:rPr>
        <w:t>存数据，用</w:t>
      </w:r>
      <w:r>
        <w:rPr>
          <w:lang w:eastAsia="zh-CN"/>
        </w:rPr>
        <w:t>SQL</w:t>
      </w:r>
      <w:r>
        <w:rPr>
          <w:lang w:eastAsia="zh-CN"/>
        </w:rPr>
        <w:t>操作</w:t>
      </w:r>
    </w:p>
    <w:p w:rsidR="00241441" w:rsidRDefault="00DE4AFA">
      <w:pPr>
        <w:pStyle w:val="a0"/>
      </w:pPr>
      <w:r>
        <w:t>常见关系型数据库：</w:t>
      </w:r>
      <w:r>
        <w:t>MySQL</w:t>
      </w:r>
      <w:r>
        <w:t>、</w:t>
      </w:r>
      <w:r>
        <w:t>PostgreSQL</w:t>
      </w:r>
      <w:r>
        <w:t>、</w:t>
      </w:r>
      <w:r>
        <w:t>SQLite</w:t>
      </w:r>
      <w:r>
        <w:t>、</w:t>
      </w:r>
      <w:r>
        <w:t>Oracle</w:t>
      </w:r>
    </w:p>
    <w:p w:rsidR="006F6D2B" w:rsidRDefault="00DE4AFA">
      <w:pPr>
        <w:pStyle w:val="a0"/>
      </w:pPr>
      <w:r>
        <w:t>NoSQL</w:t>
      </w:r>
      <w:r>
        <w:t>适合特殊场景：</w:t>
      </w:r>
      <w:r>
        <w:t>MongoDB</w:t>
      </w:r>
      <w:r>
        <w:t>（文档）、</w:t>
      </w:r>
      <w:r>
        <w:t>Redis</w:t>
      </w:r>
      <w:r>
        <w:t>（键值）、</w:t>
      </w:r>
      <w:r>
        <w:t>Neo4j</w:t>
      </w:r>
      <w:r>
        <w:t>（图）</w:t>
      </w:r>
    </w:p>
    <w:p w:rsidR="006F6D2B" w:rsidRDefault="00DE4AFA">
      <w:pPr>
        <w:pStyle w:val="21"/>
        <w:rPr>
          <w:lang w:eastAsia="zh-CN"/>
        </w:rPr>
      </w:pPr>
      <w:bookmarkStart w:id="113" w:name="_Toc229753865"/>
      <w:r>
        <w:rPr>
          <w:lang w:eastAsia="zh-CN"/>
        </w:rPr>
        <w:t xml:space="preserve">3.4 </w:t>
      </w:r>
      <w:r>
        <w:rPr>
          <w:lang w:eastAsia="zh-CN"/>
        </w:rPr>
        <w:t>数据结构和算法：程序员的内功</w:t>
      </w:r>
      <w:bookmarkEnd w:id="113"/>
    </w:p>
    <w:p w:rsidR="006F6D2B" w:rsidRDefault="003C2827">
      <w:pPr>
        <w:pStyle w:val="31"/>
        <w:rPr>
          <w:lang w:eastAsia="zh-CN"/>
        </w:rPr>
      </w:pPr>
      <w:bookmarkStart w:id="114" w:name="_Toc229753866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啥是数据结构</w:t>
      </w:r>
      <w:r w:rsidR="00DF535C">
        <w:rPr>
          <w:lang w:eastAsia="zh-CN"/>
        </w:rPr>
        <w:t>？</w:t>
      </w:r>
      <w:bookmarkEnd w:id="114"/>
    </w:p>
    <w:p w:rsidR="006F6D2B" w:rsidRDefault="00DE4AFA">
      <w:pPr>
        <w:rPr>
          <w:lang w:eastAsia="zh-CN"/>
        </w:rPr>
      </w:pPr>
      <w:r>
        <w:rPr>
          <w:lang w:eastAsia="zh-CN"/>
        </w:rPr>
        <w:t>数据结构是数据在计算机里的组织方式。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不同的数据结构，适合不同的场景。选对了数据结构，程序效率能提高几十倍甚至几百倍。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常见的数据结构：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数组（列表）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一排连续的格子，每个格子存一个数据。</w:t>
      </w:r>
    </w:p>
    <w:p w:rsidR="006F6D2B" w:rsidRDefault="00DE4AFA" w:rsidP="00453505">
      <w:pPr>
        <w:pStyle w:val="aff2"/>
      </w:pPr>
      <w:r>
        <w:t>[1, 2, 3, 4, 5]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优点：按位置访问快（直接算出位置）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缺点：插入删除慢（后面的都得移动）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链表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一串珠子，每颗珠子指向下一颗。</w:t>
      </w:r>
    </w:p>
    <w:p w:rsidR="006F6D2B" w:rsidRDefault="00DE4AFA" w:rsidP="00453505">
      <w:pPr>
        <w:pStyle w:val="aff2"/>
      </w:pPr>
      <w:r>
        <w:t>1 → 2 → 3 → 4 → 5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优点：插入删除快（改指针就行）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缺点：访问慢（得从头找）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栈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一摞盘子，只能从上面拿。</w:t>
      </w:r>
    </w:p>
    <w:p w:rsidR="006F6D2B" w:rsidRDefault="00DE4AFA" w:rsidP="00453505">
      <w:pPr>
        <w:pStyle w:val="aff2"/>
      </w:pPr>
      <w:r>
        <w:rPr>
          <w:lang w:eastAsia="zh-CN"/>
        </w:rPr>
        <w:t xml:space="preserve">    </w:t>
      </w:r>
      <w:r>
        <w:t>├───┤</w:t>
      </w:r>
      <w:r w:rsidR="00060208">
        <w:br/>
      </w:r>
      <w:r>
        <w:t xml:space="preserve">    ├───┤</w:t>
      </w:r>
      <w:r w:rsidR="00060208">
        <w:br/>
      </w:r>
      <w:r>
        <w:t xml:space="preserve">    ├───┤</w:t>
      </w:r>
      <w:r w:rsidR="00060208">
        <w:br/>
      </w:r>
      <w:r>
        <w:t xml:space="preserve">    ├───┤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特点：后进先出（</w:t>
      </w:r>
      <w:r>
        <w:rPr>
          <w:lang w:eastAsia="zh-CN"/>
        </w:rPr>
        <w:t>LIFO</w:t>
      </w:r>
      <w:r>
        <w:rPr>
          <w:lang w:eastAsia="zh-CN"/>
        </w:rPr>
        <w:t>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用途：函数调用、撤销操作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队列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排队买票，先来先买。</w:t>
      </w:r>
    </w:p>
    <w:p w:rsidR="006F6D2B" w:rsidRDefault="00DE4AFA" w:rsidP="00453505">
      <w:pPr>
        <w:pStyle w:val="aff2"/>
      </w:pPr>
      <w:r>
        <w:t>→ → → → →</w:t>
      </w:r>
      <w:r w:rsidR="00060208">
        <w:br/>
      </w:r>
      <w:r>
        <w:t xml:space="preserve">1 </w:t>
      </w:r>
      <w:r w:rsidR="00DF535C">
        <w:t xml:space="preserve">  </w:t>
      </w:r>
      <w:r>
        <w:t xml:space="preserve"> 2  </w:t>
      </w:r>
      <w:r w:rsidR="00DF535C">
        <w:t xml:space="preserve">  </w:t>
      </w:r>
      <w:r>
        <w:t xml:space="preserve">3 </w:t>
      </w:r>
      <w:r w:rsidR="00DF535C">
        <w:t xml:space="preserve"> </w:t>
      </w:r>
      <w:r>
        <w:t xml:space="preserve"> 4 </w:t>
      </w:r>
      <w:r w:rsidR="00DF535C">
        <w:t xml:space="preserve"> </w:t>
      </w:r>
      <w:r>
        <w:t>5</w:t>
      </w:r>
      <w:r w:rsidR="00060208">
        <w:br/>
      </w:r>
      <w:r>
        <w:t xml:space="preserve">↑    </w:t>
      </w:r>
      <w:r w:rsidR="00DF535C">
        <w:t xml:space="preserve">         </w:t>
      </w:r>
      <w:r>
        <w:t xml:space="preserve">    ↑</w:t>
      </w:r>
      <w:r w:rsidR="00060208">
        <w:br/>
      </w:r>
      <w:r>
        <w:rPr>
          <w:rFonts w:ascii="微软雅黑" w:eastAsia="微软雅黑" w:hAnsi="微软雅黑" w:cs="微软雅黑" w:hint="eastAsia"/>
        </w:rPr>
        <w:t>出</w:t>
      </w:r>
      <w:r>
        <w:t xml:space="preserve">     </w:t>
      </w:r>
      <w:r w:rsidR="00DF535C">
        <w:t xml:space="preserve">          </w:t>
      </w:r>
      <w:r>
        <w:t xml:space="preserve">  </w:t>
      </w:r>
      <w:r>
        <w:rPr>
          <w:rFonts w:ascii="微软雅黑" w:eastAsia="微软雅黑" w:hAnsi="微软雅黑" w:cs="微软雅黑" w:hint="eastAsia"/>
        </w:rPr>
        <w:t>进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特点：先进先出（</w:t>
      </w:r>
      <w:r>
        <w:rPr>
          <w:lang w:eastAsia="zh-CN"/>
        </w:rPr>
        <w:t>FIFO</w:t>
      </w:r>
      <w:r>
        <w:rPr>
          <w:lang w:eastAsia="zh-CN"/>
        </w:rPr>
        <w:t>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lastRenderedPageBreak/>
        <w:t>用途：任务队列、消息队列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哈希表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用键找值，像字典。</w:t>
      </w:r>
    </w:p>
    <w:p w:rsidR="006F6D2B" w:rsidRDefault="00DE4AFA" w:rsidP="00453505">
      <w:pPr>
        <w:pStyle w:val="aff2"/>
      </w:pPr>
      <w:r>
        <w:t>{</w:t>
      </w:r>
      <w:r w:rsidR="00060208">
        <w:br/>
      </w:r>
      <w:r>
        <w:t xml:space="preserve">  "</w:t>
      </w:r>
      <w:r>
        <w:rPr>
          <w:rFonts w:ascii="微软雅黑" w:eastAsia="微软雅黑" w:hAnsi="微软雅黑" w:cs="微软雅黑" w:hint="eastAsia"/>
        </w:rPr>
        <w:t>张三</w:t>
      </w:r>
      <w:r>
        <w:t>": 25,</w:t>
      </w:r>
      <w:r w:rsidR="00060208">
        <w:br/>
      </w:r>
      <w:r>
        <w:t xml:space="preserve">  "</w:t>
      </w:r>
      <w:r>
        <w:rPr>
          <w:rFonts w:ascii="微软雅黑" w:eastAsia="微软雅黑" w:hAnsi="微软雅黑" w:cs="微软雅黑" w:hint="eastAsia"/>
        </w:rPr>
        <w:t>李四</w:t>
      </w:r>
      <w:r>
        <w:t>": 30,</w:t>
      </w:r>
      <w:r w:rsidR="00060208">
        <w:br/>
      </w:r>
      <w:r>
        <w:t xml:space="preserve">  "</w:t>
      </w:r>
      <w:r>
        <w:rPr>
          <w:rFonts w:ascii="微软雅黑" w:eastAsia="微软雅黑" w:hAnsi="微软雅黑" w:cs="微软雅黑" w:hint="eastAsia"/>
        </w:rPr>
        <w:t>王五</w:t>
      </w:r>
      <w:r>
        <w:t>": 28</w:t>
      </w:r>
      <w:r w:rsidR="00060208">
        <w:br/>
      </w:r>
      <w:r>
        <w:t>}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</w:pPr>
      <w:r>
        <w:t>优点：查找快（</w:t>
      </w:r>
      <w:r>
        <w:t>O(1)</w:t>
      </w:r>
      <w:r>
        <w:t>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</w:pPr>
      <w:r>
        <w:t>用途：缓存、索引</w:t>
      </w:r>
    </w:p>
    <w:p w:rsidR="006F6D2B" w:rsidRDefault="00DE4AFA">
      <w:r>
        <w:rPr>
          <w:rFonts w:ascii="宋体" w:hAnsi="宋体"/>
          <w:b/>
        </w:rPr>
        <w:t>树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有层级关系的数据，像家谱。</w:t>
      </w:r>
    </w:p>
    <w:p w:rsidR="006F6D2B" w:rsidRDefault="00DE4AFA" w:rsidP="00453505">
      <w:pPr>
        <w:pStyle w:val="aff2"/>
      </w:pPr>
      <w:r>
        <w:rPr>
          <w:lang w:eastAsia="zh-CN"/>
        </w:rPr>
        <w:t xml:space="preserve">        </w:t>
      </w:r>
      <w:r>
        <w:rPr>
          <w:rFonts w:ascii="宋体" w:eastAsia="宋体" w:hAnsi="宋体" w:hint="eastAsia"/>
        </w:rPr>
        <w:t>根</w:t>
      </w:r>
      <w:r w:rsidR="00060208">
        <w:rPr>
          <w:rFonts w:ascii="宋体" w:eastAsia="宋体" w:hAnsi="宋体"/>
        </w:rPr>
        <w:br/>
      </w:r>
      <w:r>
        <w:t xml:space="preserve">       / \</w:t>
      </w:r>
      <w:r w:rsidR="00060208">
        <w:br/>
      </w:r>
      <w:r>
        <w:t xml:space="preserve">      A   B</w:t>
      </w:r>
      <w:r w:rsidR="00060208">
        <w:br/>
      </w:r>
      <w:r>
        <w:t xml:space="preserve">     / \   \</w:t>
      </w:r>
      <w:r w:rsidR="00060208">
        <w:br/>
      </w:r>
      <w:r>
        <w:t xml:space="preserve">    C   D   E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用途：文件系统、数据库索引、</w:t>
      </w:r>
      <w:r>
        <w:rPr>
          <w:lang w:eastAsia="zh-CN"/>
        </w:rPr>
        <w:t>HTML</w:t>
      </w:r>
      <w:r>
        <w:rPr>
          <w:lang w:eastAsia="zh-CN"/>
        </w:rPr>
        <w:t>结构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图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节点和边，像地图。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 xml:space="preserve">    A —— B</w:t>
      </w:r>
      <w:r w:rsidR="00060208">
        <w:rPr>
          <w:lang w:eastAsia="zh-CN"/>
        </w:rPr>
        <w:br/>
      </w:r>
      <w:r>
        <w:rPr>
          <w:lang w:eastAsia="zh-CN"/>
        </w:rPr>
        <w:t xml:space="preserve">    C —— D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用途：社交网络、导航、推荐系统</w:t>
      </w:r>
    </w:p>
    <w:p w:rsidR="00421FD4" w:rsidRDefault="00421FD4" w:rsidP="00421FD4">
      <w:pPr>
        <w:pStyle w:val="a0"/>
        <w:numPr>
          <w:ilvl w:val="0"/>
          <w:numId w:val="0"/>
        </w:numPr>
        <w:ind w:left="360"/>
        <w:rPr>
          <w:lang w:eastAsia="zh-CN"/>
        </w:rPr>
      </w:pPr>
    </w:p>
    <w:p w:rsidR="006F6D2B" w:rsidRDefault="003C2827">
      <w:pPr>
        <w:pStyle w:val="31"/>
        <w:rPr>
          <w:lang w:eastAsia="zh-CN"/>
        </w:rPr>
      </w:pPr>
      <w:bookmarkStart w:id="115" w:name="_Toc229753867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啥是算法</w:t>
      </w:r>
      <w:r w:rsidR="00421FD4">
        <w:rPr>
          <w:rFonts w:hint="eastAsia"/>
          <w:lang w:eastAsia="zh-CN"/>
        </w:rPr>
        <w:t>？</w:t>
      </w:r>
      <w:bookmarkEnd w:id="115"/>
    </w:p>
    <w:p w:rsidR="006F6D2B" w:rsidRDefault="00DE4AFA">
      <w:pPr>
        <w:rPr>
          <w:lang w:eastAsia="zh-CN"/>
        </w:rPr>
      </w:pPr>
      <w:r>
        <w:rPr>
          <w:lang w:eastAsia="zh-CN"/>
        </w:rPr>
        <w:t>算法是解决问题的方法和步骤。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就像菜谱：第一步切菜，第二步放油，第三步炒</w:t>
      </w:r>
      <w:r>
        <w:rPr>
          <w:lang w:eastAsia="zh-CN"/>
        </w:rPr>
        <w:t>……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算法描述的是解决问题的步骤。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常见的算法：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排序算法：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把一堆乱序的数据排成有序的。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冒泡排序：简单但慢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快速排序：快，常用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归并排序：稳定</w:t>
      </w:r>
    </w:p>
    <w:p w:rsidR="006F6D2B" w:rsidRDefault="00DE4AFA">
      <w:r>
        <w:rPr>
          <w:rFonts w:ascii="宋体" w:hAnsi="宋体"/>
          <w:b/>
        </w:rPr>
        <w:t>查找算法：</w:t>
      </w:r>
    </w:p>
    <w:p w:rsidR="006F6D2B" w:rsidRDefault="00DE4AFA">
      <w:r>
        <w:t>在一堆数据里找目标。</w:t>
      </w:r>
    </w:p>
    <w:p w:rsidR="00241441" w:rsidRDefault="00DE4AFA" w:rsidP="00421FD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线性查找：从头找到尾，慢</w:t>
      </w:r>
    </w:p>
    <w:p w:rsidR="006F6D2B" w:rsidRDefault="00DE4AFA" w:rsidP="00421FD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二分查找：折半找，快（但数据得先排好序）</w:t>
      </w:r>
    </w:p>
    <w:p w:rsidR="006F6D2B" w:rsidRDefault="00DE4AFA">
      <w:r>
        <w:rPr>
          <w:rFonts w:ascii="宋体" w:hAnsi="宋体"/>
          <w:b/>
        </w:rPr>
        <w:t>图算法：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最短路径：导航用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深度优先搜索：走迷宫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广度优先搜索：社交网络</w:t>
      </w:r>
    </w:p>
    <w:p w:rsidR="00421FD4" w:rsidRDefault="00421FD4" w:rsidP="00421FD4">
      <w:pPr>
        <w:pStyle w:val="a0"/>
        <w:numPr>
          <w:ilvl w:val="0"/>
          <w:numId w:val="0"/>
        </w:numPr>
        <w:ind w:left="600"/>
        <w:rPr>
          <w:lang w:eastAsia="zh-CN"/>
        </w:rPr>
      </w:pPr>
    </w:p>
    <w:p w:rsidR="006F6D2B" w:rsidRDefault="003C2827">
      <w:pPr>
        <w:pStyle w:val="31"/>
        <w:rPr>
          <w:lang w:eastAsia="zh-CN"/>
        </w:rPr>
      </w:pPr>
      <w:bookmarkStart w:id="116" w:name="_Toc229753868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算法复杂度</w:t>
      </w:r>
      <w:bookmarkEnd w:id="116"/>
    </w:p>
    <w:p w:rsidR="006F6D2B" w:rsidRDefault="00DE4AFA">
      <w:pPr>
        <w:rPr>
          <w:lang w:eastAsia="zh-CN"/>
        </w:rPr>
      </w:pPr>
      <w:r>
        <w:rPr>
          <w:lang w:eastAsia="zh-CN"/>
        </w:rPr>
        <w:t>咋衡量算法好不好？看复杂度。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时间复杂度：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运行时间跟数据量的关系。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O(1)</w:t>
      </w:r>
      <w:r>
        <w:rPr>
          <w:lang w:eastAsia="zh-CN"/>
        </w:rPr>
        <w:t>：常数时间，跟数据量无关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O(log n)</w:t>
      </w:r>
      <w:r>
        <w:rPr>
          <w:lang w:eastAsia="zh-CN"/>
        </w:rPr>
        <w:t>：对数时间，很快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O(n)</w:t>
      </w:r>
      <w:r>
        <w:rPr>
          <w:lang w:eastAsia="zh-CN"/>
        </w:rPr>
        <w:t>：线性时间，数据量翻倍时间翻倍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O(n log n)</w:t>
      </w:r>
      <w:r>
        <w:t>：比线性慢一点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O(n²)</w:t>
      </w:r>
      <w:r>
        <w:rPr>
          <w:lang w:eastAsia="zh-CN"/>
        </w:rPr>
        <w:t>：平方时间，数据量翻倍时间翻四倍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空间复杂度：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占用内存跟数据量的关系。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在一个有序数组里找一个数：</w:t>
      </w:r>
    </w:p>
    <w:p w:rsidR="006F6D2B" w:rsidRDefault="00DE4AFA">
      <w:r>
        <w:t>线性查找：</w:t>
      </w:r>
      <w:r>
        <w:t xml:space="preserve"> </w:t>
      </w:r>
      <w:r>
        <w:t>从头找到尾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时间复杂度：</w:t>
      </w:r>
      <w:r>
        <w:rPr>
          <w:lang w:eastAsia="zh-CN"/>
        </w:rPr>
        <w:t>O(n)</w:t>
      </w:r>
      <w:r>
        <w:rPr>
          <w:lang w:eastAsia="zh-CN"/>
        </w:rPr>
        <w:t>，最坏情况找</w:t>
      </w:r>
      <w:r>
        <w:rPr>
          <w:lang w:eastAsia="zh-CN"/>
        </w:rPr>
        <w:t>n</w:t>
      </w:r>
      <w:r>
        <w:rPr>
          <w:lang w:eastAsia="zh-CN"/>
        </w:rPr>
        <w:t>次</w:t>
      </w:r>
    </w:p>
    <w:p w:rsidR="006F6D2B" w:rsidRDefault="00DE4AFA">
      <w:r>
        <w:t>二分查找：</w:t>
      </w:r>
      <w:r>
        <w:t xml:space="preserve"> </w:t>
      </w:r>
      <w:r>
        <w:t>折半找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时间复杂度：</w:t>
      </w:r>
      <w:r>
        <w:rPr>
          <w:lang w:eastAsia="zh-CN"/>
        </w:rPr>
        <w:t>O(log n)</w:t>
      </w:r>
      <w:r>
        <w:rPr>
          <w:lang w:eastAsia="zh-CN"/>
        </w:rPr>
        <w:t>，</w:t>
      </w:r>
      <w:r>
        <w:rPr>
          <w:lang w:eastAsia="zh-CN"/>
        </w:rPr>
        <w:t>100</w:t>
      </w:r>
      <w:r>
        <w:rPr>
          <w:lang w:eastAsia="zh-CN"/>
        </w:rPr>
        <w:t>万个数最多找</w:t>
      </w:r>
      <w:r>
        <w:rPr>
          <w:lang w:eastAsia="zh-CN"/>
        </w:rPr>
        <w:t>20</w:t>
      </w:r>
      <w:r>
        <w:rPr>
          <w:lang w:eastAsia="zh-CN"/>
        </w:rPr>
        <w:t>次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差距大了！</w:t>
      </w:r>
    </w:p>
    <w:p w:rsidR="00EA1998" w:rsidRDefault="00EA1998">
      <w:pPr>
        <w:rPr>
          <w:lang w:eastAsia="zh-CN"/>
        </w:rPr>
      </w:pPr>
    </w:p>
    <w:p w:rsidR="006F6D2B" w:rsidRDefault="003C2827">
      <w:pPr>
        <w:pStyle w:val="31"/>
        <w:rPr>
          <w:lang w:eastAsia="zh-CN"/>
        </w:rPr>
      </w:pPr>
      <w:bookmarkStart w:id="117" w:name="_Toc229753869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你需要学吗</w:t>
      </w:r>
      <w:r w:rsidR="00EA1998">
        <w:rPr>
          <w:lang w:eastAsia="zh-CN"/>
        </w:rPr>
        <w:t>？</w:t>
      </w:r>
      <w:bookmarkEnd w:id="117"/>
    </w:p>
    <w:p w:rsidR="006F6D2B" w:rsidRDefault="00DE4AFA">
      <w:pPr>
        <w:rPr>
          <w:lang w:eastAsia="zh-CN"/>
        </w:rPr>
      </w:pPr>
      <w:r>
        <w:rPr>
          <w:lang w:eastAsia="zh-CN"/>
        </w:rPr>
        <w:t>如果你只是用</w:t>
      </w:r>
      <w:r>
        <w:rPr>
          <w:lang w:eastAsia="zh-CN"/>
        </w:rPr>
        <w:t>AI</w:t>
      </w:r>
      <w:r>
        <w:rPr>
          <w:lang w:eastAsia="zh-CN"/>
        </w:rPr>
        <w:t>写小程序，不需要深入学数据结构和算法。</w:t>
      </w:r>
      <w:r>
        <w:rPr>
          <w:lang w:eastAsia="zh-CN"/>
        </w:rPr>
        <w:t>AI</w:t>
      </w:r>
      <w:r>
        <w:rPr>
          <w:lang w:eastAsia="zh-CN"/>
        </w:rPr>
        <w:t>会帮你选合适的。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但如果你想成为专业程序员，数据结构和算法是必修课。面试必考。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初学者建议：</w:t>
      </w:r>
    </w:p>
    <w:p w:rsidR="00241441" w:rsidRDefault="00DE4AFA" w:rsidP="00EA1998">
      <w:pPr>
        <w:pStyle w:val="a0"/>
        <w:tabs>
          <w:tab w:val="clear" w:pos="360"/>
          <w:tab w:val="num" w:pos="600"/>
        </w:tabs>
        <w:ind w:leftChars="100" w:left="600"/>
      </w:pPr>
      <w:r>
        <w:t>了解基本概念就行</w:t>
      </w:r>
    </w:p>
    <w:p w:rsidR="00241441" w:rsidRDefault="00DE4AFA" w:rsidP="00EA199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知道啥时候用啥数据结构</w:t>
      </w:r>
    </w:p>
    <w:p w:rsidR="006F6D2B" w:rsidRDefault="00DE4AFA" w:rsidP="00EA199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遇到性能问题，往这方面想</w:t>
      </w:r>
    </w:p>
    <w:p w:rsidR="00EA1998" w:rsidRDefault="00EA1998" w:rsidP="00EA1998">
      <w:pPr>
        <w:pStyle w:val="a0"/>
        <w:numPr>
          <w:ilvl w:val="0"/>
          <w:numId w:val="0"/>
        </w:numPr>
        <w:ind w:left="360"/>
        <w:rPr>
          <w:lang w:eastAsia="zh-CN"/>
        </w:rPr>
      </w:pPr>
    </w:p>
    <w:p w:rsidR="006F6D2B" w:rsidRDefault="00DE4AFA">
      <w:pPr>
        <w:pStyle w:val="31"/>
      </w:pPr>
      <w:bookmarkStart w:id="118" w:name="_Toc229753870"/>
      <w:r>
        <w:t>小结一下</w:t>
      </w:r>
      <w:bookmarkEnd w:id="11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数据结构是数据的组织方式，选对了效率高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常见数据结构：数组、链表、栈、队列、哈希表、树、图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算法是解决问题的方法和步骤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复杂度衡量算法效率：时间复杂度和空间复杂度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初学者了解基本概念就行</w:t>
      </w:r>
    </w:p>
    <w:p w:rsidR="006F6D2B" w:rsidRDefault="00DE4AFA">
      <w:pPr>
        <w:pStyle w:val="21"/>
        <w:rPr>
          <w:lang w:eastAsia="zh-CN"/>
        </w:rPr>
      </w:pPr>
      <w:bookmarkStart w:id="119" w:name="_Toc229753871"/>
      <w:r>
        <w:rPr>
          <w:lang w:eastAsia="zh-CN"/>
        </w:rPr>
        <w:t>本章小结</w:t>
      </w:r>
      <w:bookmarkEnd w:id="119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这一章，咱们唠了数据那些事儿：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一切都是数字：文字、图片、声音、视频，在计算机里都是数字。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文件格式：后缀名标识文件类型，不同类型有不同格式。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数据库：比</w:t>
      </w:r>
      <w:r>
        <w:rPr>
          <w:lang w:eastAsia="zh-CN"/>
        </w:rPr>
        <w:t>Excel</w:t>
      </w:r>
      <w:r>
        <w:rPr>
          <w:lang w:eastAsia="zh-CN"/>
        </w:rPr>
        <w:t>强大的数据存储系统，用</w:t>
      </w:r>
      <w:r>
        <w:rPr>
          <w:lang w:eastAsia="zh-CN"/>
        </w:rPr>
        <w:t>SQL</w:t>
      </w:r>
      <w:r>
        <w:rPr>
          <w:lang w:eastAsia="zh-CN"/>
        </w:rPr>
        <w:t>操作，能存大量数据快速查询。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数据结构和算法：程序员的内功，了解基本概念就行。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数据是计算机处理的对象，理解数据的概念，才能更好地理解编程。</w:t>
      </w:r>
    </w:p>
    <w:p w:rsidR="001123CC" w:rsidRDefault="00DE4AFA">
      <w:pPr>
        <w:rPr>
          <w:lang w:eastAsia="zh-CN"/>
        </w:rPr>
      </w:pPr>
      <w:r>
        <w:rPr>
          <w:lang w:eastAsia="zh-CN"/>
        </w:rPr>
        <w:t>下一章，咱们唠唠网络那些事儿。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1123CC" w:rsidRDefault="001123CC">
      <w:pPr>
        <w:rPr>
          <w:lang w:eastAsia="zh-CN"/>
        </w:rPr>
      </w:pPr>
    </w:p>
    <w:p w:rsidR="006F6D2B" w:rsidRDefault="00DE4AFA" w:rsidP="00465D5F">
      <w:pPr>
        <w:pStyle w:val="1"/>
      </w:pPr>
      <w:bookmarkStart w:id="120" w:name="_Toc229753872"/>
      <w:r>
        <w:t>第四章：网络</w:t>
      </w:r>
      <w:r w:rsidR="00E06880">
        <w:rPr>
          <w:rFonts w:hint="eastAsia"/>
        </w:rPr>
        <w:t>的</w:t>
      </w:r>
      <w:r w:rsidR="00E06880">
        <w:t>那点事儿</w:t>
      </w:r>
      <w:bookmarkEnd w:id="120"/>
    </w:p>
    <w:p w:rsidR="006F6D2B" w:rsidRDefault="00DE4AFA">
      <w:pPr>
        <w:pStyle w:val="21"/>
        <w:rPr>
          <w:lang w:eastAsia="zh-CN"/>
        </w:rPr>
      </w:pPr>
      <w:bookmarkStart w:id="121" w:name="_Toc229753873"/>
      <w:r>
        <w:rPr>
          <w:lang w:eastAsia="zh-CN"/>
        </w:rPr>
        <w:t>开场白</w:t>
      </w:r>
      <w:bookmarkEnd w:id="121"/>
    </w:p>
    <w:p w:rsidR="006F6D2B" w:rsidRDefault="00DE4AFA">
      <w:pPr>
        <w:rPr>
          <w:lang w:eastAsia="zh-CN"/>
        </w:rPr>
      </w:pPr>
      <w:r>
        <w:rPr>
          <w:lang w:eastAsia="zh-CN"/>
        </w:rPr>
        <w:t>你天天上网，但你知道网络是咋连的吗？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你点一下链接，网页就出来了</w:t>
      </w:r>
      <w:r>
        <w:rPr>
          <w:lang w:eastAsia="zh-CN"/>
        </w:rPr>
        <w:t>——</w:t>
      </w:r>
      <w:r>
        <w:rPr>
          <w:lang w:eastAsia="zh-CN"/>
        </w:rPr>
        <w:t>背后发生了啥？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你发一条微信，朋友就收到了</w:t>
      </w:r>
      <w:r>
        <w:rPr>
          <w:lang w:eastAsia="zh-CN"/>
        </w:rPr>
        <w:t>——</w:t>
      </w:r>
      <w:r>
        <w:rPr>
          <w:lang w:eastAsia="zh-CN"/>
        </w:rPr>
        <w:t>数据是怎么过去的？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这一章，咱们唠唠网络的基本原理，让你知道点一下鼠标，背后发生了啥。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理解网络原理，你才能理解</w:t>
      </w:r>
      <w:r>
        <w:rPr>
          <w:lang w:eastAsia="zh-CN"/>
        </w:rPr>
        <w:t>Web</w:t>
      </w:r>
      <w:r>
        <w:rPr>
          <w:lang w:eastAsia="zh-CN"/>
        </w:rPr>
        <w:t>开发、</w:t>
      </w:r>
      <w:r>
        <w:rPr>
          <w:lang w:eastAsia="zh-CN"/>
        </w:rPr>
        <w:t>API</w:t>
      </w:r>
      <w:r>
        <w:rPr>
          <w:lang w:eastAsia="zh-CN"/>
        </w:rPr>
        <w:t>调用、云服务这些概念。</w:t>
      </w:r>
    </w:p>
    <w:p w:rsidR="006F6D2B" w:rsidRDefault="00DE4AFA">
      <w:pPr>
        <w:pStyle w:val="21"/>
        <w:rPr>
          <w:lang w:eastAsia="zh-CN"/>
        </w:rPr>
      </w:pPr>
      <w:bookmarkStart w:id="122" w:name="_Toc229753874"/>
      <w:r>
        <w:rPr>
          <w:lang w:eastAsia="zh-CN"/>
        </w:rPr>
        <w:t xml:space="preserve">4.1 </w:t>
      </w:r>
      <w:r>
        <w:rPr>
          <w:lang w:eastAsia="zh-CN"/>
        </w:rPr>
        <w:t>两台电脑咋说话</w:t>
      </w:r>
      <w:r w:rsidR="009C7B89">
        <w:rPr>
          <w:lang w:eastAsia="zh-CN"/>
        </w:rPr>
        <w:t>？</w:t>
      </w:r>
      <w:bookmarkEnd w:id="122"/>
    </w:p>
    <w:p w:rsidR="006F6D2B" w:rsidRDefault="00262BA1">
      <w:pPr>
        <w:pStyle w:val="31"/>
        <w:rPr>
          <w:lang w:eastAsia="zh-CN"/>
        </w:rPr>
      </w:pPr>
      <w:bookmarkStart w:id="123" w:name="_Toc229753875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网络的本质</w:t>
      </w:r>
      <w:bookmarkEnd w:id="123"/>
    </w:p>
    <w:p w:rsidR="006F6D2B" w:rsidRDefault="00DE4AFA">
      <w:pPr>
        <w:rPr>
          <w:lang w:eastAsia="zh-CN"/>
        </w:rPr>
      </w:pPr>
      <w:r>
        <w:rPr>
          <w:lang w:eastAsia="zh-CN"/>
        </w:rPr>
        <w:t>网络的本质，就是让电脑能互相说话。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两台电脑连一根网线，</w:t>
      </w:r>
      <w:r w:rsidR="00961C60">
        <w:rPr>
          <w:rFonts w:hint="eastAsia"/>
          <w:lang w:eastAsia="zh-CN"/>
        </w:rPr>
        <w:t>就能组成</w:t>
      </w:r>
      <w:r>
        <w:rPr>
          <w:lang w:eastAsia="zh-CN"/>
        </w:rPr>
        <w:t>最简单的网络。它们可以互相传文件、发消息。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很多电脑连在一起，就是大网络。全世界的电脑连在一起，就是互联网。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网络就像电话系统。每台电脑是一部电话，网线是电话线。你拨号（发请求），对方接听（响应），你们就能交流。</w:t>
      </w:r>
    </w:p>
    <w:p w:rsidR="006F6D2B" w:rsidRDefault="00262BA1">
      <w:pPr>
        <w:pStyle w:val="31"/>
        <w:rPr>
          <w:lang w:eastAsia="zh-CN"/>
        </w:rPr>
      </w:pPr>
      <w:bookmarkStart w:id="124" w:name="_Toc229753876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网络协议：电脑的</w:t>
      </w:r>
      <w:r w:rsidR="00DE4AFA">
        <w:rPr>
          <w:lang w:eastAsia="zh-CN"/>
        </w:rPr>
        <w:t>"</w:t>
      </w:r>
      <w:r w:rsidR="00DE4AFA">
        <w:rPr>
          <w:lang w:eastAsia="zh-CN"/>
        </w:rPr>
        <w:t>语言</w:t>
      </w:r>
      <w:r w:rsidR="00DE4AFA">
        <w:rPr>
          <w:lang w:eastAsia="zh-CN"/>
        </w:rPr>
        <w:t>"</w:t>
      </w:r>
      <w:bookmarkEnd w:id="124"/>
    </w:p>
    <w:p w:rsidR="006F6D2B" w:rsidRDefault="00DE4AFA">
      <w:pPr>
        <w:rPr>
          <w:lang w:eastAsia="zh-CN"/>
        </w:rPr>
      </w:pPr>
      <w:r>
        <w:rPr>
          <w:lang w:eastAsia="zh-CN"/>
        </w:rPr>
        <w:t>电脑之间咋说话？得用统一的</w:t>
      </w:r>
      <w:r>
        <w:rPr>
          <w:lang w:eastAsia="zh-CN"/>
        </w:rPr>
        <w:t>"</w:t>
      </w:r>
      <w:r>
        <w:rPr>
          <w:lang w:eastAsia="zh-CN"/>
        </w:rPr>
        <w:t>语言</w:t>
      </w:r>
      <w:r>
        <w:rPr>
          <w:lang w:eastAsia="zh-CN"/>
        </w:rPr>
        <w:t>"</w:t>
      </w:r>
      <w:r>
        <w:rPr>
          <w:lang w:eastAsia="zh-CN"/>
        </w:rPr>
        <w:t>，这就是网络协议。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就像人与人交流，得说同一种语言。你说中文，我说英语，咱俩没法交流。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电脑之间也一样，得用统一的协议，才能正确传输数据。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最常见的协议是</w:t>
      </w:r>
      <w:r>
        <w:rPr>
          <w:lang w:eastAsia="zh-CN"/>
        </w:rPr>
        <w:t>TCP/IP</w:t>
      </w:r>
      <w:r>
        <w:rPr>
          <w:lang w:eastAsia="zh-CN"/>
        </w:rPr>
        <w:t>，它是互联网的基础协议。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TCP/IP</w:t>
      </w:r>
      <w:r>
        <w:rPr>
          <w:lang w:eastAsia="zh-CN"/>
        </w:rPr>
        <w:t>不是单个协议，是一组协议的统称，</w:t>
      </w:r>
      <w:r w:rsidR="00961C60">
        <w:rPr>
          <w:lang w:eastAsia="zh-CN"/>
        </w:rPr>
        <w:t>成员很多，</w:t>
      </w:r>
      <w:r w:rsidR="00961C60">
        <w:rPr>
          <w:rFonts w:hint="eastAsia"/>
          <w:lang w:eastAsia="zh-CN"/>
        </w:rPr>
        <w:t>而且更新、升级、新增、废止也较频繁，</w:t>
      </w:r>
      <w:r w:rsidR="00961C60">
        <w:rPr>
          <w:lang w:eastAsia="zh-CN"/>
        </w:rPr>
        <w:t>主要</w:t>
      </w:r>
      <w:r>
        <w:rPr>
          <w:lang w:eastAsia="zh-CN"/>
        </w:rPr>
        <w:t>包括：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：网际协议，负责寻址和路由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TCP</w:t>
      </w:r>
      <w:r>
        <w:rPr>
          <w:lang w:eastAsia="zh-CN"/>
        </w:rPr>
        <w:t>：传输控制协议，负责可靠传输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UDP</w:t>
      </w:r>
      <w:r>
        <w:rPr>
          <w:lang w:eastAsia="zh-CN"/>
        </w:rPr>
        <w:t>：用户数据报协议，负责快速传输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HTTP</w:t>
      </w:r>
      <w:r>
        <w:rPr>
          <w:lang w:eastAsia="zh-CN"/>
        </w:rPr>
        <w:t>：超文本传输协议，负责网页传输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FTP</w:t>
      </w:r>
      <w:r>
        <w:rPr>
          <w:lang w:eastAsia="zh-CN"/>
        </w:rPr>
        <w:t>：文件传输协议，负责传文件</w:t>
      </w:r>
    </w:p>
    <w:p w:rsidR="00961C60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SMTP</w:t>
      </w:r>
      <w:r>
        <w:rPr>
          <w:lang w:eastAsia="zh-CN"/>
        </w:rPr>
        <w:t>：邮件传输协议，负责发邮件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这些协议各司其职，配合工作，让互联网能正常运行。</w:t>
      </w:r>
    </w:p>
    <w:p w:rsidR="006F6D2B" w:rsidRDefault="00262BA1">
      <w:pPr>
        <w:pStyle w:val="31"/>
        <w:rPr>
          <w:lang w:eastAsia="zh-CN"/>
        </w:rPr>
      </w:pPr>
      <w:bookmarkStart w:id="125" w:name="_Toc229753877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数据咋传输</w:t>
      </w:r>
      <w:r w:rsidR="00BD42AF">
        <w:rPr>
          <w:lang w:eastAsia="zh-CN"/>
        </w:rPr>
        <w:t>？</w:t>
      </w:r>
      <w:bookmarkEnd w:id="125"/>
    </w:p>
    <w:p w:rsidR="006F6D2B" w:rsidRDefault="00DE4AFA">
      <w:pPr>
        <w:rPr>
          <w:lang w:eastAsia="zh-CN"/>
        </w:rPr>
      </w:pPr>
      <w:r>
        <w:rPr>
          <w:lang w:eastAsia="zh-CN"/>
        </w:rPr>
        <w:t>你在电脑上发个文件给另一台电脑，数据是怎么过去的？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不是一下子过去的，是被</w:t>
      </w:r>
      <w:r>
        <w:rPr>
          <w:lang w:eastAsia="zh-CN"/>
        </w:rPr>
        <w:t>"</w:t>
      </w:r>
      <w:r>
        <w:rPr>
          <w:lang w:eastAsia="zh-CN"/>
        </w:rPr>
        <w:t>切</w:t>
      </w:r>
      <w:r>
        <w:rPr>
          <w:lang w:eastAsia="zh-CN"/>
        </w:rPr>
        <w:t>"</w:t>
      </w:r>
      <w:r>
        <w:rPr>
          <w:lang w:eastAsia="zh-CN"/>
        </w:rPr>
        <w:t>成很多小包，每个包单独传，到了目的地再拼起来。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这叫分组交换。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这样做的好处：</w:t>
      </w:r>
    </w:p>
    <w:p w:rsidR="00241441" w:rsidRDefault="00DE4AFA" w:rsidP="00961C6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某个包丢了，重传那个包就行，不用全部重传</w:t>
      </w:r>
    </w:p>
    <w:p w:rsidR="00241441" w:rsidRDefault="00DE4AFA" w:rsidP="00961C6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多个数据可以同时传，共享网络资源</w:t>
      </w:r>
    </w:p>
    <w:p w:rsidR="006F6D2B" w:rsidRDefault="00DE4AFA" w:rsidP="00961C60">
      <w:pPr>
        <w:pStyle w:val="a0"/>
        <w:tabs>
          <w:tab w:val="clear" w:pos="360"/>
          <w:tab w:val="num" w:pos="720"/>
        </w:tabs>
        <w:ind w:leftChars="150" w:left="720"/>
      </w:pPr>
      <w:r>
        <w:t>出错了容易定位和修复</w:t>
      </w:r>
    </w:p>
    <w:p w:rsidR="006F6D2B" w:rsidRDefault="00DE4AFA">
      <w:r>
        <w:rPr>
          <w:rFonts w:ascii="宋体" w:hAnsi="宋体"/>
          <w:b/>
        </w:rPr>
        <w:t>就像你寄一本书：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不是整本寄，而是撕成很多页，每页单独装信封寄出去，对方收到后再拼成一本书。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虽然听起来麻烦，但效率更高、更可靠。</w:t>
      </w:r>
    </w:p>
    <w:p w:rsidR="00262BA1" w:rsidRDefault="00262BA1">
      <w:pPr>
        <w:rPr>
          <w:lang w:eastAsia="zh-CN"/>
        </w:rPr>
      </w:pPr>
    </w:p>
    <w:p w:rsidR="006F6D2B" w:rsidRDefault="00DE4AFA">
      <w:pPr>
        <w:pStyle w:val="31"/>
      </w:pPr>
      <w:bookmarkStart w:id="126" w:name="_Toc229753878"/>
      <w:r>
        <w:lastRenderedPageBreak/>
        <w:t>小结一下</w:t>
      </w:r>
      <w:bookmarkEnd w:id="126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网络的本质是让电脑能互相说话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网络协议是电脑交流的</w:t>
      </w:r>
      <w:r>
        <w:rPr>
          <w:lang w:eastAsia="zh-CN"/>
        </w:rPr>
        <w:t>"</w:t>
      </w:r>
      <w:r>
        <w:rPr>
          <w:lang w:eastAsia="zh-CN"/>
        </w:rPr>
        <w:t>语言</w:t>
      </w:r>
      <w:r>
        <w:rPr>
          <w:lang w:eastAsia="zh-CN"/>
        </w:rPr>
        <w:t>"</w:t>
      </w:r>
      <w:r>
        <w:rPr>
          <w:lang w:eastAsia="zh-CN"/>
        </w:rPr>
        <w:t>，</w:t>
      </w:r>
      <w:r>
        <w:rPr>
          <w:lang w:eastAsia="zh-CN"/>
        </w:rPr>
        <w:t>TCP/IP</w:t>
      </w:r>
      <w:r>
        <w:rPr>
          <w:lang w:eastAsia="zh-CN"/>
        </w:rPr>
        <w:t>是基础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数据被切成小包传输，到目的地再拼起来</w:t>
      </w:r>
    </w:p>
    <w:p w:rsidR="006F6D2B" w:rsidRDefault="00DE4AFA">
      <w:pPr>
        <w:pStyle w:val="21"/>
        <w:rPr>
          <w:lang w:eastAsia="zh-CN"/>
        </w:rPr>
      </w:pPr>
      <w:bookmarkStart w:id="127" w:name="_Toc229753879"/>
      <w:r>
        <w:rPr>
          <w:lang w:eastAsia="zh-CN"/>
        </w:rPr>
        <w:t>4.2 IP</w:t>
      </w:r>
      <w:r>
        <w:rPr>
          <w:lang w:eastAsia="zh-CN"/>
        </w:rPr>
        <w:t>地址：网络世界的门牌号</w:t>
      </w:r>
      <w:bookmarkEnd w:id="127"/>
    </w:p>
    <w:p w:rsidR="006F6D2B" w:rsidRDefault="00961C60">
      <w:pPr>
        <w:pStyle w:val="31"/>
        <w:rPr>
          <w:lang w:eastAsia="zh-CN"/>
        </w:rPr>
      </w:pPr>
      <w:bookmarkStart w:id="128" w:name="_Toc229753880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</w:t>
      </w:r>
      <w:r w:rsidR="00DE4AFA">
        <w:rPr>
          <w:lang w:eastAsia="zh-CN"/>
        </w:rPr>
        <w:t>IP</w:t>
      </w:r>
      <w:r w:rsidR="00DE4AFA">
        <w:rPr>
          <w:lang w:eastAsia="zh-CN"/>
        </w:rPr>
        <w:t>地址</w:t>
      </w:r>
      <w:r w:rsidR="005165BB">
        <w:rPr>
          <w:lang w:eastAsia="zh-CN"/>
        </w:rPr>
        <w:t>？</w:t>
      </w:r>
      <w:bookmarkEnd w:id="128"/>
    </w:p>
    <w:p w:rsidR="006F6D2B" w:rsidRDefault="00DE4AFA">
      <w:pPr>
        <w:rPr>
          <w:lang w:eastAsia="zh-CN"/>
        </w:rPr>
      </w:pPr>
      <w:r>
        <w:rPr>
          <w:lang w:eastAsia="zh-CN"/>
        </w:rPr>
        <w:t>你要寄信，得知道对方地址。电脑之间传数据，也得知道对方地址。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IP地址就是网络世界的门牌号。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比如：</w:t>
      </w:r>
      <w:r>
        <w:rPr>
          <w:lang w:eastAsia="zh-CN"/>
        </w:rPr>
        <w:t>192.168.1.100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这四个数字组成一个</w:t>
      </w:r>
      <w:r>
        <w:rPr>
          <w:lang w:eastAsia="zh-CN"/>
        </w:rPr>
        <w:t>IP</w:t>
      </w:r>
      <w:r>
        <w:rPr>
          <w:lang w:eastAsia="zh-CN"/>
        </w:rPr>
        <w:t>地址，每台联网的电脑都有一个</w:t>
      </w:r>
      <w:r>
        <w:rPr>
          <w:lang w:eastAsia="zh-CN"/>
        </w:rPr>
        <w:t>IP</w:t>
      </w:r>
      <w:r>
        <w:rPr>
          <w:lang w:eastAsia="zh-CN"/>
        </w:rPr>
        <w:t>地址。</w:t>
      </w:r>
    </w:p>
    <w:p w:rsidR="006F6D2B" w:rsidRDefault="00961C60">
      <w:pPr>
        <w:pStyle w:val="31"/>
        <w:rPr>
          <w:lang w:eastAsia="zh-CN"/>
        </w:rPr>
      </w:pPr>
      <w:bookmarkStart w:id="129" w:name="_Toc229753881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IP</w:t>
      </w:r>
      <w:r w:rsidR="00DE4AFA">
        <w:rPr>
          <w:lang w:eastAsia="zh-CN"/>
        </w:rPr>
        <w:t>地址长啥样</w:t>
      </w:r>
      <w:r w:rsidR="00F25792">
        <w:rPr>
          <w:lang w:eastAsia="zh-CN"/>
        </w:rPr>
        <w:t>？</w:t>
      </w:r>
      <w:bookmarkEnd w:id="129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IPv4地址：</w:t>
      </w:r>
    </w:p>
    <w:p w:rsidR="006F6D2B" w:rsidRDefault="00A62232">
      <w:pPr>
        <w:rPr>
          <w:lang w:eastAsia="zh-CN"/>
        </w:rPr>
      </w:pPr>
      <w:r>
        <w:rPr>
          <w:rFonts w:hint="eastAsia"/>
          <w:lang w:eastAsia="zh-CN"/>
        </w:rPr>
        <w:t>4</w:t>
      </w:r>
      <w:r w:rsidR="00DE4AFA">
        <w:rPr>
          <w:lang w:eastAsia="zh-CN"/>
        </w:rPr>
        <w:t>个数字，用点分隔，每个数字</w:t>
      </w:r>
      <w:r w:rsidR="00DE4AFA">
        <w:rPr>
          <w:lang w:eastAsia="zh-CN"/>
        </w:rPr>
        <w:t>0-255</w:t>
      </w:r>
      <w:r w:rsidR="00DE4AFA"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192.168.1.100</w:t>
      </w:r>
    </w:p>
    <w:p w:rsidR="00A62232" w:rsidRDefault="00DE4AFA">
      <w:pPr>
        <w:rPr>
          <w:lang w:eastAsia="zh-CN"/>
        </w:rPr>
      </w:pPr>
      <w:r>
        <w:rPr>
          <w:lang w:eastAsia="zh-CN"/>
        </w:rPr>
        <w:t>每个数字是</w:t>
      </w:r>
      <w:r>
        <w:rPr>
          <w:lang w:eastAsia="zh-CN"/>
        </w:rPr>
        <w:t>8</w:t>
      </w:r>
      <w:r w:rsidR="00A62232">
        <w:rPr>
          <w:lang w:eastAsia="zh-CN"/>
        </w:rPr>
        <w:t>位，即</w:t>
      </w:r>
      <w:r w:rsidR="00D03250">
        <w:rPr>
          <w:rFonts w:hint="eastAsia"/>
          <w:lang w:eastAsia="zh-CN"/>
        </w:rPr>
        <w:t>1</w:t>
      </w:r>
      <w:r>
        <w:rPr>
          <w:lang w:eastAsia="zh-CN"/>
        </w:rPr>
        <w:t>个字节</w:t>
      </w:r>
      <w:r w:rsidR="00A62232">
        <w:rPr>
          <w:lang w:eastAsia="zh-CN"/>
        </w:rPr>
        <w:t>。</w:t>
      </w:r>
      <w:r w:rsidR="00A62232">
        <w:rPr>
          <w:rFonts w:hint="eastAsia"/>
          <w:lang w:eastAsia="zh-CN"/>
        </w:rPr>
        <w:t>8</w:t>
      </w:r>
      <w:r w:rsidR="00A62232">
        <w:rPr>
          <w:rFonts w:hint="eastAsia"/>
          <w:lang w:eastAsia="zh-CN"/>
        </w:rPr>
        <w:t>位</w:t>
      </w:r>
      <w:r w:rsidR="00D03250">
        <w:rPr>
          <w:rFonts w:hint="eastAsia"/>
          <w:lang w:eastAsia="zh-CN"/>
        </w:rPr>
        <w:t>2</w:t>
      </w:r>
      <w:r w:rsidR="00D03250">
        <w:rPr>
          <w:rFonts w:hint="eastAsia"/>
          <w:lang w:eastAsia="zh-CN"/>
        </w:rPr>
        <w:t>进制数</w:t>
      </w:r>
      <w:r w:rsidR="00A62232">
        <w:rPr>
          <w:rFonts w:hint="eastAsia"/>
          <w:lang w:eastAsia="zh-CN"/>
        </w:rPr>
        <w:t>最大为</w:t>
      </w:r>
      <w:r w:rsidR="00D03250">
        <w:rPr>
          <w:rFonts w:hint="eastAsia"/>
          <w:lang w:eastAsia="zh-CN"/>
        </w:rPr>
        <w:t>1</w:t>
      </w:r>
      <w:r w:rsidR="00D03250">
        <w:rPr>
          <w:lang w:eastAsia="zh-CN"/>
        </w:rPr>
        <w:t>1111111</w:t>
      </w:r>
      <w:r w:rsidR="00A62232">
        <w:rPr>
          <w:lang w:eastAsia="zh-CN"/>
        </w:rPr>
        <w:t>，</w:t>
      </w:r>
      <w:r w:rsidR="00D03250">
        <w:rPr>
          <w:lang w:eastAsia="zh-CN"/>
        </w:rPr>
        <w:t>等于</w:t>
      </w:r>
      <w:r w:rsidR="00D03250">
        <w:rPr>
          <w:rFonts w:hint="eastAsia"/>
          <w:lang w:eastAsia="zh-CN"/>
        </w:rPr>
        <w:t>1</w:t>
      </w:r>
      <w:r w:rsidR="00D03250">
        <w:rPr>
          <w:lang w:eastAsia="zh-CN"/>
        </w:rPr>
        <w:t>0</w:t>
      </w:r>
      <w:r w:rsidR="00D03250">
        <w:rPr>
          <w:lang w:eastAsia="zh-CN"/>
        </w:rPr>
        <w:t>进制的</w:t>
      </w:r>
      <w:r w:rsidR="00D03250">
        <w:rPr>
          <w:rFonts w:hint="eastAsia"/>
          <w:lang w:eastAsia="zh-CN"/>
        </w:rPr>
        <w:t>2</w:t>
      </w:r>
      <w:r w:rsidR="00D03250">
        <w:rPr>
          <w:lang w:eastAsia="zh-CN"/>
        </w:rPr>
        <w:t>55</w:t>
      </w:r>
      <w:r w:rsidR="00A62232">
        <w:rPr>
          <w:lang w:eastAsia="zh-CN"/>
        </w:rPr>
        <w:t>。</w:t>
      </w:r>
    </w:p>
    <w:p w:rsidR="006F6D2B" w:rsidRDefault="00A62232">
      <w:pPr>
        <w:rPr>
          <w:lang w:eastAsia="zh-CN"/>
        </w:rPr>
      </w:pPr>
      <w:r>
        <w:rPr>
          <w:rFonts w:hint="eastAsia"/>
          <w:lang w:eastAsia="zh-CN"/>
        </w:rPr>
        <w:t>4</w:t>
      </w:r>
      <w:r>
        <w:rPr>
          <w:lang w:eastAsia="zh-CN"/>
        </w:rPr>
        <w:t>个数字</w:t>
      </w:r>
      <w:r w:rsidR="00DE4AFA">
        <w:rPr>
          <w:lang w:eastAsia="zh-CN"/>
        </w:rPr>
        <w:t>总共</w:t>
      </w:r>
      <w:r w:rsidR="00DE4AFA">
        <w:rPr>
          <w:lang w:eastAsia="zh-CN"/>
        </w:rPr>
        <w:t>32</w:t>
      </w:r>
      <w:r>
        <w:rPr>
          <w:lang w:eastAsia="zh-CN"/>
        </w:rPr>
        <w:t>位，</w:t>
      </w:r>
      <w:r w:rsidR="00DE4AFA">
        <w:rPr>
          <w:lang w:eastAsia="zh-CN"/>
        </w:rPr>
        <w:t>能表示的地址数量：</w:t>
      </w:r>
      <w:r w:rsidR="00DE4AFA">
        <w:rPr>
          <w:lang w:eastAsia="zh-CN"/>
        </w:rPr>
        <w:t>2³² ≈ 43</w:t>
      </w:r>
      <w:r w:rsidR="00DE4AFA">
        <w:rPr>
          <w:lang w:eastAsia="zh-CN"/>
        </w:rPr>
        <w:t>亿个。</w:t>
      </w:r>
      <w:r>
        <w:rPr>
          <w:lang w:eastAsia="zh-CN"/>
        </w:rPr>
        <w:t>这就是</w:t>
      </w:r>
      <w:r>
        <w:rPr>
          <w:rFonts w:hint="eastAsia"/>
          <w:lang w:eastAsia="zh-CN"/>
        </w:rPr>
        <w:t>全球所有</w:t>
      </w:r>
      <w:r>
        <w:rPr>
          <w:rFonts w:hint="eastAsia"/>
          <w:lang w:eastAsia="zh-CN"/>
        </w:rPr>
        <w:t>IP</w:t>
      </w:r>
      <w:r>
        <w:rPr>
          <w:rFonts w:hint="eastAsia"/>
          <w:lang w:eastAsia="zh-CN"/>
        </w:rPr>
        <w:t>地址的总量。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IPv6地址：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八组十六进制数字，用冒号分隔。</w:t>
      </w:r>
    </w:p>
    <w:p w:rsidR="006F6D2B" w:rsidRDefault="00DE4AFA">
      <w:r>
        <w:t>2001:0db8:85a3:0000:0000:8a2e:0370:7334</w:t>
      </w:r>
    </w:p>
    <w:p w:rsidR="006F6D2B" w:rsidRDefault="00DE4AFA">
      <w:r>
        <w:t>总共</w:t>
      </w:r>
      <w:r>
        <w:t>128</w:t>
      </w:r>
      <w:r>
        <w:t>位，能表示的地址数量多到用不完。</w:t>
      </w:r>
    </w:p>
    <w:p w:rsidR="006F6D2B" w:rsidRDefault="00961C60">
      <w:pPr>
        <w:pStyle w:val="31"/>
      </w:pPr>
      <w:bookmarkStart w:id="130" w:name="_Toc229753882"/>
      <w:r>
        <w:lastRenderedPageBreak/>
        <w:t>3</w:t>
      </w:r>
      <w:r>
        <w:t>、</w:t>
      </w:r>
      <w:r w:rsidR="00DE4AFA">
        <w:t>IPv4</w:t>
      </w:r>
      <w:r w:rsidR="00DE4AFA">
        <w:t>和</w:t>
      </w:r>
      <w:r w:rsidR="00DE4AFA">
        <w:t>IPv6</w:t>
      </w:r>
      <w:bookmarkEnd w:id="130"/>
    </w:p>
    <w:p w:rsidR="00D05BF5" w:rsidRPr="00D05BF5" w:rsidRDefault="00D05BF5">
      <w:pPr>
        <w:rPr>
          <w:rFonts w:ascii="宋体" w:hAnsi="宋体"/>
          <w:lang w:eastAsia="zh-CN"/>
        </w:rPr>
      </w:pPr>
      <w:r w:rsidRPr="00D05BF5">
        <w:rPr>
          <w:rFonts w:ascii="宋体" w:hAnsi="宋体"/>
        </w:rPr>
        <w:t>v就是</w:t>
      </w:r>
      <w:r w:rsidRPr="00D05BF5">
        <w:rPr>
          <w:rFonts w:ascii="宋体" w:hAnsi="宋体" w:hint="eastAsia"/>
          <w:lang w:eastAsia="zh-CN"/>
        </w:rPr>
        <w:t>v</w:t>
      </w:r>
      <w:r w:rsidRPr="00D05BF5">
        <w:rPr>
          <w:rFonts w:ascii="宋体" w:hAnsi="宋体"/>
          <w:lang w:eastAsia="zh-CN"/>
        </w:rPr>
        <w:t>ision，</w:t>
      </w:r>
      <w:r w:rsidRPr="00D05BF5">
        <w:rPr>
          <w:rFonts w:ascii="宋体" w:hAnsi="宋体" w:hint="eastAsia"/>
          <w:lang w:eastAsia="zh-CN"/>
        </w:rPr>
        <w:t>版本的意思。</w:t>
      </w:r>
      <w:r>
        <w:rPr>
          <w:rFonts w:ascii="宋体" w:hAnsi="宋体" w:hint="eastAsia"/>
          <w:lang w:eastAsia="zh-CN"/>
        </w:rPr>
        <w:t>v4就是第4版，v6就是第6版。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IPv4的问题：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地址不够用了！全世界只有</w:t>
      </w:r>
      <w:r>
        <w:rPr>
          <w:lang w:eastAsia="zh-CN"/>
        </w:rPr>
        <w:t>40</w:t>
      </w:r>
      <w:r>
        <w:rPr>
          <w:lang w:eastAsia="zh-CN"/>
        </w:rPr>
        <w:t>多亿个，不够分。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你想想，全世界有多少设备要联网？电脑、手机、平板、智能手表、智能家电</w:t>
      </w:r>
      <w:r>
        <w:rPr>
          <w:lang w:eastAsia="zh-CN"/>
        </w:rPr>
        <w:t>……</w:t>
      </w:r>
      <w:r>
        <w:rPr>
          <w:lang w:eastAsia="zh-CN"/>
        </w:rPr>
        <w:t>早超过</w:t>
      </w:r>
      <w:r>
        <w:rPr>
          <w:lang w:eastAsia="zh-CN"/>
        </w:rPr>
        <w:t>43</w:t>
      </w:r>
      <w:r>
        <w:rPr>
          <w:lang w:eastAsia="zh-CN"/>
        </w:rPr>
        <w:t>亿了。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IPv6的解决方案：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地址数量多到几乎无穷大（</w:t>
      </w:r>
      <w:r>
        <w:rPr>
          <w:lang w:eastAsia="zh-CN"/>
        </w:rPr>
        <w:t>2¹²⁸ ≈ 3.4×10³⁸</w:t>
      </w:r>
      <w:r>
        <w:rPr>
          <w:lang w:eastAsia="zh-CN"/>
        </w:rPr>
        <w:t>个），够用到地老天荒。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现状：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IPv4</w:t>
      </w:r>
      <w:r>
        <w:rPr>
          <w:lang w:eastAsia="zh-CN"/>
        </w:rPr>
        <w:t>还在用，但地址不够，所以有了各种技术（</w:t>
      </w:r>
      <w:r>
        <w:rPr>
          <w:lang w:eastAsia="zh-CN"/>
        </w:rPr>
        <w:t>NAT</w:t>
      </w:r>
      <w:r>
        <w:rPr>
          <w:lang w:eastAsia="zh-CN"/>
        </w:rPr>
        <w:t>、动态分配</w:t>
      </w:r>
      <w:r w:rsidR="002E2A25">
        <w:rPr>
          <w:lang w:eastAsia="zh-CN"/>
        </w:rPr>
        <w:t>、</w:t>
      </w:r>
      <w:r w:rsidR="000340FD">
        <w:rPr>
          <w:lang w:eastAsia="zh-CN"/>
        </w:rPr>
        <w:t>内</w:t>
      </w:r>
      <w:r w:rsidR="002E2A25">
        <w:rPr>
          <w:lang w:eastAsia="zh-CN"/>
        </w:rPr>
        <w:t>网</w:t>
      </w:r>
      <w:r>
        <w:rPr>
          <w:lang w:eastAsia="zh-CN"/>
        </w:rPr>
        <w:t>）来省着用。</w:t>
      </w:r>
      <w:r>
        <w:rPr>
          <w:lang w:eastAsia="zh-CN"/>
        </w:rPr>
        <w:t>IPv6</w:t>
      </w:r>
      <w:r>
        <w:rPr>
          <w:lang w:eastAsia="zh-CN"/>
        </w:rPr>
        <w:t>是未来的趋势，但普及还需要时间。</w:t>
      </w:r>
    </w:p>
    <w:p w:rsidR="006F6D2B" w:rsidRDefault="00961C60">
      <w:pPr>
        <w:pStyle w:val="31"/>
        <w:rPr>
          <w:lang w:eastAsia="zh-CN"/>
        </w:rPr>
      </w:pPr>
      <w:bookmarkStart w:id="131" w:name="_Toc229753883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公网</w:t>
      </w:r>
      <w:r w:rsidR="00DE4AFA">
        <w:rPr>
          <w:lang w:eastAsia="zh-CN"/>
        </w:rPr>
        <w:t>IP</w:t>
      </w:r>
      <w:r w:rsidR="00DE4AFA">
        <w:rPr>
          <w:lang w:eastAsia="zh-CN"/>
        </w:rPr>
        <w:t>和内网</w:t>
      </w:r>
      <w:r w:rsidR="00DE4AFA">
        <w:rPr>
          <w:lang w:eastAsia="zh-CN"/>
        </w:rPr>
        <w:t>IP</w:t>
      </w:r>
      <w:bookmarkEnd w:id="13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公网IP：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能在互联网上被访问的</w:t>
      </w:r>
      <w:r>
        <w:rPr>
          <w:lang w:eastAsia="zh-CN"/>
        </w:rPr>
        <w:t>IP</w:t>
      </w:r>
      <w:r>
        <w:rPr>
          <w:lang w:eastAsia="zh-CN"/>
        </w:rPr>
        <w:t>地址，全世界唯一。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就像你的家庭住址，全世界只有一个，别人可以通过这个地址找到你。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内网IP：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只在</w:t>
      </w:r>
      <w:r w:rsidR="000340FD">
        <w:rPr>
          <w:lang w:eastAsia="zh-CN"/>
        </w:rPr>
        <w:t>内部的</w:t>
      </w:r>
      <w:r>
        <w:rPr>
          <w:lang w:eastAsia="zh-CN"/>
        </w:rPr>
        <w:t>局域网内有效的</w:t>
      </w:r>
      <w:r>
        <w:rPr>
          <w:lang w:eastAsia="zh-CN"/>
        </w:rPr>
        <w:t>IP</w:t>
      </w:r>
      <w:r>
        <w:rPr>
          <w:lang w:eastAsia="zh-CN"/>
        </w:rPr>
        <w:t>地址，不同局域网可以重复。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就像你小区里的门牌号，</w:t>
      </w:r>
      <w:r>
        <w:rPr>
          <w:lang w:eastAsia="zh-CN"/>
        </w:rPr>
        <w:t>"3</w:t>
      </w:r>
      <w:r>
        <w:rPr>
          <w:lang w:eastAsia="zh-CN"/>
        </w:rPr>
        <w:t>号楼</w:t>
      </w:r>
      <w:r>
        <w:rPr>
          <w:lang w:eastAsia="zh-CN"/>
        </w:rPr>
        <w:t>502</w:t>
      </w:r>
      <w:r>
        <w:rPr>
          <w:lang w:eastAsia="zh-CN"/>
        </w:rPr>
        <w:t>室</w:t>
      </w:r>
      <w:r>
        <w:rPr>
          <w:lang w:eastAsia="zh-CN"/>
        </w:rPr>
        <w:t>"</w:t>
      </w:r>
      <w:r>
        <w:rPr>
          <w:lang w:eastAsia="zh-CN"/>
        </w:rPr>
        <w:t>，很多小区都有这个地址，但在你小区里是唯一的。</w:t>
      </w:r>
    </w:p>
    <w:p w:rsidR="006F6D2B" w:rsidRDefault="00DE4AFA">
      <w:r>
        <w:rPr>
          <w:rFonts w:ascii="宋体" w:hAnsi="宋体"/>
          <w:b/>
        </w:rPr>
        <w:t>常见的内网IP段：</w:t>
      </w:r>
    </w:p>
    <w:p w:rsidR="00241441" w:rsidRDefault="00DE4AFA" w:rsidP="001A29A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192.168.x.x</w:t>
      </w:r>
      <w:r>
        <w:rPr>
          <w:lang w:eastAsia="zh-CN"/>
        </w:rPr>
        <w:t>（最常见，家用路由器都用这个）</w:t>
      </w:r>
    </w:p>
    <w:p w:rsidR="00241441" w:rsidRDefault="00DE4AFA" w:rsidP="001A29A1">
      <w:pPr>
        <w:pStyle w:val="a0"/>
        <w:tabs>
          <w:tab w:val="clear" w:pos="360"/>
          <w:tab w:val="num" w:pos="600"/>
        </w:tabs>
        <w:ind w:leftChars="100" w:left="600"/>
      </w:pPr>
      <w:r>
        <w:t>10.x.x.x</w:t>
      </w:r>
      <w:r>
        <w:t>（大公司常用）</w:t>
      </w:r>
    </w:p>
    <w:p w:rsidR="006F6D2B" w:rsidRDefault="00DE4AFA" w:rsidP="001A29A1">
      <w:pPr>
        <w:pStyle w:val="a0"/>
        <w:tabs>
          <w:tab w:val="clear" w:pos="360"/>
          <w:tab w:val="num" w:pos="600"/>
        </w:tabs>
        <w:ind w:leftChars="100" w:left="600"/>
      </w:pPr>
      <w:r>
        <w:t>172.16.x.x - 172.31.x.x</w:t>
      </w:r>
    </w:p>
    <w:p w:rsidR="006F6D2B" w:rsidRDefault="00DE4AFA">
      <w:r>
        <w:rPr>
          <w:rFonts w:ascii="宋体" w:hAnsi="宋体"/>
          <w:b/>
        </w:rPr>
        <w:t>你家的网络：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你的电脑、手机，用的都是内网</w:t>
      </w:r>
      <w:r>
        <w:rPr>
          <w:lang w:eastAsia="zh-CN"/>
        </w:rPr>
        <w:t>IP</w:t>
      </w:r>
      <w:r>
        <w:rPr>
          <w:lang w:eastAsia="zh-CN"/>
        </w:rPr>
        <w:t>。它们通过路由器（有公网</w:t>
      </w:r>
      <w:r>
        <w:rPr>
          <w:lang w:eastAsia="zh-CN"/>
        </w:rPr>
        <w:t>IP</w:t>
      </w:r>
      <w:r>
        <w:rPr>
          <w:lang w:eastAsia="zh-CN"/>
        </w:rPr>
        <w:t>）连上互联网。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这就是</w:t>
      </w:r>
      <w:r>
        <w:rPr>
          <w:lang w:eastAsia="zh-CN"/>
        </w:rPr>
        <w:t>NAT</w:t>
      </w:r>
      <w:r>
        <w:rPr>
          <w:lang w:eastAsia="zh-CN"/>
        </w:rPr>
        <w:t>（网络地址转换）：多台设备共享一个公网</w:t>
      </w:r>
      <w:r>
        <w:rPr>
          <w:lang w:eastAsia="zh-CN"/>
        </w:rPr>
        <w:t>IP</w:t>
      </w:r>
      <w:r>
        <w:rPr>
          <w:lang w:eastAsia="zh-CN"/>
        </w:rPr>
        <w:t>。</w:t>
      </w:r>
    </w:p>
    <w:p w:rsidR="006F6D2B" w:rsidRDefault="00961C60">
      <w:pPr>
        <w:pStyle w:val="31"/>
        <w:rPr>
          <w:lang w:eastAsia="zh-CN"/>
        </w:rPr>
      </w:pPr>
      <w:bookmarkStart w:id="132" w:name="_Toc229753884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怎么查自己的</w:t>
      </w:r>
      <w:r w:rsidR="00DE4AFA">
        <w:rPr>
          <w:lang w:eastAsia="zh-CN"/>
        </w:rPr>
        <w:t>IP</w:t>
      </w:r>
      <w:r w:rsidR="00F25792">
        <w:rPr>
          <w:lang w:eastAsia="zh-CN"/>
        </w:rPr>
        <w:t>？</w:t>
      </w:r>
      <w:bookmarkEnd w:id="132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查内网IP：</w:t>
      </w:r>
    </w:p>
    <w:p w:rsidR="006F6D2B" w:rsidRDefault="00DE4AFA">
      <w:r>
        <w:t>Windows</w:t>
      </w:r>
      <w:r>
        <w:t>：打开命令行，输入</w:t>
      </w:r>
      <w:r>
        <w:t>ipconfig</w:t>
      </w:r>
    </w:p>
    <w:p w:rsidR="006F6D2B" w:rsidRDefault="00DE4AFA">
      <w:r>
        <w:t>Mac/Linux</w:t>
      </w:r>
      <w:r>
        <w:t>：打开终端，输入</w:t>
      </w:r>
      <w:r>
        <w:t>ifconfig</w:t>
      </w:r>
      <w:r>
        <w:t>或</w:t>
      </w:r>
      <w:r>
        <w:t>ip addr</w:t>
      </w:r>
    </w:p>
    <w:p w:rsidR="006F6D2B" w:rsidRDefault="00DE4AFA">
      <w:r>
        <w:rPr>
          <w:rFonts w:ascii="宋体" w:hAnsi="宋体"/>
          <w:b/>
        </w:rPr>
        <w:t>查公网IP：</w:t>
      </w:r>
    </w:p>
    <w:p w:rsidR="006F6D2B" w:rsidRDefault="00DE4AFA">
      <w:r>
        <w:t>浏览器访问：</w:t>
      </w:r>
      <w:bookmarkStart w:id="133" w:name="OLE_LINK3"/>
      <w:bookmarkStart w:id="134" w:name="OLE_LINK4"/>
      <w:r>
        <w:t>https://www.ip.cn/</w:t>
      </w:r>
      <w:bookmarkEnd w:id="133"/>
      <w:bookmarkEnd w:id="134"/>
    </w:p>
    <w:p w:rsidR="006F6D2B" w:rsidRDefault="00DE4AFA">
      <w:pPr>
        <w:rPr>
          <w:lang w:eastAsia="zh-CN"/>
        </w:rPr>
      </w:pPr>
      <w:r>
        <w:rPr>
          <w:lang w:eastAsia="zh-CN"/>
        </w:rPr>
        <w:t>或者百度搜索</w:t>
      </w:r>
      <w:r>
        <w:rPr>
          <w:lang w:eastAsia="zh-CN"/>
        </w:rPr>
        <w:t>"IP"</w:t>
      </w:r>
      <w:r>
        <w:rPr>
          <w:lang w:eastAsia="zh-CN"/>
        </w:rPr>
        <w:t>，会显示你的公网</w:t>
      </w:r>
      <w:r>
        <w:rPr>
          <w:lang w:eastAsia="zh-CN"/>
        </w:rPr>
        <w:t>IP</w:t>
      </w:r>
      <w:r>
        <w:rPr>
          <w:lang w:eastAsia="zh-CN"/>
        </w:rPr>
        <w:t>。</w:t>
      </w:r>
    </w:p>
    <w:p w:rsidR="00564FE4" w:rsidRDefault="00564FE4">
      <w:pPr>
        <w:rPr>
          <w:lang w:eastAsia="zh-CN"/>
        </w:rPr>
      </w:pPr>
      <w:r>
        <w:rPr>
          <w:lang w:eastAsia="zh-CN"/>
        </w:rPr>
        <w:t>不一定准确。</w:t>
      </w:r>
    </w:p>
    <w:p w:rsidR="00961C60" w:rsidRDefault="00961C60">
      <w:pPr>
        <w:rPr>
          <w:lang w:eastAsia="zh-CN"/>
        </w:rPr>
      </w:pPr>
    </w:p>
    <w:p w:rsidR="006F6D2B" w:rsidRDefault="00DE4AFA">
      <w:pPr>
        <w:pStyle w:val="31"/>
      </w:pPr>
      <w:bookmarkStart w:id="135" w:name="_Toc229753885"/>
      <w:r>
        <w:t>小结一下</w:t>
      </w:r>
      <w:bookmarkEnd w:id="13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地址是网络世界的门牌号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IPv4</w:t>
      </w:r>
      <w:r>
        <w:rPr>
          <w:lang w:eastAsia="zh-CN"/>
        </w:rPr>
        <w:t>地址快用完了，</w:t>
      </w:r>
      <w:r>
        <w:rPr>
          <w:lang w:eastAsia="zh-CN"/>
        </w:rPr>
        <w:t>IPv6</w:t>
      </w:r>
      <w:r>
        <w:rPr>
          <w:lang w:eastAsia="zh-CN"/>
        </w:rPr>
        <w:t>是未来趋势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公网</w:t>
      </w:r>
      <w:r>
        <w:rPr>
          <w:lang w:eastAsia="zh-CN"/>
        </w:rPr>
        <w:t>IP</w:t>
      </w:r>
      <w:r>
        <w:rPr>
          <w:lang w:eastAsia="zh-CN"/>
        </w:rPr>
        <w:t>全球唯一，内网</w:t>
      </w:r>
      <w:r>
        <w:rPr>
          <w:lang w:eastAsia="zh-CN"/>
        </w:rPr>
        <w:t>IP</w:t>
      </w:r>
      <w:r>
        <w:rPr>
          <w:lang w:eastAsia="zh-CN"/>
        </w:rPr>
        <w:t>只在局域网有效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家庭网络通过</w:t>
      </w:r>
      <w:r>
        <w:rPr>
          <w:lang w:eastAsia="zh-CN"/>
        </w:rPr>
        <w:t>NAT</w:t>
      </w:r>
      <w:r>
        <w:rPr>
          <w:lang w:eastAsia="zh-CN"/>
        </w:rPr>
        <w:t>让多设备共享一个公网</w:t>
      </w:r>
      <w:r>
        <w:rPr>
          <w:lang w:eastAsia="zh-CN"/>
        </w:rPr>
        <w:t>IP</w:t>
      </w:r>
    </w:p>
    <w:p w:rsidR="006F6D2B" w:rsidRDefault="00DE4AFA">
      <w:pPr>
        <w:pStyle w:val="21"/>
        <w:rPr>
          <w:lang w:eastAsia="zh-CN"/>
        </w:rPr>
      </w:pPr>
      <w:bookmarkStart w:id="136" w:name="_Toc229753886"/>
      <w:r>
        <w:rPr>
          <w:lang w:eastAsia="zh-CN"/>
        </w:rPr>
        <w:t xml:space="preserve">4.3 </w:t>
      </w:r>
      <w:r>
        <w:rPr>
          <w:lang w:eastAsia="zh-CN"/>
        </w:rPr>
        <w:t>域名和</w:t>
      </w:r>
      <w:r>
        <w:rPr>
          <w:lang w:eastAsia="zh-CN"/>
        </w:rPr>
        <w:t>DNS</w:t>
      </w:r>
      <w:r>
        <w:rPr>
          <w:lang w:eastAsia="zh-CN"/>
        </w:rPr>
        <w:t>：好记的名字</w:t>
      </w:r>
      <w:bookmarkEnd w:id="136"/>
    </w:p>
    <w:p w:rsidR="006F6D2B" w:rsidRDefault="00547490">
      <w:pPr>
        <w:pStyle w:val="31"/>
        <w:rPr>
          <w:lang w:eastAsia="zh-CN"/>
        </w:rPr>
      </w:pPr>
      <w:bookmarkStart w:id="137" w:name="_Toc22975388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域名是啥</w:t>
      </w:r>
      <w:r w:rsidR="000B755C">
        <w:rPr>
          <w:lang w:eastAsia="zh-CN"/>
        </w:rPr>
        <w:t>？</w:t>
      </w:r>
      <w:bookmarkEnd w:id="137"/>
    </w:p>
    <w:p w:rsidR="006F6D2B" w:rsidRDefault="00DE4AFA">
      <w:pPr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地址太难记了，</w:t>
      </w:r>
      <w:r>
        <w:rPr>
          <w:lang w:eastAsia="zh-CN"/>
        </w:rPr>
        <w:t>192.168.1.100</w:t>
      </w:r>
      <w:r>
        <w:rPr>
          <w:lang w:eastAsia="zh-CN"/>
        </w:rPr>
        <w:t>这种，谁记得住？</w:t>
      </w:r>
    </w:p>
    <w:p w:rsidR="006F6D2B" w:rsidRDefault="00DE4AFA">
      <w:r>
        <w:t>于是有了域名，比如</w:t>
      </w:r>
      <w:r>
        <w:t>www.baidu.com</w:t>
      </w:r>
      <w:r>
        <w:t>，好记多了。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域名就是</w:t>
      </w:r>
      <w:r>
        <w:rPr>
          <w:lang w:eastAsia="zh-CN"/>
        </w:rPr>
        <w:t>IP</w:t>
      </w:r>
      <w:r>
        <w:rPr>
          <w:lang w:eastAsia="zh-CN"/>
        </w:rPr>
        <w:t>地址的</w:t>
      </w:r>
      <w:r>
        <w:rPr>
          <w:lang w:eastAsia="zh-CN"/>
        </w:rPr>
        <w:t>"</w:t>
      </w:r>
      <w:r>
        <w:rPr>
          <w:lang w:eastAsia="zh-CN"/>
        </w:rPr>
        <w:t>别名</w:t>
      </w:r>
      <w:r>
        <w:rPr>
          <w:lang w:eastAsia="zh-CN"/>
        </w:rPr>
        <w:t>"</w:t>
      </w:r>
      <w:r>
        <w:rPr>
          <w:lang w:eastAsia="zh-CN"/>
        </w:rPr>
        <w:t>，方便人记忆。</w:t>
      </w:r>
    </w:p>
    <w:p w:rsidR="006F6D2B" w:rsidRDefault="00547490">
      <w:pPr>
        <w:pStyle w:val="31"/>
        <w:rPr>
          <w:lang w:eastAsia="zh-CN"/>
        </w:rPr>
      </w:pPr>
      <w:bookmarkStart w:id="138" w:name="_Toc229753888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域名的结构</w:t>
      </w:r>
      <w:bookmarkEnd w:id="138"/>
    </w:p>
    <w:p w:rsidR="006F6D2B" w:rsidRDefault="00DE4AFA">
      <w:pPr>
        <w:rPr>
          <w:lang w:eastAsia="zh-CN"/>
        </w:rPr>
      </w:pPr>
      <w:r>
        <w:rPr>
          <w:lang w:eastAsia="zh-CN"/>
        </w:rPr>
        <w:t>域名从右往左看：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www.baidu.com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 xml:space="preserve">com      → </w:t>
      </w:r>
      <w:r>
        <w:rPr>
          <w:lang w:eastAsia="zh-CN"/>
        </w:rPr>
        <w:t>顶级域名（</w:t>
      </w:r>
      <w:r>
        <w:rPr>
          <w:lang w:eastAsia="zh-CN"/>
        </w:rPr>
        <w:t>.com</w:t>
      </w:r>
      <w:r>
        <w:rPr>
          <w:lang w:eastAsia="zh-CN"/>
        </w:rPr>
        <w:t>表示商业机构）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 xml:space="preserve">baidu    → </w:t>
      </w:r>
      <w:r>
        <w:rPr>
          <w:lang w:eastAsia="zh-CN"/>
        </w:rPr>
        <w:t>二级域名（公司名）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 xml:space="preserve">www      → </w:t>
      </w:r>
      <w:r>
        <w:rPr>
          <w:lang w:eastAsia="zh-CN"/>
        </w:rPr>
        <w:t>三级域名（主机名）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常见顶级域名：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6A1751">
        <w:tc>
          <w:tcPr>
            <w:tcW w:w="4315" w:type="dxa"/>
          </w:tcPr>
          <w:p w:rsidR="00241441" w:rsidRPr="006A1751" w:rsidRDefault="00DE4AFA" w:rsidP="006A1751">
            <w:pPr>
              <w:jc w:val="center"/>
              <w:rPr>
                <w:b/>
              </w:rPr>
            </w:pPr>
            <w:r w:rsidRPr="006A1751">
              <w:rPr>
                <w:b/>
              </w:rPr>
              <w:t>顶级域名</w:t>
            </w:r>
          </w:p>
        </w:tc>
        <w:tc>
          <w:tcPr>
            <w:tcW w:w="4315" w:type="dxa"/>
          </w:tcPr>
          <w:p w:rsidR="00241441" w:rsidRPr="006A1751" w:rsidRDefault="00DE4AFA" w:rsidP="006A1751">
            <w:pPr>
              <w:jc w:val="center"/>
              <w:rPr>
                <w:b/>
              </w:rPr>
            </w:pPr>
            <w:r w:rsidRPr="006A1751">
              <w:rPr>
                <w:b/>
              </w:rPr>
              <w:t>含义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.com</w:t>
            </w:r>
          </w:p>
        </w:tc>
        <w:tc>
          <w:tcPr>
            <w:tcW w:w="4315" w:type="dxa"/>
          </w:tcPr>
          <w:p w:rsidR="00241441" w:rsidRDefault="00DE4AFA">
            <w:r>
              <w:t>商业机构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.org</w:t>
            </w:r>
          </w:p>
        </w:tc>
        <w:tc>
          <w:tcPr>
            <w:tcW w:w="4315" w:type="dxa"/>
          </w:tcPr>
          <w:p w:rsidR="00241441" w:rsidRDefault="00DE4AFA">
            <w:r>
              <w:t>非营利组织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.net</w:t>
            </w:r>
          </w:p>
        </w:tc>
        <w:tc>
          <w:tcPr>
            <w:tcW w:w="4315" w:type="dxa"/>
          </w:tcPr>
          <w:p w:rsidR="00241441" w:rsidRDefault="00DE4AFA">
            <w:r>
              <w:t>网络服务商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.edu</w:t>
            </w:r>
          </w:p>
        </w:tc>
        <w:tc>
          <w:tcPr>
            <w:tcW w:w="4315" w:type="dxa"/>
          </w:tcPr>
          <w:p w:rsidR="00241441" w:rsidRDefault="00DE4AFA">
            <w:r>
              <w:t>教育机构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.gov</w:t>
            </w:r>
          </w:p>
        </w:tc>
        <w:tc>
          <w:tcPr>
            <w:tcW w:w="4315" w:type="dxa"/>
          </w:tcPr>
          <w:p w:rsidR="00241441" w:rsidRDefault="00DE4AFA">
            <w:r>
              <w:t>政府机构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.cn</w:t>
            </w:r>
          </w:p>
        </w:tc>
        <w:tc>
          <w:tcPr>
            <w:tcW w:w="4315" w:type="dxa"/>
          </w:tcPr>
          <w:p w:rsidR="00241441" w:rsidRDefault="00DE4AFA">
            <w:r>
              <w:t>中国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.jp</w:t>
            </w:r>
          </w:p>
        </w:tc>
        <w:tc>
          <w:tcPr>
            <w:tcW w:w="4315" w:type="dxa"/>
          </w:tcPr>
          <w:p w:rsidR="00241441" w:rsidRDefault="00DE4AFA">
            <w:r>
              <w:t>日本</w:t>
            </w:r>
          </w:p>
        </w:tc>
      </w:tr>
    </w:tbl>
    <w:p w:rsidR="00241441" w:rsidRDefault="00241441"/>
    <w:p w:rsidR="006F6D2B" w:rsidRDefault="00547490">
      <w:pPr>
        <w:pStyle w:val="31"/>
        <w:rPr>
          <w:lang w:eastAsia="zh-CN"/>
        </w:rPr>
      </w:pPr>
      <w:bookmarkStart w:id="139" w:name="_Toc229753889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DNS</w:t>
      </w:r>
      <w:r w:rsidR="00DE4AFA">
        <w:rPr>
          <w:lang w:eastAsia="zh-CN"/>
        </w:rPr>
        <w:t>：域名翻译官</w:t>
      </w:r>
      <w:bookmarkEnd w:id="139"/>
    </w:p>
    <w:p w:rsidR="006F6D2B" w:rsidRDefault="00DE4AFA">
      <w:pPr>
        <w:rPr>
          <w:lang w:eastAsia="zh-CN"/>
        </w:rPr>
      </w:pPr>
      <w:r>
        <w:rPr>
          <w:lang w:eastAsia="zh-CN"/>
        </w:rPr>
        <w:t>你输入域名，电脑怎么知道对应的</w:t>
      </w:r>
      <w:r>
        <w:rPr>
          <w:lang w:eastAsia="zh-CN"/>
        </w:rPr>
        <w:t>IP</w:t>
      </w:r>
      <w:r>
        <w:rPr>
          <w:lang w:eastAsia="zh-CN"/>
        </w:rPr>
        <w:t>地址？</w:t>
      </w:r>
    </w:p>
    <w:p w:rsidR="006F6D2B" w:rsidRDefault="00DE4AFA">
      <w:r>
        <w:t>靠</w:t>
      </w:r>
      <w:r>
        <w:t>DNS</w:t>
      </w:r>
      <w:r>
        <w:t>（</w:t>
      </w:r>
      <w:r>
        <w:t>Domain Name System</w:t>
      </w:r>
      <w:r>
        <w:t>），域名系统。</w:t>
      </w:r>
    </w:p>
    <w:p w:rsidR="006F6D2B" w:rsidRDefault="00DE4AFA">
      <w:r>
        <w:t>DNS</w:t>
      </w:r>
      <w:r>
        <w:t>就像电话本，记录着域名和</w:t>
      </w:r>
      <w:r>
        <w:t>IP</w:t>
      </w:r>
      <w:r>
        <w:t>地址的对应关系。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查询过程：</w:t>
      </w:r>
      <w:r w:rsidR="006A1751">
        <w:rPr>
          <w:rFonts w:ascii="宋体" w:hAnsi="宋体" w:hint="eastAsia"/>
          <w:b/>
          <w:lang w:eastAsia="zh-CN"/>
        </w:rPr>
        <w:t xml:space="preserve"> </w:t>
      </w:r>
    </w:p>
    <w:p w:rsidR="006A1751" w:rsidRDefault="006A1751">
      <w:pPr>
        <w:rPr>
          <w:lang w:eastAsia="zh-CN"/>
        </w:rPr>
      </w:pPr>
      <w:r>
        <w:rPr>
          <w:rFonts w:hint="eastAsia"/>
          <w:lang w:eastAsia="zh-CN"/>
        </w:rPr>
        <w:t>域名查询是一个逐级扩散的过程</w:t>
      </w:r>
      <w:r w:rsidR="006B47E4">
        <w:rPr>
          <w:rFonts w:hint="eastAsia"/>
          <w:lang w:eastAsia="zh-CN"/>
        </w:rPr>
        <w:t>，叫做域名解析</w:t>
      </w:r>
      <w:r>
        <w:rPr>
          <w:rFonts w:hint="eastAsia"/>
          <w:lang w:eastAsia="zh-CN"/>
        </w:rPr>
        <w:t>：</w:t>
      </w:r>
    </w:p>
    <w:p w:rsidR="006A1751" w:rsidRDefault="006A1751">
      <w:pPr>
        <w:rPr>
          <w:lang w:eastAsia="zh-CN"/>
        </w:rPr>
      </w:pPr>
      <w:r w:rsidRPr="006A1751">
        <w:rPr>
          <w:rFonts w:hint="eastAsia"/>
          <w:lang w:eastAsia="zh-CN"/>
        </w:rPr>
        <w:t>用户输入域名后，本地</w:t>
      </w:r>
      <w:r>
        <w:rPr>
          <w:rFonts w:hint="eastAsia"/>
          <w:lang w:eastAsia="zh-CN"/>
        </w:rPr>
        <w:t>计算机</w:t>
      </w:r>
      <w:r w:rsidRPr="006A1751">
        <w:rPr>
          <w:rFonts w:hint="eastAsia"/>
          <w:lang w:eastAsia="zh-CN"/>
        </w:rPr>
        <w:t>先查本地缓存，无结果就请求本地</w:t>
      </w:r>
      <w:r w:rsidRPr="006A1751">
        <w:rPr>
          <w:rFonts w:hint="eastAsia"/>
          <w:lang w:eastAsia="zh-CN"/>
        </w:rPr>
        <w:t>DNS</w:t>
      </w:r>
      <w:r w:rsidRPr="006A1751">
        <w:rPr>
          <w:rFonts w:hint="eastAsia"/>
          <w:lang w:eastAsia="zh-CN"/>
        </w:rPr>
        <w:t>服务器；本地</w:t>
      </w:r>
      <w:r w:rsidRPr="006A1751">
        <w:rPr>
          <w:rFonts w:hint="eastAsia"/>
          <w:lang w:eastAsia="zh-CN"/>
        </w:rPr>
        <w:t>DNS</w:t>
      </w:r>
      <w:r w:rsidRPr="006A1751">
        <w:rPr>
          <w:rFonts w:hint="eastAsia"/>
          <w:lang w:eastAsia="zh-CN"/>
        </w:rPr>
        <w:t>查自身缓存，没有则逐级向根域名服务器、顶级域名服务器、权威域名服务器查询，最终获取对应</w:t>
      </w:r>
      <w:r w:rsidRPr="006A1751">
        <w:rPr>
          <w:rFonts w:hint="eastAsia"/>
          <w:lang w:eastAsia="zh-CN"/>
        </w:rPr>
        <w:t>IP</w:t>
      </w:r>
      <w:r w:rsidRPr="006A1751">
        <w:rPr>
          <w:rFonts w:hint="eastAsia"/>
          <w:lang w:eastAsia="zh-CN"/>
        </w:rPr>
        <w:t>地址，回传给用户设备，</w:t>
      </w:r>
      <w:r>
        <w:rPr>
          <w:rFonts w:hint="eastAsia"/>
          <w:lang w:eastAsia="zh-CN"/>
        </w:rPr>
        <w:t>本地计算机</w:t>
      </w:r>
      <w:r w:rsidRPr="006A1751">
        <w:rPr>
          <w:rFonts w:hint="eastAsia"/>
          <w:lang w:eastAsia="zh-CN"/>
        </w:rPr>
        <w:t>凭</w:t>
      </w:r>
      <w:r w:rsidRPr="006A1751">
        <w:rPr>
          <w:rFonts w:hint="eastAsia"/>
          <w:lang w:eastAsia="zh-CN"/>
        </w:rPr>
        <w:t>IP</w:t>
      </w:r>
      <w:r w:rsidRPr="006A1751">
        <w:rPr>
          <w:rFonts w:hint="eastAsia"/>
          <w:lang w:eastAsia="zh-CN"/>
        </w:rPr>
        <w:t>访问目标服务器。</w:t>
      </w:r>
    </w:p>
    <w:p w:rsidR="008637C1" w:rsidRPr="008637C1" w:rsidRDefault="008637C1">
      <w:pPr>
        <w:rPr>
          <w:lang w:eastAsia="zh-CN"/>
        </w:rPr>
      </w:pPr>
      <w:r w:rsidRPr="008637C1">
        <w:rPr>
          <w:rFonts w:hint="eastAsia"/>
          <w:lang w:eastAsia="zh-CN"/>
        </w:rPr>
        <w:t>也就是说</w:t>
      </w:r>
      <w:r>
        <w:rPr>
          <w:rFonts w:hint="eastAsia"/>
          <w:lang w:eastAsia="zh-CN"/>
        </w:rPr>
        <w:t>，</w:t>
      </w:r>
      <w:r w:rsidRPr="008637C1">
        <w:rPr>
          <w:rFonts w:hint="eastAsia"/>
          <w:lang w:eastAsia="zh-CN"/>
        </w:rPr>
        <w:t>虽然你使用了域名，但计算机最后还是通过</w:t>
      </w:r>
      <w:r w:rsidRPr="008637C1">
        <w:rPr>
          <w:rFonts w:hint="eastAsia"/>
          <w:lang w:eastAsia="zh-CN"/>
        </w:rPr>
        <w:t>IP</w:t>
      </w:r>
      <w:r w:rsidRPr="008637C1">
        <w:rPr>
          <w:rFonts w:hint="eastAsia"/>
          <w:lang w:eastAsia="zh-CN"/>
        </w:rPr>
        <w:t>地址完成访问</w:t>
      </w:r>
      <w:r>
        <w:rPr>
          <w:rFonts w:hint="eastAsia"/>
          <w:lang w:eastAsia="zh-CN"/>
        </w:rPr>
        <w:t>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DNS缓存：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为了加快速度，电脑和</w:t>
      </w:r>
      <w:r>
        <w:rPr>
          <w:lang w:eastAsia="zh-CN"/>
        </w:rPr>
        <w:t>DNS</w:t>
      </w:r>
      <w:r>
        <w:rPr>
          <w:lang w:eastAsia="zh-CN"/>
        </w:rPr>
        <w:t>服务器都会缓存（记住）之前查过的结果。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下次再访问同一个域名，直接用缓存的</w:t>
      </w:r>
      <w:r>
        <w:rPr>
          <w:lang w:eastAsia="zh-CN"/>
        </w:rPr>
        <w:t>IP</w:t>
      </w:r>
      <w:r>
        <w:rPr>
          <w:lang w:eastAsia="zh-CN"/>
        </w:rPr>
        <w:t>，不用再查了。</w:t>
      </w:r>
    </w:p>
    <w:p w:rsidR="006F6D2B" w:rsidRDefault="00547490">
      <w:pPr>
        <w:pStyle w:val="31"/>
        <w:rPr>
          <w:lang w:eastAsia="zh-CN"/>
        </w:rPr>
      </w:pPr>
      <w:bookmarkStart w:id="140" w:name="_Toc229753890"/>
      <w:r>
        <w:rPr>
          <w:lang w:eastAsia="zh-CN"/>
        </w:rPr>
        <w:lastRenderedPageBreak/>
        <w:t>4</w:t>
      </w:r>
      <w:r>
        <w:rPr>
          <w:lang w:eastAsia="zh-CN"/>
        </w:rPr>
        <w:t>、</w:t>
      </w:r>
      <w:r w:rsidR="00DE4AFA">
        <w:rPr>
          <w:lang w:eastAsia="zh-CN"/>
        </w:rPr>
        <w:t>hosts</w:t>
      </w:r>
      <w:r w:rsidR="00DE4AFA">
        <w:rPr>
          <w:lang w:eastAsia="zh-CN"/>
        </w:rPr>
        <w:t>文件</w:t>
      </w:r>
      <w:bookmarkEnd w:id="140"/>
    </w:p>
    <w:p w:rsidR="006F6D2B" w:rsidRDefault="00DE4AFA">
      <w:pPr>
        <w:rPr>
          <w:lang w:eastAsia="zh-CN"/>
        </w:rPr>
      </w:pPr>
      <w:r>
        <w:rPr>
          <w:lang w:eastAsia="zh-CN"/>
        </w:rPr>
        <w:t>在</w:t>
      </w:r>
      <w:r>
        <w:rPr>
          <w:lang w:eastAsia="zh-CN"/>
        </w:rPr>
        <w:t>DNS</w:t>
      </w:r>
      <w:r>
        <w:rPr>
          <w:lang w:eastAsia="zh-CN"/>
        </w:rPr>
        <w:t>之前，还有一个地方可以配置域名和</w:t>
      </w:r>
      <w:r>
        <w:rPr>
          <w:lang w:eastAsia="zh-CN"/>
        </w:rPr>
        <w:t>IP</w:t>
      </w:r>
      <w:r>
        <w:rPr>
          <w:lang w:eastAsia="zh-CN"/>
        </w:rPr>
        <w:t>的对应关系：</w:t>
      </w:r>
      <w:r>
        <w:rPr>
          <w:lang w:eastAsia="zh-CN"/>
        </w:rPr>
        <w:t>hosts</w:t>
      </w:r>
      <w:r>
        <w:rPr>
          <w:lang w:eastAsia="zh-CN"/>
        </w:rPr>
        <w:t>文件。</w:t>
      </w:r>
    </w:p>
    <w:p w:rsidR="006F6D2B" w:rsidRDefault="00DE4AFA">
      <w:r>
        <w:rPr>
          <w:rFonts w:ascii="宋体" w:hAnsi="宋体"/>
          <w:b/>
        </w:rPr>
        <w:t>位置：</w:t>
      </w:r>
    </w:p>
    <w:p w:rsidR="00241441" w:rsidRDefault="00DE4AFA" w:rsidP="00B470FF">
      <w:pPr>
        <w:pStyle w:val="a0"/>
        <w:tabs>
          <w:tab w:val="clear" w:pos="360"/>
          <w:tab w:val="num" w:pos="600"/>
        </w:tabs>
        <w:ind w:leftChars="100" w:left="600"/>
      </w:pPr>
      <w:r>
        <w:t>Windows</w:t>
      </w:r>
      <w:r>
        <w:t>：</w:t>
      </w:r>
      <w:r>
        <w:t>`C:\Windows\System32\drivers\etc\hosts`</w:t>
      </w:r>
    </w:p>
    <w:p w:rsidR="006F6D2B" w:rsidRDefault="00DE4AFA" w:rsidP="00B470FF">
      <w:pPr>
        <w:pStyle w:val="a0"/>
        <w:tabs>
          <w:tab w:val="clear" w:pos="360"/>
          <w:tab w:val="num" w:pos="600"/>
        </w:tabs>
        <w:ind w:leftChars="100" w:left="600"/>
      </w:pPr>
      <w:r>
        <w:t>Mac/Linux</w:t>
      </w:r>
      <w:r>
        <w:t>：</w:t>
      </w:r>
      <w:r>
        <w:t>`/etc/hosts`</w:t>
      </w:r>
    </w:p>
    <w:p w:rsidR="006F6D2B" w:rsidRDefault="00DE4AFA">
      <w:r>
        <w:rPr>
          <w:rFonts w:ascii="宋体" w:hAnsi="宋体"/>
          <w:b/>
        </w:rPr>
        <w:t>内容示例：</w:t>
      </w:r>
    </w:p>
    <w:p w:rsidR="00241441" w:rsidRDefault="00DE4AFA" w:rsidP="00B470FF">
      <w:pPr>
        <w:ind w:leftChars="100" w:left="240"/>
      </w:pPr>
      <w:r>
        <w:t>127.0.0.1       localhost</w:t>
      </w:r>
    </w:p>
    <w:p w:rsidR="006F6D2B" w:rsidRDefault="00DE4AFA" w:rsidP="00B470FF">
      <w:pPr>
        <w:ind w:leftChars="100" w:left="240"/>
      </w:pPr>
      <w:r>
        <w:t>192.168.1.100   myserver</w:t>
      </w:r>
    </w:p>
    <w:p w:rsidR="006F6D2B" w:rsidRDefault="00DE4AFA">
      <w:r>
        <w:rPr>
          <w:rFonts w:ascii="宋体" w:hAnsi="宋体"/>
          <w:b/>
        </w:rPr>
        <w:t>用途：</w:t>
      </w:r>
    </w:p>
    <w:p w:rsidR="00241441" w:rsidRDefault="00DE4AFA" w:rsidP="00B470FF">
      <w:pPr>
        <w:pStyle w:val="a0"/>
        <w:tabs>
          <w:tab w:val="clear" w:pos="360"/>
          <w:tab w:val="num" w:pos="600"/>
        </w:tabs>
        <w:ind w:leftChars="100" w:left="600"/>
      </w:pPr>
      <w:r>
        <w:t>本地开发测试</w:t>
      </w:r>
    </w:p>
    <w:p w:rsidR="00241441" w:rsidRDefault="00DE4AFA" w:rsidP="00B470FF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屏蔽某些网站（比如把广告域名指向</w:t>
      </w:r>
      <w:r>
        <w:rPr>
          <w:lang w:eastAsia="zh-CN"/>
        </w:rPr>
        <w:t>127.0.0.1</w:t>
      </w:r>
      <w:r>
        <w:rPr>
          <w:lang w:eastAsia="zh-CN"/>
        </w:rPr>
        <w:t>）</w:t>
      </w:r>
    </w:p>
    <w:p w:rsidR="006F6D2B" w:rsidRDefault="00DE4AFA" w:rsidP="00B470FF">
      <w:pPr>
        <w:pStyle w:val="a0"/>
        <w:tabs>
          <w:tab w:val="clear" w:pos="360"/>
          <w:tab w:val="num" w:pos="600"/>
        </w:tabs>
        <w:ind w:leftChars="100" w:left="600"/>
      </w:pPr>
      <w:r>
        <w:t>绕过</w:t>
      </w:r>
      <w:r>
        <w:t>DNS</w:t>
      </w:r>
      <w:r>
        <w:t>污染</w:t>
      </w:r>
    </w:p>
    <w:p w:rsidR="00547490" w:rsidRDefault="00547490" w:rsidP="00547490">
      <w:pPr>
        <w:pStyle w:val="a0"/>
        <w:numPr>
          <w:ilvl w:val="0"/>
          <w:numId w:val="0"/>
        </w:numPr>
        <w:ind w:left="360"/>
      </w:pPr>
    </w:p>
    <w:p w:rsidR="006F6D2B" w:rsidRDefault="00DE4AFA">
      <w:pPr>
        <w:pStyle w:val="31"/>
      </w:pPr>
      <w:bookmarkStart w:id="141" w:name="_Toc229753891"/>
      <w:r>
        <w:t>小结一下</w:t>
      </w:r>
      <w:bookmarkEnd w:id="14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域名是</w:t>
      </w:r>
      <w:r>
        <w:rPr>
          <w:lang w:eastAsia="zh-CN"/>
        </w:rPr>
        <w:t>IP</w:t>
      </w:r>
      <w:r>
        <w:rPr>
          <w:lang w:eastAsia="zh-CN"/>
        </w:rPr>
        <w:t>地址的好记别名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域名从右往左：顶级域名</w:t>
      </w:r>
      <w:r>
        <w:rPr>
          <w:lang w:eastAsia="zh-CN"/>
        </w:rPr>
        <w:t xml:space="preserve"> → </w:t>
      </w:r>
      <w:r>
        <w:rPr>
          <w:lang w:eastAsia="zh-CN"/>
        </w:rPr>
        <w:t>二级域名</w:t>
      </w:r>
      <w:r>
        <w:rPr>
          <w:lang w:eastAsia="zh-CN"/>
        </w:rPr>
        <w:t xml:space="preserve"> → </w:t>
      </w:r>
      <w:r>
        <w:rPr>
          <w:lang w:eastAsia="zh-CN"/>
        </w:rPr>
        <w:t>三级域名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DNS</w:t>
      </w:r>
      <w:r>
        <w:rPr>
          <w:lang w:eastAsia="zh-CN"/>
        </w:rPr>
        <w:t>把域名翻译成</w:t>
      </w:r>
      <w:r>
        <w:rPr>
          <w:lang w:eastAsia="zh-CN"/>
        </w:rPr>
        <w:t>IP</w:t>
      </w:r>
      <w:r>
        <w:rPr>
          <w:lang w:eastAsia="zh-CN"/>
        </w:rPr>
        <w:t>地址，像电话本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hosts</w:t>
      </w:r>
      <w:r>
        <w:rPr>
          <w:lang w:eastAsia="zh-CN"/>
        </w:rPr>
        <w:t>文件可以手动配置域名和</w:t>
      </w:r>
      <w:r>
        <w:rPr>
          <w:lang w:eastAsia="zh-CN"/>
        </w:rPr>
        <w:t>IP</w:t>
      </w:r>
      <w:r>
        <w:rPr>
          <w:lang w:eastAsia="zh-CN"/>
        </w:rPr>
        <w:t>的对应关系</w:t>
      </w:r>
    </w:p>
    <w:p w:rsidR="006F6D2B" w:rsidRDefault="00DE4AFA">
      <w:pPr>
        <w:pStyle w:val="21"/>
        <w:rPr>
          <w:lang w:eastAsia="zh-CN"/>
        </w:rPr>
      </w:pPr>
      <w:bookmarkStart w:id="142" w:name="_Toc229753892"/>
      <w:r>
        <w:rPr>
          <w:lang w:eastAsia="zh-CN"/>
        </w:rPr>
        <w:t xml:space="preserve">4.4 </w:t>
      </w:r>
      <w:r>
        <w:rPr>
          <w:lang w:eastAsia="zh-CN"/>
        </w:rPr>
        <w:t>网站是咋打开的</w:t>
      </w:r>
      <w:r w:rsidR="004F41B2">
        <w:rPr>
          <w:lang w:eastAsia="zh-CN"/>
        </w:rPr>
        <w:t>？</w:t>
      </w:r>
      <w:bookmarkEnd w:id="142"/>
    </w:p>
    <w:p w:rsidR="006F6D2B" w:rsidRDefault="00CC179B">
      <w:pPr>
        <w:pStyle w:val="31"/>
        <w:rPr>
          <w:lang w:eastAsia="zh-CN"/>
        </w:rPr>
      </w:pPr>
      <w:bookmarkStart w:id="143" w:name="_Toc229753893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浏览器访问网站的过程</w:t>
      </w:r>
      <w:bookmarkEnd w:id="143"/>
    </w:p>
    <w:p w:rsidR="006F6D2B" w:rsidRDefault="00DE4AFA">
      <w:pPr>
        <w:rPr>
          <w:lang w:eastAsia="zh-CN"/>
        </w:rPr>
      </w:pPr>
      <w:r>
        <w:rPr>
          <w:lang w:eastAsia="zh-CN"/>
        </w:rPr>
        <w:t>你在浏览器输入网址，按下回车，发生了啥？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完整的过程：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浏览器先进行域名解析，把网址换成</w:t>
      </w:r>
      <w:r>
        <w:rPr>
          <w:rFonts w:hint="eastAsia"/>
          <w:lang w:eastAsia="zh-CN"/>
        </w:rPr>
        <w:t>IP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建立</w:t>
      </w:r>
      <w:r>
        <w:rPr>
          <w:rFonts w:hint="eastAsia"/>
          <w:lang w:eastAsia="zh-CN"/>
        </w:rPr>
        <w:t>TCP</w:t>
      </w:r>
      <w:r>
        <w:rPr>
          <w:rFonts w:hint="eastAsia"/>
          <w:lang w:eastAsia="zh-CN"/>
        </w:rPr>
        <w:t>三次握手，和服务器连通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发送</w:t>
      </w:r>
      <w:r>
        <w:rPr>
          <w:rFonts w:hint="eastAsia"/>
          <w:lang w:eastAsia="zh-CN"/>
        </w:rPr>
        <w:t>HTTP/HTTPS</w:t>
      </w:r>
      <w:r>
        <w:rPr>
          <w:rFonts w:hint="eastAsia"/>
          <w:lang w:eastAsia="zh-CN"/>
        </w:rPr>
        <w:t>请求（浏览网页使用的是</w:t>
      </w:r>
      <w:r>
        <w:rPr>
          <w:rFonts w:hint="eastAsia"/>
          <w:lang w:eastAsia="zh-CN"/>
        </w:rPr>
        <w:t>HTTP/HTTPS</w:t>
      </w:r>
      <w:r>
        <w:rPr>
          <w:rFonts w:hint="eastAsia"/>
          <w:lang w:eastAsia="zh-CN"/>
        </w:rPr>
        <w:t>协议）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lastRenderedPageBreak/>
        <w:t>服务器处理请求，返回响应数据（</w:t>
      </w:r>
      <w:r>
        <w:rPr>
          <w:rFonts w:hint="eastAsia"/>
          <w:lang w:eastAsia="zh-CN"/>
        </w:rPr>
        <w:t>HTML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CSS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JS</w:t>
      </w:r>
      <w:r>
        <w:rPr>
          <w:rFonts w:hint="eastAsia"/>
          <w:lang w:eastAsia="zh-CN"/>
        </w:rPr>
        <w:t>、图片等）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浏览器解析</w:t>
      </w:r>
      <w:r>
        <w:rPr>
          <w:rFonts w:hint="eastAsia"/>
          <w:lang w:eastAsia="zh-CN"/>
        </w:rPr>
        <w:t>HTML</w:t>
      </w:r>
      <w:r>
        <w:rPr>
          <w:rFonts w:hint="eastAsia"/>
          <w:lang w:eastAsia="zh-CN"/>
        </w:rPr>
        <w:t>、渲染页面、加载资源、执行</w:t>
      </w:r>
      <w:r>
        <w:rPr>
          <w:rFonts w:hint="eastAsia"/>
          <w:lang w:eastAsia="zh-CN"/>
        </w:rPr>
        <w:t>JS</w:t>
      </w:r>
    </w:p>
    <w:p w:rsidR="00241441" w:rsidRPr="00923087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浏览结束后</w:t>
      </w:r>
      <w:r>
        <w:rPr>
          <w:rFonts w:hint="eastAsia"/>
          <w:lang w:eastAsia="zh-CN"/>
        </w:rPr>
        <w:t>TCP</w:t>
      </w:r>
      <w:r>
        <w:rPr>
          <w:rFonts w:hint="eastAsia"/>
          <w:lang w:eastAsia="zh-CN"/>
        </w:rPr>
        <w:t>四次挥手断开连接</w:t>
      </w:r>
    </w:p>
    <w:p w:rsidR="006F6D2B" w:rsidRDefault="00CC179B">
      <w:pPr>
        <w:pStyle w:val="31"/>
        <w:rPr>
          <w:lang w:eastAsia="zh-CN"/>
        </w:rPr>
      </w:pPr>
      <w:bookmarkStart w:id="144" w:name="_Toc229753894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三次握手：建立连接</w:t>
      </w:r>
      <w:bookmarkEnd w:id="144"/>
    </w:p>
    <w:p w:rsidR="006F6D2B" w:rsidRDefault="00DE4AFA">
      <w:pPr>
        <w:rPr>
          <w:lang w:eastAsia="zh-CN"/>
        </w:rPr>
      </w:pPr>
      <w:r>
        <w:rPr>
          <w:lang w:eastAsia="zh-CN"/>
        </w:rPr>
        <w:t>TCP</w:t>
      </w:r>
      <w:r>
        <w:rPr>
          <w:lang w:eastAsia="zh-CN"/>
        </w:rPr>
        <w:t>建立连接需要三次握手</w:t>
      </w:r>
      <w:r w:rsidR="0043451A">
        <w:rPr>
          <w:rFonts w:hint="eastAsia"/>
          <w:lang w:eastAsia="zh-CN"/>
        </w:rPr>
        <w:t>。所谓握手，就是要在正式通讯之前联络好。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为啥要三次？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确保双方都能收、能发。就像打电话：</w:t>
      </w:r>
    </w:p>
    <w:p w:rsidR="00241441" w:rsidRDefault="00DE4AFA" w:rsidP="00C27DA5">
      <w:pPr>
        <w:pStyle w:val="aa"/>
        <w:numPr>
          <w:ilvl w:val="0"/>
          <w:numId w:val="9"/>
        </w:num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喂，听得到吗？</w:t>
      </w:r>
      <w:r>
        <w:rPr>
          <w:lang w:eastAsia="zh-CN"/>
        </w:rPr>
        <w:t>"</w:t>
      </w:r>
      <w:r>
        <w:rPr>
          <w:lang w:eastAsia="zh-CN"/>
        </w:rPr>
        <w:t>（第一次）</w:t>
      </w:r>
    </w:p>
    <w:p w:rsidR="00241441" w:rsidRDefault="00DE4AFA" w:rsidP="00C27DA5">
      <w:pPr>
        <w:pStyle w:val="aa"/>
        <w:numPr>
          <w:ilvl w:val="0"/>
          <w:numId w:val="9"/>
        </w:num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听到了，你能听到我吗？</w:t>
      </w:r>
      <w:r>
        <w:rPr>
          <w:lang w:eastAsia="zh-CN"/>
        </w:rPr>
        <w:t>"</w:t>
      </w:r>
      <w:r>
        <w:rPr>
          <w:lang w:eastAsia="zh-CN"/>
        </w:rPr>
        <w:t>（第二次）</w:t>
      </w:r>
    </w:p>
    <w:p w:rsidR="006F6D2B" w:rsidRDefault="00DE4AFA" w:rsidP="00C27DA5">
      <w:pPr>
        <w:pStyle w:val="aa"/>
        <w:numPr>
          <w:ilvl w:val="0"/>
          <w:numId w:val="9"/>
        </w:num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听到了，</w:t>
      </w:r>
      <w:r w:rsidR="000731B4">
        <w:rPr>
          <w:lang w:eastAsia="zh-CN"/>
        </w:rPr>
        <w:t>你说</w:t>
      </w:r>
      <w:r>
        <w:rPr>
          <w:lang w:eastAsia="zh-CN"/>
        </w:rPr>
        <w:t>吧。</w:t>
      </w:r>
      <w:r>
        <w:rPr>
          <w:lang w:eastAsia="zh-CN"/>
        </w:rPr>
        <w:t>"</w:t>
      </w:r>
      <w:r>
        <w:rPr>
          <w:lang w:eastAsia="zh-CN"/>
        </w:rPr>
        <w:t>（第三次）</w:t>
      </w:r>
    </w:p>
    <w:p w:rsidR="006F6D2B" w:rsidRDefault="00CC179B">
      <w:pPr>
        <w:pStyle w:val="31"/>
        <w:rPr>
          <w:lang w:eastAsia="zh-CN"/>
        </w:rPr>
      </w:pPr>
      <w:bookmarkStart w:id="145" w:name="_Toc229753895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HTTP</w:t>
      </w:r>
      <w:r w:rsidR="00DE4AFA">
        <w:rPr>
          <w:lang w:eastAsia="zh-CN"/>
        </w:rPr>
        <w:t>请求和响应</w:t>
      </w:r>
      <w:bookmarkEnd w:id="145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HTTP请求：</w:t>
      </w:r>
    </w:p>
    <w:p w:rsidR="00D47BC6" w:rsidRDefault="00DE4AFA">
      <w:pPr>
        <w:rPr>
          <w:lang w:eastAsia="zh-CN"/>
        </w:rPr>
      </w:pPr>
      <w:r>
        <w:rPr>
          <w:lang w:eastAsia="zh-CN"/>
        </w:rPr>
        <w:t>浏览器发给服务器的消息</w:t>
      </w:r>
      <w:r w:rsidR="00D47BC6">
        <w:rPr>
          <w:lang w:eastAsia="zh-CN"/>
        </w:rPr>
        <w:t>，是这样的：</w:t>
      </w:r>
    </w:p>
    <w:p w:rsidR="006F6D2B" w:rsidRDefault="00DE4AFA" w:rsidP="00453505">
      <w:pPr>
        <w:pStyle w:val="aff2"/>
      </w:pPr>
      <w:r>
        <w:t>GET /index.html HTTP/1.1</w:t>
      </w:r>
      <w:r w:rsidR="00F518E5">
        <w:br/>
      </w:r>
      <w:r>
        <w:t xml:space="preserve">Host: </w:t>
      </w:r>
      <w:r w:rsidR="00F518E5" w:rsidRPr="00F518E5">
        <w:t>www.example.com</w:t>
      </w:r>
      <w:r w:rsidR="00F518E5">
        <w:br/>
      </w:r>
      <w:r>
        <w:t>User-Agent: Mozilla/5.0...</w:t>
      </w:r>
      <w:r w:rsidR="00F518E5">
        <w:br/>
      </w:r>
      <w:r>
        <w:t>Accept: text/html</w:t>
      </w:r>
    </w:p>
    <w:p w:rsidR="00241441" w:rsidRDefault="0043322F">
      <w:r>
        <w:t>它包含的</w:t>
      </w:r>
      <w:r w:rsidR="00DE4AFA">
        <w:t>主要信息：</w:t>
      </w:r>
    </w:p>
    <w:p w:rsidR="00241441" w:rsidRDefault="00DE4AFA" w:rsidP="002C4114">
      <w:pPr>
        <w:pStyle w:val="a0"/>
        <w:tabs>
          <w:tab w:val="clear" w:pos="360"/>
          <w:tab w:val="num" w:pos="600"/>
        </w:tabs>
        <w:ind w:leftChars="100" w:left="600"/>
      </w:pPr>
      <w:r>
        <w:t>方法：</w:t>
      </w:r>
      <w:r>
        <w:t>GET</w:t>
      </w:r>
      <w:r>
        <w:t>（获取）、</w:t>
      </w:r>
      <w:r>
        <w:t>POST</w:t>
      </w:r>
      <w:r>
        <w:t>（提交）、</w:t>
      </w:r>
      <w:r>
        <w:t>PUT</w:t>
      </w:r>
      <w:r>
        <w:t>（更新）、</w:t>
      </w:r>
      <w:r>
        <w:t>DELETE</w:t>
      </w:r>
      <w:r>
        <w:t>（删除）</w:t>
      </w:r>
    </w:p>
    <w:p w:rsidR="002C4114" w:rsidRDefault="00DE4AFA" w:rsidP="00A60AE9">
      <w:pPr>
        <w:pStyle w:val="a0"/>
        <w:tabs>
          <w:tab w:val="clear" w:pos="360"/>
          <w:tab w:val="num" w:pos="600"/>
        </w:tabs>
        <w:ind w:leftChars="100" w:left="600"/>
      </w:pPr>
      <w:r>
        <w:t>路径：</w:t>
      </w:r>
      <w:r>
        <w:t>/index.html</w:t>
      </w:r>
    </w:p>
    <w:p w:rsidR="002C4114" w:rsidRDefault="00DE4AFA" w:rsidP="00A60AE9">
      <w:pPr>
        <w:pStyle w:val="a0"/>
        <w:tabs>
          <w:tab w:val="clear" w:pos="360"/>
          <w:tab w:val="num" w:pos="600"/>
        </w:tabs>
        <w:ind w:leftChars="100" w:left="600"/>
      </w:pPr>
      <w:r>
        <w:t>协议版本：</w:t>
      </w:r>
      <w:r>
        <w:t>HTTP/1.1</w:t>
      </w:r>
    </w:p>
    <w:p w:rsidR="006F6D2B" w:rsidRDefault="00DE4AFA" w:rsidP="00A60AE9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请求头：主机、浏览器信息、接受的内容类型等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HTTP响应：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服务器返回给浏览器的消息</w:t>
      </w:r>
      <w:r w:rsidR="0087493A">
        <w:rPr>
          <w:lang w:eastAsia="zh-CN"/>
        </w:rPr>
        <w:t>：</w:t>
      </w:r>
    </w:p>
    <w:p w:rsidR="006F6D2B" w:rsidRDefault="00DE4AFA" w:rsidP="00453505">
      <w:pPr>
        <w:pStyle w:val="aff2"/>
      </w:pPr>
      <w:r>
        <w:t>HTTP/1.1 200 OK</w:t>
      </w:r>
      <w:r w:rsidR="00E445A0">
        <w:br/>
      </w:r>
      <w:r>
        <w:t>Content-Type: text/html</w:t>
      </w:r>
      <w:r w:rsidR="00E445A0">
        <w:br/>
      </w:r>
      <w:r>
        <w:t>Content-Length: 1234</w:t>
      </w:r>
      <w:r w:rsidR="00E445A0">
        <w:br/>
      </w:r>
      <w:r>
        <w:t>&lt;!DOCTYPE html&gt;</w:t>
      </w:r>
      <w:r w:rsidR="00E445A0">
        <w:br/>
      </w:r>
      <w:r>
        <w:t>&lt;html&gt;</w:t>
      </w:r>
      <w:r w:rsidR="00E445A0">
        <w:br/>
      </w:r>
      <w:r>
        <w:lastRenderedPageBreak/>
        <w:t>...</w:t>
      </w:r>
      <w:r w:rsidR="00E445A0">
        <w:br/>
      </w:r>
      <w:r>
        <w:t>&lt;/html&gt;</w:t>
      </w:r>
    </w:p>
    <w:p w:rsidR="00241441" w:rsidRDefault="0087493A">
      <w:r>
        <w:t>它包含的</w:t>
      </w:r>
      <w:r w:rsidR="00DE4AFA">
        <w:t>主要信息：</w:t>
      </w:r>
    </w:p>
    <w:p w:rsidR="00241441" w:rsidRDefault="00DE4AFA" w:rsidP="00460E6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状态码：</w:t>
      </w:r>
      <w:r>
        <w:rPr>
          <w:lang w:eastAsia="zh-CN"/>
        </w:rPr>
        <w:t>200</w:t>
      </w:r>
      <w:r>
        <w:rPr>
          <w:lang w:eastAsia="zh-CN"/>
        </w:rPr>
        <w:t>（成功）、</w:t>
      </w:r>
      <w:r>
        <w:rPr>
          <w:lang w:eastAsia="zh-CN"/>
        </w:rPr>
        <w:t>404</w:t>
      </w:r>
      <w:r>
        <w:rPr>
          <w:lang w:eastAsia="zh-CN"/>
        </w:rPr>
        <w:t>（未找到）、</w:t>
      </w:r>
      <w:r>
        <w:rPr>
          <w:lang w:eastAsia="zh-CN"/>
        </w:rPr>
        <w:t>500</w:t>
      </w:r>
      <w:r>
        <w:rPr>
          <w:lang w:eastAsia="zh-CN"/>
        </w:rPr>
        <w:t>（服务器错误）</w:t>
      </w:r>
    </w:p>
    <w:p w:rsidR="00241441" w:rsidRDefault="00DE4AFA" w:rsidP="00460E6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响应头：内容类型、长度等</w:t>
      </w:r>
    </w:p>
    <w:p w:rsidR="006F6D2B" w:rsidRDefault="00DE4AFA" w:rsidP="00460E6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响应体：实际的</w:t>
      </w:r>
      <w:r>
        <w:rPr>
          <w:lang w:eastAsia="zh-CN"/>
        </w:rPr>
        <w:t>HTML</w:t>
      </w:r>
      <w:r>
        <w:rPr>
          <w:lang w:eastAsia="zh-CN"/>
        </w:rPr>
        <w:t>内容</w:t>
      </w:r>
    </w:p>
    <w:p w:rsidR="00241441" w:rsidRDefault="00A16DBC">
      <w:pPr>
        <w:rPr>
          <w:lang w:eastAsia="zh-CN"/>
        </w:rPr>
      </w:pPr>
      <w:r>
        <w:rPr>
          <w:rFonts w:ascii="宋体" w:hAnsi="宋体" w:hint="eastAsia"/>
          <w:b/>
          <w:lang w:eastAsia="zh-CN"/>
        </w:rPr>
        <w:t>服务器返回的</w:t>
      </w:r>
      <w:r w:rsidR="00DE4AFA">
        <w:rPr>
          <w:rFonts w:ascii="宋体" w:hAnsi="宋体"/>
          <w:b/>
          <w:lang w:eastAsia="zh-CN"/>
        </w:rPr>
        <w:t>常见状态码：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3774"/>
        <w:gridCol w:w="2876"/>
      </w:tblGrid>
      <w:tr w:rsidR="00241441" w:rsidTr="00A16DBC">
        <w:tc>
          <w:tcPr>
            <w:tcW w:w="1980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状态码</w:t>
            </w:r>
          </w:p>
        </w:tc>
        <w:tc>
          <w:tcPr>
            <w:tcW w:w="3774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含义</w:t>
            </w:r>
          </w:p>
        </w:tc>
        <w:tc>
          <w:tcPr>
            <w:tcW w:w="2876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说明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200</w:t>
            </w:r>
          </w:p>
        </w:tc>
        <w:tc>
          <w:tcPr>
            <w:tcW w:w="3774" w:type="dxa"/>
          </w:tcPr>
          <w:p w:rsidR="00241441" w:rsidRDefault="00DE4AFA">
            <w:r>
              <w:t>OK</w:t>
            </w:r>
          </w:p>
        </w:tc>
        <w:tc>
          <w:tcPr>
            <w:tcW w:w="2876" w:type="dxa"/>
          </w:tcPr>
          <w:p w:rsidR="00241441" w:rsidRDefault="00DE4AFA">
            <w:r>
              <w:t>成功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301</w:t>
            </w:r>
          </w:p>
        </w:tc>
        <w:tc>
          <w:tcPr>
            <w:tcW w:w="3774" w:type="dxa"/>
          </w:tcPr>
          <w:p w:rsidR="00241441" w:rsidRDefault="00DE4AFA">
            <w:r>
              <w:t>Moved Permanently</w:t>
            </w:r>
          </w:p>
        </w:tc>
        <w:tc>
          <w:tcPr>
            <w:tcW w:w="2876" w:type="dxa"/>
          </w:tcPr>
          <w:p w:rsidR="00241441" w:rsidRDefault="00DE4AFA">
            <w:r>
              <w:t>永久重定向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302</w:t>
            </w:r>
          </w:p>
        </w:tc>
        <w:tc>
          <w:tcPr>
            <w:tcW w:w="3774" w:type="dxa"/>
          </w:tcPr>
          <w:p w:rsidR="00241441" w:rsidRDefault="00DE4AFA">
            <w:r>
              <w:t>Found</w:t>
            </w:r>
          </w:p>
        </w:tc>
        <w:tc>
          <w:tcPr>
            <w:tcW w:w="2876" w:type="dxa"/>
          </w:tcPr>
          <w:p w:rsidR="00241441" w:rsidRDefault="00DE4AFA">
            <w:r>
              <w:t>临时重定向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304</w:t>
            </w:r>
          </w:p>
        </w:tc>
        <w:tc>
          <w:tcPr>
            <w:tcW w:w="3774" w:type="dxa"/>
          </w:tcPr>
          <w:p w:rsidR="00241441" w:rsidRDefault="00DE4AFA">
            <w:r>
              <w:t>Not Modified</w:t>
            </w:r>
          </w:p>
        </w:tc>
        <w:tc>
          <w:tcPr>
            <w:tcW w:w="2876" w:type="dxa"/>
          </w:tcPr>
          <w:p w:rsidR="00241441" w:rsidRDefault="00DE4AFA">
            <w:r>
              <w:t>未修改，用缓存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400</w:t>
            </w:r>
          </w:p>
        </w:tc>
        <w:tc>
          <w:tcPr>
            <w:tcW w:w="3774" w:type="dxa"/>
          </w:tcPr>
          <w:p w:rsidR="00241441" w:rsidRDefault="00DE4AFA">
            <w:r>
              <w:t>Bad Request</w:t>
            </w:r>
          </w:p>
        </w:tc>
        <w:tc>
          <w:tcPr>
            <w:tcW w:w="2876" w:type="dxa"/>
          </w:tcPr>
          <w:p w:rsidR="00241441" w:rsidRDefault="00DE4AFA">
            <w:r>
              <w:t>请求格式错误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401</w:t>
            </w:r>
          </w:p>
        </w:tc>
        <w:tc>
          <w:tcPr>
            <w:tcW w:w="3774" w:type="dxa"/>
          </w:tcPr>
          <w:p w:rsidR="00241441" w:rsidRDefault="00DE4AFA">
            <w:r>
              <w:t>Unauthorized</w:t>
            </w:r>
          </w:p>
        </w:tc>
        <w:tc>
          <w:tcPr>
            <w:tcW w:w="2876" w:type="dxa"/>
          </w:tcPr>
          <w:p w:rsidR="00241441" w:rsidRDefault="00DE4AFA">
            <w:r>
              <w:t>未授权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403</w:t>
            </w:r>
          </w:p>
        </w:tc>
        <w:tc>
          <w:tcPr>
            <w:tcW w:w="3774" w:type="dxa"/>
          </w:tcPr>
          <w:p w:rsidR="00241441" w:rsidRDefault="00DE4AFA">
            <w:r>
              <w:t>Forbidden</w:t>
            </w:r>
          </w:p>
        </w:tc>
        <w:tc>
          <w:tcPr>
            <w:tcW w:w="2876" w:type="dxa"/>
          </w:tcPr>
          <w:p w:rsidR="00241441" w:rsidRDefault="00DE4AFA">
            <w:r>
              <w:t>禁止访问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404</w:t>
            </w:r>
          </w:p>
        </w:tc>
        <w:tc>
          <w:tcPr>
            <w:tcW w:w="3774" w:type="dxa"/>
          </w:tcPr>
          <w:p w:rsidR="00241441" w:rsidRDefault="00DE4AFA">
            <w:r>
              <w:t>Not Found</w:t>
            </w:r>
          </w:p>
        </w:tc>
        <w:tc>
          <w:tcPr>
            <w:tcW w:w="2876" w:type="dxa"/>
          </w:tcPr>
          <w:p w:rsidR="00241441" w:rsidRDefault="00DE4AFA">
            <w:r>
              <w:t>未找到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500</w:t>
            </w:r>
          </w:p>
        </w:tc>
        <w:tc>
          <w:tcPr>
            <w:tcW w:w="3774" w:type="dxa"/>
          </w:tcPr>
          <w:p w:rsidR="00241441" w:rsidRDefault="00DE4AFA">
            <w:r>
              <w:t>Internal Server Error</w:t>
            </w:r>
          </w:p>
        </w:tc>
        <w:tc>
          <w:tcPr>
            <w:tcW w:w="2876" w:type="dxa"/>
          </w:tcPr>
          <w:p w:rsidR="00241441" w:rsidRDefault="00DE4AFA">
            <w:r>
              <w:t>服务器内部错误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502</w:t>
            </w:r>
          </w:p>
        </w:tc>
        <w:tc>
          <w:tcPr>
            <w:tcW w:w="3774" w:type="dxa"/>
          </w:tcPr>
          <w:p w:rsidR="00241441" w:rsidRDefault="00DE4AFA">
            <w:r>
              <w:t>Bad Gateway</w:t>
            </w:r>
          </w:p>
        </w:tc>
        <w:tc>
          <w:tcPr>
            <w:tcW w:w="2876" w:type="dxa"/>
          </w:tcPr>
          <w:p w:rsidR="00241441" w:rsidRDefault="00DE4AFA">
            <w:r>
              <w:t>网关错误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503</w:t>
            </w:r>
          </w:p>
        </w:tc>
        <w:tc>
          <w:tcPr>
            <w:tcW w:w="3774" w:type="dxa"/>
          </w:tcPr>
          <w:p w:rsidR="00241441" w:rsidRDefault="00DE4AFA">
            <w:r>
              <w:t>Service Unavailable</w:t>
            </w:r>
          </w:p>
        </w:tc>
        <w:tc>
          <w:tcPr>
            <w:tcW w:w="2876" w:type="dxa"/>
          </w:tcPr>
          <w:p w:rsidR="00241441" w:rsidRDefault="00DE4AFA">
            <w:r>
              <w:t>服务不可用</w:t>
            </w:r>
          </w:p>
        </w:tc>
      </w:tr>
    </w:tbl>
    <w:p w:rsidR="00A16DBC" w:rsidRDefault="00A16DBC">
      <w:pPr>
        <w:rPr>
          <w:lang w:eastAsia="zh-CN"/>
        </w:rPr>
      </w:pPr>
    </w:p>
    <w:p w:rsidR="00241441" w:rsidRDefault="00A16DBC">
      <w:pPr>
        <w:rPr>
          <w:lang w:eastAsia="zh-CN"/>
        </w:rPr>
      </w:pPr>
      <w:r w:rsidRPr="00A16DBC">
        <w:rPr>
          <w:rFonts w:hint="eastAsia"/>
          <w:lang w:eastAsia="zh-CN"/>
        </w:rPr>
        <w:t>网络上的</w:t>
      </w:r>
      <w:r w:rsidRPr="00A16DBC">
        <w:rPr>
          <w:rFonts w:hint="eastAsia"/>
          <w:lang w:eastAsia="zh-CN"/>
        </w:rPr>
        <w:t>404</w:t>
      </w:r>
      <w:r w:rsidRPr="00A16DBC">
        <w:rPr>
          <w:rFonts w:hint="eastAsia"/>
          <w:lang w:eastAsia="zh-CN"/>
        </w:rPr>
        <w:t>这个梗就是从这里来的哦。</w:t>
      </w:r>
    </w:p>
    <w:p w:rsidR="006F6D2B" w:rsidRDefault="00CC179B">
      <w:pPr>
        <w:pStyle w:val="31"/>
      </w:pPr>
      <w:bookmarkStart w:id="146" w:name="_Toc229753896"/>
      <w:r>
        <w:t>4</w:t>
      </w:r>
      <w:r>
        <w:t>、</w:t>
      </w:r>
      <w:r w:rsidR="00DE4AFA">
        <w:t>HTTP</w:t>
      </w:r>
      <w:r w:rsidR="00DE4AFA">
        <w:t>和</w:t>
      </w:r>
      <w:r w:rsidR="00DE4AFA">
        <w:t>HTTPS</w:t>
      </w:r>
      <w:bookmarkEnd w:id="146"/>
    </w:p>
    <w:p w:rsidR="006F6D2B" w:rsidRDefault="00DE4AFA">
      <w:r>
        <w:t>HTTP</w:t>
      </w:r>
      <w:r>
        <w:t>（</w:t>
      </w:r>
      <w:r>
        <w:t>HyperText Transfer Protocol</w:t>
      </w:r>
      <w:r>
        <w:t>）：网页传输协议，明文传输。</w:t>
      </w:r>
    </w:p>
    <w:p w:rsidR="006F6D2B" w:rsidRDefault="00DE4AFA">
      <w:r>
        <w:t>HTTPS</w:t>
      </w:r>
      <w:r>
        <w:t>：</w:t>
      </w:r>
      <w:r>
        <w:t>HTTP</w:t>
      </w:r>
      <w:r>
        <w:t>的加密版本，更安全。</w:t>
      </w:r>
    </w:p>
    <w:p w:rsidR="00241441" w:rsidRDefault="00DE4AFA">
      <w:r>
        <w:rPr>
          <w:rFonts w:ascii="宋体" w:hAnsi="宋体"/>
          <w:b/>
        </w:rPr>
        <w:t>区别：</w:t>
      </w:r>
    </w:p>
    <w:p w:rsidR="00241441" w:rsidRDefault="00241441"/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>
        <w:tc>
          <w:tcPr>
            <w:tcW w:w="2880" w:type="dxa"/>
          </w:tcPr>
          <w:p w:rsidR="00241441" w:rsidRPr="00A16DBC" w:rsidRDefault="00241441" w:rsidP="00A16DBC">
            <w:pPr>
              <w:jc w:val="center"/>
              <w:rPr>
                <w:b/>
              </w:rPr>
            </w:pPr>
          </w:p>
        </w:tc>
        <w:tc>
          <w:tcPr>
            <w:tcW w:w="2880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HTTP</w:t>
            </w:r>
          </w:p>
        </w:tc>
        <w:tc>
          <w:tcPr>
            <w:tcW w:w="2880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HTTPS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传输方式</w:t>
            </w:r>
          </w:p>
        </w:tc>
        <w:tc>
          <w:tcPr>
            <w:tcW w:w="2880" w:type="dxa"/>
          </w:tcPr>
          <w:p w:rsidR="00241441" w:rsidRDefault="00DE4AFA">
            <w:r>
              <w:t>明文</w:t>
            </w:r>
          </w:p>
        </w:tc>
        <w:tc>
          <w:tcPr>
            <w:tcW w:w="2880" w:type="dxa"/>
          </w:tcPr>
          <w:p w:rsidR="00241441" w:rsidRDefault="00DE4AFA">
            <w:r>
              <w:t>加密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安全性</w:t>
            </w:r>
          </w:p>
        </w:tc>
        <w:tc>
          <w:tcPr>
            <w:tcW w:w="2880" w:type="dxa"/>
          </w:tcPr>
          <w:p w:rsidR="00241441" w:rsidRDefault="00DE4AFA">
            <w:r>
              <w:t>不安全</w:t>
            </w:r>
          </w:p>
        </w:tc>
        <w:tc>
          <w:tcPr>
            <w:tcW w:w="2880" w:type="dxa"/>
          </w:tcPr>
          <w:p w:rsidR="00241441" w:rsidRDefault="00DE4AFA">
            <w:r>
              <w:t>安全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端口</w:t>
            </w:r>
          </w:p>
        </w:tc>
        <w:tc>
          <w:tcPr>
            <w:tcW w:w="2880" w:type="dxa"/>
          </w:tcPr>
          <w:p w:rsidR="00241441" w:rsidRDefault="00DE4AFA">
            <w:r>
              <w:t>80</w:t>
            </w:r>
          </w:p>
        </w:tc>
        <w:tc>
          <w:tcPr>
            <w:tcW w:w="2880" w:type="dxa"/>
          </w:tcPr>
          <w:p w:rsidR="00241441" w:rsidRDefault="00DE4AFA">
            <w:r>
              <w:t>443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证书</w:t>
            </w:r>
          </w:p>
        </w:tc>
        <w:tc>
          <w:tcPr>
            <w:tcW w:w="2880" w:type="dxa"/>
          </w:tcPr>
          <w:p w:rsidR="00241441" w:rsidRDefault="00DE4AFA">
            <w:r>
              <w:t>不需要</w:t>
            </w:r>
          </w:p>
        </w:tc>
        <w:tc>
          <w:tcPr>
            <w:tcW w:w="2880" w:type="dxa"/>
          </w:tcPr>
          <w:p w:rsidR="00241441" w:rsidRDefault="00DE4AFA">
            <w:r>
              <w:t>需要</w:t>
            </w:r>
            <w:r>
              <w:t>SSL</w:t>
            </w:r>
            <w:r>
              <w:t>证书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现在大多数网站都用</w:t>
      </w:r>
      <w:r>
        <w:rPr>
          <w:lang w:eastAsia="zh-CN"/>
        </w:rPr>
        <w:t>HTTPS</w:t>
      </w:r>
      <w:r>
        <w:rPr>
          <w:lang w:eastAsia="zh-CN"/>
        </w:rPr>
        <w:t>了，你看看地址栏，有个小锁图标，就是</w:t>
      </w:r>
      <w:r>
        <w:rPr>
          <w:lang w:eastAsia="zh-CN"/>
        </w:rPr>
        <w:t>HTTPS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为啥HTTPS安全？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HTTP</w:t>
      </w:r>
      <w:r>
        <w:rPr>
          <w:lang w:eastAsia="zh-CN"/>
        </w:rPr>
        <w:t>是明文传输，你发的内容可能被中间人截获看到。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HTTPS</w:t>
      </w:r>
      <w:r>
        <w:rPr>
          <w:lang w:eastAsia="zh-CN"/>
        </w:rPr>
        <w:t>加密传输，中间人截获了也看不懂。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HTTPS的加密过程：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浏览器请求服务器的证书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服务器返回证书（包含公钥）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浏览器验证证书（是不是可信机构颁发的）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浏览器生成一个随机密钥，用服务器的公钥加密，发给服务器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服务器用自己的私钥解密，得到这个随机密钥</w:t>
      </w:r>
    </w:p>
    <w:p w:rsidR="006F6D2B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之后双方用这个随机密钥加密通信</w:t>
      </w:r>
    </w:p>
    <w:p w:rsidR="00CC179B" w:rsidRDefault="00CC179B">
      <w:pPr>
        <w:rPr>
          <w:lang w:eastAsia="zh-CN"/>
        </w:rPr>
      </w:pPr>
    </w:p>
    <w:p w:rsidR="006F6D2B" w:rsidRDefault="00DE4AFA">
      <w:pPr>
        <w:pStyle w:val="31"/>
      </w:pPr>
      <w:bookmarkStart w:id="147" w:name="_Toc229753897"/>
      <w:r>
        <w:t>小结一下</w:t>
      </w:r>
      <w:bookmarkEnd w:id="147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访问网站的过程：</w:t>
      </w:r>
      <w:r>
        <w:rPr>
          <w:lang w:eastAsia="zh-CN"/>
        </w:rPr>
        <w:t>DNS</w:t>
      </w:r>
      <w:r>
        <w:rPr>
          <w:lang w:eastAsia="zh-CN"/>
        </w:rPr>
        <w:t>解析</w:t>
      </w:r>
      <w:r>
        <w:rPr>
          <w:lang w:eastAsia="zh-CN"/>
        </w:rPr>
        <w:t>→</w:t>
      </w:r>
      <w:r>
        <w:rPr>
          <w:lang w:eastAsia="zh-CN"/>
        </w:rPr>
        <w:t>建立连接</w:t>
      </w:r>
      <w:r>
        <w:rPr>
          <w:lang w:eastAsia="zh-CN"/>
        </w:rPr>
        <w:t>→</w:t>
      </w:r>
      <w:r>
        <w:rPr>
          <w:lang w:eastAsia="zh-CN"/>
        </w:rPr>
        <w:t>发送请求</w:t>
      </w:r>
      <w:r>
        <w:rPr>
          <w:lang w:eastAsia="zh-CN"/>
        </w:rPr>
        <w:t>→</w:t>
      </w:r>
      <w:r>
        <w:rPr>
          <w:lang w:eastAsia="zh-CN"/>
        </w:rPr>
        <w:t>响应</w:t>
      </w:r>
      <w:r>
        <w:rPr>
          <w:lang w:eastAsia="zh-CN"/>
        </w:rPr>
        <w:t>→</w:t>
      </w:r>
      <w:r>
        <w:rPr>
          <w:lang w:eastAsia="zh-CN"/>
        </w:rPr>
        <w:t>渲染</w:t>
      </w:r>
      <w:r>
        <w:rPr>
          <w:lang w:eastAsia="zh-CN"/>
        </w:rPr>
        <w:t>→</w:t>
      </w:r>
      <w:r>
        <w:rPr>
          <w:lang w:eastAsia="zh-CN"/>
        </w:rPr>
        <w:t>断开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TCP</w:t>
      </w:r>
      <w:r>
        <w:rPr>
          <w:lang w:eastAsia="zh-CN"/>
        </w:rPr>
        <w:t>三次握手确保双方都能收发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HTTP</w:t>
      </w:r>
      <w:r>
        <w:rPr>
          <w:lang w:eastAsia="zh-CN"/>
        </w:rPr>
        <w:t>请求和响应是浏览器和服务器交流的方式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状态码告诉你是成功还是失败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HTTPS</w:t>
      </w:r>
      <w:r>
        <w:rPr>
          <w:lang w:eastAsia="zh-CN"/>
        </w:rPr>
        <w:t>比</w:t>
      </w:r>
      <w:r>
        <w:rPr>
          <w:lang w:eastAsia="zh-CN"/>
        </w:rPr>
        <w:t>HTTP</w:t>
      </w:r>
      <w:r>
        <w:rPr>
          <w:lang w:eastAsia="zh-CN"/>
        </w:rPr>
        <w:t>安全，因为加密传输</w:t>
      </w:r>
    </w:p>
    <w:p w:rsidR="006F6D2B" w:rsidRDefault="00DE4AFA">
      <w:pPr>
        <w:pStyle w:val="21"/>
        <w:rPr>
          <w:lang w:eastAsia="zh-CN"/>
        </w:rPr>
      </w:pPr>
      <w:bookmarkStart w:id="148" w:name="_Toc229753898"/>
      <w:r>
        <w:rPr>
          <w:lang w:eastAsia="zh-CN"/>
        </w:rPr>
        <w:t xml:space="preserve">4.5 </w:t>
      </w:r>
      <w:r>
        <w:rPr>
          <w:lang w:eastAsia="zh-CN"/>
        </w:rPr>
        <w:t>常见网络概念扫盲</w:t>
      </w:r>
      <w:bookmarkEnd w:id="148"/>
    </w:p>
    <w:p w:rsidR="006F6D2B" w:rsidRDefault="00260B8E">
      <w:pPr>
        <w:pStyle w:val="31"/>
        <w:rPr>
          <w:lang w:eastAsia="zh-CN"/>
        </w:rPr>
      </w:pPr>
      <w:bookmarkStart w:id="149" w:name="_Toc229753899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端口：一栋楼的房间号</w:t>
      </w:r>
      <w:bookmarkEnd w:id="149"/>
    </w:p>
    <w:p w:rsidR="006F6D2B" w:rsidRDefault="00DE4AFA">
      <w:pPr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地址找到了服务器，但服务器上有多个程序，怎么区分？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用端口。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端口就像房间号。</w:t>
      </w:r>
      <w:r>
        <w:rPr>
          <w:lang w:eastAsia="zh-CN"/>
        </w:rPr>
        <w:t>IP</w:t>
      </w:r>
      <w:r>
        <w:rPr>
          <w:lang w:eastAsia="zh-CN"/>
        </w:rPr>
        <w:t>地址是楼栋地址，端口是房间号。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地址：</w:t>
      </w:r>
      <w:r>
        <w:rPr>
          <w:lang w:eastAsia="zh-CN"/>
        </w:rPr>
        <w:t>192.168.1.100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端口号：</w:t>
      </w:r>
      <w:r>
        <w:rPr>
          <w:lang w:eastAsia="zh-CN"/>
        </w:rPr>
        <w:t>80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完整的网络地址：</w:t>
      </w:r>
      <w:r>
        <w:rPr>
          <w:lang w:eastAsia="zh-CN"/>
        </w:rPr>
        <w:t>192.168.1.100:80</w:t>
      </w:r>
    </w:p>
    <w:p w:rsidR="00241441" w:rsidRDefault="00DE4AFA">
      <w:r>
        <w:rPr>
          <w:rFonts w:ascii="宋体" w:hAnsi="宋体"/>
          <w:b/>
        </w:rPr>
        <w:t>常见端口：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260B8E">
        <w:tc>
          <w:tcPr>
            <w:tcW w:w="4315" w:type="dxa"/>
          </w:tcPr>
          <w:p w:rsidR="00241441" w:rsidRPr="00260B8E" w:rsidRDefault="00DE4AFA" w:rsidP="00260B8E">
            <w:pPr>
              <w:jc w:val="center"/>
              <w:rPr>
                <w:b/>
              </w:rPr>
            </w:pPr>
            <w:r w:rsidRPr="00260B8E">
              <w:rPr>
                <w:b/>
              </w:rPr>
              <w:t>端口</w:t>
            </w:r>
          </w:p>
        </w:tc>
        <w:tc>
          <w:tcPr>
            <w:tcW w:w="4315" w:type="dxa"/>
          </w:tcPr>
          <w:p w:rsidR="00241441" w:rsidRPr="00260B8E" w:rsidRDefault="00DE4AFA" w:rsidP="00260B8E">
            <w:pPr>
              <w:jc w:val="center"/>
              <w:rPr>
                <w:b/>
              </w:rPr>
            </w:pPr>
            <w:r w:rsidRPr="00260B8E">
              <w:rPr>
                <w:b/>
              </w:rPr>
              <w:t>服务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80</w:t>
            </w:r>
          </w:p>
        </w:tc>
        <w:tc>
          <w:tcPr>
            <w:tcW w:w="4315" w:type="dxa"/>
          </w:tcPr>
          <w:p w:rsidR="00241441" w:rsidRDefault="00DE4AFA">
            <w:r>
              <w:t>HTTP</w:t>
            </w:r>
            <w:r>
              <w:t>（网页）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443</w:t>
            </w:r>
          </w:p>
        </w:tc>
        <w:tc>
          <w:tcPr>
            <w:tcW w:w="4315" w:type="dxa"/>
          </w:tcPr>
          <w:p w:rsidR="00241441" w:rsidRDefault="00DE4AFA">
            <w:r>
              <w:t>HTTPS</w:t>
            </w:r>
            <w:r>
              <w:t>（加密网页）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22</w:t>
            </w:r>
          </w:p>
        </w:tc>
        <w:tc>
          <w:tcPr>
            <w:tcW w:w="4315" w:type="dxa"/>
          </w:tcPr>
          <w:p w:rsidR="00241441" w:rsidRDefault="00DE4AFA">
            <w:r>
              <w:t>SSH</w:t>
            </w:r>
            <w:r>
              <w:t>（远程登录）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21</w:t>
            </w:r>
          </w:p>
        </w:tc>
        <w:tc>
          <w:tcPr>
            <w:tcW w:w="4315" w:type="dxa"/>
          </w:tcPr>
          <w:p w:rsidR="00241441" w:rsidRDefault="00DE4AFA">
            <w:r>
              <w:t>FTP</w:t>
            </w:r>
            <w:r>
              <w:t>（文件传输）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25</w:t>
            </w:r>
          </w:p>
        </w:tc>
        <w:tc>
          <w:tcPr>
            <w:tcW w:w="43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SMTP</w:t>
            </w:r>
            <w:r>
              <w:rPr>
                <w:lang w:eastAsia="zh-CN"/>
              </w:rPr>
              <w:t>（邮件发送）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3306</w:t>
            </w:r>
          </w:p>
        </w:tc>
        <w:tc>
          <w:tcPr>
            <w:tcW w:w="4315" w:type="dxa"/>
          </w:tcPr>
          <w:p w:rsidR="00241441" w:rsidRDefault="00DE4AFA">
            <w:r>
              <w:t>MySQL</w:t>
            </w:r>
            <w:r>
              <w:t>数据库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5432</w:t>
            </w:r>
          </w:p>
        </w:tc>
        <w:tc>
          <w:tcPr>
            <w:tcW w:w="4315" w:type="dxa"/>
          </w:tcPr>
          <w:p w:rsidR="00241441" w:rsidRDefault="00DE4AFA">
            <w:r>
              <w:t>PostgreSQL</w:t>
            </w:r>
            <w:r>
              <w:t>数据库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6379</w:t>
            </w:r>
          </w:p>
        </w:tc>
        <w:tc>
          <w:tcPr>
            <w:tcW w:w="4315" w:type="dxa"/>
          </w:tcPr>
          <w:p w:rsidR="00241441" w:rsidRDefault="00DE4AFA">
            <w:r>
              <w:t>Redis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27017</w:t>
            </w:r>
          </w:p>
        </w:tc>
        <w:tc>
          <w:tcPr>
            <w:tcW w:w="4315" w:type="dxa"/>
          </w:tcPr>
          <w:p w:rsidR="00241441" w:rsidRDefault="00DE4AFA">
            <w:r>
              <w:t>MongoDB</w:t>
            </w:r>
          </w:p>
        </w:tc>
      </w:tr>
    </w:tbl>
    <w:p w:rsidR="00241441" w:rsidRDefault="00241441"/>
    <w:p w:rsidR="006F6D2B" w:rsidRDefault="00DE4AFA">
      <w:r>
        <w:rPr>
          <w:rFonts w:ascii="宋体" w:hAnsi="宋体"/>
          <w:b/>
        </w:rPr>
        <w:t>端口范围：</w:t>
      </w:r>
    </w:p>
    <w:p w:rsidR="00241441" w:rsidRDefault="00DE4AFA" w:rsidP="00260B8E">
      <w:pPr>
        <w:pStyle w:val="a0"/>
        <w:tabs>
          <w:tab w:val="clear" w:pos="360"/>
          <w:tab w:val="num" w:pos="600"/>
        </w:tabs>
        <w:ind w:leftChars="100" w:left="600"/>
      </w:pPr>
      <w:r>
        <w:t>0-1023</w:t>
      </w:r>
      <w:r>
        <w:t>：知名端口，系统占用</w:t>
      </w:r>
    </w:p>
    <w:p w:rsidR="00241441" w:rsidRDefault="00DE4AFA" w:rsidP="00260B8E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1024-49151</w:t>
      </w:r>
      <w:r>
        <w:rPr>
          <w:lang w:eastAsia="zh-CN"/>
        </w:rPr>
        <w:t>：注册端口，应用程序用</w:t>
      </w:r>
    </w:p>
    <w:p w:rsidR="006F6D2B" w:rsidRDefault="00DE4AFA" w:rsidP="00260B8E">
      <w:pPr>
        <w:pStyle w:val="a0"/>
        <w:tabs>
          <w:tab w:val="clear" w:pos="360"/>
          <w:tab w:val="num" w:pos="600"/>
        </w:tabs>
        <w:ind w:leftChars="100" w:left="600"/>
      </w:pPr>
      <w:r>
        <w:t>49152-65535</w:t>
      </w:r>
      <w:r>
        <w:t>：动态端口，临时用</w:t>
      </w:r>
    </w:p>
    <w:p w:rsidR="004723D5" w:rsidRDefault="004723D5" w:rsidP="004723D5">
      <w:pPr>
        <w:pStyle w:val="31"/>
        <w:rPr>
          <w:lang w:eastAsia="zh-CN"/>
        </w:rPr>
      </w:pPr>
      <w:bookmarkStart w:id="150" w:name="_Toc229753900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URL</w:t>
      </w:r>
      <w:r>
        <w:rPr>
          <w:lang w:eastAsia="zh-CN"/>
        </w:rPr>
        <w:t>：</w:t>
      </w:r>
      <w:r>
        <w:rPr>
          <w:rFonts w:hint="eastAsia"/>
          <w:lang w:eastAsia="zh-CN"/>
        </w:rPr>
        <w:t>统一资源定位器</w:t>
      </w:r>
      <w:bookmarkEnd w:id="150"/>
    </w:p>
    <w:p w:rsid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U</w:t>
      </w:r>
      <w:r>
        <w:rPr>
          <w:lang w:eastAsia="zh-CN"/>
        </w:rPr>
        <w:t>RL</w:t>
      </w:r>
      <w:r>
        <w:rPr>
          <w:lang w:eastAsia="zh-CN"/>
        </w:rPr>
        <w:t>（</w:t>
      </w:r>
      <w:r w:rsidRPr="004723D5">
        <w:rPr>
          <w:lang w:eastAsia="zh-CN"/>
        </w:rPr>
        <w:t>Uniform Resource Locator</w:t>
      </w:r>
      <w:r>
        <w:rPr>
          <w:lang w:eastAsia="zh-CN"/>
        </w:rPr>
        <w:t>）</w:t>
      </w:r>
      <w:r>
        <w:rPr>
          <w:rFonts w:hint="eastAsia"/>
          <w:lang w:eastAsia="zh-CN"/>
        </w:rPr>
        <w:t>是</w:t>
      </w:r>
      <w:bookmarkStart w:id="151" w:name="OLE_LINK5"/>
      <w:bookmarkStart w:id="152" w:name="OLE_LINK6"/>
      <w:r>
        <w:rPr>
          <w:rFonts w:hint="eastAsia"/>
          <w:lang w:eastAsia="zh-CN"/>
        </w:rPr>
        <w:t>统一资源定位符</w:t>
      </w:r>
      <w:bookmarkEnd w:id="151"/>
      <w:bookmarkEnd w:id="152"/>
      <w:r>
        <w:rPr>
          <w:rFonts w:hint="eastAsia"/>
          <w:lang w:eastAsia="zh-CN"/>
        </w:rPr>
        <w:t>的简称，用于在互联网上定位和访问资源。</w:t>
      </w:r>
    </w:p>
    <w:p w:rsid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每个</w:t>
      </w:r>
      <w:r>
        <w:rPr>
          <w:rFonts w:hint="eastAsia"/>
          <w:lang w:eastAsia="zh-CN"/>
        </w:rPr>
        <w:t>URL</w:t>
      </w:r>
      <w:r>
        <w:rPr>
          <w:rFonts w:hint="eastAsia"/>
          <w:lang w:eastAsia="zh-CN"/>
        </w:rPr>
        <w:t>都指向一个特定的网页、文件或服务，是网络寻址的基础。</w:t>
      </w:r>
    </w:p>
    <w:p w:rsid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URL</w:t>
      </w:r>
      <w:r>
        <w:rPr>
          <w:rFonts w:hint="eastAsia"/>
          <w:lang w:eastAsia="zh-CN"/>
        </w:rPr>
        <w:t>通常包含协议、域名、路径等部分，例如：</w:t>
      </w:r>
    </w:p>
    <w:p w:rsidR="004723D5" w:rsidRDefault="004723D5" w:rsidP="004723D5">
      <w:pPr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http://www.example.com/page</w:t>
      </w:r>
    </w:p>
    <w:p w:rsid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其中</w:t>
      </w:r>
      <w:r>
        <w:rPr>
          <w:rFonts w:hint="eastAsia"/>
          <w:lang w:eastAsia="zh-CN"/>
        </w:rPr>
        <w:t>http</w:t>
      </w:r>
      <w:r>
        <w:rPr>
          <w:rFonts w:hint="eastAsia"/>
          <w:lang w:eastAsia="zh-CN"/>
        </w:rPr>
        <w:t>是协议，</w:t>
      </w:r>
      <w:r>
        <w:rPr>
          <w:rFonts w:hint="eastAsia"/>
          <w:lang w:eastAsia="zh-CN"/>
        </w:rPr>
        <w:t>www.example.com</w:t>
      </w:r>
      <w:r>
        <w:rPr>
          <w:rFonts w:hint="eastAsia"/>
          <w:lang w:eastAsia="zh-CN"/>
        </w:rPr>
        <w:t>是域名，</w:t>
      </w:r>
      <w:r>
        <w:rPr>
          <w:rFonts w:hint="eastAsia"/>
          <w:lang w:eastAsia="zh-CN"/>
        </w:rPr>
        <w:t>/page</w:t>
      </w:r>
      <w:r>
        <w:rPr>
          <w:rFonts w:hint="eastAsia"/>
          <w:lang w:eastAsia="zh-CN"/>
        </w:rPr>
        <w:t>是路径。</w:t>
      </w:r>
    </w:p>
    <w:p w:rsidR="004723D5" w:rsidRP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通过</w:t>
      </w:r>
      <w:r>
        <w:rPr>
          <w:rFonts w:hint="eastAsia"/>
          <w:lang w:eastAsia="zh-CN"/>
        </w:rPr>
        <w:t>URL</w:t>
      </w:r>
      <w:r>
        <w:rPr>
          <w:rFonts w:hint="eastAsia"/>
          <w:lang w:eastAsia="zh-CN"/>
        </w:rPr>
        <w:t>，浏览器能准确获取并显示目标内容。</w:t>
      </w:r>
    </w:p>
    <w:p w:rsidR="006F6D2B" w:rsidRDefault="004723D5">
      <w:pPr>
        <w:pStyle w:val="31"/>
        <w:rPr>
          <w:lang w:eastAsia="zh-CN"/>
        </w:rPr>
      </w:pPr>
      <w:bookmarkStart w:id="153" w:name="_Toc229753901"/>
      <w:r>
        <w:rPr>
          <w:lang w:eastAsia="zh-CN"/>
        </w:rPr>
        <w:t>3</w:t>
      </w:r>
      <w:r w:rsidR="00260B8E">
        <w:rPr>
          <w:rFonts w:hint="eastAsia"/>
          <w:lang w:eastAsia="zh-CN"/>
        </w:rPr>
        <w:t>、</w:t>
      </w:r>
      <w:r w:rsidR="00DE4AFA">
        <w:rPr>
          <w:lang w:eastAsia="zh-CN"/>
        </w:rPr>
        <w:t>防火墙：网络保安</w:t>
      </w:r>
      <w:bookmarkEnd w:id="153"/>
    </w:p>
    <w:p w:rsidR="006F6D2B" w:rsidRDefault="00DE4AFA">
      <w:pPr>
        <w:rPr>
          <w:lang w:eastAsia="zh-CN"/>
        </w:rPr>
      </w:pPr>
      <w:r>
        <w:rPr>
          <w:lang w:eastAsia="zh-CN"/>
        </w:rPr>
        <w:t>防火墙是网络安全</w:t>
      </w:r>
      <w:r w:rsidR="00586040">
        <w:rPr>
          <w:rFonts w:hint="eastAsia"/>
          <w:lang w:eastAsia="zh-CN"/>
        </w:rPr>
        <w:t>系统</w:t>
      </w:r>
      <w:r>
        <w:rPr>
          <w:lang w:eastAsia="zh-CN"/>
        </w:rPr>
        <w:t>，控制哪些数据能进出。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就像小区门卫，检查每个进出的数据包，符合规则的放行，不符合的拦截。</w:t>
      </w:r>
    </w:p>
    <w:p w:rsidR="006F6D2B" w:rsidRDefault="00DE4AFA">
      <w:r>
        <w:rPr>
          <w:rFonts w:ascii="宋体" w:hAnsi="宋体"/>
          <w:b/>
        </w:rPr>
        <w:lastRenderedPageBreak/>
        <w:t>防火墙规则：</w:t>
      </w:r>
    </w:p>
    <w:p w:rsidR="00241441" w:rsidRDefault="00DE4AFA" w:rsidP="00037873">
      <w:pPr>
        <w:pStyle w:val="a0"/>
        <w:tabs>
          <w:tab w:val="clear" w:pos="360"/>
          <w:tab w:val="num" w:pos="600"/>
        </w:tabs>
        <w:ind w:leftChars="100" w:left="600"/>
      </w:pPr>
      <w:r>
        <w:t>允许某些端口的流量</w:t>
      </w:r>
    </w:p>
    <w:p w:rsidR="00241441" w:rsidRDefault="00DE4AFA" w:rsidP="00037873">
      <w:pPr>
        <w:pStyle w:val="a0"/>
        <w:tabs>
          <w:tab w:val="clear" w:pos="360"/>
          <w:tab w:val="num" w:pos="600"/>
        </w:tabs>
        <w:ind w:leftChars="100" w:left="600"/>
      </w:pPr>
      <w:r>
        <w:t>禁止某些</w:t>
      </w:r>
      <w:r>
        <w:t>IP</w:t>
      </w:r>
      <w:r>
        <w:t>的访问</w:t>
      </w:r>
    </w:p>
    <w:p w:rsidR="006F6D2B" w:rsidRDefault="00DE4AFA" w:rsidP="00037873">
      <w:pPr>
        <w:pStyle w:val="a0"/>
        <w:tabs>
          <w:tab w:val="clear" w:pos="360"/>
          <w:tab w:val="num" w:pos="600"/>
        </w:tabs>
        <w:ind w:leftChars="100" w:left="600"/>
      </w:pPr>
      <w:r>
        <w:t>限制某些协议</w:t>
      </w:r>
    </w:p>
    <w:p w:rsidR="006F6D2B" w:rsidRDefault="00DE4AFA">
      <w:r>
        <w:rPr>
          <w:rFonts w:ascii="宋体" w:hAnsi="宋体"/>
          <w:b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服务器上运行着网站（端口</w:t>
      </w:r>
      <w:r>
        <w:rPr>
          <w:lang w:eastAsia="zh-CN"/>
        </w:rPr>
        <w:t>80</w:t>
      </w:r>
      <w:r>
        <w:rPr>
          <w:lang w:eastAsia="zh-CN"/>
        </w:rPr>
        <w:t>）和数据库（端口</w:t>
      </w:r>
      <w:r>
        <w:rPr>
          <w:lang w:eastAsia="zh-CN"/>
        </w:rPr>
        <w:t>3306</w:t>
      </w:r>
      <w:r>
        <w:rPr>
          <w:lang w:eastAsia="zh-CN"/>
        </w:rPr>
        <w:t>）。</w:t>
      </w:r>
    </w:p>
    <w:p w:rsidR="00241441" w:rsidRDefault="00DE4AFA">
      <w:r>
        <w:t>防火墙配置：</w:t>
      </w:r>
    </w:p>
    <w:p w:rsidR="00241441" w:rsidRDefault="00DE4AFA" w:rsidP="00037873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允许外网访问</w:t>
      </w:r>
      <w:r>
        <w:rPr>
          <w:lang w:eastAsia="zh-CN"/>
        </w:rPr>
        <w:t>80</w:t>
      </w:r>
      <w:r>
        <w:rPr>
          <w:lang w:eastAsia="zh-CN"/>
        </w:rPr>
        <w:t>端口（用户能访问网站）</w:t>
      </w:r>
    </w:p>
    <w:p w:rsidR="006F6D2B" w:rsidRDefault="00DE4AFA" w:rsidP="00037873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禁止外网访问</w:t>
      </w:r>
      <w:r>
        <w:rPr>
          <w:lang w:eastAsia="zh-CN"/>
        </w:rPr>
        <w:t>3306</w:t>
      </w:r>
      <w:r>
        <w:rPr>
          <w:lang w:eastAsia="zh-CN"/>
        </w:rPr>
        <w:t>端口（数据库不对外开放）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这样，即使数据库有漏洞，外网也攻击不到。</w:t>
      </w:r>
    </w:p>
    <w:p w:rsidR="006F6D2B" w:rsidRDefault="004723D5">
      <w:pPr>
        <w:pStyle w:val="31"/>
        <w:rPr>
          <w:lang w:eastAsia="zh-CN"/>
        </w:rPr>
      </w:pPr>
      <w:bookmarkStart w:id="154" w:name="_Toc229753902"/>
      <w:r>
        <w:rPr>
          <w:lang w:eastAsia="zh-CN"/>
        </w:rPr>
        <w:t>4</w:t>
      </w:r>
      <w:r w:rsidR="00260B8E">
        <w:rPr>
          <w:rFonts w:hint="eastAsia"/>
          <w:lang w:eastAsia="zh-CN"/>
        </w:rPr>
        <w:t>、</w:t>
      </w:r>
      <w:r w:rsidR="00DE4AFA">
        <w:rPr>
          <w:lang w:eastAsia="zh-CN"/>
        </w:rPr>
        <w:t>代理服务器：中间人</w:t>
      </w:r>
      <w:bookmarkEnd w:id="154"/>
    </w:p>
    <w:p w:rsidR="006F6D2B" w:rsidRDefault="00DE4AFA">
      <w:pPr>
        <w:rPr>
          <w:lang w:eastAsia="zh-CN"/>
        </w:rPr>
      </w:pPr>
      <w:r>
        <w:rPr>
          <w:lang w:eastAsia="zh-CN"/>
        </w:rPr>
        <w:t>代理服务器是位于客户端和服务器之间的中间服务器。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正常访问：</w:t>
      </w:r>
    </w:p>
    <w:p w:rsidR="006F6D2B" w:rsidRPr="009903D2" w:rsidRDefault="00DE4AFA" w:rsidP="002830B1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客户端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服务器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通过代理：</w:t>
      </w:r>
    </w:p>
    <w:p w:rsidR="006F6D2B" w:rsidRPr="009903D2" w:rsidRDefault="00DE4AFA" w:rsidP="002830B1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客户端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代理服务器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服务器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代理的用途：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正向代理：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客户端的代理，帮客户端访问服务器。</w:t>
      </w:r>
    </w:p>
    <w:p w:rsidR="00241441" w:rsidRDefault="00DE4AFA" w:rsidP="002830B1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翻墙（访问被屏蔽的网站）</w:t>
      </w:r>
    </w:p>
    <w:p w:rsidR="00241441" w:rsidRDefault="00DE4AFA" w:rsidP="002830B1">
      <w:pPr>
        <w:pStyle w:val="a0"/>
        <w:tabs>
          <w:tab w:val="clear" w:pos="360"/>
          <w:tab w:val="num" w:pos="720"/>
        </w:tabs>
        <w:ind w:leftChars="150" w:left="720"/>
      </w:pPr>
      <w:r>
        <w:t>隐藏真实</w:t>
      </w:r>
      <w:r>
        <w:t>IP</w:t>
      </w:r>
    </w:p>
    <w:p w:rsidR="006F6D2B" w:rsidRDefault="00DE4AFA" w:rsidP="002830B1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加速访问（代理服务器有缓存）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反向代理：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服务器的代理，帮服务器接收请求。</w:t>
      </w:r>
    </w:p>
    <w:p w:rsidR="00241441" w:rsidRDefault="00DE4AFA" w:rsidP="002830B1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负载均衡（把请求分发到多台服务器）</w:t>
      </w:r>
    </w:p>
    <w:p w:rsidR="00241441" w:rsidRDefault="00DE4AFA" w:rsidP="002830B1">
      <w:pPr>
        <w:pStyle w:val="a0"/>
        <w:tabs>
          <w:tab w:val="clear" w:pos="360"/>
          <w:tab w:val="num" w:pos="720"/>
        </w:tabs>
        <w:ind w:leftChars="150" w:left="720"/>
      </w:pPr>
      <w:r>
        <w:lastRenderedPageBreak/>
        <w:t>隐藏真实服务器</w:t>
      </w:r>
      <w:r>
        <w:t>IP</w:t>
      </w:r>
    </w:p>
    <w:p w:rsidR="006F6D2B" w:rsidRDefault="00DE4AFA" w:rsidP="002830B1">
      <w:pPr>
        <w:pStyle w:val="a0"/>
        <w:tabs>
          <w:tab w:val="clear" w:pos="360"/>
          <w:tab w:val="num" w:pos="720"/>
        </w:tabs>
        <w:ind w:leftChars="150" w:left="720"/>
      </w:pPr>
      <w:r>
        <w:t>缓存静态资源</w:t>
      </w:r>
    </w:p>
    <w:p w:rsidR="006F6D2B" w:rsidRDefault="00DE4AFA">
      <w:r>
        <w:t>Nginx</w:t>
      </w:r>
      <w:r>
        <w:t>是最常用的反向代理服务器。</w:t>
      </w:r>
    </w:p>
    <w:p w:rsidR="006F6D2B" w:rsidRDefault="004723D5">
      <w:pPr>
        <w:pStyle w:val="31"/>
        <w:rPr>
          <w:lang w:eastAsia="zh-CN"/>
        </w:rPr>
      </w:pPr>
      <w:bookmarkStart w:id="155" w:name="_Toc229753903"/>
      <w:r>
        <w:rPr>
          <w:lang w:eastAsia="zh-CN"/>
        </w:rPr>
        <w:t>5</w:t>
      </w:r>
      <w:r w:rsidR="00260B8E">
        <w:rPr>
          <w:lang w:eastAsia="zh-CN"/>
        </w:rPr>
        <w:t>、</w:t>
      </w:r>
      <w:r w:rsidR="00DE4AFA">
        <w:rPr>
          <w:lang w:eastAsia="zh-CN"/>
        </w:rPr>
        <w:t>VPN</w:t>
      </w:r>
      <w:r w:rsidR="00DE4AFA">
        <w:rPr>
          <w:lang w:eastAsia="zh-CN"/>
        </w:rPr>
        <w:t>：虚拟专用网络</w:t>
      </w:r>
      <w:bookmarkEnd w:id="155"/>
    </w:p>
    <w:p w:rsidR="006F6D2B" w:rsidRDefault="00DE4AFA">
      <w:r>
        <w:t>VPN</w:t>
      </w:r>
      <w:r>
        <w:t>（</w:t>
      </w:r>
      <w:r>
        <w:t>Virtual Private Network</w:t>
      </w:r>
      <w:r>
        <w:t>）可以在公网上建立加密的专用通道。</w:t>
      </w:r>
    </w:p>
    <w:p w:rsidR="00241441" w:rsidRDefault="00DE4AFA">
      <w:r>
        <w:t>正常上网：</w:t>
      </w:r>
    </w:p>
    <w:p w:rsidR="006F6D2B" w:rsidRPr="009903D2" w:rsidRDefault="00DE4AFA" w:rsidP="009903D2">
      <w:pPr>
        <w:ind w:firstLineChars="200" w:firstLine="480"/>
        <w:rPr>
          <w:bdr w:val="single" w:sz="4" w:space="0" w:color="auto"/>
        </w:rPr>
      </w:pPr>
      <w:r w:rsidRPr="009903D2">
        <w:rPr>
          <w:bdr w:val="single" w:sz="4" w:space="0" w:color="auto"/>
        </w:rPr>
        <w:t>你</w:t>
      </w:r>
      <w:r w:rsidRPr="009903D2">
        <w:rPr>
          <w:bdr w:val="single" w:sz="4" w:space="0" w:color="auto"/>
        </w:rPr>
        <w:t xml:space="preserve"> → </w:t>
      </w:r>
      <w:r w:rsidRPr="009903D2">
        <w:rPr>
          <w:bdr w:val="single" w:sz="4" w:space="0" w:color="auto"/>
        </w:rPr>
        <w:t>互联网</w:t>
      </w:r>
      <w:r w:rsidRPr="009903D2">
        <w:rPr>
          <w:bdr w:val="single" w:sz="4" w:space="0" w:color="auto"/>
        </w:rPr>
        <w:t xml:space="preserve"> → </w:t>
      </w:r>
      <w:r w:rsidRPr="009903D2">
        <w:rPr>
          <w:bdr w:val="single" w:sz="4" w:space="0" w:color="auto"/>
        </w:rPr>
        <w:t>网站</w:t>
      </w:r>
    </w:p>
    <w:p w:rsidR="00241441" w:rsidRDefault="00DE4AFA">
      <w:r>
        <w:t>用</w:t>
      </w:r>
      <w:r>
        <w:t>VPN</w:t>
      </w:r>
      <w:r>
        <w:t>：</w:t>
      </w:r>
    </w:p>
    <w:p w:rsidR="006F6D2B" w:rsidRPr="009903D2" w:rsidRDefault="00DE4AFA" w:rsidP="009903D2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你</w:t>
      </w:r>
      <w:r w:rsidRPr="009903D2">
        <w:rPr>
          <w:bdr w:val="single" w:sz="4" w:space="0" w:color="auto"/>
          <w:lang w:eastAsia="zh-CN"/>
        </w:rPr>
        <w:t xml:space="preserve"> → VPN</w:t>
      </w:r>
      <w:r w:rsidRPr="009903D2">
        <w:rPr>
          <w:bdr w:val="single" w:sz="4" w:space="0" w:color="auto"/>
          <w:lang w:eastAsia="zh-CN"/>
        </w:rPr>
        <w:t>加密通道</w:t>
      </w:r>
      <w:r w:rsidRPr="009903D2">
        <w:rPr>
          <w:bdr w:val="single" w:sz="4" w:space="0" w:color="auto"/>
          <w:lang w:eastAsia="zh-CN"/>
        </w:rPr>
        <w:t xml:space="preserve"> → VPN</w:t>
      </w:r>
      <w:r w:rsidRPr="009903D2">
        <w:rPr>
          <w:bdr w:val="single" w:sz="4" w:space="0" w:color="auto"/>
          <w:lang w:eastAsia="zh-CN"/>
        </w:rPr>
        <w:t>服务器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互联网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网站</w:t>
      </w:r>
    </w:p>
    <w:p w:rsidR="006F6D2B" w:rsidRDefault="00DE4AFA">
      <w:r>
        <w:rPr>
          <w:rFonts w:ascii="宋体" w:hAnsi="宋体"/>
          <w:b/>
        </w:rPr>
        <w:t>VPN的用途：</w:t>
      </w:r>
    </w:p>
    <w:p w:rsidR="00241441" w:rsidRDefault="00DE4AFA" w:rsidP="009903D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远程办公（安全访问公司内网）</w:t>
      </w:r>
    </w:p>
    <w:p w:rsidR="00241441" w:rsidRDefault="00DE4AFA" w:rsidP="009903D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保护隐私（流量加密，运营商看不到）</w:t>
      </w:r>
    </w:p>
    <w:p w:rsidR="006F6D2B" w:rsidRDefault="00DE4AFA" w:rsidP="009903D2">
      <w:pPr>
        <w:pStyle w:val="a0"/>
        <w:tabs>
          <w:tab w:val="clear" w:pos="360"/>
          <w:tab w:val="num" w:pos="720"/>
        </w:tabs>
        <w:ind w:leftChars="150" w:left="720"/>
      </w:pPr>
      <w:r>
        <w:t>访问地区限制的内容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注意：</w:t>
      </w:r>
      <w:r>
        <w:rPr>
          <w:lang w:eastAsia="zh-CN"/>
        </w:rPr>
        <w:t xml:space="preserve"> </w:t>
      </w:r>
      <w:r>
        <w:rPr>
          <w:lang w:eastAsia="zh-CN"/>
        </w:rPr>
        <w:t>在国内使用</w:t>
      </w:r>
      <w:r>
        <w:rPr>
          <w:lang w:eastAsia="zh-CN"/>
        </w:rPr>
        <w:t>VPN</w:t>
      </w:r>
      <w:r>
        <w:rPr>
          <w:lang w:eastAsia="zh-CN"/>
        </w:rPr>
        <w:t>需要遵守法律法规。</w:t>
      </w:r>
    </w:p>
    <w:p w:rsidR="006F6D2B" w:rsidRDefault="004723D5">
      <w:pPr>
        <w:pStyle w:val="31"/>
        <w:rPr>
          <w:lang w:eastAsia="zh-CN"/>
        </w:rPr>
      </w:pPr>
      <w:bookmarkStart w:id="156" w:name="_Toc229753904"/>
      <w:r>
        <w:rPr>
          <w:lang w:eastAsia="zh-CN"/>
        </w:rPr>
        <w:t>6</w:t>
      </w:r>
      <w:r w:rsidR="00260B8E">
        <w:rPr>
          <w:lang w:eastAsia="zh-CN"/>
        </w:rPr>
        <w:t>、</w:t>
      </w:r>
      <w:r w:rsidR="00DE4AFA">
        <w:rPr>
          <w:lang w:eastAsia="zh-CN"/>
        </w:rPr>
        <w:t>CDN</w:t>
      </w:r>
      <w:r w:rsidR="00DE4AFA">
        <w:rPr>
          <w:lang w:eastAsia="zh-CN"/>
        </w:rPr>
        <w:t>：内容分发网络</w:t>
      </w:r>
      <w:bookmarkEnd w:id="156"/>
    </w:p>
    <w:p w:rsidR="006F6D2B" w:rsidRDefault="00DE4AFA">
      <w:r>
        <w:t>CDN</w:t>
      </w:r>
      <w:r>
        <w:t>（</w:t>
      </w:r>
      <w:r>
        <w:t>Content Delivery Network</w:t>
      </w:r>
      <w:r>
        <w:t>）把内容缓存到各地的服务器上，用户就近访问。</w:t>
      </w:r>
    </w:p>
    <w:p w:rsidR="00241441" w:rsidRDefault="00DE4AFA">
      <w:r>
        <w:t>没有</w:t>
      </w:r>
      <w:r>
        <w:t>CDN</w:t>
      </w:r>
      <w:r>
        <w:t>：</w:t>
      </w:r>
    </w:p>
    <w:p w:rsidR="006F6D2B" w:rsidRPr="009903D2" w:rsidRDefault="00DE4AFA" w:rsidP="009903D2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用户（北京）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源服务器（美国）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延迟高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有</w:t>
      </w:r>
      <w:r>
        <w:rPr>
          <w:lang w:eastAsia="zh-CN"/>
        </w:rPr>
        <w:t>CDN</w:t>
      </w:r>
      <w:r>
        <w:rPr>
          <w:lang w:eastAsia="zh-CN"/>
        </w:rPr>
        <w:t>：</w:t>
      </w:r>
    </w:p>
    <w:p w:rsidR="006F6D2B" w:rsidRPr="009903D2" w:rsidRDefault="00DE4AFA" w:rsidP="009903D2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用户（北京）</w:t>
      </w:r>
      <w:r w:rsidRPr="009903D2">
        <w:rPr>
          <w:bdr w:val="single" w:sz="4" w:space="0" w:color="auto"/>
          <w:lang w:eastAsia="zh-CN"/>
        </w:rPr>
        <w:t xml:space="preserve"> → CDN</w:t>
      </w:r>
      <w:r w:rsidRPr="009903D2">
        <w:rPr>
          <w:bdr w:val="single" w:sz="4" w:space="0" w:color="auto"/>
          <w:lang w:eastAsia="zh-CN"/>
        </w:rPr>
        <w:t>节点（北京）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延迟低</w:t>
      </w:r>
    </w:p>
    <w:p w:rsidR="006F6D2B" w:rsidRDefault="00DE4AFA">
      <w:r>
        <w:rPr>
          <w:rFonts w:ascii="宋体" w:hAnsi="宋体"/>
          <w:b/>
        </w:rPr>
        <w:t>CDN的好处：</w:t>
      </w:r>
    </w:p>
    <w:p w:rsidR="00241441" w:rsidRDefault="00DE4AFA" w:rsidP="009903D2">
      <w:pPr>
        <w:pStyle w:val="a0"/>
        <w:tabs>
          <w:tab w:val="clear" w:pos="360"/>
          <w:tab w:val="num" w:pos="600"/>
        </w:tabs>
        <w:ind w:leftChars="100" w:left="600"/>
      </w:pPr>
      <w:r>
        <w:t>加快访问速度</w:t>
      </w:r>
    </w:p>
    <w:p w:rsidR="00241441" w:rsidRDefault="00DE4AFA" w:rsidP="009903D2">
      <w:pPr>
        <w:pStyle w:val="a0"/>
        <w:tabs>
          <w:tab w:val="clear" w:pos="360"/>
          <w:tab w:val="num" w:pos="600"/>
        </w:tabs>
        <w:ind w:leftChars="100" w:left="600"/>
      </w:pPr>
      <w:r>
        <w:t>减轻源服务器压力</w:t>
      </w:r>
    </w:p>
    <w:p w:rsidR="006F6D2B" w:rsidRDefault="00DE4AFA" w:rsidP="009903D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提高可用性（一个节点挂了还有其他节点）</w:t>
      </w:r>
    </w:p>
    <w:p w:rsidR="006F6D2B" w:rsidRDefault="00DE4AFA">
      <w:r>
        <w:rPr>
          <w:rFonts w:ascii="宋体" w:hAnsi="宋体"/>
          <w:b/>
        </w:rPr>
        <w:lastRenderedPageBreak/>
        <w:t>常见CDN服务商：</w:t>
      </w:r>
    </w:p>
    <w:p w:rsidR="00241441" w:rsidRDefault="00DE4AFA" w:rsidP="009903D2">
      <w:pPr>
        <w:pStyle w:val="a0"/>
        <w:tabs>
          <w:tab w:val="clear" w:pos="360"/>
          <w:tab w:val="num" w:pos="600"/>
        </w:tabs>
        <w:ind w:leftChars="100" w:left="600"/>
      </w:pPr>
      <w:r>
        <w:t>国外：</w:t>
      </w:r>
      <w:r>
        <w:t>Cloudflare</w:t>
      </w:r>
      <w:r>
        <w:t>、</w:t>
      </w:r>
      <w:r>
        <w:t>Akamai</w:t>
      </w:r>
    </w:p>
    <w:p w:rsidR="006F6D2B" w:rsidRDefault="00DE4AFA" w:rsidP="009903D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国内：阿里云</w:t>
      </w:r>
      <w:r>
        <w:rPr>
          <w:lang w:eastAsia="zh-CN"/>
        </w:rPr>
        <w:t>CDN</w:t>
      </w:r>
      <w:r>
        <w:rPr>
          <w:lang w:eastAsia="zh-CN"/>
        </w:rPr>
        <w:t>、腾讯云</w:t>
      </w:r>
      <w:r>
        <w:rPr>
          <w:lang w:eastAsia="zh-CN"/>
        </w:rPr>
        <w:t>CDN</w:t>
      </w:r>
      <w:r>
        <w:rPr>
          <w:lang w:eastAsia="zh-CN"/>
        </w:rPr>
        <w:t>、百度云</w:t>
      </w:r>
      <w:r>
        <w:rPr>
          <w:lang w:eastAsia="zh-CN"/>
        </w:rPr>
        <w:t>CDN</w:t>
      </w:r>
    </w:p>
    <w:p w:rsidR="000B56C4" w:rsidRDefault="000B56C4" w:rsidP="000B56C4">
      <w:pPr>
        <w:pStyle w:val="a0"/>
        <w:numPr>
          <w:ilvl w:val="0"/>
          <w:numId w:val="0"/>
        </w:numPr>
        <w:ind w:left="240"/>
        <w:rPr>
          <w:lang w:eastAsia="zh-CN"/>
        </w:rPr>
      </w:pPr>
    </w:p>
    <w:p w:rsidR="006F6D2B" w:rsidRDefault="00DE4AFA">
      <w:pPr>
        <w:pStyle w:val="31"/>
      </w:pPr>
      <w:bookmarkStart w:id="157" w:name="_Toc229753905"/>
      <w:r>
        <w:t>小结一下</w:t>
      </w:r>
      <w:bookmarkEnd w:id="157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端口区分服务器上的不同程序，像房间号</w:t>
      </w:r>
    </w:p>
    <w:p w:rsidR="00CA3222" w:rsidRDefault="00CA3222">
      <w:pPr>
        <w:pStyle w:val="a0"/>
        <w:rPr>
          <w:lang w:eastAsia="zh-CN"/>
        </w:rPr>
      </w:pPr>
      <w:r>
        <w:rPr>
          <w:rFonts w:hint="eastAsia"/>
          <w:lang w:eastAsia="zh-CN"/>
        </w:rPr>
        <w:t>URL</w:t>
      </w:r>
      <w:r>
        <w:rPr>
          <w:rFonts w:hint="eastAsia"/>
          <w:lang w:eastAsia="zh-CN"/>
        </w:rPr>
        <w:t>是网上的统一资源定位器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防火墙控制网络流量，像门卫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代理服务器是中间人，正向代理帮客户端，反向代理帮服务器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VPN</w:t>
      </w:r>
      <w:r>
        <w:rPr>
          <w:lang w:eastAsia="zh-CN"/>
        </w:rPr>
        <w:t>建立加密通道，保护隐私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CDN</w:t>
      </w:r>
      <w:r>
        <w:rPr>
          <w:lang w:eastAsia="zh-CN"/>
        </w:rPr>
        <w:t>把内容分发到各地，加快访问速度</w:t>
      </w:r>
    </w:p>
    <w:p w:rsidR="006F6D2B" w:rsidRDefault="00DE4AFA">
      <w:pPr>
        <w:pStyle w:val="21"/>
        <w:rPr>
          <w:lang w:eastAsia="zh-CN"/>
        </w:rPr>
      </w:pPr>
      <w:bookmarkStart w:id="158" w:name="_Toc229753906"/>
      <w:r>
        <w:rPr>
          <w:lang w:eastAsia="zh-CN"/>
        </w:rPr>
        <w:t>本章小结</w:t>
      </w:r>
      <w:bookmarkEnd w:id="158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这一章，咱们唠了网络的基本原理：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网络的本质是让电脑能互相说话，用协议传输数据。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地址是网络世界的门牌号，</w:t>
      </w:r>
      <w:r>
        <w:rPr>
          <w:lang w:eastAsia="zh-CN"/>
        </w:rPr>
        <w:t>IPv4</w:t>
      </w:r>
      <w:r>
        <w:rPr>
          <w:lang w:eastAsia="zh-CN"/>
        </w:rPr>
        <w:t>快用完了，</w:t>
      </w:r>
      <w:r>
        <w:rPr>
          <w:lang w:eastAsia="zh-CN"/>
        </w:rPr>
        <w:t>IPv6</w:t>
      </w:r>
      <w:r>
        <w:rPr>
          <w:lang w:eastAsia="zh-CN"/>
        </w:rPr>
        <w:t>是未来。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域名是</w:t>
      </w:r>
      <w:r>
        <w:rPr>
          <w:lang w:eastAsia="zh-CN"/>
        </w:rPr>
        <w:t>IP</w:t>
      </w:r>
      <w:r>
        <w:rPr>
          <w:lang w:eastAsia="zh-CN"/>
        </w:rPr>
        <w:t>地址的好记别名，</w:t>
      </w:r>
      <w:r>
        <w:rPr>
          <w:lang w:eastAsia="zh-CN"/>
        </w:rPr>
        <w:t>DNS</w:t>
      </w:r>
      <w:r>
        <w:rPr>
          <w:lang w:eastAsia="zh-CN"/>
        </w:rPr>
        <w:t>把域名翻译成</w:t>
      </w:r>
      <w:r>
        <w:rPr>
          <w:lang w:eastAsia="zh-CN"/>
        </w:rPr>
        <w:t>IP</w:t>
      </w:r>
      <w:r>
        <w:rPr>
          <w:lang w:eastAsia="zh-CN"/>
        </w:rPr>
        <w:t>地址。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访问网站的过程：</w:t>
      </w:r>
      <w:r>
        <w:rPr>
          <w:lang w:eastAsia="zh-CN"/>
        </w:rPr>
        <w:t>DNS</w:t>
      </w:r>
      <w:r>
        <w:rPr>
          <w:lang w:eastAsia="zh-CN"/>
        </w:rPr>
        <w:t>解析</w:t>
      </w:r>
      <w:r>
        <w:rPr>
          <w:lang w:eastAsia="zh-CN"/>
        </w:rPr>
        <w:t>→</w:t>
      </w:r>
      <w:r>
        <w:rPr>
          <w:lang w:eastAsia="zh-CN"/>
        </w:rPr>
        <w:t>建立连接</w:t>
      </w:r>
      <w:r>
        <w:rPr>
          <w:lang w:eastAsia="zh-CN"/>
        </w:rPr>
        <w:t>→</w:t>
      </w:r>
      <w:r>
        <w:rPr>
          <w:lang w:eastAsia="zh-CN"/>
        </w:rPr>
        <w:t>发送请求</w:t>
      </w:r>
      <w:r>
        <w:rPr>
          <w:lang w:eastAsia="zh-CN"/>
        </w:rPr>
        <w:t>→</w:t>
      </w:r>
      <w:r>
        <w:rPr>
          <w:lang w:eastAsia="zh-CN"/>
        </w:rPr>
        <w:t>响应</w:t>
      </w:r>
      <w:r>
        <w:rPr>
          <w:lang w:eastAsia="zh-CN"/>
        </w:rPr>
        <w:t>→</w:t>
      </w:r>
      <w:r>
        <w:rPr>
          <w:lang w:eastAsia="zh-CN"/>
        </w:rPr>
        <w:t>渲染</w:t>
      </w:r>
      <w:r>
        <w:rPr>
          <w:lang w:eastAsia="zh-CN"/>
        </w:rPr>
        <w:t>→</w:t>
      </w:r>
      <w:r>
        <w:rPr>
          <w:lang w:eastAsia="zh-CN"/>
        </w:rPr>
        <w:t>断开。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常见概念：端口、防火墙、代理、</w:t>
      </w:r>
      <w:r>
        <w:rPr>
          <w:lang w:eastAsia="zh-CN"/>
        </w:rPr>
        <w:t>VPN</w:t>
      </w:r>
      <w:r>
        <w:rPr>
          <w:lang w:eastAsia="zh-CN"/>
        </w:rPr>
        <w:t>、</w:t>
      </w:r>
      <w:r>
        <w:rPr>
          <w:lang w:eastAsia="zh-CN"/>
        </w:rPr>
        <w:t>CDN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理解网络原理，你才能理解</w:t>
      </w:r>
      <w:r>
        <w:rPr>
          <w:lang w:eastAsia="zh-CN"/>
        </w:rPr>
        <w:t>Web</w:t>
      </w:r>
      <w:r>
        <w:rPr>
          <w:lang w:eastAsia="zh-CN"/>
        </w:rPr>
        <w:t>开发、</w:t>
      </w:r>
      <w:r>
        <w:rPr>
          <w:lang w:eastAsia="zh-CN"/>
        </w:rPr>
        <w:t>API</w:t>
      </w:r>
      <w:r>
        <w:rPr>
          <w:lang w:eastAsia="zh-CN"/>
        </w:rPr>
        <w:t>调用这些概念。</w:t>
      </w:r>
    </w:p>
    <w:p w:rsidR="001123CC" w:rsidRDefault="00DE4AFA">
      <w:pPr>
        <w:rPr>
          <w:lang w:eastAsia="zh-CN"/>
        </w:rPr>
      </w:pPr>
      <w:r>
        <w:rPr>
          <w:lang w:eastAsia="zh-CN"/>
        </w:rPr>
        <w:t>下一章，咱们唠唠网页那点事儿。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6F6D2B" w:rsidRDefault="006F6D2B">
      <w:pPr>
        <w:rPr>
          <w:lang w:eastAsia="zh-CN"/>
        </w:rPr>
      </w:pPr>
    </w:p>
    <w:p w:rsidR="006F6D2B" w:rsidRDefault="00DE4AFA" w:rsidP="00465D5F">
      <w:pPr>
        <w:pStyle w:val="1"/>
      </w:pPr>
      <w:bookmarkStart w:id="159" w:name="_Toc229753907"/>
      <w:r>
        <w:t>第五章：网页</w:t>
      </w:r>
      <w:r w:rsidR="000F6EF1">
        <w:rPr>
          <w:rFonts w:hint="eastAsia"/>
        </w:rPr>
        <w:t>和</w:t>
      </w:r>
      <w:r w:rsidR="000F6EF1">
        <w:t>前端的那点事儿</w:t>
      </w:r>
      <w:bookmarkEnd w:id="159"/>
    </w:p>
    <w:p w:rsidR="006F6D2B" w:rsidRDefault="00DE4AFA">
      <w:pPr>
        <w:pStyle w:val="21"/>
        <w:rPr>
          <w:lang w:eastAsia="zh-CN"/>
        </w:rPr>
      </w:pPr>
      <w:bookmarkStart w:id="160" w:name="_Toc229753908"/>
      <w:r>
        <w:rPr>
          <w:lang w:eastAsia="zh-CN"/>
        </w:rPr>
        <w:t>开场白</w:t>
      </w:r>
      <w:bookmarkEnd w:id="160"/>
    </w:p>
    <w:p w:rsidR="006F6D2B" w:rsidRDefault="00DE4AFA">
      <w:pPr>
        <w:rPr>
          <w:lang w:eastAsia="zh-CN"/>
        </w:rPr>
      </w:pPr>
      <w:r>
        <w:rPr>
          <w:lang w:eastAsia="zh-CN"/>
        </w:rPr>
        <w:t>你天天刷网页，但你知道网页是咋做出来的吗？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一个网页，看着花里胡哨的，有图有字有动画，点按钮还能跳转。这都是咋整的？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这一章，咱们唠唠网页的基本原理。弄明白了，你才能理解</w:t>
      </w:r>
      <w:r>
        <w:rPr>
          <w:lang w:eastAsia="zh-CN"/>
        </w:rPr>
        <w:t>AI</w:t>
      </w:r>
      <w:r>
        <w:rPr>
          <w:lang w:eastAsia="zh-CN"/>
        </w:rPr>
        <w:t>给你生成的前端代码在干啥。</w:t>
      </w:r>
    </w:p>
    <w:p w:rsidR="006F6D2B" w:rsidRDefault="00DE4AFA">
      <w:pPr>
        <w:pStyle w:val="21"/>
        <w:rPr>
          <w:lang w:eastAsia="zh-CN"/>
        </w:rPr>
      </w:pPr>
      <w:bookmarkStart w:id="161" w:name="_Toc229753909"/>
      <w:r>
        <w:rPr>
          <w:lang w:eastAsia="zh-CN"/>
        </w:rPr>
        <w:t xml:space="preserve">5.1 </w:t>
      </w:r>
      <w:r>
        <w:rPr>
          <w:lang w:eastAsia="zh-CN"/>
        </w:rPr>
        <w:t>网页的三驾马车</w:t>
      </w:r>
      <w:bookmarkEnd w:id="161"/>
    </w:p>
    <w:p w:rsidR="006F6D2B" w:rsidRDefault="00471B6E">
      <w:pPr>
        <w:pStyle w:val="31"/>
        <w:rPr>
          <w:lang w:eastAsia="zh-CN"/>
        </w:rPr>
      </w:pPr>
      <w:bookmarkStart w:id="162" w:name="_Toc229753910"/>
      <w:r>
        <w:rPr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HTML</w:t>
      </w:r>
      <w:r w:rsidR="00DE4AFA">
        <w:rPr>
          <w:lang w:eastAsia="zh-CN"/>
        </w:rPr>
        <w:t>、</w:t>
      </w:r>
      <w:r w:rsidR="00DE4AFA">
        <w:rPr>
          <w:lang w:eastAsia="zh-CN"/>
        </w:rPr>
        <w:t>CSS</w:t>
      </w:r>
      <w:r w:rsidR="00DE4AFA">
        <w:rPr>
          <w:lang w:eastAsia="zh-CN"/>
        </w:rPr>
        <w:t>、</w:t>
      </w:r>
      <w:r w:rsidR="00DE4AFA">
        <w:rPr>
          <w:lang w:eastAsia="zh-CN"/>
        </w:rPr>
        <w:t>JavaScript</w:t>
      </w:r>
      <w:bookmarkEnd w:id="162"/>
    </w:p>
    <w:p w:rsidR="006F6D2B" w:rsidRDefault="00DE4AFA">
      <w:pPr>
        <w:rPr>
          <w:lang w:eastAsia="zh-CN"/>
        </w:rPr>
      </w:pPr>
      <w:r>
        <w:rPr>
          <w:lang w:eastAsia="zh-CN"/>
        </w:rPr>
        <w:t>打开一个网页，你看到的是一张完整的</w:t>
      </w:r>
      <w:r>
        <w:rPr>
          <w:lang w:eastAsia="zh-CN"/>
        </w:rPr>
        <w:t>"</w:t>
      </w:r>
      <w:r>
        <w:rPr>
          <w:lang w:eastAsia="zh-CN"/>
        </w:rPr>
        <w:t>画</w:t>
      </w:r>
      <w:r>
        <w:rPr>
          <w:lang w:eastAsia="zh-CN"/>
        </w:rPr>
        <w:t>"</w:t>
      </w:r>
      <w:r>
        <w:rPr>
          <w:lang w:eastAsia="zh-CN"/>
        </w:rPr>
        <w:t>。但这幅画是怎么画出来的？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是由三样东西配合画出来的：</w:t>
      </w:r>
    </w:p>
    <w:p w:rsidR="00241441" w:rsidRDefault="00DE4AFA" w:rsidP="00D7675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HTML</w:t>
      </w:r>
      <w:r>
        <w:rPr>
          <w:lang w:eastAsia="zh-CN"/>
        </w:rPr>
        <w:t>：骨架，决定网页有啥内容</w:t>
      </w:r>
    </w:p>
    <w:p w:rsidR="00241441" w:rsidRDefault="00DE4AFA" w:rsidP="00D7675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CSS</w:t>
      </w:r>
      <w:r>
        <w:rPr>
          <w:lang w:eastAsia="zh-CN"/>
        </w:rPr>
        <w:t>：衣服，决定网页长啥样</w:t>
      </w:r>
    </w:p>
    <w:p w:rsidR="006F6D2B" w:rsidRDefault="00DE4AFA" w:rsidP="00D76752">
      <w:pPr>
        <w:pStyle w:val="a0"/>
        <w:tabs>
          <w:tab w:val="clear" w:pos="360"/>
          <w:tab w:val="num" w:pos="600"/>
        </w:tabs>
        <w:ind w:leftChars="100" w:left="600"/>
      </w:pPr>
      <w:r>
        <w:t>JavaScript</w:t>
      </w:r>
      <w:r>
        <w:t>：动作，决定网页能干啥</w:t>
      </w:r>
    </w:p>
    <w:p w:rsidR="006F6D2B" w:rsidRDefault="00471B6E">
      <w:pPr>
        <w:pStyle w:val="31"/>
      </w:pPr>
      <w:bookmarkStart w:id="163" w:name="_Toc229753911"/>
      <w:r>
        <w:t>2</w:t>
      </w:r>
      <w:r>
        <w:t>、</w:t>
      </w:r>
      <w:r w:rsidR="00DE4AFA">
        <w:t>HTML</w:t>
      </w:r>
      <w:r w:rsidR="00DE4AFA">
        <w:t>：搭骨架</w:t>
      </w:r>
      <w:bookmarkEnd w:id="163"/>
    </w:p>
    <w:p w:rsidR="006F6D2B" w:rsidRDefault="00DE4AFA">
      <w:r>
        <w:t>HTML</w:t>
      </w:r>
      <w:r>
        <w:t>（</w:t>
      </w:r>
      <w:r>
        <w:t>HyperText Markup Language</w:t>
      </w:r>
      <w:r>
        <w:t>），超文本标记语言。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听着挺高大上，其实就是用</w:t>
      </w:r>
      <w:r>
        <w:rPr>
          <w:lang w:eastAsia="zh-CN"/>
        </w:rPr>
        <w:t>"</w:t>
      </w:r>
      <w:r>
        <w:rPr>
          <w:lang w:eastAsia="zh-CN"/>
        </w:rPr>
        <w:t>标签</w:t>
      </w:r>
      <w:r>
        <w:rPr>
          <w:lang w:eastAsia="zh-CN"/>
        </w:rPr>
        <w:t>"</w:t>
      </w:r>
      <w:r>
        <w:rPr>
          <w:lang w:eastAsia="zh-CN"/>
        </w:rPr>
        <w:t>来定义网页上的各种元素。</w:t>
      </w:r>
    </w:p>
    <w:p w:rsidR="006F6D2B" w:rsidRDefault="00DE4AFA">
      <w:r>
        <w:rPr>
          <w:rFonts w:ascii="宋体" w:hAnsi="宋体"/>
          <w:b/>
        </w:rPr>
        <w:t>看看一段HTML代码：</w:t>
      </w:r>
    </w:p>
    <w:p w:rsidR="006F6D2B" w:rsidRDefault="00DE4AFA" w:rsidP="00453505">
      <w:pPr>
        <w:pStyle w:val="aff2"/>
        <w:rPr>
          <w:lang w:eastAsia="zh-CN"/>
        </w:rPr>
      </w:pPr>
      <w:r>
        <w:lastRenderedPageBreak/>
        <w:t>&lt;!DOCTYPE html&gt;</w:t>
      </w:r>
      <w:r w:rsidR="00E445A0">
        <w:br/>
      </w:r>
      <w:r>
        <w:t>&lt;html&gt;</w:t>
      </w:r>
      <w:r w:rsidR="00E445A0">
        <w:br/>
      </w:r>
      <w:r>
        <w:t>&lt;head&gt;</w:t>
      </w:r>
      <w:r w:rsidR="00E445A0">
        <w:br/>
      </w:r>
      <w:r>
        <w:t xml:space="preserve">    &lt;title&gt;</w:t>
      </w:r>
      <w:r>
        <w:rPr>
          <w:rFonts w:ascii="微软雅黑" w:eastAsia="微软雅黑" w:hAnsi="微软雅黑" w:cs="微软雅黑" w:hint="eastAsia"/>
        </w:rPr>
        <w:t>我的第一个网页</w:t>
      </w:r>
      <w:r>
        <w:t>&lt;/title&gt;</w:t>
      </w:r>
      <w:r w:rsidR="00E445A0">
        <w:br/>
      </w:r>
      <w:r>
        <w:t>&lt;/head&gt;</w:t>
      </w:r>
      <w:r w:rsidR="00E445A0">
        <w:br/>
      </w:r>
      <w:r>
        <w:t>&lt;body&gt;</w:t>
      </w:r>
      <w:r w:rsidR="00E445A0">
        <w:br/>
      </w:r>
      <w:r>
        <w:t xml:space="preserve">    &lt;h1&gt;</w:t>
      </w:r>
      <w:r>
        <w:rPr>
          <w:rFonts w:ascii="微软雅黑" w:eastAsia="微软雅黑" w:hAnsi="微软雅黑" w:cs="微软雅黑" w:hint="eastAsia"/>
        </w:rPr>
        <w:t>这是一个标题</w:t>
      </w:r>
      <w:r>
        <w:t>&lt;/h1&gt;</w:t>
      </w:r>
      <w:r w:rsidR="00E445A0">
        <w:br/>
      </w:r>
      <w:r>
        <w:t xml:space="preserve">    &lt;p&gt;</w:t>
      </w:r>
      <w:r>
        <w:rPr>
          <w:rFonts w:ascii="微软雅黑" w:eastAsia="微软雅黑" w:hAnsi="微软雅黑" w:cs="微软雅黑" w:hint="eastAsia"/>
        </w:rPr>
        <w:t>这是一个段落。</w:t>
      </w:r>
      <w:r>
        <w:t>&lt;/p&gt;</w:t>
      </w:r>
      <w:r w:rsidR="00E445A0">
        <w:br/>
      </w:r>
      <w:r>
        <w:t xml:space="preserve">    &lt;img src="photo.jpg" alt="</w:t>
      </w:r>
      <w:r>
        <w:rPr>
          <w:rFonts w:ascii="微软雅黑" w:eastAsia="微软雅黑" w:hAnsi="微软雅黑" w:cs="微软雅黑" w:hint="eastAsia"/>
        </w:rPr>
        <w:t>一张图片</w:t>
      </w:r>
      <w:r>
        <w:t>"&gt;</w:t>
      </w:r>
      <w:r w:rsidR="00E445A0">
        <w:br/>
      </w:r>
      <w:r>
        <w:t xml:space="preserve">    &lt;a href="https://www.baidu.com"&gt;</w:t>
      </w:r>
      <w:r>
        <w:rPr>
          <w:rFonts w:ascii="微软雅黑" w:eastAsia="微软雅黑" w:hAnsi="微软雅黑" w:cs="微软雅黑" w:hint="eastAsia"/>
        </w:rPr>
        <w:t>这是一个链接</w:t>
      </w:r>
      <w:r>
        <w:t>&lt;/a&gt;</w:t>
      </w:r>
      <w:r w:rsidR="00E445A0">
        <w:br/>
      </w:r>
      <w:r>
        <w:t xml:space="preserve">    &lt;ul&gt;</w:t>
      </w:r>
      <w:r w:rsidR="00E445A0">
        <w:br/>
      </w:r>
      <w:r>
        <w:t xml:space="preserve">        &lt;li&gt;</w:t>
      </w:r>
      <w:r>
        <w:rPr>
          <w:rFonts w:ascii="微软雅黑" w:eastAsia="微软雅黑" w:hAnsi="微软雅黑" w:cs="微软雅黑" w:hint="eastAsia"/>
        </w:rPr>
        <w:t>列表项</w:t>
      </w:r>
      <w:r>
        <w:t>1&lt;/li&gt;</w:t>
      </w:r>
      <w:r w:rsidR="00E445A0">
        <w:br/>
      </w:r>
      <w:r>
        <w:t xml:space="preserve">        &lt;li&gt;</w:t>
      </w:r>
      <w:r>
        <w:rPr>
          <w:rFonts w:ascii="微软雅黑" w:eastAsia="微软雅黑" w:hAnsi="微软雅黑" w:cs="微软雅黑" w:hint="eastAsia"/>
        </w:rPr>
        <w:t>列表项</w:t>
      </w:r>
      <w:r>
        <w:t>2&lt;/li&gt;</w:t>
      </w:r>
      <w:r w:rsidR="00E445A0">
        <w:br/>
      </w:r>
      <w:r>
        <w:t xml:space="preserve">        </w:t>
      </w:r>
      <w:r>
        <w:rPr>
          <w:lang w:eastAsia="zh-CN"/>
        </w:rPr>
        <w:t>&lt;li&gt;</w:t>
      </w:r>
      <w:r>
        <w:rPr>
          <w:rFonts w:ascii="微软雅黑" w:eastAsia="微软雅黑" w:hAnsi="微软雅黑" w:cs="微软雅黑" w:hint="eastAsia"/>
          <w:lang w:eastAsia="zh-CN"/>
        </w:rPr>
        <w:t>列表项</w:t>
      </w:r>
      <w:r>
        <w:rPr>
          <w:lang w:eastAsia="zh-CN"/>
        </w:rPr>
        <w:t>3&lt;/li&gt;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&lt;/ul&gt;</w:t>
      </w:r>
      <w:r w:rsidR="00E445A0">
        <w:rPr>
          <w:lang w:eastAsia="zh-CN"/>
        </w:rPr>
        <w:br/>
      </w:r>
      <w:r>
        <w:rPr>
          <w:lang w:eastAsia="zh-CN"/>
        </w:rPr>
        <w:t>&lt;/body&gt;</w:t>
      </w:r>
      <w:r w:rsidR="00E445A0">
        <w:rPr>
          <w:lang w:eastAsia="zh-CN"/>
        </w:rPr>
        <w:br/>
      </w:r>
      <w:r>
        <w:rPr>
          <w:lang w:eastAsia="zh-CN"/>
        </w:rPr>
        <w:t>&lt;/html&gt;</w:t>
      </w:r>
    </w:p>
    <w:p w:rsidR="00D76752" w:rsidRDefault="00D76752">
      <w:pPr>
        <w:rPr>
          <w:rFonts w:ascii="宋体" w:hAnsi="宋体"/>
          <w:lang w:eastAsia="zh-CN"/>
        </w:rPr>
      </w:pPr>
      <w:r w:rsidRPr="00D76752">
        <w:rPr>
          <w:rFonts w:ascii="宋体" w:hAnsi="宋体" w:hint="eastAsia"/>
          <w:lang w:eastAsia="zh-CN"/>
        </w:rPr>
        <w:t>你打开记事本，把这段代码复制进去。</w:t>
      </w:r>
    </w:p>
    <w:p w:rsidR="00D76752" w:rsidRPr="00D76752" w:rsidRDefault="00D76752">
      <w:pPr>
        <w:rPr>
          <w:rFonts w:ascii="宋体" w:hAnsi="宋体"/>
          <w:lang w:eastAsia="zh-CN"/>
        </w:rPr>
      </w:pPr>
      <w:r w:rsidRPr="00D76752">
        <w:rPr>
          <w:rFonts w:ascii="宋体" w:hAnsi="宋体" w:hint="eastAsia"/>
          <w:lang w:eastAsia="zh-CN"/>
        </w:rPr>
        <w:t>然后保存为HTML格式</w:t>
      </w:r>
      <w:r>
        <w:rPr>
          <w:rFonts w:ascii="宋体" w:hAnsi="宋体" w:hint="eastAsia"/>
          <w:lang w:eastAsia="zh-CN"/>
        </w:rPr>
        <w:t>，就是文件名后缀为</w:t>
      </w:r>
      <w:r>
        <w:rPr>
          <w:rFonts w:ascii="宋体" w:hAnsi="宋体"/>
          <w:lang w:eastAsia="zh-CN"/>
        </w:rPr>
        <w:t>.html</w:t>
      </w:r>
      <w:r w:rsidRPr="00D76752">
        <w:rPr>
          <w:rFonts w:ascii="宋体" w:hAnsi="宋体" w:hint="eastAsia"/>
          <w:lang w:eastAsia="zh-CN"/>
        </w:rPr>
        <w:t>。双击这个文件就看到效果了。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这些标签都是啥意思？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6"/>
        <w:gridCol w:w="2877"/>
      </w:tblGrid>
      <w:tr w:rsidR="00241441" w:rsidTr="00D76752">
        <w:tc>
          <w:tcPr>
            <w:tcW w:w="2877" w:type="dxa"/>
          </w:tcPr>
          <w:p w:rsidR="00241441" w:rsidRPr="00163EDE" w:rsidRDefault="00DE4AFA" w:rsidP="00163EDE">
            <w:pPr>
              <w:jc w:val="center"/>
              <w:rPr>
                <w:b/>
              </w:rPr>
            </w:pPr>
            <w:r w:rsidRPr="00163EDE">
              <w:rPr>
                <w:b/>
              </w:rPr>
              <w:t>标签</w:t>
            </w:r>
          </w:p>
        </w:tc>
        <w:tc>
          <w:tcPr>
            <w:tcW w:w="2876" w:type="dxa"/>
          </w:tcPr>
          <w:p w:rsidR="00241441" w:rsidRPr="00163EDE" w:rsidRDefault="00DE4AFA" w:rsidP="00163EDE">
            <w:pPr>
              <w:jc w:val="center"/>
              <w:rPr>
                <w:b/>
              </w:rPr>
            </w:pPr>
            <w:r w:rsidRPr="00163EDE">
              <w:rPr>
                <w:b/>
              </w:rPr>
              <w:t>含义</w:t>
            </w:r>
          </w:p>
        </w:tc>
        <w:tc>
          <w:tcPr>
            <w:tcW w:w="2877" w:type="dxa"/>
          </w:tcPr>
          <w:p w:rsidR="00241441" w:rsidRPr="00163EDE" w:rsidRDefault="00DE4AFA" w:rsidP="00163EDE">
            <w:pPr>
              <w:jc w:val="center"/>
              <w:rPr>
                <w:b/>
              </w:rPr>
            </w:pPr>
            <w:r w:rsidRPr="00163EDE">
              <w:rPr>
                <w:b/>
              </w:rPr>
              <w:t>作用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&lt;html&gt;</w:t>
            </w:r>
          </w:p>
        </w:tc>
        <w:tc>
          <w:tcPr>
            <w:tcW w:w="2876" w:type="dxa"/>
          </w:tcPr>
          <w:p w:rsidR="00241441" w:rsidRDefault="00DE4AFA">
            <w:r>
              <w:t>整个网页</w:t>
            </w:r>
          </w:p>
        </w:tc>
        <w:tc>
          <w:tcPr>
            <w:tcW w:w="2877" w:type="dxa"/>
          </w:tcPr>
          <w:p w:rsidR="00241441" w:rsidRDefault="00DE4AFA">
            <w:r>
              <w:t>包裹所有内容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&lt;head&gt;</w:t>
            </w:r>
          </w:p>
        </w:tc>
        <w:tc>
          <w:tcPr>
            <w:tcW w:w="2876" w:type="dxa"/>
          </w:tcPr>
          <w:p w:rsidR="00241441" w:rsidRDefault="00DE4AFA">
            <w:r>
              <w:t>头部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存放标题、样式等信息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&lt;body&gt;</w:t>
            </w:r>
          </w:p>
        </w:tc>
        <w:tc>
          <w:tcPr>
            <w:tcW w:w="2876" w:type="dxa"/>
          </w:tcPr>
          <w:p w:rsidR="00241441" w:rsidRDefault="00DE4AFA">
            <w:r>
              <w:t>主体</w:t>
            </w:r>
          </w:p>
        </w:tc>
        <w:tc>
          <w:tcPr>
            <w:tcW w:w="2877" w:type="dxa"/>
          </w:tcPr>
          <w:p w:rsidR="00241441" w:rsidRDefault="00DE4AFA">
            <w:r>
              <w:t>存放可见的内容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&lt;h1&gt;</w:t>
            </w:r>
          </w:p>
        </w:tc>
        <w:tc>
          <w:tcPr>
            <w:tcW w:w="2876" w:type="dxa"/>
          </w:tcPr>
          <w:p w:rsidR="00241441" w:rsidRDefault="00DE4AFA">
            <w:r>
              <w:t>一级标题</w:t>
            </w:r>
          </w:p>
        </w:tc>
        <w:tc>
          <w:tcPr>
            <w:tcW w:w="2877" w:type="dxa"/>
          </w:tcPr>
          <w:p w:rsidR="00241441" w:rsidRDefault="00DE4AFA">
            <w:r>
              <w:t>显示大号标题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&lt;p&gt;</w:t>
            </w:r>
          </w:p>
        </w:tc>
        <w:tc>
          <w:tcPr>
            <w:tcW w:w="2876" w:type="dxa"/>
          </w:tcPr>
          <w:p w:rsidR="00241441" w:rsidRDefault="00DE4AFA">
            <w:r>
              <w:t>段落</w:t>
            </w:r>
          </w:p>
        </w:tc>
        <w:tc>
          <w:tcPr>
            <w:tcW w:w="2877" w:type="dxa"/>
          </w:tcPr>
          <w:p w:rsidR="00241441" w:rsidRDefault="00DE4AFA">
            <w:r>
              <w:t>显示一段文字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&lt;img&gt;</w:t>
            </w:r>
          </w:p>
        </w:tc>
        <w:tc>
          <w:tcPr>
            <w:tcW w:w="2876" w:type="dxa"/>
          </w:tcPr>
          <w:p w:rsidR="00241441" w:rsidRDefault="00DE4AFA">
            <w:r>
              <w:t>图片</w:t>
            </w:r>
          </w:p>
        </w:tc>
        <w:tc>
          <w:tcPr>
            <w:tcW w:w="2877" w:type="dxa"/>
          </w:tcPr>
          <w:p w:rsidR="00241441" w:rsidRDefault="00DE4AFA">
            <w:r>
              <w:t>显示图片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&lt;a&gt;</w:t>
            </w:r>
          </w:p>
        </w:tc>
        <w:tc>
          <w:tcPr>
            <w:tcW w:w="2876" w:type="dxa"/>
          </w:tcPr>
          <w:p w:rsidR="00241441" w:rsidRDefault="00DE4AFA">
            <w:r>
              <w:t>链接</w:t>
            </w:r>
          </w:p>
        </w:tc>
        <w:tc>
          <w:tcPr>
            <w:tcW w:w="2877" w:type="dxa"/>
          </w:tcPr>
          <w:p w:rsidR="00241441" w:rsidRDefault="00DE4AFA">
            <w:r>
              <w:t>点击跳转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&lt;ul&gt;</w:t>
            </w:r>
          </w:p>
        </w:tc>
        <w:tc>
          <w:tcPr>
            <w:tcW w:w="2876" w:type="dxa"/>
          </w:tcPr>
          <w:p w:rsidR="00241441" w:rsidRDefault="00DE4AFA">
            <w:r>
              <w:t>无序列表</w:t>
            </w:r>
          </w:p>
        </w:tc>
        <w:tc>
          <w:tcPr>
            <w:tcW w:w="2877" w:type="dxa"/>
          </w:tcPr>
          <w:p w:rsidR="00241441" w:rsidRDefault="00DE4AFA">
            <w:r>
              <w:t>显示项目列表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&lt;li&gt;</w:t>
            </w:r>
          </w:p>
        </w:tc>
        <w:tc>
          <w:tcPr>
            <w:tcW w:w="2876" w:type="dxa"/>
          </w:tcPr>
          <w:p w:rsidR="00241441" w:rsidRDefault="00DE4AFA">
            <w:r>
              <w:t>列表项</w:t>
            </w:r>
          </w:p>
        </w:tc>
        <w:tc>
          <w:tcPr>
            <w:tcW w:w="2877" w:type="dxa"/>
          </w:tcPr>
          <w:p w:rsidR="00241441" w:rsidRDefault="00DE4AFA">
            <w:r>
              <w:t>列表中的每一项</w:t>
            </w:r>
          </w:p>
        </w:tc>
      </w:tr>
    </w:tbl>
    <w:p w:rsidR="00241441" w:rsidRDefault="00241441"/>
    <w:p w:rsidR="00163EDE" w:rsidRDefault="00DE4AFA">
      <w:pPr>
        <w:rPr>
          <w:rFonts w:ascii="宋体" w:hAnsi="宋体"/>
          <w:b/>
          <w:lang w:eastAsia="zh-CN"/>
        </w:rPr>
      </w:pPr>
      <w:r>
        <w:rPr>
          <w:rFonts w:ascii="宋体" w:hAnsi="宋体"/>
          <w:b/>
          <w:lang w:eastAsia="zh-CN"/>
        </w:rPr>
        <w:t>HTML就是用这些标签，把网页的骨架搭起来。</w:t>
      </w:r>
    </w:p>
    <w:p w:rsidR="006F6D2B" w:rsidRDefault="00163EDE">
      <w:pPr>
        <w:rPr>
          <w:lang w:eastAsia="zh-CN"/>
        </w:rPr>
      </w:pPr>
      <w:r>
        <w:rPr>
          <w:rFonts w:ascii="宋体" w:hAnsi="宋体" w:hint="eastAsia"/>
          <w:b/>
          <w:lang w:eastAsia="zh-CN"/>
        </w:rPr>
        <w:t>当然，不仅仅只有这些标签，还有其他更多功能的标签</w:t>
      </w:r>
      <w:r w:rsidRPr="00163EDE">
        <w:rPr>
          <w:rFonts w:ascii="宋体" w:hAnsi="宋体" w:hint="eastAsia"/>
          <w:b/>
          <w:lang w:eastAsia="zh-CN"/>
        </w:rPr>
        <w:t>。</w:t>
      </w:r>
    </w:p>
    <w:p w:rsidR="006F6D2B" w:rsidRDefault="00471B6E">
      <w:pPr>
        <w:pStyle w:val="31"/>
        <w:rPr>
          <w:lang w:eastAsia="zh-CN"/>
        </w:rPr>
      </w:pPr>
      <w:bookmarkStart w:id="164" w:name="_Toc229753912"/>
      <w:r>
        <w:rPr>
          <w:lang w:eastAsia="zh-CN"/>
        </w:rPr>
        <w:lastRenderedPageBreak/>
        <w:t>3</w:t>
      </w:r>
      <w:r>
        <w:rPr>
          <w:lang w:eastAsia="zh-CN"/>
        </w:rPr>
        <w:t>、</w:t>
      </w:r>
      <w:r w:rsidR="00DE4AFA">
        <w:rPr>
          <w:lang w:eastAsia="zh-CN"/>
        </w:rPr>
        <w:t>CSS</w:t>
      </w:r>
      <w:r w:rsidR="00DE4AFA">
        <w:rPr>
          <w:lang w:eastAsia="zh-CN"/>
        </w:rPr>
        <w:t>：穿衣服</w:t>
      </w:r>
      <w:bookmarkEnd w:id="164"/>
    </w:p>
    <w:p w:rsidR="006F6D2B" w:rsidRDefault="00DE4AFA">
      <w:r>
        <w:t>HTML</w:t>
      </w:r>
      <w:r>
        <w:t>只有骨架，那页面得多丑啊。全是黑字白底，跟记事本似的。</w:t>
      </w:r>
    </w:p>
    <w:p w:rsidR="006F6D2B" w:rsidRDefault="00DE4AFA">
      <w:r>
        <w:t>CSS</w:t>
      </w:r>
      <w:r>
        <w:t>（</w:t>
      </w:r>
      <w:r>
        <w:t>Cascading Style Sheets</w:t>
      </w:r>
      <w:r>
        <w:t>），层叠样式表，就是给网页</w:t>
      </w:r>
      <w:r>
        <w:t>"</w:t>
      </w:r>
      <w:r>
        <w:t>穿衣服</w:t>
      </w:r>
      <w:r>
        <w:t>"</w:t>
      </w:r>
      <w:r>
        <w:t>的。</w:t>
      </w:r>
    </w:p>
    <w:p w:rsidR="006F6D2B" w:rsidRDefault="00DE4AFA">
      <w:r>
        <w:rPr>
          <w:rFonts w:ascii="宋体" w:hAnsi="宋体"/>
          <w:b/>
        </w:rPr>
        <w:t>看看一段CSS代码：</w:t>
      </w:r>
    </w:p>
    <w:p w:rsidR="006F6D2B" w:rsidRDefault="00DE4AFA" w:rsidP="00453505">
      <w:pPr>
        <w:pStyle w:val="aff2"/>
      </w:pPr>
      <w:r>
        <w:t>h1 {</w:t>
      </w:r>
      <w:r w:rsidR="00E445A0">
        <w:br/>
      </w:r>
      <w:r>
        <w:t xml:space="preserve">    color: red;</w:t>
      </w:r>
      <w:r w:rsidR="00E445A0">
        <w:br/>
      </w:r>
      <w:r>
        <w:t xml:space="preserve">    font-size: 24px;</w:t>
      </w:r>
      <w:r w:rsidR="00E445A0">
        <w:br/>
      </w:r>
      <w:r>
        <w:t xml:space="preserve">    text-align: center;</w:t>
      </w:r>
      <w:r w:rsidR="00E445A0">
        <w:br/>
      </w:r>
      <w:r>
        <w:t>}</w:t>
      </w:r>
      <w:r w:rsidR="00E445A0">
        <w:br/>
      </w:r>
      <w:r>
        <w:t>p {</w:t>
      </w:r>
      <w:r w:rsidR="00E445A0">
        <w:br/>
      </w:r>
      <w:r>
        <w:t xml:space="preserve">    color: gray;</w:t>
      </w:r>
      <w:r w:rsidR="00E445A0">
        <w:br/>
      </w:r>
      <w:r>
        <w:t xml:space="preserve">    line-height: 1.5;</w:t>
      </w:r>
      <w:r w:rsidR="00E445A0">
        <w:br/>
      </w:r>
      <w:r>
        <w:t xml:space="preserve">    margin: 10px;</w:t>
      </w:r>
      <w:r w:rsidR="00E445A0">
        <w:br/>
      </w:r>
      <w:r>
        <w:t>}</w:t>
      </w:r>
      <w:r w:rsidR="00E445A0">
        <w:br/>
      </w:r>
      <w:r>
        <w:t>body {</w:t>
      </w:r>
      <w:r w:rsidR="00E445A0">
        <w:br/>
      </w:r>
      <w:r>
        <w:t xml:space="preserve">    background-color: #f0f0f0;</w:t>
      </w:r>
      <w:r w:rsidR="00E445A0">
        <w:br/>
      </w:r>
      <w:r>
        <w:t xml:space="preserve">    font-family: "</w:t>
      </w:r>
      <w:r>
        <w:rPr>
          <w:rFonts w:ascii="微软雅黑" w:eastAsia="微软雅黑" w:hAnsi="微软雅黑" w:cs="微软雅黑" w:hint="eastAsia"/>
        </w:rPr>
        <w:t>微软雅黑</w:t>
      </w:r>
      <w:r>
        <w:t>", sans-serif;</w:t>
      </w:r>
      <w:r w:rsidR="00E445A0">
        <w:br/>
      </w:r>
      <w:r>
        <w:t>}</w:t>
      </w:r>
    </w:p>
    <w:p w:rsidR="006F6D2B" w:rsidRDefault="00DE4AFA">
      <w:r>
        <w:rPr>
          <w:rFonts w:ascii="宋体" w:hAnsi="宋体"/>
          <w:b/>
        </w:rPr>
        <w:t>这段CSS在干啥？</w:t>
      </w:r>
    </w:p>
    <w:p w:rsidR="00241441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标题变成红色，</w:t>
      </w:r>
      <w:r>
        <w:rPr>
          <w:lang w:eastAsia="zh-CN"/>
        </w:rPr>
        <w:t>24</w:t>
      </w:r>
      <w:r>
        <w:rPr>
          <w:lang w:eastAsia="zh-CN"/>
        </w:rPr>
        <w:t>像素大，居中显示</w:t>
      </w:r>
    </w:p>
    <w:p w:rsidR="00241441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段落变成灰色，行高</w:t>
      </w:r>
      <w:r>
        <w:rPr>
          <w:lang w:eastAsia="zh-CN"/>
        </w:rPr>
        <w:t>1.5</w:t>
      </w:r>
      <w:r>
        <w:rPr>
          <w:lang w:eastAsia="zh-CN"/>
        </w:rPr>
        <w:t>倍，周围有</w:t>
      </w:r>
      <w:r>
        <w:rPr>
          <w:lang w:eastAsia="zh-CN"/>
        </w:rPr>
        <w:t>10</w:t>
      </w:r>
      <w:r>
        <w:rPr>
          <w:lang w:eastAsia="zh-CN"/>
        </w:rPr>
        <w:t>像素间距</w:t>
      </w:r>
    </w:p>
    <w:p w:rsidR="006F6D2B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页面背景变成浅灰色，字体用微软雅黑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CSS的基本语法：</w:t>
      </w:r>
    </w:p>
    <w:p w:rsidR="00241441" w:rsidRDefault="00DE4AFA" w:rsidP="00AC1B8B">
      <w:pPr>
        <w:ind w:leftChars="300" w:left="720"/>
        <w:rPr>
          <w:lang w:eastAsia="zh-CN"/>
        </w:rPr>
      </w:pPr>
      <w:r>
        <w:rPr>
          <w:lang w:eastAsia="zh-CN"/>
        </w:rPr>
        <w:t>选择器</w:t>
      </w:r>
      <w:r>
        <w:rPr>
          <w:lang w:eastAsia="zh-CN"/>
        </w:rPr>
        <w:t xml:space="preserve"> {</w:t>
      </w:r>
    </w:p>
    <w:p w:rsidR="00241441" w:rsidRDefault="00DE4AFA" w:rsidP="00AC1B8B">
      <w:pPr>
        <w:ind w:leftChars="300" w:left="720"/>
      </w:pPr>
      <w:r>
        <w:rPr>
          <w:lang w:eastAsia="zh-CN"/>
        </w:rPr>
        <w:t xml:space="preserve">    </w:t>
      </w:r>
      <w:r>
        <w:t>属性</w:t>
      </w:r>
      <w:r>
        <w:t xml:space="preserve">: </w:t>
      </w:r>
      <w:r>
        <w:t>值</w:t>
      </w:r>
      <w:r>
        <w:t>;</w:t>
      </w:r>
    </w:p>
    <w:p w:rsidR="00241441" w:rsidRDefault="00DE4AFA" w:rsidP="00AC1B8B">
      <w:pPr>
        <w:ind w:leftChars="300" w:left="720"/>
      </w:pPr>
      <w:r>
        <w:t xml:space="preserve">    </w:t>
      </w:r>
      <w:r>
        <w:t>属性</w:t>
      </w:r>
      <w:r>
        <w:t xml:space="preserve">: </w:t>
      </w:r>
      <w:r>
        <w:t>值</w:t>
      </w:r>
      <w:r>
        <w:t>;</w:t>
      </w:r>
    </w:p>
    <w:p w:rsidR="00241441" w:rsidRDefault="00DE4AFA" w:rsidP="00AC1B8B">
      <w:pPr>
        <w:ind w:leftChars="300" w:left="720"/>
      </w:pPr>
      <w:r>
        <w:t xml:space="preserve">    ...</w:t>
      </w:r>
    </w:p>
    <w:p w:rsidR="006F6D2B" w:rsidRDefault="00DE4AFA" w:rsidP="00AC1B8B">
      <w:pPr>
        <w:ind w:leftChars="300" w:left="720"/>
      </w:pPr>
      <w:r>
        <w:t>}</w:t>
      </w:r>
    </w:p>
    <w:p w:rsidR="00241441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选择器：选中你要修饰的元素（比如</w:t>
      </w:r>
      <w:r>
        <w:rPr>
          <w:lang w:eastAsia="zh-CN"/>
        </w:rPr>
        <w:t>`h1`</w:t>
      </w:r>
      <w:r>
        <w:rPr>
          <w:lang w:eastAsia="zh-CN"/>
        </w:rPr>
        <w:t>选中所有标题）</w:t>
      </w:r>
    </w:p>
    <w:p w:rsidR="00241441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属性：你要改变啥（比如</w:t>
      </w:r>
      <w:r>
        <w:rPr>
          <w:lang w:eastAsia="zh-CN"/>
        </w:rPr>
        <w:t>`color`</w:t>
      </w:r>
      <w:r>
        <w:rPr>
          <w:lang w:eastAsia="zh-CN"/>
        </w:rPr>
        <w:t>改变颜色）</w:t>
      </w:r>
    </w:p>
    <w:p w:rsidR="006F6D2B" w:rsidRDefault="00DE4AFA" w:rsidP="00AC1B8B">
      <w:pPr>
        <w:pStyle w:val="a0"/>
        <w:tabs>
          <w:tab w:val="clear" w:pos="360"/>
          <w:tab w:val="num" w:pos="720"/>
        </w:tabs>
        <w:ind w:leftChars="150" w:left="720"/>
      </w:pPr>
      <w:r>
        <w:t>值：改成啥样（比如</w:t>
      </w:r>
      <w:r>
        <w:t>`red`</w:t>
      </w:r>
      <w:r>
        <w:t>改成红色）</w:t>
      </w:r>
    </w:p>
    <w:p w:rsidR="006F6D2B" w:rsidRDefault="00471B6E">
      <w:pPr>
        <w:pStyle w:val="31"/>
      </w:pPr>
      <w:bookmarkStart w:id="165" w:name="_Toc229753913"/>
      <w:r>
        <w:lastRenderedPageBreak/>
        <w:t>4</w:t>
      </w:r>
      <w:r>
        <w:t>、</w:t>
      </w:r>
      <w:r w:rsidR="00DE4AFA">
        <w:t>JavaScript</w:t>
      </w:r>
      <w:r w:rsidR="00DE4AFA">
        <w:t>：让网页动起来</w:t>
      </w:r>
      <w:bookmarkEnd w:id="165"/>
    </w:p>
    <w:p w:rsidR="006F6D2B" w:rsidRDefault="00DE4AFA">
      <w:pPr>
        <w:rPr>
          <w:lang w:eastAsia="zh-CN"/>
        </w:rPr>
      </w:pPr>
      <w:r>
        <w:rPr>
          <w:lang w:eastAsia="zh-CN"/>
        </w:rPr>
        <w:t>HTML</w:t>
      </w:r>
      <w:r>
        <w:rPr>
          <w:lang w:eastAsia="zh-CN"/>
        </w:rPr>
        <w:t>和</w:t>
      </w:r>
      <w:r>
        <w:rPr>
          <w:lang w:eastAsia="zh-CN"/>
        </w:rPr>
        <w:t>CSS</w:t>
      </w:r>
      <w:r>
        <w:rPr>
          <w:lang w:eastAsia="zh-CN"/>
        </w:rPr>
        <w:t>组合起来，页面是好看了，但还是</w:t>
      </w:r>
      <w:r>
        <w:rPr>
          <w:lang w:eastAsia="zh-CN"/>
        </w:rPr>
        <w:t>"</w:t>
      </w:r>
      <w:r>
        <w:rPr>
          <w:lang w:eastAsia="zh-CN"/>
        </w:rPr>
        <w:t>死</w:t>
      </w:r>
      <w:r>
        <w:rPr>
          <w:lang w:eastAsia="zh-CN"/>
        </w:rPr>
        <w:t>"</w:t>
      </w:r>
      <w:r>
        <w:rPr>
          <w:lang w:eastAsia="zh-CN"/>
        </w:rPr>
        <w:t>的，啥也干不了。</w:t>
      </w:r>
    </w:p>
    <w:p w:rsidR="006F6D2B" w:rsidRDefault="00DE4AFA">
      <w:r>
        <w:t>JavaScript</w:t>
      </w:r>
      <w:r>
        <w:t>就是让网页</w:t>
      </w:r>
      <w:r>
        <w:t>"</w:t>
      </w:r>
      <w:r>
        <w:t>活</w:t>
      </w:r>
      <w:r>
        <w:t>"</w:t>
      </w:r>
      <w:r>
        <w:t>过来的语言。</w:t>
      </w:r>
    </w:p>
    <w:p w:rsidR="006F6D2B" w:rsidRDefault="00DE4AFA">
      <w:r>
        <w:rPr>
          <w:rFonts w:ascii="宋体" w:hAnsi="宋体"/>
          <w:b/>
        </w:rPr>
        <w:t>看看一段JavaScript代码：</w:t>
      </w:r>
    </w:p>
    <w:p w:rsidR="006F6D2B" w:rsidRDefault="00DE4AFA" w:rsidP="00453505">
      <w:pPr>
        <w:pStyle w:val="aff2"/>
        <w:rPr>
          <w:lang w:eastAsia="zh-CN"/>
        </w:rPr>
      </w:pPr>
      <w:r>
        <w:t xml:space="preserve">// </w:t>
      </w:r>
      <w:r>
        <w:rPr>
          <w:rFonts w:ascii="微软雅黑" w:eastAsia="微软雅黑" w:hAnsi="微软雅黑" w:cs="微软雅黑" w:hint="eastAsia"/>
        </w:rPr>
        <w:t>找到按钮元素</w:t>
      </w:r>
      <w:r w:rsidR="00E445A0">
        <w:rPr>
          <w:rFonts w:ascii="微软雅黑" w:eastAsia="微软雅黑" w:hAnsi="微软雅黑" w:cs="微软雅黑"/>
        </w:rPr>
        <w:br/>
      </w:r>
      <w:r>
        <w:t>var button = document.getElementById("myButton");</w:t>
      </w:r>
      <w:r w:rsidR="00E445A0">
        <w:br/>
      </w:r>
      <w:r>
        <w:t xml:space="preserve">// </w:t>
      </w:r>
      <w:r>
        <w:rPr>
          <w:rFonts w:ascii="微软雅黑" w:eastAsia="微软雅黑" w:hAnsi="微软雅黑" w:cs="微软雅黑" w:hint="eastAsia"/>
        </w:rPr>
        <w:t>给按钮添加点击事件</w:t>
      </w:r>
      <w:r w:rsidR="00E445A0">
        <w:rPr>
          <w:rFonts w:ascii="微软雅黑" w:eastAsia="微软雅黑" w:hAnsi="微软雅黑" w:cs="微软雅黑"/>
        </w:rPr>
        <w:br/>
      </w:r>
      <w:r>
        <w:t>button.onclick = function() {</w:t>
      </w:r>
      <w:r w:rsidR="00E445A0">
        <w:br/>
      </w:r>
      <w:r>
        <w:t xml:space="preserve">    alert("</w:t>
      </w:r>
      <w:r>
        <w:rPr>
          <w:rFonts w:ascii="宋体" w:eastAsia="宋体" w:hAnsi="宋体" w:hint="eastAsia"/>
        </w:rPr>
        <w:t>你点了我！</w:t>
      </w:r>
      <w:r>
        <w:t>");</w:t>
      </w:r>
      <w:r w:rsidR="00E445A0">
        <w:br/>
      </w:r>
      <w:r>
        <w:rPr>
          <w:lang w:eastAsia="zh-CN"/>
        </w:rPr>
        <w:t>};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这段JavaScript在干啥？</w:t>
      </w:r>
    </w:p>
    <w:p w:rsidR="00241441" w:rsidRDefault="00DE4AFA" w:rsidP="00C27DA5">
      <w:pPr>
        <w:pStyle w:val="aa"/>
        <w:numPr>
          <w:ilvl w:val="0"/>
          <w:numId w:val="11"/>
        </w:numPr>
        <w:rPr>
          <w:lang w:eastAsia="zh-CN"/>
        </w:rPr>
      </w:pPr>
      <w:r>
        <w:rPr>
          <w:lang w:eastAsia="zh-CN"/>
        </w:rPr>
        <w:t>找到页面上</w:t>
      </w:r>
      <w:r>
        <w:rPr>
          <w:lang w:eastAsia="zh-CN"/>
        </w:rPr>
        <w:t>id</w:t>
      </w:r>
      <w:r>
        <w:rPr>
          <w:lang w:eastAsia="zh-CN"/>
        </w:rPr>
        <w:t>为</w:t>
      </w:r>
      <w:r>
        <w:rPr>
          <w:lang w:eastAsia="zh-CN"/>
        </w:rPr>
        <w:t>myButton</w:t>
      </w:r>
      <w:r>
        <w:rPr>
          <w:lang w:eastAsia="zh-CN"/>
        </w:rPr>
        <w:t>的按钮</w:t>
      </w:r>
    </w:p>
    <w:p w:rsidR="00241441" w:rsidRDefault="00DE4AFA" w:rsidP="00C27DA5">
      <w:pPr>
        <w:pStyle w:val="aa"/>
        <w:numPr>
          <w:ilvl w:val="0"/>
          <w:numId w:val="11"/>
        </w:numPr>
        <w:rPr>
          <w:lang w:eastAsia="zh-CN"/>
        </w:rPr>
      </w:pPr>
      <w:r>
        <w:rPr>
          <w:lang w:eastAsia="zh-CN"/>
        </w:rPr>
        <w:t>给这个按钮添加一个点击事件</w:t>
      </w:r>
    </w:p>
    <w:p w:rsidR="006F6D2B" w:rsidRDefault="00DE4AFA" w:rsidP="00C27DA5">
      <w:pPr>
        <w:pStyle w:val="aa"/>
        <w:numPr>
          <w:ilvl w:val="0"/>
          <w:numId w:val="11"/>
        </w:numPr>
        <w:rPr>
          <w:lang w:eastAsia="zh-CN"/>
        </w:rPr>
      </w:pPr>
      <w:r>
        <w:rPr>
          <w:lang w:eastAsia="zh-CN"/>
        </w:rPr>
        <w:t>当用户点击按钮时，弹出一个提示框</w:t>
      </w:r>
    </w:p>
    <w:p w:rsidR="006F6D2B" w:rsidRDefault="00DE4AFA">
      <w:r>
        <w:rPr>
          <w:rFonts w:ascii="宋体" w:hAnsi="宋体"/>
          <w:b/>
        </w:rPr>
        <w:t>JavaScript能干的事儿多了去了：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用户点击按钮，执行某个动作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用户填写表单，验证输入是否合法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用户滚动页面，加载更多内容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定时执行某些操作（比如轮播图）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发送网络请求，获取数据</w:t>
      </w:r>
    </w:p>
    <w:p w:rsidR="006F6D2B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操作页面元素，改变样式或内容</w:t>
      </w:r>
    </w:p>
    <w:p w:rsidR="006F6D2B" w:rsidRDefault="00471B6E">
      <w:pPr>
        <w:pStyle w:val="31"/>
      </w:pPr>
      <w:bookmarkStart w:id="166" w:name="_Toc229753914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t>三者怎么配合</w:t>
      </w:r>
      <w:r w:rsidR="00DF7B3A">
        <w:t>？</w:t>
      </w:r>
      <w:bookmarkEnd w:id="166"/>
    </w:p>
    <w:p w:rsidR="006F6D2B" w:rsidRDefault="00DE4AFA">
      <w:r>
        <w:t>一个完整的网页，</w:t>
      </w:r>
      <w:r>
        <w:t>HTML</w:t>
      </w:r>
      <w:r>
        <w:t>、</w:t>
      </w:r>
      <w:r>
        <w:t>CSS</w:t>
      </w:r>
      <w:r>
        <w:t>、</w:t>
      </w:r>
      <w:r>
        <w:t>JavaScript</w:t>
      </w:r>
      <w:r>
        <w:t>是这样配合的：</w:t>
      </w:r>
    </w:p>
    <w:p w:rsidR="006F6D2B" w:rsidRDefault="00DE4AFA" w:rsidP="00453505">
      <w:pPr>
        <w:pStyle w:val="aff2"/>
        <w:rPr>
          <w:lang w:eastAsia="zh-CN"/>
        </w:rPr>
      </w:pPr>
      <w:r>
        <w:t>&lt;!DOCTYPE html&gt;</w:t>
      </w:r>
      <w:r w:rsidR="00E445A0">
        <w:br/>
      </w:r>
      <w:r>
        <w:t>&lt;html&gt;</w:t>
      </w:r>
      <w:r w:rsidR="00E445A0">
        <w:br/>
      </w:r>
      <w:r>
        <w:t>&lt;head&gt;</w:t>
      </w:r>
      <w:r w:rsidR="00E445A0">
        <w:br/>
      </w:r>
      <w:r>
        <w:t xml:space="preserve">    &lt;meta charset="UTF-8"&gt;</w:t>
      </w:r>
      <w:r w:rsidR="00E445A0">
        <w:br/>
      </w:r>
      <w:r>
        <w:t xml:space="preserve">    &lt;title&gt;</w:t>
      </w:r>
      <w:r>
        <w:rPr>
          <w:rFonts w:ascii="微软雅黑" w:eastAsia="微软雅黑" w:hAnsi="微软雅黑" w:cs="微软雅黑" w:hint="eastAsia"/>
        </w:rPr>
        <w:t>示例网页</w:t>
      </w:r>
      <w:r>
        <w:t>&lt;/title&gt;</w:t>
      </w:r>
      <w:r w:rsidR="00E445A0">
        <w:br/>
      </w:r>
      <w:r>
        <w:t xml:space="preserve">    &lt;!-- CSS</w:t>
      </w:r>
      <w:r>
        <w:rPr>
          <w:rFonts w:ascii="微软雅黑" w:eastAsia="微软雅黑" w:hAnsi="微软雅黑" w:cs="微软雅黑" w:hint="eastAsia"/>
        </w:rPr>
        <w:t>写在</w:t>
      </w:r>
      <w:r>
        <w:t>style</w:t>
      </w:r>
      <w:r>
        <w:rPr>
          <w:rFonts w:ascii="微软雅黑" w:eastAsia="微软雅黑" w:hAnsi="微软雅黑" w:cs="微软雅黑" w:hint="eastAsia"/>
        </w:rPr>
        <w:t>标签里，或者引入外部</w:t>
      </w:r>
      <w:r>
        <w:t>CSS</w:t>
      </w:r>
      <w:r>
        <w:rPr>
          <w:rFonts w:ascii="微软雅黑" w:eastAsia="微软雅黑" w:hAnsi="微软雅黑" w:cs="微软雅黑" w:hint="eastAsia"/>
        </w:rPr>
        <w:t>文件</w:t>
      </w:r>
      <w:r>
        <w:t xml:space="preserve"> --&gt;</w:t>
      </w:r>
      <w:r w:rsidR="00E445A0">
        <w:br/>
      </w:r>
      <w:r>
        <w:t xml:space="preserve">    &lt;style&gt;</w:t>
      </w:r>
      <w:r w:rsidR="00E445A0">
        <w:br/>
      </w:r>
      <w:r>
        <w:lastRenderedPageBreak/>
        <w:t xml:space="preserve">        body {</w:t>
      </w:r>
      <w:r w:rsidR="00E445A0">
        <w:br/>
      </w:r>
      <w:r>
        <w:t xml:space="preserve">            font-family: sans-serif;</w:t>
      </w:r>
      <w:r w:rsidR="00E445A0">
        <w:br/>
      </w:r>
      <w:r>
        <w:t xml:space="preserve">            background-color: #f5f5f5;</w:t>
      </w:r>
      <w:r w:rsidR="00E445A0">
        <w:br/>
      </w:r>
      <w:r>
        <w:t xml:space="preserve">        }</w:t>
      </w:r>
      <w:r w:rsidR="00E445A0">
        <w:br/>
      </w:r>
      <w:r>
        <w:t xml:space="preserve">        #myButton {</w:t>
      </w:r>
      <w:r w:rsidR="00E445A0">
        <w:br/>
      </w:r>
      <w:r>
        <w:t xml:space="preserve">            padding: 10px 20px;</w:t>
      </w:r>
      <w:r w:rsidR="00E445A0">
        <w:br/>
      </w:r>
      <w:r>
        <w:t xml:space="preserve">            background-color: #007bff;</w:t>
      </w:r>
      <w:r w:rsidR="00E445A0">
        <w:br/>
      </w:r>
      <w:r>
        <w:t xml:space="preserve">            color: white;</w:t>
      </w:r>
      <w:r w:rsidR="00E445A0">
        <w:br/>
      </w:r>
      <w:r>
        <w:t xml:space="preserve">            border: none;</w:t>
      </w:r>
      <w:r w:rsidR="00E445A0">
        <w:br/>
      </w:r>
      <w:r>
        <w:t xml:space="preserve">            border-radius: 5px;</w:t>
      </w:r>
      <w:r w:rsidR="00E445A0">
        <w:br/>
      </w:r>
      <w:r>
        <w:t xml:space="preserve">            cursor: pointer;</w:t>
      </w:r>
      <w:r w:rsidR="00E445A0">
        <w:br/>
      </w:r>
      <w:r>
        <w:t xml:space="preserve">        }</w:t>
      </w:r>
      <w:r w:rsidR="00E445A0">
        <w:br/>
      </w:r>
      <w:r>
        <w:t xml:space="preserve">        #myButton:hover {</w:t>
      </w:r>
      <w:r w:rsidR="00E445A0">
        <w:br/>
      </w:r>
      <w:r>
        <w:t xml:space="preserve">            background-color: #0056b3;</w:t>
      </w:r>
      <w:r w:rsidR="00E445A0">
        <w:br/>
      </w:r>
      <w:r>
        <w:t xml:space="preserve">        }</w:t>
      </w:r>
      <w:r w:rsidR="00E445A0">
        <w:br/>
      </w:r>
      <w:r>
        <w:t xml:space="preserve">        #message {</w:t>
      </w:r>
      <w:r w:rsidR="00E445A0">
        <w:br/>
      </w:r>
      <w:r>
        <w:t xml:space="preserve">            margin-top: 10px;</w:t>
      </w:r>
      <w:r w:rsidR="00E445A0">
        <w:br/>
      </w:r>
      <w:r>
        <w:t xml:space="preserve">            font-size: 18px;</w:t>
      </w:r>
      <w:r w:rsidR="00E445A0">
        <w:br/>
      </w:r>
      <w:r>
        <w:t xml:space="preserve">            color: green;</w:t>
      </w:r>
      <w:r w:rsidR="00E445A0">
        <w:br/>
      </w:r>
      <w:r>
        <w:t xml:space="preserve">        }</w:t>
      </w:r>
      <w:r w:rsidR="00E445A0">
        <w:br/>
      </w:r>
      <w:r>
        <w:t xml:space="preserve">    &lt;/style&gt;</w:t>
      </w:r>
      <w:r w:rsidR="00E445A0">
        <w:br/>
      </w:r>
      <w:r>
        <w:t>&lt;/head&gt;</w:t>
      </w:r>
      <w:r w:rsidR="00E445A0">
        <w:br/>
      </w:r>
      <w:r>
        <w:t>&lt;body&gt;</w:t>
      </w:r>
      <w:r w:rsidR="00E445A0">
        <w:br/>
      </w:r>
      <w:r>
        <w:t xml:space="preserve">    </w:t>
      </w:r>
      <w:r>
        <w:rPr>
          <w:lang w:eastAsia="zh-CN"/>
        </w:rPr>
        <w:t>&lt;!-- HTML</w:t>
      </w:r>
      <w:r>
        <w:rPr>
          <w:rFonts w:ascii="微软雅黑" w:eastAsia="微软雅黑" w:hAnsi="微软雅黑" w:cs="微软雅黑" w:hint="eastAsia"/>
          <w:lang w:eastAsia="zh-CN"/>
        </w:rPr>
        <w:t>定义页面结构</w:t>
      </w:r>
      <w:r>
        <w:rPr>
          <w:lang w:eastAsia="zh-CN"/>
        </w:rPr>
        <w:t xml:space="preserve"> --&gt;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&lt;h1&gt;</w:t>
      </w:r>
      <w:r>
        <w:rPr>
          <w:rFonts w:ascii="微软雅黑" w:eastAsia="微软雅黑" w:hAnsi="微软雅黑" w:cs="微软雅黑" w:hint="eastAsia"/>
          <w:lang w:eastAsia="zh-CN"/>
        </w:rPr>
        <w:t>欢迎来到我的网页</w:t>
      </w:r>
      <w:r>
        <w:rPr>
          <w:lang w:eastAsia="zh-CN"/>
        </w:rPr>
        <w:t>&lt;/h1&gt;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&lt;p&gt;</w:t>
      </w:r>
      <w:r>
        <w:rPr>
          <w:rFonts w:ascii="微软雅黑" w:eastAsia="微软雅黑" w:hAnsi="微软雅黑" w:cs="微软雅黑" w:hint="eastAsia"/>
          <w:lang w:eastAsia="zh-CN"/>
        </w:rPr>
        <w:t>这是一个示例网页，点击下面的按钮试试。</w:t>
      </w:r>
      <w:r>
        <w:rPr>
          <w:lang w:eastAsia="zh-CN"/>
        </w:rPr>
        <w:t>&lt;/p&gt;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&lt;button id="myButton"&gt;</w:t>
      </w:r>
      <w:r>
        <w:rPr>
          <w:rFonts w:ascii="微软雅黑" w:eastAsia="微软雅黑" w:hAnsi="微软雅黑" w:cs="微软雅黑" w:hint="eastAsia"/>
          <w:lang w:eastAsia="zh-CN"/>
        </w:rPr>
        <w:t>点我试试</w:t>
      </w:r>
      <w:r>
        <w:rPr>
          <w:lang w:eastAsia="zh-CN"/>
        </w:rPr>
        <w:t>&lt;/button&gt;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&lt;div id="message"&gt;&lt;/div&gt;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&lt;!-- JavaScript</w:t>
      </w:r>
      <w:r>
        <w:rPr>
          <w:rFonts w:ascii="微软雅黑" w:eastAsia="微软雅黑" w:hAnsi="微软雅黑" w:cs="微软雅黑" w:hint="eastAsia"/>
          <w:lang w:eastAsia="zh-CN"/>
        </w:rPr>
        <w:t>写在</w:t>
      </w:r>
      <w:r>
        <w:rPr>
          <w:lang w:eastAsia="zh-CN"/>
        </w:rPr>
        <w:t>script</w:t>
      </w:r>
      <w:r>
        <w:rPr>
          <w:rFonts w:ascii="微软雅黑" w:eastAsia="微软雅黑" w:hAnsi="微软雅黑" w:cs="微软雅黑" w:hint="eastAsia"/>
          <w:lang w:eastAsia="zh-CN"/>
        </w:rPr>
        <w:t>标签里，或者引入外部</w:t>
      </w:r>
      <w:r>
        <w:rPr>
          <w:lang w:eastAsia="zh-CN"/>
        </w:rPr>
        <w:t>JS</w:t>
      </w:r>
      <w:r>
        <w:rPr>
          <w:rFonts w:ascii="微软雅黑" w:eastAsia="微软雅黑" w:hAnsi="微软雅黑" w:cs="微软雅黑" w:hint="eastAsia"/>
          <w:lang w:eastAsia="zh-CN"/>
        </w:rPr>
        <w:t>文件</w:t>
      </w:r>
      <w:r>
        <w:rPr>
          <w:lang w:eastAsia="zh-CN"/>
        </w:rPr>
        <w:t xml:space="preserve"> --&gt;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&lt;script&gt;</w:t>
      </w:r>
      <w:r w:rsidR="00E445A0">
        <w:rPr>
          <w:lang w:eastAsia="zh-CN"/>
        </w:rPr>
        <w:br/>
      </w:r>
      <w:r>
        <w:rPr>
          <w:lang w:eastAsia="zh-CN"/>
        </w:rPr>
        <w:t xml:space="preserve">        // </w:t>
      </w:r>
      <w:r>
        <w:rPr>
          <w:rFonts w:ascii="微软雅黑" w:eastAsia="微软雅黑" w:hAnsi="微软雅黑" w:cs="微软雅黑" w:hint="eastAsia"/>
          <w:lang w:eastAsia="zh-CN"/>
        </w:rPr>
        <w:t>找到按钮和消息区域</w:t>
      </w:r>
      <w:r w:rsidR="00E445A0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 xml:space="preserve">        var button = document.getElementById("myButton");</w:t>
      </w:r>
      <w:r w:rsidR="00E445A0">
        <w:rPr>
          <w:lang w:eastAsia="zh-CN"/>
        </w:rPr>
        <w:br/>
      </w:r>
      <w:r>
        <w:rPr>
          <w:lang w:eastAsia="zh-CN"/>
        </w:rPr>
        <w:t xml:space="preserve">        var message = document.getElementById("message");</w:t>
      </w:r>
      <w:r w:rsidR="00E445A0">
        <w:rPr>
          <w:lang w:eastAsia="zh-CN"/>
        </w:rPr>
        <w:br/>
      </w:r>
      <w:r>
        <w:rPr>
          <w:lang w:eastAsia="zh-CN"/>
        </w:rPr>
        <w:t xml:space="preserve">        // </w:t>
      </w:r>
      <w:r>
        <w:rPr>
          <w:rFonts w:ascii="微软雅黑" w:eastAsia="微软雅黑" w:hAnsi="微软雅黑" w:cs="微软雅黑" w:hint="eastAsia"/>
          <w:lang w:eastAsia="zh-CN"/>
        </w:rPr>
        <w:t>点击按钮时执行</w:t>
      </w:r>
      <w:r w:rsidR="00E445A0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 xml:space="preserve">        button.onclick = function() {</w:t>
      </w:r>
      <w:r w:rsidR="00E445A0">
        <w:rPr>
          <w:lang w:eastAsia="zh-CN"/>
        </w:rPr>
        <w:br/>
      </w:r>
      <w:r>
        <w:rPr>
          <w:lang w:eastAsia="zh-CN"/>
        </w:rPr>
        <w:t xml:space="preserve">            message.textContent = "</w:t>
      </w:r>
      <w:r>
        <w:rPr>
          <w:rFonts w:ascii="微软雅黑" w:eastAsia="微软雅黑" w:hAnsi="微软雅黑" w:cs="微软雅黑" w:hint="eastAsia"/>
          <w:lang w:eastAsia="zh-CN"/>
        </w:rPr>
        <w:t>恭喜你</w:t>
      </w:r>
      <w:r>
        <w:rPr>
          <w:rFonts w:ascii="宋体" w:eastAsia="宋体" w:hAnsi="宋体" w:hint="eastAsia"/>
          <w:lang w:eastAsia="zh-CN"/>
        </w:rPr>
        <w:t>，按钮被点击了！</w:t>
      </w:r>
      <w:r>
        <w:rPr>
          <w:lang w:eastAsia="zh-CN"/>
        </w:rPr>
        <w:t>";</w:t>
      </w:r>
      <w:r w:rsidR="00E445A0">
        <w:rPr>
          <w:lang w:eastAsia="zh-CN"/>
        </w:rPr>
        <w:br/>
      </w:r>
      <w:r>
        <w:rPr>
          <w:lang w:eastAsia="zh-CN"/>
        </w:rPr>
        <w:t xml:space="preserve">        };</w:t>
      </w:r>
      <w:r w:rsidR="00E445A0">
        <w:rPr>
          <w:lang w:eastAsia="zh-CN"/>
        </w:rPr>
        <w:br/>
      </w:r>
      <w:r>
        <w:rPr>
          <w:lang w:eastAsia="zh-CN"/>
        </w:rPr>
        <w:t xml:space="preserve">    &lt;/script&gt;</w:t>
      </w:r>
      <w:r w:rsidR="00E445A0">
        <w:rPr>
          <w:lang w:eastAsia="zh-CN"/>
        </w:rPr>
        <w:br/>
      </w:r>
      <w:r>
        <w:rPr>
          <w:lang w:eastAsia="zh-CN"/>
        </w:rPr>
        <w:t>&lt;/body&gt;</w:t>
      </w:r>
      <w:r w:rsidR="00E445A0">
        <w:rPr>
          <w:lang w:eastAsia="zh-CN"/>
        </w:rPr>
        <w:br/>
      </w:r>
      <w:r>
        <w:rPr>
          <w:lang w:eastAsia="zh-CN"/>
        </w:rPr>
        <w:t>&lt;/html&gt;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这个网页的效果：</w:t>
      </w:r>
    </w:p>
    <w:p w:rsidR="00241441" w:rsidRDefault="00DE4AFA" w:rsidP="00C27DA5">
      <w:pPr>
        <w:pStyle w:val="aa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lastRenderedPageBreak/>
        <w:t>显示一个标题和一段文字</w:t>
      </w:r>
    </w:p>
    <w:p w:rsidR="00241441" w:rsidRDefault="00DE4AFA" w:rsidP="00C27DA5">
      <w:pPr>
        <w:pStyle w:val="aa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t>显示一个蓝色的按钮</w:t>
      </w:r>
    </w:p>
    <w:p w:rsidR="00241441" w:rsidRDefault="00DE4AFA" w:rsidP="00C27DA5">
      <w:pPr>
        <w:pStyle w:val="aa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t>鼠标悬停按钮时，按钮颜色变深</w:t>
      </w:r>
    </w:p>
    <w:p w:rsidR="006F6D2B" w:rsidRDefault="00DE4AFA" w:rsidP="00C27DA5">
      <w:pPr>
        <w:pStyle w:val="aa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t>点击按钮，下方显示一条消息</w:t>
      </w:r>
    </w:p>
    <w:p w:rsidR="00471B6E" w:rsidRDefault="00471B6E">
      <w:pPr>
        <w:rPr>
          <w:lang w:eastAsia="zh-CN"/>
        </w:rPr>
      </w:pPr>
    </w:p>
    <w:p w:rsidR="00241441" w:rsidRDefault="00DE4AFA">
      <w:pPr>
        <w:pStyle w:val="31"/>
      </w:pPr>
      <w:bookmarkStart w:id="167" w:name="_Toc229753915"/>
      <w:r>
        <w:t>小结一下</w:t>
      </w:r>
      <w:bookmarkEnd w:id="167"/>
    </w:p>
    <w:p w:rsidR="00241441" w:rsidRDefault="00241441"/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8"/>
        <w:gridCol w:w="2876"/>
        <w:gridCol w:w="2876"/>
      </w:tblGrid>
      <w:tr w:rsidR="00241441">
        <w:tc>
          <w:tcPr>
            <w:tcW w:w="2880" w:type="dxa"/>
          </w:tcPr>
          <w:p w:rsidR="00241441" w:rsidRDefault="00DE4AFA">
            <w:r>
              <w:t>技术</w:t>
            </w:r>
          </w:p>
        </w:tc>
        <w:tc>
          <w:tcPr>
            <w:tcW w:w="2880" w:type="dxa"/>
          </w:tcPr>
          <w:p w:rsidR="00241441" w:rsidRDefault="00DE4AFA">
            <w:r>
              <w:t>作用</w:t>
            </w:r>
          </w:p>
        </w:tc>
        <w:tc>
          <w:tcPr>
            <w:tcW w:w="2880" w:type="dxa"/>
          </w:tcPr>
          <w:p w:rsidR="00241441" w:rsidRDefault="00DE4AFA">
            <w:r>
              <w:t>比喻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HTML</w:t>
            </w:r>
          </w:p>
        </w:tc>
        <w:tc>
          <w:tcPr>
            <w:tcW w:w="2880" w:type="dxa"/>
          </w:tcPr>
          <w:p w:rsidR="00241441" w:rsidRDefault="00DE4AFA">
            <w:r>
              <w:t>定义网页结构</w:t>
            </w:r>
          </w:p>
        </w:tc>
        <w:tc>
          <w:tcPr>
            <w:tcW w:w="2880" w:type="dxa"/>
          </w:tcPr>
          <w:p w:rsidR="00241441" w:rsidRDefault="00DE4AFA">
            <w:r>
              <w:t>人的骨架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CSS</w:t>
            </w:r>
          </w:p>
        </w:tc>
        <w:tc>
          <w:tcPr>
            <w:tcW w:w="2880" w:type="dxa"/>
          </w:tcPr>
          <w:p w:rsidR="00241441" w:rsidRDefault="00DE4AFA">
            <w:r>
              <w:t>美化网页样式</w:t>
            </w:r>
          </w:p>
        </w:tc>
        <w:tc>
          <w:tcPr>
            <w:tcW w:w="2880" w:type="dxa"/>
          </w:tcPr>
          <w:p w:rsidR="00241441" w:rsidRDefault="00DE4AFA">
            <w:r>
              <w:t>人的衣服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JavaScript</w:t>
            </w:r>
          </w:p>
        </w:tc>
        <w:tc>
          <w:tcPr>
            <w:tcW w:w="2880" w:type="dxa"/>
          </w:tcPr>
          <w:p w:rsidR="00241441" w:rsidRDefault="00DE4AFA">
            <w:r>
              <w:t>添加交互功能</w:t>
            </w:r>
          </w:p>
        </w:tc>
        <w:tc>
          <w:tcPr>
            <w:tcW w:w="2880" w:type="dxa"/>
          </w:tcPr>
          <w:p w:rsidR="00241441" w:rsidRDefault="00DE4AFA">
            <w:r>
              <w:t>人的动作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搞懂这三样，前端的大门就推开了。</w:t>
      </w:r>
    </w:p>
    <w:p w:rsidR="006F6D2B" w:rsidRDefault="00DE4AFA">
      <w:pPr>
        <w:pStyle w:val="21"/>
        <w:rPr>
          <w:lang w:eastAsia="zh-CN"/>
        </w:rPr>
      </w:pPr>
      <w:bookmarkStart w:id="168" w:name="_Toc229753916"/>
      <w:r>
        <w:rPr>
          <w:lang w:eastAsia="zh-CN"/>
        </w:rPr>
        <w:t xml:space="preserve">5.2 </w:t>
      </w:r>
      <w:r>
        <w:rPr>
          <w:lang w:eastAsia="zh-CN"/>
        </w:rPr>
        <w:t>前端和后端是啥关系</w:t>
      </w:r>
      <w:r w:rsidR="00902663">
        <w:rPr>
          <w:lang w:eastAsia="zh-CN"/>
        </w:rPr>
        <w:t>？</w:t>
      </w:r>
      <w:bookmarkEnd w:id="168"/>
    </w:p>
    <w:p w:rsidR="006F6D2B" w:rsidRDefault="00902663">
      <w:pPr>
        <w:pStyle w:val="31"/>
        <w:rPr>
          <w:lang w:eastAsia="zh-CN"/>
        </w:rPr>
      </w:pPr>
      <w:bookmarkStart w:id="169" w:name="_Toc22975391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啥是前端</w:t>
      </w:r>
      <w:r>
        <w:rPr>
          <w:lang w:eastAsia="zh-CN"/>
        </w:rPr>
        <w:t>？</w:t>
      </w:r>
      <w:bookmarkEnd w:id="169"/>
    </w:p>
    <w:p w:rsidR="006F6D2B" w:rsidRDefault="00DE4AFA">
      <w:pPr>
        <w:rPr>
          <w:lang w:eastAsia="zh-CN"/>
        </w:rPr>
      </w:pPr>
      <w:r>
        <w:rPr>
          <w:lang w:eastAsia="zh-CN"/>
        </w:rPr>
        <w:t>前端就是用户能看到的网页部分。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你在浏览器里看到的一切</w:t>
      </w:r>
      <w:r>
        <w:rPr>
          <w:lang w:eastAsia="zh-CN"/>
        </w:rPr>
        <w:t>——</w:t>
      </w:r>
      <w:r>
        <w:rPr>
          <w:lang w:eastAsia="zh-CN"/>
        </w:rPr>
        <w:t>文字、图片、按钮、动画</w:t>
      </w:r>
      <w:r>
        <w:rPr>
          <w:lang w:eastAsia="zh-CN"/>
        </w:rPr>
        <w:t>——</w:t>
      </w:r>
      <w:r>
        <w:rPr>
          <w:lang w:eastAsia="zh-CN"/>
        </w:rPr>
        <w:t>都是前端。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前端代码运行在你的浏览器里，不需要服务器参与（除了获取数据的时候）。</w:t>
      </w:r>
    </w:p>
    <w:p w:rsidR="006F6D2B" w:rsidRDefault="00DE4AFA">
      <w:r>
        <w:rPr>
          <w:rFonts w:ascii="宋体" w:hAnsi="宋体"/>
          <w:b/>
        </w:rPr>
        <w:t>前端开发要做的事儿：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</w:pPr>
      <w:r>
        <w:t>设计和实现网页界面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处理用户交互（点击、输入、滚动等）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发送请求给后端，获取或提交数据</w:t>
      </w:r>
    </w:p>
    <w:p w:rsidR="006F6D2B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把后端返回的数据展示出来</w:t>
      </w:r>
    </w:p>
    <w:p w:rsidR="006F6D2B" w:rsidRDefault="00902663">
      <w:pPr>
        <w:pStyle w:val="31"/>
        <w:rPr>
          <w:lang w:eastAsia="zh-CN"/>
        </w:rPr>
      </w:pPr>
      <w:bookmarkStart w:id="170" w:name="_Toc229753918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啥是后端</w:t>
      </w:r>
      <w:r>
        <w:rPr>
          <w:lang w:eastAsia="zh-CN"/>
        </w:rPr>
        <w:t>？</w:t>
      </w:r>
      <w:bookmarkEnd w:id="170"/>
    </w:p>
    <w:p w:rsidR="006F6D2B" w:rsidRDefault="00DE4AFA">
      <w:pPr>
        <w:rPr>
          <w:lang w:eastAsia="zh-CN"/>
        </w:rPr>
      </w:pPr>
      <w:r>
        <w:rPr>
          <w:lang w:eastAsia="zh-CN"/>
        </w:rPr>
        <w:t>后端就是服务器上的程序，用户看不见。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后端运行在服务器上，处理业务逻辑、操作数据库、返回数据给前端。</w:t>
      </w:r>
    </w:p>
    <w:p w:rsidR="006F6D2B" w:rsidRDefault="00DE4AFA">
      <w:r>
        <w:rPr>
          <w:rFonts w:ascii="宋体" w:hAnsi="宋体"/>
          <w:b/>
        </w:rPr>
        <w:t>后端开发要做的事儿：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</w:pPr>
      <w:r>
        <w:t>设计和实现业务逻辑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操作数据库（增删改查）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提供</w:t>
      </w:r>
      <w:r>
        <w:rPr>
          <w:lang w:eastAsia="zh-CN"/>
        </w:rPr>
        <w:t>API</w:t>
      </w:r>
      <w:r>
        <w:rPr>
          <w:lang w:eastAsia="zh-CN"/>
        </w:rPr>
        <w:t>接口，给前端调用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</w:pPr>
      <w:r>
        <w:t>处理用户认证和授权</w:t>
      </w:r>
    </w:p>
    <w:p w:rsidR="006F6D2B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处理并发、安全、性能等问题</w:t>
      </w:r>
    </w:p>
    <w:p w:rsidR="006F6D2B" w:rsidRDefault="00902663">
      <w:pPr>
        <w:pStyle w:val="31"/>
        <w:rPr>
          <w:lang w:eastAsia="zh-CN"/>
        </w:rPr>
      </w:pPr>
      <w:bookmarkStart w:id="171" w:name="_Toc22975391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前后端怎么配合</w:t>
      </w:r>
      <w:r>
        <w:rPr>
          <w:lang w:eastAsia="zh-CN"/>
        </w:rPr>
        <w:t>？</w:t>
      </w:r>
      <w:bookmarkEnd w:id="171"/>
    </w:p>
    <w:p w:rsidR="006F6D2B" w:rsidRDefault="00DE4AFA">
      <w:pPr>
        <w:rPr>
          <w:lang w:eastAsia="zh-CN"/>
        </w:rPr>
      </w:pPr>
      <w:r>
        <w:rPr>
          <w:lang w:eastAsia="zh-CN"/>
        </w:rPr>
        <w:t>用一个例子来说明：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场景：用户登录</w:t>
      </w:r>
    </w:p>
    <w:p w:rsidR="00EB4ADA" w:rsidRDefault="00EB4ADA" w:rsidP="00C27DA5">
      <w:pPr>
        <w:pStyle w:val="aa"/>
        <w:numPr>
          <w:ilvl w:val="1"/>
          <w:numId w:val="13"/>
        </w:numPr>
        <w:rPr>
          <w:lang w:eastAsia="zh-CN"/>
        </w:rPr>
      </w:pPr>
      <w:r>
        <w:rPr>
          <w:rFonts w:hint="eastAsia"/>
          <w:lang w:eastAsia="zh-CN"/>
        </w:rPr>
        <w:t>用户输入账号密码，前端校验格式</w:t>
      </w:r>
    </w:p>
    <w:p w:rsidR="00EB4ADA" w:rsidRDefault="00EB4ADA" w:rsidP="00C27DA5">
      <w:pPr>
        <w:pStyle w:val="aa"/>
        <w:numPr>
          <w:ilvl w:val="1"/>
          <w:numId w:val="13"/>
        </w:numPr>
        <w:rPr>
          <w:lang w:eastAsia="zh-CN"/>
        </w:rPr>
      </w:pPr>
      <w:r>
        <w:rPr>
          <w:rFonts w:hint="eastAsia"/>
          <w:lang w:eastAsia="zh-CN"/>
        </w:rPr>
        <w:t>加密后传给后端</w:t>
      </w:r>
    </w:p>
    <w:p w:rsidR="00EB4ADA" w:rsidRDefault="00EB4ADA" w:rsidP="00C27DA5">
      <w:pPr>
        <w:pStyle w:val="aa"/>
        <w:numPr>
          <w:ilvl w:val="1"/>
          <w:numId w:val="13"/>
        </w:numPr>
        <w:rPr>
          <w:lang w:eastAsia="zh-CN"/>
        </w:rPr>
      </w:pPr>
      <w:r>
        <w:rPr>
          <w:rFonts w:hint="eastAsia"/>
          <w:lang w:eastAsia="zh-CN"/>
        </w:rPr>
        <w:t>后端查询数据库，校验账号密码是否匹配</w:t>
      </w:r>
    </w:p>
    <w:p w:rsidR="00241441" w:rsidRDefault="00EB4ADA" w:rsidP="00C27DA5">
      <w:pPr>
        <w:pStyle w:val="aa"/>
        <w:numPr>
          <w:ilvl w:val="1"/>
          <w:numId w:val="13"/>
        </w:numPr>
        <w:rPr>
          <w:lang w:eastAsia="zh-CN"/>
        </w:rPr>
      </w:pPr>
      <w:r>
        <w:rPr>
          <w:rFonts w:hint="eastAsia"/>
          <w:lang w:eastAsia="zh-CN"/>
        </w:rPr>
        <w:t>验证通过，生成会话返回前端，否则拒绝登录</w:t>
      </w:r>
    </w:p>
    <w:p w:rsidR="00241441" w:rsidRDefault="00EB4ADA">
      <w:r>
        <w:rPr>
          <w:rFonts w:ascii="宋体" w:hAnsi="宋体"/>
          <w:b/>
        </w:rPr>
        <w:t>前后端</w:t>
      </w:r>
      <w:r w:rsidR="00DE4AFA">
        <w:rPr>
          <w:rFonts w:ascii="宋体" w:hAnsi="宋体"/>
          <w:b/>
        </w:rPr>
        <w:t>分工明确：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547"/>
        <w:gridCol w:w="2268"/>
        <w:gridCol w:w="3815"/>
      </w:tblGrid>
      <w:tr w:rsidR="00241441" w:rsidTr="00C549CC">
        <w:tc>
          <w:tcPr>
            <w:tcW w:w="2547" w:type="dxa"/>
          </w:tcPr>
          <w:p w:rsidR="00241441" w:rsidRPr="00EB4ADA" w:rsidRDefault="00DE4AFA" w:rsidP="00EB4ADA">
            <w:pPr>
              <w:jc w:val="center"/>
              <w:rPr>
                <w:b/>
              </w:rPr>
            </w:pPr>
            <w:r w:rsidRPr="00EB4ADA">
              <w:rPr>
                <w:b/>
              </w:rPr>
              <w:t>步骤</w:t>
            </w:r>
          </w:p>
        </w:tc>
        <w:tc>
          <w:tcPr>
            <w:tcW w:w="2268" w:type="dxa"/>
          </w:tcPr>
          <w:p w:rsidR="00241441" w:rsidRPr="00EB4ADA" w:rsidRDefault="00DE4AFA" w:rsidP="00EB4ADA">
            <w:pPr>
              <w:jc w:val="center"/>
              <w:rPr>
                <w:b/>
              </w:rPr>
            </w:pPr>
            <w:r w:rsidRPr="00EB4ADA">
              <w:rPr>
                <w:b/>
              </w:rPr>
              <w:t>谁干</w:t>
            </w:r>
          </w:p>
        </w:tc>
        <w:tc>
          <w:tcPr>
            <w:tcW w:w="3815" w:type="dxa"/>
          </w:tcPr>
          <w:p w:rsidR="00241441" w:rsidRPr="00EB4ADA" w:rsidRDefault="00DE4AFA" w:rsidP="00EB4ADA">
            <w:pPr>
              <w:jc w:val="center"/>
              <w:rPr>
                <w:b/>
              </w:rPr>
            </w:pPr>
            <w:r w:rsidRPr="00EB4ADA">
              <w:rPr>
                <w:b/>
              </w:rPr>
              <w:t>干啥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显示登录页面</w:t>
            </w:r>
          </w:p>
        </w:tc>
        <w:tc>
          <w:tcPr>
            <w:tcW w:w="2268" w:type="dxa"/>
          </w:tcPr>
          <w:p w:rsidR="00241441" w:rsidRDefault="00DE4AFA">
            <w:r>
              <w:t>前端</w:t>
            </w:r>
          </w:p>
        </w:tc>
        <w:tc>
          <w:tcPr>
            <w:tcW w:w="3815" w:type="dxa"/>
          </w:tcPr>
          <w:p w:rsidR="00241441" w:rsidRDefault="00DE4AFA">
            <w:r>
              <w:t>HTML+CSS</w:t>
            </w:r>
            <w:r>
              <w:t>渲染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接收用户输入</w:t>
            </w:r>
          </w:p>
        </w:tc>
        <w:tc>
          <w:tcPr>
            <w:tcW w:w="2268" w:type="dxa"/>
          </w:tcPr>
          <w:p w:rsidR="00241441" w:rsidRDefault="00DE4AFA">
            <w:r>
              <w:t>前端</w:t>
            </w:r>
          </w:p>
        </w:tc>
        <w:tc>
          <w:tcPr>
            <w:tcW w:w="3815" w:type="dxa"/>
          </w:tcPr>
          <w:p w:rsidR="00241441" w:rsidRDefault="00DE4AFA">
            <w:r>
              <w:t>JavaScript</w:t>
            </w:r>
            <w:r>
              <w:t>处理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发送请求</w:t>
            </w:r>
          </w:p>
        </w:tc>
        <w:tc>
          <w:tcPr>
            <w:tcW w:w="2268" w:type="dxa"/>
          </w:tcPr>
          <w:p w:rsidR="00241441" w:rsidRDefault="00DE4AFA">
            <w:r>
              <w:t>前端</w:t>
            </w:r>
          </w:p>
        </w:tc>
        <w:tc>
          <w:tcPr>
            <w:tcW w:w="3815" w:type="dxa"/>
          </w:tcPr>
          <w:p w:rsidR="00241441" w:rsidRDefault="00DE4AFA">
            <w:r>
              <w:t>JavaScript</w:t>
            </w:r>
            <w:r>
              <w:t>发送</w:t>
            </w:r>
            <w:r>
              <w:t>HTTP</w:t>
            </w:r>
            <w:r>
              <w:t>请求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验证用户</w:t>
            </w:r>
          </w:p>
        </w:tc>
        <w:tc>
          <w:tcPr>
            <w:tcW w:w="2268" w:type="dxa"/>
          </w:tcPr>
          <w:p w:rsidR="00241441" w:rsidRDefault="00DE4AFA">
            <w:r>
              <w:t>后端</w:t>
            </w:r>
          </w:p>
        </w:tc>
        <w:tc>
          <w:tcPr>
            <w:tcW w:w="3815" w:type="dxa"/>
          </w:tcPr>
          <w:p w:rsidR="00241441" w:rsidRDefault="00DE4AFA">
            <w:r>
              <w:t>查数据库、验证密码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返回结果</w:t>
            </w:r>
          </w:p>
        </w:tc>
        <w:tc>
          <w:tcPr>
            <w:tcW w:w="2268" w:type="dxa"/>
          </w:tcPr>
          <w:p w:rsidR="00241441" w:rsidRDefault="00DE4AFA">
            <w:r>
              <w:t>后端</w:t>
            </w:r>
          </w:p>
        </w:tc>
        <w:tc>
          <w:tcPr>
            <w:tcW w:w="3815" w:type="dxa"/>
          </w:tcPr>
          <w:p w:rsidR="00241441" w:rsidRDefault="00DE4AFA">
            <w:r>
              <w:t>返回</w:t>
            </w:r>
            <w:r>
              <w:t>JSON</w:t>
            </w:r>
            <w:r>
              <w:t>数据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显示结果</w:t>
            </w:r>
          </w:p>
        </w:tc>
        <w:tc>
          <w:tcPr>
            <w:tcW w:w="2268" w:type="dxa"/>
          </w:tcPr>
          <w:p w:rsidR="00241441" w:rsidRDefault="00DE4AFA">
            <w:r>
              <w:t>前端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根据返回数据显示成功或失败</w:t>
            </w:r>
          </w:p>
        </w:tc>
      </w:tr>
    </w:tbl>
    <w:p w:rsidR="00241441" w:rsidRDefault="00241441">
      <w:pPr>
        <w:rPr>
          <w:lang w:eastAsia="zh-CN"/>
        </w:rPr>
      </w:pPr>
    </w:p>
    <w:p w:rsidR="006F6D2B" w:rsidRDefault="00902663">
      <w:pPr>
        <w:pStyle w:val="31"/>
        <w:rPr>
          <w:lang w:eastAsia="zh-CN"/>
        </w:rPr>
      </w:pPr>
      <w:bookmarkStart w:id="172" w:name="_Toc229753920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打个比方</w:t>
      </w:r>
      <w:bookmarkEnd w:id="172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前端 = 饭店的前厅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服务员接待客人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展示菜单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接受客人点菜</w:t>
      </w:r>
    </w:p>
    <w:p w:rsidR="006F6D2B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把菜端上桌</w:t>
      </w:r>
    </w:p>
    <w:p w:rsidR="006F6D2B" w:rsidRDefault="00DE4AFA">
      <w:r>
        <w:rPr>
          <w:rFonts w:ascii="宋体" w:hAnsi="宋体"/>
          <w:b/>
        </w:rPr>
        <w:t>后端 = 饭店的后厨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厨师做菜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从仓库取食材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按订单准备</w:t>
      </w:r>
    </w:p>
    <w:p w:rsidR="006F6D2B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把做好的菜给服务员</w:t>
      </w:r>
    </w:p>
    <w:p w:rsidR="006F6D2B" w:rsidRDefault="00DE4AFA">
      <w:r>
        <w:rPr>
          <w:rFonts w:ascii="宋体" w:hAnsi="宋体"/>
          <w:b/>
        </w:rPr>
        <w:t>客人 = 用户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只看到前厅（前端），看不到后厨（后端），但菜是从后厨做出来的。</w:t>
      </w:r>
    </w:p>
    <w:p w:rsidR="00DA71C5" w:rsidRDefault="00DA71C5">
      <w:pPr>
        <w:rPr>
          <w:lang w:eastAsia="zh-CN"/>
        </w:rPr>
      </w:pPr>
      <w:r w:rsidRPr="00DA71C5">
        <w:rPr>
          <w:rFonts w:hint="eastAsia"/>
          <w:lang w:eastAsia="zh-CN"/>
        </w:rPr>
        <w:t>实际上</w:t>
      </w:r>
      <w:r>
        <w:rPr>
          <w:rFonts w:hint="eastAsia"/>
          <w:lang w:eastAsia="zh-CN"/>
        </w:rPr>
        <w:t>，</w:t>
      </w:r>
      <w:r w:rsidRPr="00DA71C5">
        <w:rPr>
          <w:rFonts w:hint="eastAsia"/>
          <w:lang w:eastAsia="zh-CN"/>
        </w:rPr>
        <w:t>前端</w:t>
      </w:r>
      <w:r>
        <w:rPr>
          <w:rFonts w:hint="eastAsia"/>
          <w:lang w:eastAsia="zh-CN"/>
        </w:rPr>
        <w:t>、</w:t>
      </w:r>
      <w:r w:rsidRPr="00DA71C5">
        <w:rPr>
          <w:rFonts w:hint="eastAsia"/>
          <w:lang w:eastAsia="zh-CN"/>
        </w:rPr>
        <w:t>后端的这个叫法也就是从这里来的。</w:t>
      </w:r>
    </w:p>
    <w:p w:rsidR="006F6D2B" w:rsidRDefault="00902663">
      <w:pPr>
        <w:pStyle w:val="31"/>
        <w:rPr>
          <w:lang w:eastAsia="zh-CN"/>
        </w:rPr>
      </w:pPr>
      <w:bookmarkStart w:id="173" w:name="_Toc229753921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前后端分离</w:t>
      </w:r>
      <w:bookmarkEnd w:id="173"/>
    </w:p>
    <w:p w:rsidR="006F6D2B" w:rsidRDefault="003D2233">
      <w:pPr>
        <w:rPr>
          <w:lang w:eastAsia="zh-CN"/>
        </w:rPr>
      </w:pPr>
      <w:r>
        <w:rPr>
          <w:lang w:eastAsia="zh-CN"/>
        </w:rPr>
        <w:t>很久</w:t>
      </w:r>
      <w:r w:rsidR="00DE4AFA">
        <w:rPr>
          <w:lang w:eastAsia="zh-CN"/>
        </w:rPr>
        <w:t>以前，前端和后端经常混在一起。网页由后端生成，前端只是显示。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现在，前后端分离是</w:t>
      </w:r>
      <w:r w:rsidR="003D2233">
        <w:rPr>
          <w:rFonts w:hint="eastAsia"/>
          <w:lang w:eastAsia="zh-CN"/>
        </w:rPr>
        <w:t>主要</w:t>
      </w:r>
      <w:r w:rsidR="003D2233">
        <w:rPr>
          <w:lang w:eastAsia="zh-CN"/>
        </w:rPr>
        <w:t>形态</w:t>
      </w:r>
      <w:r>
        <w:rPr>
          <w:lang w:eastAsia="zh-CN"/>
        </w:rPr>
        <w:t>：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前端独立开发、独立部署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后端只提供</w:t>
      </w:r>
      <w:r>
        <w:rPr>
          <w:lang w:eastAsia="zh-CN"/>
        </w:rPr>
        <w:t>API</w:t>
      </w:r>
      <w:r>
        <w:rPr>
          <w:lang w:eastAsia="zh-CN"/>
        </w:rPr>
        <w:t>接口，不关心界面</w:t>
      </w:r>
    </w:p>
    <w:p w:rsidR="006F6D2B" w:rsidRDefault="00DE4AFA" w:rsidP="00F73B30">
      <w:pPr>
        <w:pStyle w:val="a0"/>
        <w:tabs>
          <w:tab w:val="clear" w:pos="360"/>
          <w:tab w:val="num" w:pos="720"/>
        </w:tabs>
        <w:ind w:leftChars="150" w:left="720"/>
      </w:pPr>
      <w:r>
        <w:t>前后端通过</w:t>
      </w:r>
      <w:r>
        <w:t>HTTP</w:t>
      </w:r>
      <w:r>
        <w:t>接口通信</w:t>
      </w:r>
    </w:p>
    <w:p w:rsidR="006F6D2B" w:rsidRDefault="00DE4AFA">
      <w:r>
        <w:rPr>
          <w:rFonts w:ascii="宋体" w:hAnsi="宋体"/>
          <w:b/>
        </w:rPr>
        <w:t>好处：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前后端可以并行开发，效率高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</w:pPr>
      <w:r>
        <w:t>前端可以用任何框架（</w:t>
      </w:r>
      <w:r>
        <w:t>React</w:t>
      </w:r>
      <w:r>
        <w:t>、</w:t>
      </w:r>
      <w:r>
        <w:t>Vue</w:t>
      </w:r>
      <w:r>
        <w:t>等）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</w:pPr>
      <w:r>
        <w:t>后端可以用任何语言（</w:t>
      </w:r>
      <w:r>
        <w:t>Python</w:t>
      </w:r>
      <w:r>
        <w:t>、</w:t>
      </w:r>
      <w:r>
        <w:t>Java</w:t>
      </w:r>
      <w:r>
        <w:t>、</w:t>
      </w:r>
      <w:r>
        <w:t>Go</w:t>
      </w:r>
      <w:r>
        <w:t>等）</w:t>
      </w:r>
    </w:p>
    <w:p w:rsidR="006F6D2B" w:rsidRDefault="00DE4AFA" w:rsidP="00F73B3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同一个后端可以服务多种前端（网页、</w:t>
      </w:r>
      <w:r>
        <w:rPr>
          <w:lang w:eastAsia="zh-CN"/>
        </w:rPr>
        <w:t>App</w:t>
      </w:r>
      <w:r>
        <w:rPr>
          <w:lang w:eastAsia="zh-CN"/>
        </w:rPr>
        <w:t>、小程序）</w:t>
      </w:r>
    </w:p>
    <w:p w:rsidR="003D2233" w:rsidRDefault="003D2233" w:rsidP="003D2233">
      <w:pPr>
        <w:pStyle w:val="31"/>
        <w:rPr>
          <w:lang w:eastAsia="zh-CN"/>
        </w:rPr>
      </w:pPr>
      <w:bookmarkStart w:id="174" w:name="_Toc229753922"/>
      <w:r>
        <w:rPr>
          <w:lang w:eastAsia="zh-CN"/>
        </w:rPr>
        <w:t>6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编程时代的</w:t>
      </w:r>
      <w:r>
        <w:rPr>
          <w:lang w:eastAsia="zh-CN"/>
        </w:rPr>
        <w:t>前后端</w:t>
      </w:r>
      <w:bookmarkEnd w:id="174"/>
    </w:p>
    <w:p w:rsidR="00993955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t>AI</w:t>
      </w:r>
      <w:r w:rsidRPr="00993955">
        <w:rPr>
          <w:rFonts w:hint="eastAsia"/>
          <w:lang w:eastAsia="zh-CN"/>
        </w:rPr>
        <w:t>编程时代</w:t>
      </w:r>
      <w:r>
        <w:rPr>
          <w:rFonts w:hint="eastAsia"/>
          <w:lang w:eastAsia="zh-CN"/>
        </w:rPr>
        <w:t>，</w:t>
      </w:r>
      <w:r w:rsidRPr="00993955">
        <w:rPr>
          <w:rFonts w:hint="eastAsia"/>
          <w:lang w:eastAsia="zh-CN"/>
        </w:rPr>
        <w:t>前后端</w:t>
      </w:r>
      <w:r>
        <w:rPr>
          <w:rFonts w:hint="eastAsia"/>
          <w:lang w:eastAsia="zh-CN"/>
        </w:rPr>
        <w:t>又反过来走向融合了</w:t>
      </w:r>
      <w:r w:rsidRPr="00993955">
        <w:rPr>
          <w:rFonts w:hint="eastAsia"/>
          <w:lang w:eastAsia="zh-CN"/>
        </w:rPr>
        <w:t>。</w:t>
      </w:r>
    </w:p>
    <w:p w:rsidR="00993955" w:rsidRDefault="00993955" w:rsidP="00993955">
      <w:pPr>
        <w:rPr>
          <w:lang w:eastAsia="zh-CN"/>
        </w:rPr>
      </w:pPr>
      <w:r>
        <w:rPr>
          <w:rFonts w:hint="eastAsia"/>
          <w:lang w:eastAsia="zh-CN"/>
        </w:rPr>
        <w:t>基于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的全栈编程又火起来了。这也是阿色写这本小册子的主要原因。</w:t>
      </w:r>
    </w:p>
    <w:p w:rsidR="00993955" w:rsidRPr="00993955" w:rsidRDefault="00993955" w:rsidP="00993955">
      <w:pPr>
        <w:rPr>
          <w:lang w:eastAsia="zh-CN"/>
        </w:rPr>
      </w:pPr>
      <w:r>
        <w:rPr>
          <w:rFonts w:hint="eastAsia"/>
          <w:lang w:eastAsia="zh-CN"/>
        </w:rPr>
        <w:t>你如果想全栈编程，那你就得前后端都明白。</w:t>
      </w:r>
    </w:p>
    <w:p w:rsidR="00993955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t>前端界面可基于自然语言描述自动生成，后端逻辑则由</w:t>
      </w:r>
      <w:r w:rsidRPr="00993955">
        <w:rPr>
          <w:rFonts w:hint="eastAsia"/>
          <w:lang w:eastAsia="zh-CN"/>
        </w:rPr>
        <w:t>AI</w:t>
      </w:r>
      <w:r w:rsidRPr="00993955">
        <w:rPr>
          <w:rFonts w:hint="eastAsia"/>
          <w:lang w:eastAsia="zh-CN"/>
        </w:rPr>
        <w:t>根据业务需求直接架构和填充代码。</w:t>
      </w:r>
    </w:p>
    <w:p w:rsidR="00993955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t>开发者的角色逐渐从编写者演变为需求定义者、审核者和优化引导者。</w:t>
      </w:r>
    </w:p>
    <w:p w:rsidR="00993955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t>全栈能力被重新定义，重心转向对系统整体智能体的协调与把控。</w:t>
      </w:r>
    </w:p>
    <w:p w:rsidR="003D2233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lastRenderedPageBreak/>
        <w:t>未来，前后端的界限将</w:t>
      </w:r>
      <w:r>
        <w:rPr>
          <w:rFonts w:hint="eastAsia"/>
          <w:lang w:eastAsia="zh-CN"/>
        </w:rPr>
        <w:t>变得</w:t>
      </w:r>
      <w:r w:rsidRPr="00993955">
        <w:rPr>
          <w:rFonts w:hint="eastAsia"/>
          <w:lang w:eastAsia="zh-CN"/>
        </w:rPr>
        <w:t>模糊，融合在统一的智能开发流中。</w:t>
      </w:r>
    </w:p>
    <w:p w:rsidR="00FC1AC1" w:rsidRDefault="00FC1AC1" w:rsidP="00993955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175" w:name="_Toc229753923"/>
      <w:r>
        <w:rPr>
          <w:lang w:eastAsia="zh-CN"/>
        </w:rPr>
        <w:t>小结一下</w:t>
      </w:r>
      <w:bookmarkEnd w:id="17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前端：用户能看到的网页部分，运行在浏览器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后端：服务器上的程序，用户看不见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前后端配合：前端发请求，后端返回数据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分工：前端管显示和交互，后端管业务和数据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分离：前后端独立开发，通过</w:t>
      </w:r>
      <w:r>
        <w:rPr>
          <w:lang w:eastAsia="zh-CN"/>
        </w:rPr>
        <w:t>API</w:t>
      </w:r>
      <w:r>
        <w:rPr>
          <w:lang w:eastAsia="zh-CN"/>
        </w:rPr>
        <w:t>通信</w:t>
      </w:r>
    </w:p>
    <w:p w:rsidR="006F6D2B" w:rsidRDefault="00DE4AFA">
      <w:pPr>
        <w:pStyle w:val="21"/>
        <w:rPr>
          <w:lang w:eastAsia="zh-CN"/>
        </w:rPr>
      </w:pPr>
      <w:bookmarkStart w:id="176" w:name="_Toc229753924"/>
      <w:r>
        <w:rPr>
          <w:lang w:eastAsia="zh-CN"/>
        </w:rPr>
        <w:t>5.3 API</w:t>
      </w:r>
      <w:r>
        <w:rPr>
          <w:lang w:eastAsia="zh-CN"/>
        </w:rPr>
        <w:t>接口：前后端的传话筒</w:t>
      </w:r>
      <w:bookmarkEnd w:id="176"/>
    </w:p>
    <w:p w:rsidR="006F6D2B" w:rsidRDefault="00FC1AC1">
      <w:pPr>
        <w:pStyle w:val="31"/>
      </w:pPr>
      <w:bookmarkStart w:id="177" w:name="_Toc229753925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啥是</w:t>
      </w:r>
      <w:r w:rsidR="00DE4AFA">
        <w:t>API</w:t>
      </w:r>
      <w:r w:rsidR="00DC2D24">
        <w:t>？</w:t>
      </w:r>
      <w:bookmarkEnd w:id="177"/>
    </w:p>
    <w:p w:rsidR="006F6D2B" w:rsidRDefault="00DE4AFA">
      <w:r>
        <w:t>API</w:t>
      </w:r>
      <w:r>
        <w:t>（</w:t>
      </w:r>
      <w:r>
        <w:t>Application Programming Interface</w:t>
      </w:r>
      <w:r>
        <w:t>），应用程序编程接口。</w:t>
      </w:r>
    </w:p>
    <w:p w:rsidR="006F6D2B" w:rsidRDefault="00DE4AFA">
      <w:r>
        <w:t>听着挺拗口，其实就是一种</w:t>
      </w:r>
      <w:r>
        <w:t>"</w:t>
      </w:r>
      <w:r>
        <w:t>约定</w:t>
      </w:r>
      <w:r>
        <w:t>"——</w:t>
      </w:r>
      <w:r>
        <w:t>前端发什么，后端返回什么。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你打电话叫外卖：</w:t>
      </w:r>
    </w:p>
    <w:p w:rsidR="00241441" w:rsidRDefault="00DE4AFA" w:rsidP="009A11F5">
      <w:pPr>
        <w:pStyle w:val="a0"/>
        <w:tabs>
          <w:tab w:val="clear" w:pos="360"/>
          <w:tab w:val="num" w:pos="720"/>
        </w:tabs>
        <w:ind w:leftChars="150" w:left="720"/>
      </w:pPr>
      <w:r>
        <w:rPr>
          <w:lang w:eastAsia="zh-CN"/>
        </w:rPr>
        <w:t>你说：</w:t>
      </w:r>
      <w:r>
        <w:rPr>
          <w:lang w:eastAsia="zh-CN"/>
        </w:rPr>
        <w:t>"</w:t>
      </w:r>
      <w:r>
        <w:rPr>
          <w:lang w:eastAsia="zh-CN"/>
        </w:rPr>
        <w:t>来一份宫保鸡丁，送到</w:t>
      </w:r>
      <w:r>
        <w:rPr>
          <w:lang w:eastAsia="zh-CN"/>
        </w:rPr>
        <w:t>XX</w:t>
      </w:r>
      <w:r>
        <w:rPr>
          <w:lang w:eastAsia="zh-CN"/>
        </w:rPr>
        <w:t>小区。</w:t>
      </w:r>
      <w:r>
        <w:t>"</w:t>
      </w:r>
    </w:p>
    <w:p w:rsidR="006F6D2B" w:rsidRDefault="00DE4AFA" w:rsidP="009A11F5">
      <w:pPr>
        <w:pStyle w:val="a0"/>
        <w:tabs>
          <w:tab w:val="clear" w:pos="360"/>
          <w:tab w:val="num" w:pos="720"/>
        </w:tabs>
        <w:ind w:leftChars="150" w:left="720"/>
      </w:pPr>
      <w:r>
        <w:rPr>
          <w:lang w:eastAsia="zh-CN"/>
        </w:rPr>
        <w:t>店里说：</w:t>
      </w:r>
      <w:r>
        <w:rPr>
          <w:lang w:eastAsia="zh-CN"/>
        </w:rPr>
        <w:t>"</w:t>
      </w:r>
      <w:r>
        <w:rPr>
          <w:lang w:eastAsia="zh-CN"/>
        </w:rPr>
        <w:t>好的，</w:t>
      </w:r>
      <w:r>
        <w:rPr>
          <w:lang w:eastAsia="zh-CN"/>
        </w:rPr>
        <w:t>30</w:t>
      </w:r>
      <w:r>
        <w:rPr>
          <w:lang w:eastAsia="zh-CN"/>
        </w:rPr>
        <w:t>分钟送到，一共</w:t>
      </w:r>
      <w:r>
        <w:rPr>
          <w:lang w:eastAsia="zh-CN"/>
        </w:rPr>
        <w:t>25</w:t>
      </w:r>
      <w:r>
        <w:rPr>
          <w:lang w:eastAsia="zh-CN"/>
        </w:rPr>
        <w:t>元。</w:t>
      </w:r>
      <w:r>
        <w:t>"</w:t>
      </w:r>
    </w:p>
    <w:p w:rsidR="00241441" w:rsidRDefault="00DE4AFA" w:rsidP="009A11F5">
      <w:r>
        <w:t>这就是一个接口：</w:t>
      </w:r>
    </w:p>
    <w:p w:rsidR="00241441" w:rsidRDefault="00DE4AFA" w:rsidP="009A11F5">
      <w:pPr>
        <w:pStyle w:val="a0"/>
        <w:tabs>
          <w:tab w:val="clear" w:pos="360"/>
          <w:tab w:val="num" w:pos="720"/>
        </w:tabs>
        <w:ind w:leftChars="150" w:left="720"/>
      </w:pPr>
      <w:r>
        <w:t>你发的信息</w:t>
      </w:r>
      <w:r>
        <w:t xml:space="preserve"> = </w:t>
      </w:r>
      <w:r>
        <w:t>请求</w:t>
      </w:r>
    </w:p>
    <w:p w:rsidR="00241441" w:rsidRDefault="00DE4AFA" w:rsidP="009A11F5">
      <w:pPr>
        <w:pStyle w:val="a0"/>
        <w:tabs>
          <w:tab w:val="clear" w:pos="360"/>
          <w:tab w:val="num" w:pos="720"/>
        </w:tabs>
        <w:ind w:leftChars="150" w:left="720"/>
      </w:pPr>
      <w:r>
        <w:t>店里回复的信息</w:t>
      </w:r>
      <w:r>
        <w:t xml:space="preserve"> = </w:t>
      </w:r>
      <w:r>
        <w:t>响应</w:t>
      </w:r>
    </w:p>
    <w:p w:rsidR="006F6D2B" w:rsidRDefault="00DE4AFA" w:rsidP="009A11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叫外卖</w:t>
      </w:r>
      <w:r>
        <w:rPr>
          <w:lang w:eastAsia="zh-CN"/>
        </w:rPr>
        <w:t>"</w:t>
      </w:r>
      <w:r>
        <w:rPr>
          <w:lang w:eastAsia="zh-CN"/>
        </w:rPr>
        <w:t>这个行为</w:t>
      </w:r>
      <w:r>
        <w:rPr>
          <w:lang w:eastAsia="zh-CN"/>
        </w:rPr>
        <w:t xml:space="preserve"> = </w:t>
      </w:r>
      <w:r>
        <w:rPr>
          <w:lang w:eastAsia="zh-CN"/>
        </w:rPr>
        <w:t>调用接口</w:t>
      </w:r>
    </w:p>
    <w:p w:rsidR="006F6D2B" w:rsidRDefault="00FC1AC1">
      <w:pPr>
        <w:pStyle w:val="31"/>
        <w:rPr>
          <w:lang w:eastAsia="zh-CN"/>
        </w:rPr>
      </w:pPr>
      <w:bookmarkStart w:id="178" w:name="_Toc229753926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接口长啥样</w:t>
      </w:r>
      <w:r w:rsidR="00DC2D24">
        <w:rPr>
          <w:lang w:eastAsia="zh-CN"/>
        </w:rPr>
        <w:t>？</w:t>
      </w:r>
      <w:bookmarkEnd w:id="178"/>
    </w:p>
    <w:p w:rsidR="006F6D2B" w:rsidRDefault="00DE4AFA">
      <w:pPr>
        <w:rPr>
          <w:lang w:eastAsia="zh-CN"/>
        </w:rPr>
      </w:pPr>
      <w:r>
        <w:rPr>
          <w:lang w:eastAsia="zh-CN"/>
        </w:rPr>
        <w:t>一个</w:t>
      </w:r>
      <w:r>
        <w:rPr>
          <w:lang w:eastAsia="zh-CN"/>
        </w:rPr>
        <w:t>API</w:t>
      </w:r>
      <w:r>
        <w:rPr>
          <w:lang w:eastAsia="zh-CN"/>
        </w:rPr>
        <w:t>接口，通常包含这些信息：</w:t>
      </w:r>
    </w:p>
    <w:p w:rsidR="006F6D2B" w:rsidRDefault="00DE4AFA">
      <w:r>
        <w:rPr>
          <w:rFonts w:ascii="宋体" w:hAnsi="宋体"/>
          <w:b/>
        </w:rPr>
        <w:t>请求信息：</w:t>
      </w:r>
    </w:p>
    <w:p w:rsidR="00241441" w:rsidRDefault="00DE4AFA" w:rsidP="009A11F5">
      <w:pPr>
        <w:pStyle w:val="a0"/>
        <w:tabs>
          <w:tab w:val="clear" w:pos="360"/>
          <w:tab w:val="num" w:pos="600"/>
        </w:tabs>
        <w:ind w:leftChars="100" w:left="600"/>
      </w:pPr>
      <w:r>
        <w:t>URL</w:t>
      </w:r>
      <w:r>
        <w:t>：接口地址，比如</w:t>
      </w:r>
      <w:r>
        <w:t>`/api/user/login`</w:t>
      </w:r>
    </w:p>
    <w:p w:rsidR="00241441" w:rsidRDefault="00DE4AFA" w:rsidP="009A11F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方法：</w:t>
      </w:r>
      <w:r>
        <w:t>GET</w:t>
      </w:r>
      <w:r>
        <w:t>、</w:t>
      </w:r>
      <w:r>
        <w:t>POST</w:t>
      </w:r>
      <w:r>
        <w:t>、</w:t>
      </w:r>
      <w:r>
        <w:t>PUT</w:t>
      </w:r>
      <w:r>
        <w:t>、</w:t>
      </w:r>
      <w:r>
        <w:t>DELETE</w:t>
      </w:r>
      <w:r>
        <w:t>等</w:t>
      </w:r>
    </w:p>
    <w:p w:rsidR="006F6D2B" w:rsidRDefault="00DE4AFA" w:rsidP="009A11F5">
      <w:pPr>
        <w:pStyle w:val="a0"/>
        <w:tabs>
          <w:tab w:val="clear" w:pos="360"/>
          <w:tab w:val="num" w:pos="600"/>
        </w:tabs>
        <w:ind w:leftChars="100" w:left="600"/>
      </w:pPr>
      <w:r>
        <w:t>参数：要传递的数据</w:t>
      </w:r>
    </w:p>
    <w:p w:rsidR="006F6D2B" w:rsidRDefault="00DE4AFA">
      <w:r>
        <w:rPr>
          <w:rFonts w:ascii="宋体" w:hAnsi="宋体"/>
          <w:b/>
        </w:rPr>
        <w:t>响应信息：</w:t>
      </w:r>
    </w:p>
    <w:p w:rsidR="00241441" w:rsidRDefault="00DE4AFA" w:rsidP="00A60AE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状态码：成功还是失败</w:t>
      </w:r>
    </w:p>
    <w:p w:rsidR="006F6D2B" w:rsidRDefault="00DE4AFA" w:rsidP="00A60AE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数据：返回的内容，通常是</w:t>
      </w:r>
      <w:r>
        <w:rPr>
          <w:lang w:eastAsia="zh-CN"/>
        </w:rPr>
        <w:t>JSON</w:t>
      </w:r>
      <w:r>
        <w:rPr>
          <w:lang w:eastAsia="zh-CN"/>
        </w:rPr>
        <w:t>格式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举个具体的例子：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接口：用户登录</w:t>
      </w:r>
    </w:p>
    <w:p w:rsidR="00241441" w:rsidRDefault="00DE4AFA">
      <w:r>
        <w:t>请求：</w:t>
      </w:r>
    </w:p>
    <w:p w:rsidR="006F6D2B" w:rsidRDefault="00DE4AFA" w:rsidP="00453505">
      <w:pPr>
        <w:pStyle w:val="aff2"/>
      </w:pPr>
      <w:r>
        <w:t>POST /api/user/login</w:t>
      </w:r>
      <w:r w:rsidR="00095922">
        <w:br/>
      </w:r>
      <w:r>
        <w:t>Content-Type: application/json</w:t>
      </w:r>
      <w:r w:rsidR="00095922">
        <w:br/>
      </w:r>
      <w:r>
        <w:t>{</w:t>
      </w:r>
      <w:r w:rsidR="00095922">
        <w:br/>
      </w:r>
      <w:r>
        <w:t xml:space="preserve">    "username": "zhangsan",</w:t>
      </w:r>
      <w:r w:rsidR="00095922">
        <w:br/>
      </w:r>
      <w:r>
        <w:t xml:space="preserve">    "password": "123456"</w:t>
      </w:r>
      <w:r w:rsidR="00095922">
        <w:br/>
      </w:r>
      <w:r>
        <w:t>}</w:t>
      </w:r>
    </w:p>
    <w:p w:rsidR="00241441" w:rsidRPr="002C4A6D" w:rsidRDefault="00DE4AFA" w:rsidP="002C4A6D">
      <w:r w:rsidRPr="002C4A6D">
        <w:rPr>
          <w:rFonts w:hint="eastAsia"/>
        </w:rPr>
        <w:t>响应：</w:t>
      </w:r>
    </w:p>
    <w:p w:rsidR="006F6D2B" w:rsidRDefault="00DE4AFA" w:rsidP="00453505">
      <w:pPr>
        <w:pStyle w:val="aff2"/>
      </w:pPr>
      <w:r>
        <w:t>{</w:t>
      </w:r>
      <w:r w:rsidR="00095922">
        <w:br/>
      </w:r>
      <w:r>
        <w:t xml:space="preserve">    "code": 200,</w:t>
      </w:r>
      <w:r w:rsidR="00095922">
        <w:br/>
      </w:r>
      <w:r>
        <w:t xml:space="preserve">    "message": "</w:t>
      </w:r>
      <w:r>
        <w:rPr>
          <w:rFonts w:ascii="微软雅黑" w:eastAsia="微软雅黑" w:hAnsi="微软雅黑" w:cs="微软雅黑" w:hint="eastAsia"/>
        </w:rPr>
        <w:t>登录成功</w:t>
      </w:r>
      <w:r>
        <w:t>",</w:t>
      </w:r>
      <w:r w:rsidR="00095922">
        <w:br/>
      </w:r>
      <w:r>
        <w:t xml:space="preserve">    "data": {</w:t>
      </w:r>
      <w:r w:rsidR="00095922">
        <w:br/>
      </w:r>
      <w:r>
        <w:t xml:space="preserve">        "token": "eyJhbGciOiJIUzI1NiIs...",</w:t>
      </w:r>
      <w:r w:rsidR="00095922">
        <w:br/>
      </w:r>
      <w:r>
        <w:t xml:space="preserve">        "userId": 123,</w:t>
      </w:r>
      <w:r w:rsidR="00095922">
        <w:br/>
      </w:r>
      <w:r>
        <w:t xml:space="preserve">        "username": "zhangsan"</w:t>
      </w:r>
      <w:r w:rsidR="00095922">
        <w:br/>
      </w:r>
      <w:r>
        <w:t xml:space="preserve">    }</w:t>
      </w:r>
      <w:r w:rsidR="00095922">
        <w:br/>
      </w:r>
      <w:r>
        <w:t>}</w:t>
      </w:r>
    </w:p>
    <w:p w:rsidR="006F6D2B" w:rsidRDefault="00FC1AC1">
      <w:pPr>
        <w:pStyle w:val="31"/>
        <w:rPr>
          <w:lang w:eastAsia="zh-CN"/>
        </w:rPr>
      </w:pPr>
      <w:bookmarkStart w:id="179" w:name="_Toc229753927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常见的请求方法</w:t>
      </w:r>
      <w:bookmarkEnd w:id="179"/>
    </w:p>
    <w:p w:rsidR="00241441" w:rsidRDefault="00DE4AFA">
      <w:pPr>
        <w:rPr>
          <w:lang w:eastAsia="zh-CN"/>
        </w:rPr>
      </w:pPr>
      <w:r>
        <w:rPr>
          <w:lang w:eastAsia="zh-CN"/>
        </w:rPr>
        <w:t>HTTP</w:t>
      </w:r>
      <w:r>
        <w:rPr>
          <w:lang w:eastAsia="zh-CN"/>
        </w:rPr>
        <w:t>协议定义了几种请求方法，对应不同的操作：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405"/>
        <w:gridCol w:w="2977"/>
        <w:gridCol w:w="3248"/>
      </w:tblGrid>
      <w:tr w:rsidR="00241441" w:rsidTr="002C4A6D">
        <w:tc>
          <w:tcPr>
            <w:tcW w:w="2405" w:type="dxa"/>
          </w:tcPr>
          <w:p w:rsidR="00241441" w:rsidRPr="002C4A6D" w:rsidRDefault="00DE4AFA" w:rsidP="002C4A6D">
            <w:pPr>
              <w:jc w:val="center"/>
              <w:rPr>
                <w:b/>
              </w:rPr>
            </w:pPr>
            <w:r w:rsidRPr="002C4A6D">
              <w:rPr>
                <w:b/>
              </w:rPr>
              <w:t>方法</w:t>
            </w:r>
          </w:p>
        </w:tc>
        <w:tc>
          <w:tcPr>
            <w:tcW w:w="2977" w:type="dxa"/>
          </w:tcPr>
          <w:p w:rsidR="00241441" w:rsidRPr="002C4A6D" w:rsidRDefault="00DE4AFA" w:rsidP="002C4A6D">
            <w:pPr>
              <w:jc w:val="center"/>
              <w:rPr>
                <w:b/>
              </w:rPr>
            </w:pPr>
            <w:r w:rsidRPr="002C4A6D">
              <w:rPr>
                <w:b/>
              </w:rPr>
              <w:t>用途</w:t>
            </w:r>
          </w:p>
        </w:tc>
        <w:tc>
          <w:tcPr>
            <w:tcW w:w="3248" w:type="dxa"/>
          </w:tcPr>
          <w:p w:rsidR="00241441" w:rsidRPr="002C4A6D" w:rsidRDefault="00DE4AFA" w:rsidP="002C4A6D">
            <w:pPr>
              <w:jc w:val="center"/>
              <w:rPr>
                <w:b/>
              </w:rPr>
            </w:pPr>
            <w:r w:rsidRPr="002C4A6D">
              <w:rPr>
                <w:b/>
              </w:rPr>
              <w:t>例子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GET</w:t>
            </w:r>
          </w:p>
        </w:tc>
        <w:tc>
          <w:tcPr>
            <w:tcW w:w="2977" w:type="dxa"/>
          </w:tcPr>
          <w:p w:rsidR="00241441" w:rsidRDefault="00DE4AFA">
            <w:r>
              <w:t>获取数据</w:t>
            </w:r>
          </w:p>
        </w:tc>
        <w:tc>
          <w:tcPr>
            <w:tcW w:w="3248" w:type="dxa"/>
          </w:tcPr>
          <w:p w:rsidR="00241441" w:rsidRDefault="00DE4AFA">
            <w:r>
              <w:t>获取用户信息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POST</w:t>
            </w:r>
          </w:p>
        </w:tc>
        <w:tc>
          <w:tcPr>
            <w:tcW w:w="2977" w:type="dxa"/>
          </w:tcPr>
          <w:p w:rsidR="00241441" w:rsidRDefault="00DE4AFA">
            <w:r>
              <w:t>创建数据</w:t>
            </w:r>
          </w:p>
        </w:tc>
        <w:tc>
          <w:tcPr>
            <w:tcW w:w="3248" w:type="dxa"/>
          </w:tcPr>
          <w:p w:rsidR="00241441" w:rsidRDefault="00DE4AFA">
            <w:r>
              <w:t>新增一条记录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PUT</w:t>
            </w:r>
          </w:p>
        </w:tc>
        <w:tc>
          <w:tcPr>
            <w:tcW w:w="2977" w:type="dxa"/>
          </w:tcPr>
          <w:p w:rsidR="00241441" w:rsidRDefault="00DE4AFA">
            <w:r>
              <w:t>更新数据</w:t>
            </w:r>
          </w:p>
        </w:tc>
        <w:tc>
          <w:tcPr>
            <w:tcW w:w="3248" w:type="dxa"/>
          </w:tcPr>
          <w:p w:rsidR="00241441" w:rsidRDefault="00DE4AFA">
            <w:r>
              <w:t>修改用户信息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DELETE</w:t>
            </w:r>
          </w:p>
        </w:tc>
        <w:tc>
          <w:tcPr>
            <w:tcW w:w="2977" w:type="dxa"/>
          </w:tcPr>
          <w:p w:rsidR="00241441" w:rsidRDefault="00DE4AFA">
            <w:r>
              <w:t>删除数据</w:t>
            </w:r>
          </w:p>
        </w:tc>
        <w:tc>
          <w:tcPr>
            <w:tcW w:w="3248" w:type="dxa"/>
          </w:tcPr>
          <w:p w:rsidR="00241441" w:rsidRDefault="00DE4AFA">
            <w:r>
              <w:t>删除一条记录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PATCH</w:t>
            </w:r>
          </w:p>
        </w:tc>
        <w:tc>
          <w:tcPr>
            <w:tcW w:w="2977" w:type="dxa"/>
          </w:tcPr>
          <w:p w:rsidR="00241441" w:rsidRDefault="00DE4AFA">
            <w:r>
              <w:t>部分更新</w:t>
            </w:r>
          </w:p>
        </w:tc>
        <w:tc>
          <w:tcPr>
            <w:tcW w:w="3248" w:type="dxa"/>
          </w:tcPr>
          <w:p w:rsidR="00241441" w:rsidRDefault="00DE4AFA">
            <w:r>
              <w:t>只修改某个字段</w:t>
            </w:r>
          </w:p>
        </w:tc>
      </w:tr>
    </w:tbl>
    <w:p w:rsidR="00241441" w:rsidRDefault="00241441"/>
    <w:p w:rsidR="006F6D2B" w:rsidRDefault="00DE4AFA">
      <w:r>
        <w:rPr>
          <w:rFonts w:ascii="宋体" w:hAnsi="宋体"/>
          <w:b/>
        </w:rPr>
        <w:t>RESTful风格：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现在流行的接口设计风格叫</w:t>
      </w:r>
      <w:r>
        <w:rPr>
          <w:lang w:eastAsia="zh-CN"/>
        </w:rPr>
        <w:t>RESTful</w:t>
      </w:r>
      <w:r>
        <w:rPr>
          <w:lang w:eastAsia="zh-CN"/>
        </w:rPr>
        <w:t>，规则是：</w:t>
      </w:r>
    </w:p>
    <w:p w:rsidR="00241441" w:rsidRDefault="00DE4AFA" w:rsidP="002C4A6D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URL</w:t>
      </w:r>
      <w:r>
        <w:rPr>
          <w:lang w:eastAsia="zh-CN"/>
        </w:rPr>
        <w:t>表示资源（名词）</w:t>
      </w:r>
    </w:p>
    <w:p w:rsidR="006F6D2B" w:rsidRDefault="00DE4AFA" w:rsidP="002C4A6D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HTTP</w:t>
      </w:r>
      <w:r>
        <w:rPr>
          <w:lang w:eastAsia="zh-CN"/>
        </w:rPr>
        <w:t>方法表示操作（动词）</w:t>
      </w:r>
    </w:p>
    <w:p w:rsidR="001D4BAA" w:rsidRDefault="001D4BAA" w:rsidP="001D4BAA">
      <w:pPr>
        <w:pStyle w:val="a0"/>
        <w:numPr>
          <w:ilvl w:val="0"/>
          <w:numId w:val="0"/>
        </w:numPr>
        <w:ind w:left="360" w:hanging="360"/>
        <w:rPr>
          <w:lang w:eastAsia="zh-CN"/>
        </w:rPr>
      </w:pPr>
    </w:p>
    <w:p w:rsidR="001D4BAA" w:rsidRDefault="001D4BAA" w:rsidP="001D4BAA">
      <w:pPr>
        <w:pStyle w:val="a0"/>
        <w:numPr>
          <w:ilvl w:val="0"/>
          <w:numId w:val="0"/>
        </w:numPr>
        <w:ind w:left="360" w:hanging="360"/>
        <w:rPr>
          <w:lang w:eastAsia="zh-CN"/>
        </w:rPr>
      </w:pPr>
      <w:r>
        <w:rPr>
          <w:lang w:eastAsia="zh-CN"/>
        </w:rPr>
        <w:t>例如：</w:t>
      </w:r>
    </w:p>
    <w:p w:rsidR="006F6D2B" w:rsidRDefault="00DE4AFA" w:rsidP="00453505">
      <w:pPr>
        <w:pStyle w:val="aff2"/>
        <w:rPr>
          <w:lang w:eastAsia="zh-CN"/>
        </w:rPr>
      </w:pPr>
      <w:r>
        <w:t xml:space="preserve">GET    /api/users      # </w:t>
      </w:r>
      <w:r>
        <w:rPr>
          <w:rFonts w:ascii="宋体" w:eastAsia="宋体" w:hAnsi="宋体" w:hint="eastAsia"/>
        </w:rPr>
        <w:t>获取用户列表</w:t>
      </w:r>
      <w:r w:rsidR="00AD2CEA">
        <w:rPr>
          <w:rFonts w:ascii="宋体" w:eastAsia="宋体" w:hAnsi="宋体"/>
        </w:rPr>
        <w:br/>
      </w:r>
      <w:r>
        <w:t xml:space="preserve">GET    /api/users/1    # </w:t>
      </w:r>
      <w:r>
        <w:rPr>
          <w:rFonts w:ascii="微软雅黑" w:eastAsia="微软雅黑" w:hAnsi="微软雅黑" w:cs="微软雅黑" w:hint="eastAsia"/>
        </w:rPr>
        <w:t>获取</w:t>
      </w:r>
      <w:r>
        <w:t>id</w:t>
      </w:r>
      <w:r>
        <w:rPr>
          <w:rFonts w:ascii="微软雅黑" w:eastAsia="微软雅黑" w:hAnsi="微软雅黑" w:cs="微软雅黑" w:hint="eastAsia"/>
        </w:rPr>
        <w:t>为</w:t>
      </w:r>
      <w:r>
        <w:t>1</w:t>
      </w:r>
      <w:r>
        <w:rPr>
          <w:rFonts w:ascii="微软雅黑" w:eastAsia="微软雅黑" w:hAnsi="微软雅黑" w:cs="微软雅黑" w:hint="eastAsia"/>
        </w:rPr>
        <w:t>的用户</w:t>
      </w:r>
      <w:r w:rsidR="00AD2CEA">
        <w:rPr>
          <w:rFonts w:ascii="微软雅黑" w:eastAsia="微软雅黑" w:hAnsi="微软雅黑" w:cs="微软雅黑"/>
        </w:rPr>
        <w:br/>
      </w:r>
      <w:r>
        <w:t xml:space="preserve">POST   /api/users      # </w:t>
      </w:r>
      <w:r>
        <w:rPr>
          <w:rFonts w:ascii="微软雅黑" w:eastAsia="微软雅黑" w:hAnsi="微软雅黑" w:cs="微软雅黑" w:hint="eastAsia"/>
        </w:rPr>
        <w:t>新增一个用户</w:t>
      </w:r>
      <w:r w:rsidR="00AD2CEA">
        <w:rPr>
          <w:rFonts w:ascii="微软雅黑" w:eastAsia="微软雅黑" w:hAnsi="微软雅黑" w:cs="微软雅黑"/>
        </w:rPr>
        <w:br/>
      </w:r>
      <w:r>
        <w:t xml:space="preserve">PUT    /api/users/1    # </w:t>
      </w:r>
      <w:r>
        <w:rPr>
          <w:rFonts w:ascii="微软雅黑" w:eastAsia="微软雅黑" w:hAnsi="微软雅黑" w:cs="微软雅黑" w:hint="eastAsia"/>
        </w:rPr>
        <w:t>更新</w:t>
      </w:r>
      <w:r>
        <w:t>id</w:t>
      </w:r>
      <w:r>
        <w:rPr>
          <w:rFonts w:ascii="微软雅黑" w:eastAsia="微软雅黑" w:hAnsi="微软雅黑" w:cs="微软雅黑" w:hint="eastAsia"/>
        </w:rPr>
        <w:t>为</w:t>
      </w:r>
      <w:r>
        <w:t>1</w:t>
      </w:r>
      <w:r>
        <w:rPr>
          <w:rFonts w:ascii="微软雅黑" w:eastAsia="微软雅黑" w:hAnsi="微软雅黑" w:cs="微软雅黑" w:hint="eastAsia"/>
        </w:rPr>
        <w:t>的用户</w:t>
      </w:r>
      <w:r w:rsidR="00AD2CEA">
        <w:rPr>
          <w:rFonts w:ascii="微软雅黑" w:eastAsia="微软雅黑" w:hAnsi="微软雅黑" w:cs="微软雅黑"/>
        </w:rPr>
        <w:br/>
      </w:r>
      <w:r>
        <w:rPr>
          <w:lang w:eastAsia="zh-CN"/>
        </w:rPr>
        <w:t xml:space="preserve">DELETE /api/users/1    # </w:t>
      </w:r>
      <w:r>
        <w:rPr>
          <w:rFonts w:ascii="微软雅黑" w:eastAsia="微软雅黑" w:hAnsi="微软雅黑" w:cs="微软雅黑" w:hint="eastAsia"/>
          <w:lang w:eastAsia="zh-CN"/>
        </w:rPr>
        <w:t>删除</w:t>
      </w:r>
      <w:r>
        <w:rPr>
          <w:lang w:eastAsia="zh-CN"/>
        </w:rPr>
        <w:t>id</w:t>
      </w:r>
      <w:r>
        <w:rPr>
          <w:rFonts w:ascii="宋体" w:eastAsia="宋体" w:hAnsi="宋体" w:hint="eastAsia"/>
          <w:lang w:eastAsia="zh-CN"/>
        </w:rPr>
        <w:t>为</w:t>
      </w:r>
      <w:r>
        <w:rPr>
          <w:lang w:eastAsia="zh-CN"/>
        </w:rPr>
        <w:t>1</w:t>
      </w:r>
      <w:r>
        <w:rPr>
          <w:rFonts w:ascii="宋体" w:eastAsia="宋体" w:hAnsi="宋体" w:hint="eastAsia"/>
          <w:lang w:eastAsia="zh-CN"/>
        </w:rPr>
        <w:t>的用户</w:t>
      </w:r>
    </w:p>
    <w:p w:rsidR="006F6D2B" w:rsidRDefault="00FC1AC1">
      <w:pPr>
        <w:pStyle w:val="31"/>
        <w:rPr>
          <w:lang w:eastAsia="zh-CN"/>
        </w:rPr>
      </w:pPr>
      <w:bookmarkStart w:id="180" w:name="_Toc229753928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接口文档</w:t>
      </w:r>
      <w:bookmarkEnd w:id="180"/>
    </w:p>
    <w:p w:rsidR="006F6D2B" w:rsidRDefault="00DE4AFA">
      <w:pPr>
        <w:rPr>
          <w:lang w:eastAsia="zh-CN"/>
        </w:rPr>
      </w:pPr>
      <w:r>
        <w:rPr>
          <w:lang w:eastAsia="zh-CN"/>
        </w:rPr>
        <w:t>后端开发完接口，得告诉前端怎么用。这就需要接口文档。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接口文档一般包含：</w:t>
      </w:r>
    </w:p>
    <w:p w:rsidR="00241441" w:rsidRDefault="00DE4AFA" w:rsidP="002659E5">
      <w:pPr>
        <w:ind w:leftChars="177" w:left="425"/>
        <w:rPr>
          <w:lang w:eastAsia="zh-CN"/>
        </w:rPr>
      </w:pPr>
      <w:r>
        <w:rPr>
          <w:lang w:eastAsia="zh-CN"/>
        </w:rPr>
        <w:t>接口名称：用户登录</w:t>
      </w:r>
    </w:p>
    <w:p w:rsidR="00241441" w:rsidRDefault="00DE4AFA" w:rsidP="002659E5">
      <w:pPr>
        <w:ind w:leftChars="177" w:left="425"/>
      </w:pPr>
      <w:r>
        <w:t>接口地址：</w:t>
      </w:r>
      <w:r>
        <w:t>POST /api/user/login</w:t>
      </w:r>
    </w:p>
    <w:p w:rsidR="00241441" w:rsidRDefault="00DE4AFA" w:rsidP="002659E5">
      <w:pPr>
        <w:ind w:leftChars="177" w:left="425"/>
      </w:pPr>
      <w:r>
        <w:t>请求参数：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username: </w:t>
      </w:r>
      <w:r>
        <w:t>用户名（必填）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password: </w:t>
      </w:r>
      <w:r>
        <w:t>密码（必填）</w:t>
      </w:r>
    </w:p>
    <w:p w:rsidR="00241441" w:rsidRDefault="00DE4AFA" w:rsidP="002659E5">
      <w:pPr>
        <w:ind w:leftChars="177" w:left="425"/>
      </w:pPr>
      <w:r>
        <w:t>返回数据：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code: </w:t>
      </w:r>
      <w:r>
        <w:t>状态码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message: </w:t>
      </w:r>
      <w:r>
        <w:t>提示信息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data: </w:t>
      </w:r>
      <w:r>
        <w:t>返回数据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token: </w:t>
      </w:r>
      <w:r>
        <w:t>登录凭证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userId: </w:t>
      </w:r>
      <w:r>
        <w:t>用户</w:t>
      </w:r>
      <w:r>
        <w:t>ID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username: </w:t>
      </w:r>
      <w:r>
        <w:t>用户名</w:t>
      </w:r>
    </w:p>
    <w:p w:rsidR="00241441" w:rsidRDefault="00DE4AFA" w:rsidP="002659E5">
      <w:pPr>
        <w:ind w:leftChars="177" w:left="425"/>
      </w:pPr>
      <w:r>
        <w:lastRenderedPageBreak/>
        <w:t>错误码：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200: </w:t>
      </w:r>
      <w:r>
        <w:t>成功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400: </w:t>
      </w:r>
      <w:r>
        <w:t>参数错误</w:t>
      </w:r>
    </w:p>
    <w:p w:rsidR="006F6D2B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401: </w:t>
      </w:r>
      <w:r>
        <w:t>用户名或密码错误</w:t>
      </w:r>
    </w:p>
    <w:p w:rsidR="006F6D2B" w:rsidRDefault="00DE4AFA">
      <w:r>
        <w:rPr>
          <w:rFonts w:ascii="宋体" w:hAnsi="宋体"/>
          <w:b/>
        </w:rPr>
        <w:t>常用接口文档工具：</w:t>
      </w:r>
    </w:p>
    <w:p w:rsidR="00241441" w:rsidRDefault="00DE4AFA" w:rsidP="00AD69B5">
      <w:pPr>
        <w:pStyle w:val="a0"/>
        <w:tabs>
          <w:tab w:val="clear" w:pos="360"/>
          <w:tab w:val="num" w:pos="600"/>
        </w:tabs>
        <w:ind w:leftChars="100" w:left="600"/>
      </w:pPr>
      <w:r>
        <w:t>Swagger / OpenAPI</w:t>
      </w:r>
    </w:p>
    <w:p w:rsidR="00241441" w:rsidRDefault="00DE4AFA" w:rsidP="00AD69B5">
      <w:pPr>
        <w:pStyle w:val="a0"/>
        <w:tabs>
          <w:tab w:val="clear" w:pos="360"/>
          <w:tab w:val="num" w:pos="600"/>
        </w:tabs>
        <w:ind w:leftChars="100" w:left="600"/>
      </w:pPr>
      <w:r>
        <w:t>Apifox</w:t>
      </w:r>
    </w:p>
    <w:p w:rsidR="00241441" w:rsidRDefault="00DE4AFA" w:rsidP="00AD69B5">
      <w:pPr>
        <w:pStyle w:val="a0"/>
        <w:tabs>
          <w:tab w:val="clear" w:pos="360"/>
          <w:tab w:val="num" w:pos="600"/>
        </w:tabs>
        <w:ind w:leftChars="100" w:left="600"/>
      </w:pPr>
      <w:r>
        <w:t>Postman</w:t>
      </w:r>
    </w:p>
    <w:p w:rsidR="006F6D2B" w:rsidRDefault="00DE4AFA" w:rsidP="00AD69B5">
      <w:pPr>
        <w:pStyle w:val="a0"/>
        <w:tabs>
          <w:tab w:val="clear" w:pos="360"/>
          <w:tab w:val="num" w:pos="600"/>
        </w:tabs>
        <w:ind w:leftChars="100" w:left="600"/>
      </w:pPr>
      <w:r>
        <w:t>YApi</w:t>
      </w:r>
    </w:p>
    <w:p w:rsidR="006F6D2B" w:rsidRDefault="00FC1AC1">
      <w:pPr>
        <w:pStyle w:val="31"/>
      </w:pPr>
      <w:bookmarkStart w:id="181" w:name="_Toc229753929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t>怎么调用接口</w:t>
      </w:r>
      <w:r w:rsidR="00DC2D24">
        <w:t>？</w:t>
      </w:r>
      <w:bookmarkEnd w:id="181"/>
    </w:p>
    <w:p w:rsidR="00053CD8" w:rsidRPr="00053CD8" w:rsidRDefault="00053CD8">
      <w:pPr>
        <w:rPr>
          <w:rFonts w:ascii="宋体" w:hAnsi="宋体"/>
          <w:lang w:eastAsia="zh-CN"/>
        </w:rPr>
      </w:pPr>
      <w:r w:rsidRPr="00053CD8">
        <w:rPr>
          <w:rFonts w:ascii="宋体" w:hAnsi="宋体" w:hint="eastAsia"/>
          <w:lang w:eastAsia="zh-CN"/>
        </w:rPr>
        <w:t>调用</w:t>
      </w:r>
      <w:r>
        <w:rPr>
          <w:rFonts w:ascii="宋体" w:hAnsi="宋体" w:hint="eastAsia"/>
          <w:lang w:eastAsia="zh-CN"/>
        </w:rPr>
        <w:t>接口</w:t>
      </w:r>
      <w:r w:rsidRPr="00053CD8">
        <w:rPr>
          <w:rFonts w:ascii="宋体" w:hAnsi="宋体" w:hint="eastAsia"/>
          <w:lang w:eastAsia="zh-CN"/>
        </w:rPr>
        <w:t>，</w:t>
      </w:r>
      <w:r>
        <w:rPr>
          <w:rFonts w:ascii="宋体" w:hAnsi="宋体" w:hint="eastAsia"/>
          <w:lang w:eastAsia="zh-CN"/>
        </w:rPr>
        <w:t>是指调用一种请求方法，而一个请求方法就是一个功能。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前端调用接口的方式：</w:t>
      </w:r>
    </w:p>
    <w:p w:rsidR="006F6D2B" w:rsidRDefault="00DE4AFA">
      <w:pPr>
        <w:rPr>
          <w:rFonts w:ascii="宋体" w:hAnsi="宋体"/>
          <w:b/>
          <w:lang w:eastAsia="zh-CN"/>
        </w:rPr>
      </w:pPr>
      <w:r>
        <w:rPr>
          <w:rFonts w:ascii="宋体" w:hAnsi="宋体"/>
          <w:b/>
          <w:lang w:eastAsia="zh-CN"/>
        </w:rPr>
        <w:t>方式一：用fetch（浏览器原生）</w:t>
      </w:r>
    </w:p>
    <w:p w:rsidR="00053CD8" w:rsidRDefault="00053CD8">
      <w:pPr>
        <w:rPr>
          <w:lang w:eastAsia="zh-CN"/>
        </w:rPr>
      </w:pPr>
      <w:r>
        <w:rPr>
          <w:rFonts w:ascii="宋体" w:hAnsi="宋体"/>
          <w:b/>
          <w:lang w:eastAsia="zh-CN"/>
        </w:rPr>
        <w:t>【</w:t>
      </w:r>
      <w:r w:rsidR="00DD50A8">
        <w:rPr>
          <w:rFonts w:ascii="宋体" w:hAnsi="宋体" w:hint="eastAsia"/>
          <w:b/>
          <w:lang w:eastAsia="zh-CN"/>
        </w:rPr>
        <w:t>调用登录接口</w:t>
      </w:r>
      <w:r>
        <w:rPr>
          <w:rFonts w:ascii="宋体" w:hAnsi="宋体"/>
          <w:b/>
          <w:lang w:eastAsia="zh-CN"/>
        </w:rPr>
        <w:t>】</w:t>
      </w:r>
    </w:p>
    <w:p w:rsidR="006F6D2B" w:rsidRDefault="00DE4AFA" w:rsidP="00453505">
      <w:pPr>
        <w:pStyle w:val="aff2"/>
      </w:pPr>
      <w:r>
        <w:t>fetch('/api/user/login', {</w:t>
      </w:r>
      <w:r w:rsidR="00AD2CEA">
        <w:br/>
      </w:r>
      <w:r>
        <w:t xml:space="preserve">    method: 'POST',</w:t>
      </w:r>
      <w:r w:rsidR="00AD2CEA">
        <w:br/>
      </w:r>
      <w:r>
        <w:t xml:space="preserve">    headers: {</w:t>
      </w:r>
      <w:r w:rsidR="00AD2CEA">
        <w:br/>
      </w:r>
      <w:r>
        <w:t xml:space="preserve">        'Content-Type': 'application/json'</w:t>
      </w:r>
      <w:r w:rsidR="00AD2CEA">
        <w:br/>
      </w:r>
      <w:r>
        <w:t xml:space="preserve">    },</w:t>
      </w:r>
      <w:r w:rsidR="00AD2CEA">
        <w:br/>
      </w:r>
      <w:r>
        <w:t xml:space="preserve">    body: JSON.stringify({</w:t>
      </w:r>
      <w:r w:rsidR="00AD2CEA">
        <w:br/>
      </w:r>
      <w:r>
        <w:t xml:space="preserve">        username: 'zhangsan',</w:t>
      </w:r>
      <w:r w:rsidR="00AD2CEA">
        <w:br/>
      </w:r>
      <w:r>
        <w:t xml:space="preserve">        password: '123456'</w:t>
      </w:r>
      <w:r w:rsidR="00AD2CEA">
        <w:br/>
      </w:r>
      <w:r>
        <w:t xml:space="preserve">    })</w:t>
      </w:r>
      <w:r w:rsidR="00AD2CEA">
        <w:br/>
      </w:r>
      <w:r>
        <w:t>})</w:t>
      </w:r>
      <w:r w:rsidR="00AD2CEA">
        <w:br/>
      </w:r>
      <w:r>
        <w:t>.then(response =&gt; response.json())</w:t>
      </w:r>
      <w:r w:rsidR="00AD2CEA">
        <w:br/>
      </w:r>
      <w:r>
        <w:t>.then(data =&gt; {</w:t>
      </w:r>
      <w:r w:rsidR="00AD2CEA">
        <w:br/>
      </w:r>
      <w:r>
        <w:t xml:space="preserve">    console.log(data);</w:t>
      </w:r>
      <w:r w:rsidR="00AD2CEA">
        <w:br/>
      </w:r>
      <w:r>
        <w:t>});</w:t>
      </w:r>
    </w:p>
    <w:p w:rsidR="006F6D2B" w:rsidRDefault="00DE4AFA">
      <w:r>
        <w:rPr>
          <w:rFonts w:ascii="宋体" w:hAnsi="宋体"/>
          <w:b/>
        </w:rPr>
        <w:t>方式二：</w:t>
      </w:r>
      <w:bookmarkStart w:id="182" w:name="OLE_LINK7"/>
      <w:bookmarkStart w:id="183" w:name="OLE_LINK8"/>
      <w:r>
        <w:rPr>
          <w:rFonts w:ascii="宋体" w:hAnsi="宋体"/>
          <w:b/>
        </w:rPr>
        <w:t>用axios（第三方库）</w:t>
      </w:r>
      <w:bookmarkEnd w:id="182"/>
      <w:bookmarkEnd w:id="183"/>
    </w:p>
    <w:p w:rsidR="006F6D2B" w:rsidRDefault="00DE4AFA" w:rsidP="00453505">
      <w:pPr>
        <w:pStyle w:val="aff2"/>
        <w:rPr>
          <w:lang w:eastAsia="zh-CN"/>
        </w:rPr>
      </w:pPr>
      <w:r>
        <w:t>axios.post('/api/user/login', {</w:t>
      </w:r>
      <w:r w:rsidR="00AD2CEA">
        <w:br/>
      </w:r>
      <w:r>
        <w:t xml:space="preserve">    username: 'zhangsan',</w:t>
      </w:r>
      <w:r w:rsidR="00AD2CEA">
        <w:br/>
      </w:r>
      <w:r>
        <w:t xml:space="preserve">    password: '123456'</w:t>
      </w:r>
      <w:r w:rsidR="00AD2CEA">
        <w:br/>
      </w:r>
      <w:r>
        <w:t>})</w:t>
      </w:r>
      <w:r w:rsidR="00AD2CEA">
        <w:br/>
      </w:r>
      <w:r>
        <w:lastRenderedPageBreak/>
        <w:t>.then(response =&gt; {</w:t>
      </w:r>
      <w:r w:rsidR="00AD2CEA">
        <w:br/>
      </w:r>
      <w:r>
        <w:t xml:space="preserve">    console.log(response.data);</w:t>
      </w:r>
      <w:r w:rsidR="00AD2CEA">
        <w:br/>
      </w:r>
      <w:r>
        <w:rPr>
          <w:lang w:eastAsia="zh-CN"/>
        </w:rPr>
        <w:t>});</w:t>
      </w:r>
    </w:p>
    <w:p w:rsidR="00DD50A8" w:rsidRDefault="00DD50A8" w:rsidP="00DD50A8">
      <w:pPr>
        <w:rPr>
          <w:lang w:eastAsia="zh-CN"/>
        </w:rPr>
      </w:pPr>
      <w:r w:rsidRPr="00DD50A8">
        <w:rPr>
          <w:rFonts w:hint="eastAsia"/>
          <w:lang w:eastAsia="zh-CN"/>
        </w:rPr>
        <w:t>虽然浏览器原生的</w:t>
      </w:r>
      <w:r w:rsidRPr="00DD50A8">
        <w:rPr>
          <w:rFonts w:hint="eastAsia"/>
          <w:lang w:eastAsia="zh-CN"/>
        </w:rPr>
        <w:t xml:space="preserve"> fetchAPI </w:t>
      </w:r>
      <w:r w:rsidRPr="00DD50A8">
        <w:rPr>
          <w:rFonts w:hint="eastAsia"/>
          <w:lang w:eastAsia="zh-CN"/>
        </w:rPr>
        <w:t>已经成熟，但</w:t>
      </w:r>
      <w:r w:rsidRPr="00DD50A8">
        <w:rPr>
          <w:rFonts w:hint="eastAsia"/>
          <w:lang w:eastAsia="zh-CN"/>
        </w:rPr>
        <w:t xml:space="preserve"> axios </w:t>
      </w:r>
      <w:r>
        <w:rPr>
          <w:rFonts w:hint="eastAsia"/>
          <w:lang w:eastAsia="zh-CN"/>
        </w:rPr>
        <w:t>在易用性、功能完整性和兼容性上</w:t>
      </w:r>
      <w:r w:rsidRPr="00DD50A8">
        <w:rPr>
          <w:rFonts w:hint="eastAsia"/>
          <w:lang w:eastAsia="zh-CN"/>
        </w:rPr>
        <w:t>有显著优势</w:t>
      </w:r>
      <w:r>
        <w:rPr>
          <w:rFonts w:hint="eastAsia"/>
          <w:lang w:eastAsia="zh-CN"/>
        </w:rPr>
        <w:t>，</w:t>
      </w:r>
      <w:r w:rsidRPr="00DD50A8">
        <w:rPr>
          <w:rFonts w:hint="eastAsia"/>
          <w:lang w:eastAsia="zh-CN"/>
        </w:rPr>
        <w:t>在实际商业项目中</w:t>
      </w:r>
      <w:r>
        <w:rPr>
          <w:rFonts w:hint="eastAsia"/>
          <w:lang w:eastAsia="zh-CN"/>
        </w:rPr>
        <w:t>广泛应用</w:t>
      </w:r>
      <w:r w:rsidRPr="00DD50A8">
        <w:rPr>
          <w:rFonts w:hint="eastAsia"/>
          <w:lang w:eastAsia="zh-CN"/>
        </w:rPr>
        <w:t>。</w:t>
      </w:r>
    </w:p>
    <w:p w:rsidR="000934B9" w:rsidRPr="000934B9" w:rsidRDefault="000934B9" w:rsidP="00DD50A8">
      <w:pPr>
        <w:rPr>
          <w:lang w:eastAsia="zh-CN"/>
        </w:rPr>
      </w:pPr>
    </w:p>
    <w:p w:rsidR="006F6D2B" w:rsidRDefault="00DE4AFA">
      <w:pPr>
        <w:pStyle w:val="31"/>
      </w:pPr>
      <w:bookmarkStart w:id="184" w:name="_Toc229753930"/>
      <w:r>
        <w:t>小结一下</w:t>
      </w:r>
      <w:bookmarkEnd w:id="18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API</w:t>
      </w:r>
      <w:r>
        <w:rPr>
          <w:lang w:eastAsia="zh-CN"/>
        </w:rPr>
        <w:t>接口是前后端通信的桥梁，前端请求，后端响应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请求包含：</w:t>
      </w:r>
      <w:r>
        <w:rPr>
          <w:lang w:eastAsia="zh-CN"/>
        </w:rPr>
        <w:t>URL</w:t>
      </w:r>
      <w:r>
        <w:rPr>
          <w:lang w:eastAsia="zh-CN"/>
        </w:rPr>
        <w:t>、方法、参数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响应包含：状态码、数据（通常是</w:t>
      </w:r>
      <w:r>
        <w:rPr>
          <w:lang w:eastAsia="zh-CN"/>
        </w:rPr>
        <w:t>JSON</w:t>
      </w:r>
      <w:r>
        <w:rPr>
          <w:lang w:eastAsia="zh-CN"/>
        </w:rPr>
        <w:t>）</w:t>
      </w:r>
    </w:p>
    <w:p w:rsidR="00241441" w:rsidRDefault="00DE4AFA">
      <w:pPr>
        <w:pStyle w:val="a0"/>
      </w:pPr>
      <w:r>
        <w:t>RESTful</w:t>
      </w:r>
      <w:r>
        <w:t>风格：用</w:t>
      </w:r>
      <w:r>
        <w:t>URL</w:t>
      </w:r>
      <w:r>
        <w:t>表示资源，用</w:t>
      </w:r>
      <w:r>
        <w:t>HTTP</w:t>
      </w:r>
      <w:r>
        <w:t>方法表示操作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接口文档告诉前端怎么调用接口</w:t>
      </w:r>
    </w:p>
    <w:p w:rsidR="006F6D2B" w:rsidRDefault="00DE4AFA">
      <w:pPr>
        <w:pStyle w:val="a0"/>
      </w:pPr>
      <w:r>
        <w:t>前端用</w:t>
      </w:r>
      <w:r>
        <w:t>fetch</w:t>
      </w:r>
      <w:r>
        <w:t>或</w:t>
      </w:r>
      <w:r>
        <w:t>axios</w:t>
      </w:r>
      <w:r>
        <w:t>调用接口</w:t>
      </w:r>
    </w:p>
    <w:p w:rsidR="006F6D2B" w:rsidRDefault="00DE4AFA">
      <w:pPr>
        <w:pStyle w:val="21"/>
        <w:rPr>
          <w:lang w:eastAsia="zh-CN"/>
        </w:rPr>
      </w:pPr>
      <w:bookmarkStart w:id="185" w:name="_Toc229753931"/>
      <w:r>
        <w:rPr>
          <w:lang w:eastAsia="zh-CN"/>
        </w:rPr>
        <w:t xml:space="preserve">5.4 </w:t>
      </w:r>
      <w:r>
        <w:rPr>
          <w:lang w:eastAsia="zh-CN"/>
        </w:rPr>
        <w:t>前端框架：别再手写原生代码了</w:t>
      </w:r>
      <w:bookmarkEnd w:id="185"/>
    </w:p>
    <w:p w:rsidR="006F6D2B" w:rsidRDefault="009C745F">
      <w:pPr>
        <w:pStyle w:val="31"/>
        <w:rPr>
          <w:lang w:eastAsia="zh-CN"/>
        </w:rPr>
      </w:pPr>
      <w:bookmarkStart w:id="186" w:name="_Toc229753932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为啥要框架</w:t>
      </w:r>
      <w:r w:rsidR="006E54D9">
        <w:rPr>
          <w:lang w:eastAsia="zh-CN"/>
        </w:rPr>
        <w:t>？</w:t>
      </w:r>
      <w:bookmarkEnd w:id="186"/>
    </w:p>
    <w:p w:rsidR="006F6D2B" w:rsidRDefault="00DE4AFA">
      <w:pPr>
        <w:rPr>
          <w:lang w:eastAsia="zh-CN"/>
        </w:rPr>
      </w:pPr>
      <w:r>
        <w:rPr>
          <w:lang w:eastAsia="zh-CN"/>
        </w:rPr>
        <w:t>你可能会想：用原生的</w:t>
      </w:r>
      <w:r>
        <w:rPr>
          <w:lang w:eastAsia="zh-CN"/>
        </w:rPr>
        <w:t>HTML</w:t>
      </w:r>
      <w:r>
        <w:rPr>
          <w:lang w:eastAsia="zh-CN"/>
        </w:rPr>
        <w:t>、</w:t>
      </w:r>
      <w:r>
        <w:rPr>
          <w:lang w:eastAsia="zh-CN"/>
        </w:rPr>
        <w:t>CSS</w:t>
      </w:r>
      <w:r>
        <w:rPr>
          <w:lang w:eastAsia="zh-CN"/>
        </w:rPr>
        <w:t>、</w:t>
      </w:r>
      <w:r>
        <w:rPr>
          <w:lang w:eastAsia="zh-CN"/>
        </w:rPr>
        <w:t>JavaScript</w:t>
      </w:r>
      <w:r>
        <w:rPr>
          <w:lang w:eastAsia="zh-CN"/>
        </w:rPr>
        <w:t>就能写网页，干嘛还要学框架？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确实能写，但项目一大，问题就来了：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问题一：代码乱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HTML</w:t>
      </w:r>
      <w:r>
        <w:rPr>
          <w:lang w:eastAsia="zh-CN"/>
        </w:rPr>
        <w:t>、</w:t>
      </w:r>
      <w:r>
        <w:rPr>
          <w:lang w:eastAsia="zh-CN"/>
        </w:rPr>
        <w:t>CSS</w:t>
      </w:r>
      <w:r>
        <w:rPr>
          <w:lang w:eastAsia="zh-CN"/>
        </w:rPr>
        <w:t>、</w:t>
      </w:r>
      <w:r>
        <w:rPr>
          <w:lang w:eastAsia="zh-CN"/>
        </w:rPr>
        <w:t>JavaScript</w:t>
      </w:r>
      <w:r>
        <w:rPr>
          <w:lang w:eastAsia="zh-CN"/>
        </w:rPr>
        <w:t>混在一起，改一处牵一发而动全身。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问题二：重复劳动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很多功能要反复写：按钮、表单、弹窗</w:t>
      </w:r>
      <w:r>
        <w:rPr>
          <w:lang w:eastAsia="zh-CN"/>
        </w:rPr>
        <w:t>……</w:t>
      </w:r>
      <w:r>
        <w:rPr>
          <w:lang w:eastAsia="zh-CN"/>
        </w:rPr>
        <w:t>每次都从头写？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问题三：难以维护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别人写的代码看不懂，自己写的代码过两天也看不懂。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问题四：效率低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写一个简单的功能要写很多代码，累死人。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框架就是来解决这些问题的。</w:t>
      </w:r>
    </w:p>
    <w:p w:rsidR="006F6D2B" w:rsidRDefault="009C745F">
      <w:pPr>
        <w:pStyle w:val="31"/>
        <w:rPr>
          <w:lang w:eastAsia="zh-CN"/>
        </w:rPr>
      </w:pPr>
      <w:bookmarkStart w:id="187" w:name="_Toc229753933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三大前端框架</w:t>
      </w:r>
      <w:bookmarkEnd w:id="187"/>
    </w:p>
    <w:p w:rsidR="00241441" w:rsidRDefault="00DE4AFA">
      <w:pPr>
        <w:rPr>
          <w:lang w:eastAsia="zh-CN"/>
        </w:rPr>
      </w:pPr>
      <w:r>
        <w:rPr>
          <w:lang w:eastAsia="zh-CN"/>
        </w:rPr>
        <w:t>现在前端最火的三大框架：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555"/>
        <w:gridCol w:w="2551"/>
        <w:gridCol w:w="4524"/>
      </w:tblGrid>
      <w:tr w:rsidR="00241441" w:rsidTr="002A204D">
        <w:tc>
          <w:tcPr>
            <w:tcW w:w="1555" w:type="dxa"/>
          </w:tcPr>
          <w:p w:rsidR="00241441" w:rsidRPr="002A204D" w:rsidRDefault="00DE4AFA" w:rsidP="002A204D">
            <w:pPr>
              <w:jc w:val="center"/>
              <w:rPr>
                <w:b/>
              </w:rPr>
            </w:pPr>
            <w:r w:rsidRPr="002A204D">
              <w:rPr>
                <w:b/>
              </w:rPr>
              <w:t>框架</w:t>
            </w:r>
          </w:p>
        </w:tc>
        <w:tc>
          <w:tcPr>
            <w:tcW w:w="2551" w:type="dxa"/>
          </w:tcPr>
          <w:p w:rsidR="00241441" w:rsidRPr="002A204D" w:rsidRDefault="00DE4AFA" w:rsidP="002A204D">
            <w:pPr>
              <w:jc w:val="center"/>
              <w:rPr>
                <w:b/>
              </w:rPr>
            </w:pPr>
            <w:r w:rsidRPr="002A204D">
              <w:rPr>
                <w:b/>
              </w:rPr>
              <w:t>出品</w:t>
            </w:r>
          </w:p>
        </w:tc>
        <w:tc>
          <w:tcPr>
            <w:tcW w:w="4524" w:type="dxa"/>
          </w:tcPr>
          <w:p w:rsidR="00241441" w:rsidRPr="002A204D" w:rsidRDefault="00DE4AFA" w:rsidP="002A204D">
            <w:pPr>
              <w:jc w:val="center"/>
              <w:rPr>
                <w:b/>
              </w:rPr>
            </w:pPr>
            <w:r w:rsidRPr="002A204D">
              <w:rPr>
                <w:b/>
              </w:rPr>
              <w:t>特点</w:t>
            </w:r>
          </w:p>
        </w:tc>
      </w:tr>
      <w:tr w:rsidR="00241441" w:rsidTr="002A204D">
        <w:tc>
          <w:tcPr>
            <w:tcW w:w="1555" w:type="dxa"/>
          </w:tcPr>
          <w:p w:rsidR="00241441" w:rsidRDefault="00DE4AFA">
            <w:r>
              <w:t>React</w:t>
            </w:r>
          </w:p>
        </w:tc>
        <w:tc>
          <w:tcPr>
            <w:tcW w:w="2551" w:type="dxa"/>
          </w:tcPr>
          <w:p w:rsidR="00241441" w:rsidRDefault="00DE4AFA">
            <w:r>
              <w:t>Facebook</w:t>
            </w:r>
          </w:p>
        </w:tc>
        <w:tc>
          <w:tcPr>
            <w:tcW w:w="4524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组件化、虚拟</w:t>
            </w:r>
            <w:r>
              <w:rPr>
                <w:lang w:eastAsia="zh-CN"/>
              </w:rPr>
              <w:t>DOM</w:t>
            </w:r>
            <w:r>
              <w:rPr>
                <w:lang w:eastAsia="zh-CN"/>
              </w:rPr>
              <w:t>、生态最强</w:t>
            </w:r>
          </w:p>
        </w:tc>
      </w:tr>
      <w:tr w:rsidR="00241441" w:rsidTr="002A204D">
        <w:tc>
          <w:tcPr>
            <w:tcW w:w="1555" w:type="dxa"/>
          </w:tcPr>
          <w:p w:rsidR="00241441" w:rsidRDefault="00DE4AFA">
            <w:r>
              <w:t>Vue</w:t>
            </w:r>
          </w:p>
        </w:tc>
        <w:tc>
          <w:tcPr>
            <w:tcW w:w="2551" w:type="dxa"/>
          </w:tcPr>
          <w:p w:rsidR="00241441" w:rsidRDefault="00DE4AFA">
            <w:r>
              <w:t>尤雨溪</w:t>
            </w:r>
          </w:p>
        </w:tc>
        <w:tc>
          <w:tcPr>
            <w:tcW w:w="4524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渐进式、易上手、中文社区活跃</w:t>
            </w:r>
          </w:p>
        </w:tc>
      </w:tr>
      <w:tr w:rsidR="00241441" w:rsidTr="002A204D">
        <w:tc>
          <w:tcPr>
            <w:tcW w:w="1555" w:type="dxa"/>
          </w:tcPr>
          <w:p w:rsidR="00241441" w:rsidRDefault="00DE4AFA">
            <w:r>
              <w:t>Angular</w:t>
            </w:r>
          </w:p>
        </w:tc>
        <w:tc>
          <w:tcPr>
            <w:tcW w:w="2551" w:type="dxa"/>
          </w:tcPr>
          <w:p w:rsidR="00241441" w:rsidRDefault="00DE4AFA">
            <w:r>
              <w:t>Google</w:t>
            </w:r>
          </w:p>
        </w:tc>
        <w:tc>
          <w:tcPr>
            <w:tcW w:w="4524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大而全、企业级、学习曲线陡</w:t>
            </w:r>
          </w:p>
        </w:tc>
      </w:tr>
    </w:tbl>
    <w:p w:rsidR="00241441" w:rsidRDefault="00241441">
      <w:pPr>
        <w:rPr>
          <w:lang w:eastAsia="zh-CN"/>
        </w:rPr>
      </w:pPr>
    </w:p>
    <w:p w:rsidR="006F6D2B" w:rsidRDefault="00DE4AFA">
      <w:r>
        <w:rPr>
          <w:rFonts w:ascii="宋体" w:hAnsi="宋体"/>
          <w:b/>
        </w:rPr>
        <w:t>React</w:t>
      </w:r>
    </w:p>
    <w:p w:rsidR="006F6D2B" w:rsidRDefault="00DE4AFA" w:rsidP="00453505">
      <w:pPr>
        <w:pStyle w:val="aff2"/>
      </w:pPr>
      <w:r>
        <w:t>// React</w:t>
      </w:r>
      <w:r>
        <w:rPr>
          <w:rFonts w:ascii="宋体" w:eastAsia="宋体" w:hAnsi="宋体" w:hint="eastAsia"/>
        </w:rPr>
        <w:t>组件示例</w:t>
      </w:r>
      <w:r w:rsidR="001A4AD1">
        <w:rPr>
          <w:rFonts w:ascii="宋体" w:eastAsia="宋体" w:hAnsi="宋体"/>
        </w:rPr>
        <w:br/>
      </w:r>
      <w:r>
        <w:t>function Welcome(props) {</w:t>
      </w:r>
      <w:r w:rsidR="001A4AD1">
        <w:br/>
      </w:r>
      <w:r>
        <w:t xml:space="preserve">    return &lt;h1&gt;Hello, {props.name}&lt;/h1&gt;;</w:t>
      </w:r>
      <w:r w:rsidR="001A4AD1">
        <w:br/>
      </w:r>
      <w:r>
        <w:t>}</w:t>
      </w:r>
      <w:r w:rsidR="001A4AD1">
        <w:br/>
      </w:r>
      <w:r>
        <w:t xml:space="preserve">// </w:t>
      </w:r>
      <w:r>
        <w:rPr>
          <w:rFonts w:ascii="微软雅黑" w:eastAsia="微软雅黑" w:hAnsi="微软雅黑" w:cs="微软雅黑" w:hint="eastAsia"/>
        </w:rPr>
        <w:t>使用组件</w:t>
      </w:r>
      <w:r w:rsidR="001A4AD1">
        <w:rPr>
          <w:rFonts w:ascii="微软雅黑" w:eastAsia="微软雅黑" w:hAnsi="微软雅黑" w:cs="微软雅黑"/>
        </w:rPr>
        <w:br/>
      </w:r>
      <w:r>
        <w:t>ReactDOM.render(</w:t>
      </w:r>
      <w:r w:rsidR="001A4AD1">
        <w:br/>
      </w:r>
      <w:r>
        <w:t xml:space="preserve">    &lt;Welcome name="</w:t>
      </w:r>
      <w:r>
        <w:rPr>
          <w:rFonts w:ascii="微软雅黑" w:eastAsia="微软雅黑" w:hAnsi="微软雅黑" w:cs="微软雅黑" w:hint="eastAsia"/>
        </w:rPr>
        <w:t>张三</w:t>
      </w:r>
      <w:r>
        <w:t>" /&gt;,</w:t>
      </w:r>
      <w:r w:rsidR="001A4AD1">
        <w:br/>
      </w:r>
      <w:r>
        <w:t xml:space="preserve">    document.getElementById('root')</w:t>
      </w:r>
      <w:r w:rsidR="001A4AD1">
        <w:br/>
      </w:r>
      <w:r>
        <w:t>);</w:t>
      </w:r>
    </w:p>
    <w:p w:rsidR="006F6D2B" w:rsidRDefault="00DE4AFA">
      <w:r>
        <w:rPr>
          <w:rFonts w:ascii="宋体" w:hAnsi="宋体"/>
          <w:b/>
        </w:rPr>
        <w:t>Vue</w:t>
      </w:r>
    </w:p>
    <w:p w:rsidR="006F6D2B" w:rsidRDefault="00DE4AFA" w:rsidP="00453505">
      <w:pPr>
        <w:pStyle w:val="aff2"/>
      </w:pPr>
      <w:r>
        <w:t>&lt;!-- Vue</w:t>
      </w:r>
      <w:r>
        <w:rPr>
          <w:rFonts w:ascii="宋体" w:eastAsia="宋体" w:hAnsi="宋体" w:hint="eastAsia"/>
        </w:rPr>
        <w:t>组件示例</w:t>
      </w:r>
      <w:r>
        <w:t xml:space="preserve"> --&gt;</w:t>
      </w:r>
      <w:r w:rsidR="001A4AD1">
        <w:br/>
      </w:r>
      <w:r>
        <w:t>&lt;template&gt;</w:t>
      </w:r>
      <w:r w:rsidR="001A4AD1">
        <w:br/>
      </w:r>
      <w:r>
        <w:t xml:space="preserve">    &lt;h1&gt;Hello, {{ name }}&lt;/h1&gt;</w:t>
      </w:r>
      <w:r w:rsidR="001A4AD1">
        <w:br/>
      </w:r>
      <w:r>
        <w:t>&lt;/template&gt;</w:t>
      </w:r>
      <w:r w:rsidR="001A4AD1">
        <w:br/>
      </w:r>
      <w:r>
        <w:t>&lt;script&gt;</w:t>
      </w:r>
      <w:r w:rsidR="001A4AD1">
        <w:br/>
      </w:r>
      <w:r>
        <w:t>export default {</w:t>
      </w:r>
      <w:r w:rsidR="001A4AD1">
        <w:br/>
      </w:r>
      <w:r>
        <w:t xml:space="preserve">    data() {</w:t>
      </w:r>
      <w:r w:rsidR="001A4AD1">
        <w:br/>
      </w:r>
      <w:r>
        <w:t xml:space="preserve">        return {</w:t>
      </w:r>
      <w:r w:rsidR="001A4AD1">
        <w:br/>
      </w:r>
      <w:r>
        <w:t xml:space="preserve">            name: '</w:t>
      </w:r>
      <w:r>
        <w:rPr>
          <w:rFonts w:ascii="微软雅黑" w:eastAsia="微软雅黑" w:hAnsi="微软雅黑" w:cs="微软雅黑" w:hint="eastAsia"/>
        </w:rPr>
        <w:t>张三</w:t>
      </w:r>
      <w:r>
        <w:t>'</w:t>
      </w:r>
      <w:r w:rsidR="001A4AD1">
        <w:br/>
      </w:r>
      <w:r>
        <w:t xml:space="preserve">        }</w:t>
      </w:r>
      <w:r w:rsidR="001A4AD1">
        <w:br/>
      </w:r>
      <w:r>
        <w:t xml:space="preserve">    }</w:t>
      </w:r>
      <w:r w:rsidR="001A4AD1">
        <w:br/>
      </w:r>
      <w:r>
        <w:t>}</w:t>
      </w:r>
      <w:r w:rsidR="001A4AD1">
        <w:br/>
      </w:r>
      <w:r>
        <w:t>&lt;/script&gt;</w:t>
      </w:r>
    </w:p>
    <w:p w:rsidR="006F6D2B" w:rsidRDefault="009C745F">
      <w:pPr>
        <w:pStyle w:val="31"/>
      </w:pPr>
      <w:bookmarkStart w:id="188" w:name="_Toc229753934"/>
      <w:r>
        <w:rPr>
          <w:rFonts w:hint="eastAsia"/>
          <w:lang w:eastAsia="zh-CN"/>
        </w:rPr>
        <w:lastRenderedPageBreak/>
        <w:t>3</w:t>
      </w:r>
      <w:r>
        <w:rPr>
          <w:rFonts w:hint="eastAsia"/>
          <w:lang w:eastAsia="zh-CN"/>
        </w:rPr>
        <w:t>、</w:t>
      </w:r>
      <w:r w:rsidR="00DE4AFA">
        <w:t>框架的好处</w:t>
      </w:r>
      <w:bookmarkEnd w:id="188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组件化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把页面拆成一个个组件，每个组件可以独立开发、测试、复用。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数据驱动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框架帮你处理数据和视图的同步。你只需要改数据，视图自动更新。</w:t>
      </w:r>
    </w:p>
    <w:p w:rsidR="008A5751" w:rsidRDefault="00DE4AFA" w:rsidP="00453505">
      <w:pPr>
        <w:pStyle w:val="aff2"/>
      </w:pPr>
      <w:r>
        <w:t xml:space="preserve">// </w:t>
      </w:r>
      <w:r>
        <w:rPr>
          <w:rFonts w:ascii="宋体" w:eastAsia="宋体" w:hAnsi="宋体" w:hint="eastAsia"/>
        </w:rPr>
        <w:t>原生</w:t>
      </w:r>
      <w:r>
        <w:t>JavaScript</w:t>
      </w:r>
      <w:r>
        <w:rPr>
          <w:rFonts w:ascii="微软雅黑" w:eastAsia="微软雅黑" w:hAnsi="微软雅黑" w:cs="微软雅黑" w:hint="eastAsia"/>
        </w:rPr>
        <w:t>：改数据还要手动改</w:t>
      </w:r>
      <w:r>
        <w:t>DOM</w:t>
      </w:r>
      <w:r w:rsidR="0046430B">
        <w:br/>
      </w:r>
      <w:r>
        <w:t>document.getElementById('name').textContent = '</w:t>
      </w:r>
      <w:r>
        <w:rPr>
          <w:rFonts w:ascii="宋体" w:eastAsia="宋体" w:hAnsi="宋体" w:hint="eastAsia"/>
        </w:rPr>
        <w:t>李四</w:t>
      </w:r>
      <w:r>
        <w:t>';</w:t>
      </w:r>
      <w:r w:rsidR="0046430B">
        <w:br/>
      </w:r>
      <w:r>
        <w:rPr>
          <w:lang w:eastAsia="zh-CN"/>
        </w:rPr>
        <w:t>// Vue</w:t>
      </w:r>
      <w:r>
        <w:rPr>
          <w:rFonts w:ascii="微软雅黑" w:eastAsia="微软雅黑" w:hAnsi="微软雅黑" w:cs="微软雅黑" w:hint="eastAsia"/>
          <w:lang w:eastAsia="zh-CN"/>
        </w:rPr>
        <w:t>：改数据，视图自动更新</w:t>
      </w:r>
      <w:r w:rsidR="0046430B">
        <w:rPr>
          <w:rFonts w:ascii="微软雅黑" w:eastAsia="微软雅黑" w:hAnsi="微软雅黑" w:cs="微软雅黑"/>
          <w:lang w:eastAsia="zh-CN"/>
        </w:rPr>
        <w:br/>
      </w:r>
      <w:r>
        <w:t>this.name = '</w:t>
      </w:r>
      <w:r>
        <w:rPr>
          <w:rFonts w:ascii="宋体" w:eastAsia="宋体" w:hAnsi="宋体" w:hint="eastAsia"/>
        </w:rPr>
        <w:t>李四</w:t>
      </w:r>
      <w:r>
        <w:t>';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生态丰富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框架有丰富的生态：</w:t>
      </w:r>
      <w:r>
        <w:rPr>
          <w:lang w:eastAsia="zh-CN"/>
        </w:rPr>
        <w:t>UI</w:t>
      </w:r>
      <w:r>
        <w:rPr>
          <w:lang w:eastAsia="zh-CN"/>
        </w:rPr>
        <w:t>组件库、路由、状态管理、构建工具</w:t>
      </w:r>
      <w:r>
        <w:rPr>
          <w:lang w:eastAsia="zh-CN"/>
        </w:rPr>
        <w:t>……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不需要从零造轮子，拿来用就行。</w:t>
      </w:r>
    </w:p>
    <w:p w:rsidR="004F7B4C" w:rsidRDefault="004F7B4C">
      <w:pPr>
        <w:rPr>
          <w:lang w:eastAsia="zh-CN"/>
        </w:rPr>
      </w:pPr>
      <w:r w:rsidRPr="004F7B4C">
        <w:rPr>
          <w:rFonts w:hint="eastAsia"/>
          <w:lang w:eastAsia="zh-CN"/>
        </w:rPr>
        <w:t>其实</w:t>
      </w:r>
      <w:r>
        <w:rPr>
          <w:rFonts w:hint="eastAsia"/>
          <w:lang w:eastAsia="zh-CN"/>
        </w:rPr>
        <w:t>，阿色</w:t>
      </w:r>
      <w:r w:rsidRPr="004F7B4C">
        <w:rPr>
          <w:rFonts w:hint="eastAsia"/>
          <w:lang w:eastAsia="zh-CN"/>
        </w:rPr>
        <w:t>作为一个老程序员</w:t>
      </w:r>
      <w:r>
        <w:rPr>
          <w:rFonts w:hint="eastAsia"/>
          <w:lang w:eastAsia="zh-CN"/>
        </w:rPr>
        <w:t>，</w:t>
      </w:r>
      <w:r w:rsidRPr="004F7B4C">
        <w:rPr>
          <w:rFonts w:hint="eastAsia"/>
          <w:lang w:eastAsia="zh-CN"/>
        </w:rPr>
        <w:t>不习惯</w:t>
      </w:r>
      <w:r>
        <w:rPr>
          <w:rFonts w:hint="eastAsia"/>
          <w:lang w:eastAsia="zh-CN"/>
        </w:rPr>
        <w:t>使用</w:t>
      </w:r>
      <w:r w:rsidRPr="004F7B4C">
        <w:rPr>
          <w:rFonts w:hint="eastAsia"/>
          <w:lang w:eastAsia="zh-CN"/>
        </w:rPr>
        <w:t>框架</w:t>
      </w:r>
      <w:r w:rsidR="00BC0A97">
        <w:rPr>
          <w:rFonts w:hint="eastAsia"/>
          <w:lang w:eastAsia="zh-CN"/>
        </w:rPr>
        <w:t>，</w:t>
      </w:r>
      <w:r w:rsidRPr="004F7B4C">
        <w:rPr>
          <w:rFonts w:hint="eastAsia"/>
          <w:lang w:eastAsia="zh-CN"/>
        </w:rPr>
        <w:t>还是不自觉</w:t>
      </w:r>
      <w:r>
        <w:rPr>
          <w:rFonts w:hint="eastAsia"/>
          <w:lang w:eastAsia="zh-CN"/>
        </w:rPr>
        <w:t>地</w:t>
      </w:r>
      <w:r w:rsidRPr="004F7B4C">
        <w:rPr>
          <w:rFonts w:hint="eastAsia"/>
          <w:lang w:eastAsia="zh-CN"/>
        </w:rPr>
        <w:t>使用</w:t>
      </w:r>
      <w:r>
        <w:rPr>
          <w:rFonts w:hint="eastAsia"/>
          <w:lang w:eastAsia="zh-CN"/>
        </w:rPr>
        <w:t>原生代码</w:t>
      </w:r>
      <w:r w:rsidRPr="004F7B4C">
        <w:rPr>
          <w:rFonts w:hint="eastAsia"/>
          <w:lang w:eastAsia="zh-CN"/>
        </w:rPr>
        <w:t>，但这是不对的。</w:t>
      </w:r>
      <w:r>
        <w:rPr>
          <w:rFonts w:hint="eastAsia"/>
          <w:lang w:eastAsia="zh-CN"/>
        </w:rPr>
        <w:t>得改啊！</w:t>
      </w:r>
    </w:p>
    <w:p w:rsidR="006F6D2B" w:rsidRDefault="009C745F">
      <w:pPr>
        <w:pStyle w:val="31"/>
        <w:rPr>
          <w:lang w:eastAsia="zh-CN"/>
        </w:rPr>
      </w:pPr>
      <w:bookmarkStart w:id="189" w:name="_Toc229753935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选哪个框架</w:t>
      </w:r>
      <w:r w:rsidR="006E54D9">
        <w:rPr>
          <w:lang w:eastAsia="zh-CN"/>
        </w:rPr>
        <w:t>？</w:t>
      </w:r>
      <w:bookmarkEnd w:id="189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新手入门：Vue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Vue</w:t>
      </w:r>
      <w:r>
        <w:rPr>
          <w:lang w:eastAsia="zh-CN"/>
        </w:rPr>
        <w:t>上手最简单，语法直观，中文文档齐全，社区活跃。</w:t>
      </w:r>
    </w:p>
    <w:p w:rsidR="006F6D2B" w:rsidRDefault="00DE4AFA">
      <w:r>
        <w:rPr>
          <w:rFonts w:ascii="宋体" w:hAnsi="宋体"/>
          <w:b/>
        </w:rPr>
        <w:t>生态最强：React</w:t>
      </w:r>
    </w:p>
    <w:p w:rsidR="006F6D2B" w:rsidRDefault="00DE4AFA">
      <w:r>
        <w:t>React</w:t>
      </w:r>
      <w:r>
        <w:t>生态最丰富，大公司用得多，学了找工作机会多。</w:t>
      </w:r>
    </w:p>
    <w:p w:rsidR="006F6D2B" w:rsidRDefault="00DE4AFA">
      <w:r>
        <w:rPr>
          <w:rFonts w:ascii="宋体" w:hAnsi="宋体"/>
          <w:b/>
        </w:rPr>
        <w:t>企业项目：Angular</w:t>
      </w:r>
    </w:p>
    <w:p w:rsidR="006F6D2B" w:rsidRDefault="00DE4AFA">
      <w:r>
        <w:t>Angular</w:t>
      </w:r>
      <w:r>
        <w:t>大而全，适合大型企业项目，但学习成本高。</w:t>
      </w:r>
    </w:p>
    <w:p w:rsidR="006F6D2B" w:rsidRDefault="008A5751">
      <w:r>
        <w:rPr>
          <w:rFonts w:ascii="宋体" w:hAnsi="宋体" w:hint="eastAsia"/>
          <w:b/>
          <w:lang w:eastAsia="zh-CN"/>
        </w:rPr>
        <w:t>阿色</w:t>
      </w:r>
      <w:r w:rsidR="00DE4AFA">
        <w:rPr>
          <w:rFonts w:ascii="宋体" w:hAnsi="宋体"/>
          <w:b/>
        </w:rPr>
        <w:t>建议：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先学</w:t>
      </w:r>
      <w:r>
        <w:rPr>
          <w:lang w:eastAsia="zh-CN"/>
        </w:rPr>
        <w:t>Vue</w:t>
      </w:r>
      <w:r>
        <w:rPr>
          <w:lang w:eastAsia="zh-CN"/>
        </w:rPr>
        <w:t>入门，理解组件化、数据驱动这些概念，再学</w:t>
      </w:r>
      <w:r>
        <w:rPr>
          <w:lang w:eastAsia="zh-CN"/>
        </w:rPr>
        <w:t>React</w:t>
      </w:r>
      <w:r>
        <w:rPr>
          <w:lang w:eastAsia="zh-CN"/>
        </w:rPr>
        <w:t>拓宽视野。</w:t>
      </w:r>
    </w:p>
    <w:p w:rsidR="008A5751" w:rsidRDefault="008A5751">
      <w:pPr>
        <w:rPr>
          <w:lang w:eastAsia="zh-CN"/>
        </w:rPr>
      </w:pPr>
    </w:p>
    <w:p w:rsidR="006F6D2B" w:rsidRDefault="00DE4AFA">
      <w:pPr>
        <w:pStyle w:val="31"/>
      </w:pPr>
      <w:bookmarkStart w:id="190" w:name="_Toc229753936"/>
      <w:r>
        <w:lastRenderedPageBreak/>
        <w:t>小结一下</w:t>
      </w:r>
      <w:bookmarkEnd w:id="190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框架解决原生开发的痛点：代码乱、重复劳动、难维护、效率低</w:t>
      </w:r>
    </w:p>
    <w:p w:rsidR="00241441" w:rsidRDefault="00DE4AFA">
      <w:pPr>
        <w:pStyle w:val="a0"/>
      </w:pPr>
      <w:r>
        <w:t>三大框架：</w:t>
      </w:r>
      <w:r>
        <w:t>React</w:t>
      </w:r>
      <w:r>
        <w:t>、</w:t>
      </w:r>
      <w:r>
        <w:t>Vue</w:t>
      </w:r>
      <w:r>
        <w:t>、</w:t>
      </w:r>
      <w:r>
        <w:t>Angular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框架好处：组件化、数据驱动、生态丰富</w:t>
      </w:r>
    </w:p>
    <w:p w:rsidR="006F6D2B" w:rsidRDefault="00DE4AFA">
      <w:pPr>
        <w:pStyle w:val="a0"/>
      </w:pPr>
      <w:r>
        <w:t>新手建议：从</w:t>
      </w:r>
      <w:r>
        <w:t>Vue</w:t>
      </w:r>
      <w:r>
        <w:t>开始，再学</w:t>
      </w:r>
      <w:r>
        <w:t>React</w:t>
      </w:r>
    </w:p>
    <w:p w:rsidR="006F6D2B" w:rsidRDefault="00DE4AFA">
      <w:pPr>
        <w:pStyle w:val="21"/>
      </w:pPr>
      <w:bookmarkStart w:id="191" w:name="_Toc229753937"/>
      <w:r>
        <w:t xml:space="preserve">5.5 </w:t>
      </w:r>
      <w:r>
        <w:t>用</w:t>
      </w:r>
      <w:r>
        <w:t>AI</w:t>
      </w:r>
      <w:r>
        <w:t>写前端代码</w:t>
      </w:r>
      <w:bookmarkEnd w:id="191"/>
    </w:p>
    <w:p w:rsidR="006F6D2B" w:rsidRDefault="00EE3245">
      <w:pPr>
        <w:pStyle w:val="31"/>
      </w:pPr>
      <w:bookmarkStart w:id="192" w:name="_Toc229753938"/>
      <w:r>
        <w:t>1</w:t>
      </w:r>
      <w:r>
        <w:t>、</w:t>
      </w:r>
      <w:r w:rsidR="00DE4AFA">
        <w:t>AI</w:t>
      </w:r>
      <w:r w:rsidR="00DE4AFA">
        <w:t>能帮你写啥</w:t>
      </w:r>
      <w:r w:rsidR="00CE65C5">
        <w:t>？</w:t>
      </w:r>
      <w:bookmarkEnd w:id="192"/>
    </w:p>
    <w:p w:rsidR="006F6D2B" w:rsidRDefault="00DE4AFA">
      <w:r>
        <w:rPr>
          <w:rFonts w:ascii="宋体" w:hAnsi="宋体"/>
          <w:b/>
        </w:rPr>
        <w:t>写HTML结构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</w:t>
      </w:r>
      <w:r w:rsidR="00CE65C5">
        <w:rPr>
          <w:lang w:eastAsia="zh-CN"/>
        </w:rPr>
        <w:t>说</w:t>
      </w:r>
      <w:r>
        <w:rPr>
          <w:lang w:eastAsia="zh-CN"/>
        </w:rPr>
        <w:t>：帮我写一个登录页面的</w:t>
      </w:r>
      <w:r>
        <w:rPr>
          <w:lang w:eastAsia="zh-CN"/>
        </w:rPr>
        <w:t>HTML</w:t>
      </w:r>
      <w:r>
        <w:rPr>
          <w:lang w:eastAsia="zh-CN"/>
        </w:rPr>
        <w:t>结构，包括用户名、密码输入框和登录按钮。</w:t>
      </w:r>
    </w:p>
    <w:p w:rsidR="00241441" w:rsidRDefault="00DE4AFA">
      <w:r>
        <w:t>AI</w:t>
      </w:r>
      <w:r w:rsidR="00CE65C5">
        <w:t>回答</w:t>
      </w:r>
      <w:r>
        <w:t>：</w:t>
      </w:r>
    </w:p>
    <w:p w:rsidR="006F6D2B" w:rsidRDefault="00DE4AFA" w:rsidP="00453505">
      <w:pPr>
        <w:pStyle w:val="aff2"/>
        <w:rPr>
          <w:lang w:eastAsia="zh-CN"/>
        </w:rPr>
      </w:pPr>
      <w:r>
        <w:t>&lt;div class="login-container"&gt;    &lt;h2&gt;</w:t>
      </w:r>
      <w:r>
        <w:rPr>
          <w:rFonts w:ascii="微软雅黑" w:eastAsia="微软雅黑" w:hAnsi="微软雅黑" w:cs="微软雅黑" w:hint="eastAsia"/>
        </w:rPr>
        <w:t>用户登录</w:t>
      </w:r>
      <w:r>
        <w:t>&lt;/h2&gt;</w:t>
      </w:r>
      <w:r w:rsidR="00803F99">
        <w:br/>
      </w:r>
      <w:r w:rsidR="00803F99">
        <w:br/>
      </w:r>
      <w:r>
        <w:t xml:space="preserve">    &lt;form class="login-form"&gt;</w:t>
      </w:r>
      <w:r w:rsidR="00803F99">
        <w:br/>
      </w:r>
      <w:r>
        <w:t xml:space="preserve">        &lt;div class="form-group"&gt;</w:t>
      </w:r>
      <w:r w:rsidR="00803F99">
        <w:br/>
      </w:r>
      <w:r>
        <w:t xml:space="preserve">            &lt;label for="username"&gt;</w:t>
      </w:r>
      <w:r>
        <w:rPr>
          <w:rFonts w:ascii="微软雅黑" w:eastAsia="微软雅黑" w:hAnsi="微软雅黑" w:cs="微软雅黑" w:hint="eastAsia"/>
        </w:rPr>
        <w:t>用户名</w:t>
      </w:r>
      <w:r>
        <w:t>&lt;/label&gt;</w:t>
      </w:r>
      <w:r w:rsidR="00803F99">
        <w:br/>
      </w:r>
      <w:r>
        <w:t xml:space="preserve">            &lt;input type="text" id="username" name="username" required&gt;</w:t>
      </w:r>
      <w:r w:rsidR="00803F99">
        <w:br/>
      </w:r>
      <w:r>
        <w:t xml:space="preserve">        &lt;/div&gt;</w:t>
      </w:r>
      <w:r w:rsidR="00803F99">
        <w:br/>
      </w:r>
      <w:r>
        <w:t xml:space="preserve">        &lt;div class="form-group"&gt;</w:t>
      </w:r>
      <w:r w:rsidR="00803F99">
        <w:br/>
      </w:r>
      <w:r>
        <w:t xml:space="preserve">            &lt;label for="password"&gt;</w:t>
      </w:r>
      <w:r>
        <w:rPr>
          <w:rFonts w:ascii="微软雅黑" w:eastAsia="微软雅黑" w:hAnsi="微软雅黑" w:cs="微软雅黑" w:hint="eastAsia"/>
        </w:rPr>
        <w:t>密码</w:t>
      </w:r>
      <w:r>
        <w:t>&lt;/label&gt;</w:t>
      </w:r>
      <w:r w:rsidR="00803F99">
        <w:br/>
      </w:r>
      <w:r>
        <w:t xml:space="preserve">            &lt;input type="password" id="password" name="password" required&gt;</w:t>
      </w:r>
      <w:r w:rsidR="00803F99">
        <w:br/>
      </w:r>
      <w:r>
        <w:t xml:space="preserve">        &lt;/div&gt;</w:t>
      </w:r>
      <w:r w:rsidR="00803F99">
        <w:br/>
      </w:r>
      <w:r>
        <w:t xml:space="preserve">        &lt;button type="submit" class="login-btn"&gt;</w:t>
      </w:r>
      <w:r>
        <w:rPr>
          <w:rFonts w:ascii="宋体" w:eastAsia="宋体" w:hAnsi="宋体" w:hint="eastAsia"/>
        </w:rPr>
        <w:t>登录</w:t>
      </w:r>
      <w:r>
        <w:t>&lt;/button&gt;</w:t>
      </w:r>
      <w:r w:rsidR="00803F99">
        <w:br/>
      </w:r>
      <w:r>
        <w:t xml:space="preserve">    </w:t>
      </w:r>
      <w:r>
        <w:rPr>
          <w:lang w:eastAsia="zh-CN"/>
        </w:rPr>
        <w:t>&lt;/form&gt;</w:t>
      </w:r>
      <w:r w:rsidR="00803F99">
        <w:rPr>
          <w:lang w:eastAsia="zh-CN"/>
        </w:rPr>
        <w:br/>
      </w:r>
      <w:r>
        <w:rPr>
          <w:lang w:eastAsia="zh-CN"/>
        </w:rPr>
        <w:t>&lt;/div&gt;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写CSS样式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</w:t>
      </w:r>
      <w:r w:rsidR="00CE65C5">
        <w:rPr>
          <w:lang w:eastAsia="zh-CN"/>
        </w:rPr>
        <w:t>说</w:t>
      </w:r>
      <w:r>
        <w:rPr>
          <w:lang w:eastAsia="zh-CN"/>
        </w:rPr>
        <w:t>：帮我给上面的登录页面写</w:t>
      </w:r>
      <w:r>
        <w:rPr>
          <w:lang w:eastAsia="zh-CN"/>
        </w:rPr>
        <w:t>CSS</w:t>
      </w:r>
      <w:r>
        <w:rPr>
          <w:lang w:eastAsia="zh-CN"/>
        </w:rPr>
        <w:t>样式，要居中显示，现代简约风格。</w:t>
      </w:r>
    </w:p>
    <w:p w:rsidR="00241441" w:rsidRDefault="00DE4AFA">
      <w:r>
        <w:lastRenderedPageBreak/>
        <w:t>AI</w:t>
      </w:r>
      <w:r w:rsidR="00CE65C5">
        <w:t>回答</w:t>
      </w:r>
      <w:r>
        <w:t>：</w:t>
      </w:r>
    </w:p>
    <w:p w:rsidR="006F6D2B" w:rsidRDefault="00DE4AFA" w:rsidP="00453505">
      <w:pPr>
        <w:pStyle w:val="aff2"/>
      </w:pPr>
      <w:r>
        <w:t>.login-container {</w:t>
      </w:r>
      <w:r w:rsidR="00803F99">
        <w:br/>
      </w:r>
      <w:r>
        <w:t xml:space="preserve">    width: 400px;</w:t>
      </w:r>
      <w:r w:rsidR="00803F99">
        <w:br/>
      </w:r>
      <w:r>
        <w:t xml:space="preserve">    margin: 100px auto;</w:t>
      </w:r>
      <w:r w:rsidR="00803F99">
        <w:br/>
      </w:r>
      <w:r>
        <w:t xml:space="preserve">    padding: 30px;</w:t>
      </w:r>
      <w:r w:rsidR="00803F99">
        <w:br/>
      </w:r>
      <w:r>
        <w:t xml:space="preserve">    background: white;</w:t>
      </w:r>
      <w:r w:rsidR="00803F99">
        <w:br/>
      </w:r>
      <w:r>
        <w:t xml:space="preserve">    border-radius: 10px;</w:t>
      </w:r>
      <w:r w:rsidR="00803F99">
        <w:br/>
      </w:r>
      <w:r>
        <w:t xml:space="preserve">    box-shadow: 0 2px 10px rgba(0,0,0,0.1);</w:t>
      </w:r>
      <w:r w:rsidR="00803F99">
        <w:br/>
      </w:r>
      <w:r>
        <w:t>}</w:t>
      </w:r>
      <w:r w:rsidR="00803F99">
        <w:br/>
      </w:r>
      <w:r>
        <w:t>.login-container h2 {</w:t>
      </w:r>
      <w:r w:rsidR="00803F99">
        <w:br/>
      </w:r>
      <w:r>
        <w:t xml:space="preserve">    text-align: center;</w:t>
      </w:r>
      <w:r w:rsidR="00803F99">
        <w:br/>
      </w:r>
      <w:r>
        <w:t xml:space="preserve">    margin-bottom: 30px;</w:t>
      </w:r>
      <w:r w:rsidR="00803F99">
        <w:br/>
      </w:r>
      <w:r>
        <w:t xml:space="preserve">    color: #333;</w:t>
      </w:r>
      <w:r w:rsidR="00803F99">
        <w:br/>
      </w:r>
      <w:r>
        <w:t>}</w:t>
      </w:r>
      <w:r w:rsidR="00803F99">
        <w:br/>
      </w:r>
      <w:r>
        <w:t>.form-group {</w:t>
      </w:r>
      <w:r w:rsidR="00803F99">
        <w:br/>
      </w:r>
      <w:r>
        <w:t xml:space="preserve">    margin-bottom: 20px;</w:t>
      </w:r>
      <w:r w:rsidR="00803F99">
        <w:br/>
      </w:r>
      <w:r>
        <w:t>}</w:t>
      </w:r>
      <w:r w:rsidR="00803F99">
        <w:br/>
      </w:r>
      <w:r>
        <w:t>.form-group label {</w:t>
      </w:r>
      <w:r w:rsidR="00803F99">
        <w:br/>
      </w:r>
      <w:r>
        <w:t xml:space="preserve">    display: block;</w:t>
      </w:r>
      <w:r w:rsidR="00803F99">
        <w:br/>
      </w:r>
      <w:r>
        <w:t xml:space="preserve">    margin-bottom: 5px;</w:t>
      </w:r>
      <w:r w:rsidR="00803F99">
        <w:br/>
      </w:r>
      <w:r>
        <w:t xml:space="preserve">    color: #666;</w:t>
      </w:r>
      <w:r w:rsidR="00803F99">
        <w:br/>
      </w:r>
      <w:r>
        <w:t>}</w:t>
      </w:r>
      <w:r w:rsidR="00803F99">
        <w:br/>
      </w:r>
      <w:r>
        <w:t>.form-group input {</w:t>
      </w:r>
      <w:r w:rsidR="00803F99">
        <w:br/>
      </w:r>
      <w:r>
        <w:t xml:space="preserve">    width: 100%;</w:t>
      </w:r>
      <w:r w:rsidR="00803F99">
        <w:br/>
      </w:r>
      <w:r>
        <w:t xml:space="preserve">    padding: 10px;</w:t>
      </w:r>
      <w:r w:rsidR="00803F99">
        <w:br/>
      </w:r>
      <w:r>
        <w:t xml:space="preserve">    border: 1px solid #ddd;</w:t>
      </w:r>
      <w:r w:rsidR="00803F99">
        <w:br/>
      </w:r>
      <w:r>
        <w:t xml:space="preserve">    border-radius: 5px;</w:t>
      </w:r>
      <w:r w:rsidR="00803F99">
        <w:br/>
      </w:r>
      <w:r>
        <w:t>}</w:t>
      </w:r>
      <w:r w:rsidR="00803F99">
        <w:br/>
      </w:r>
      <w:r>
        <w:t>.login-btn {</w:t>
      </w:r>
      <w:r w:rsidR="00803F99">
        <w:br/>
      </w:r>
      <w:r>
        <w:t xml:space="preserve">    width: 100%;</w:t>
      </w:r>
      <w:r w:rsidR="00803F99">
        <w:br/>
      </w:r>
      <w:r>
        <w:t xml:space="preserve">    padding: 12px;</w:t>
      </w:r>
      <w:r w:rsidR="00803F99">
        <w:br/>
      </w:r>
      <w:r>
        <w:t xml:space="preserve">    background: #007bff;</w:t>
      </w:r>
      <w:r w:rsidR="00803F99">
        <w:br/>
      </w:r>
      <w:r>
        <w:t xml:space="preserve">    color: white;</w:t>
      </w:r>
      <w:r w:rsidR="00803F99">
        <w:br/>
      </w:r>
      <w:r>
        <w:t xml:space="preserve">    border: none;</w:t>
      </w:r>
      <w:r w:rsidR="00803F99">
        <w:br/>
      </w:r>
      <w:r>
        <w:t xml:space="preserve">    border-radius: 5px;</w:t>
      </w:r>
      <w:r w:rsidR="00803F99">
        <w:br/>
      </w:r>
      <w:r>
        <w:t xml:space="preserve">    cursor: pointer;</w:t>
      </w:r>
      <w:r w:rsidR="00803F99">
        <w:br/>
      </w:r>
      <w:r>
        <w:t>}</w:t>
      </w:r>
      <w:r w:rsidR="00803F99">
        <w:br/>
      </w:r>
      <w:r>
        <w:t>.login-btn:hover {</w:t>
      </w:r>
      <w:r w:rsidR="00803F99">
        <w:br/>
      </w:r>
      <w:r>
        <w:t xml:space="preserve">    background: #0056b3;</w:t>
      </w:r>
      <w:r w:rsidR="00803F99">
        <w:br/>
      </w:r>
      <w:r>
        <w:t>}</w:t>
      </w:r>
    </w:p>
    <w:p w:rsidR="006F6D2B" w:rsidRDefault="00DE4AFA">
      <w:r>
        <w:rPr>
          <w:rFonts w:ascii="宋体" w:hAnsi="宋体"/>
          <w:b/>
        </w:rPr>
        <w:t>写JavaScript交互</w:t>
      </w:r>
    </w:p>
    <w:p w:rsidR="006F6D2B" w:rsidRDefault="00DE4AFA">
      <w:r>
        <w:t>你</w:t>
      </w:r>
      <w:r w:rsidR="00DB6989">
        <w:t>说</w:t>
      </w:r>
      <w:r>
        <w:t>：帮我给登录页面添加</w:t>
      </w:r>
      <w:r>
        <w:t>JavaScript</w:t>
      </w:r>
      <w:r>
        <w:t>，点击登录按钮时发送请求到</w:t>
      </w:r>
      <w:r>
        <w:t>/api/login</w:t>
      </w:r>
      <w:r>
        <w:t>。</w:t>
      </w:r>
    </w:p>
    <w:p w:rsidR="00241441" w:rsidRDefault="00DE4AFA">
      <w:r>
        <w:lastRenderedPageBreak/>
        <w:t>AI</w:t>
      </w:r>
      <w:r w:rsidR="00DB6989">
        <w:t>回答</w:t>
      </w:r>
      <w:r>
        <w:t>：</w:t>
      </w:r>
    </w:p>
    <w:p w:rsidR="006F6D2B" w:rsidRDefault="00DE4AFA" w:rsidP="00453505">
      <w:pPr>
        <w:pStyle w:val="aff2"/>
        <w:rPr>
          <w:lang w:eastAsia="zh-CN"/>
        </w:rPr>
      </w:pPr>
      <w:r>
        <w:t>document.querySelector('.login-form').addEventListener('submit', function(e) {</w:t>
      </w:r>
      <w:r w:rsidR="00803F99">
        <w:br/>
      </w:r>
      <w:r>
        <w:t xml:space="preserve">    e.preventDefault();</w:t>
      </w:r>
      <w:r w:rsidR="00803F99">
        <w:br/>
      </w:r>
      <w:r>
        <w:t xml:space="preserve">    const username = document.getElementById('username').value;</w:t>
      </w:r>
      <w:r w:rsidR="00803F99">
        <w:br/>
      </w:r>
      <w:r>
        <w:t xml:space="preserve">    const password = document.getElementById('password').value;</w:t>
      </w:r>
      <w:r w:rsidR="00803F99">
        <w:br/>
      </w:r>
      <w:r>
        <w:t xml:space="preserve">    fetch('/api/login', {</w:t>
      </w:r>
      <w:r w:rsidR="00803F99">
        <w:br/>
      </w:r>
      <w:r>
        <w:t xml:space="preserve">        method: 'POST',</w:t>
      </w:r>
      <w:r w:rsidR="00803F99">
        <w:br/>
      </w:r>
      <w:r>
        <w:t xml:space="preserve">        headers: {</w:t>
      </w:r>
      <w:r w:rsidR="00803F99">
        <w:br/>
      </w:r>
      <w:r>
        <w:t xml:space="preserve">            'Content-Type': 'application/json'</w:t>
      </w:r>
      <w:r w:rsidR="00803F99">
        <w:br/>
      </w:r>
      <w:r>
        <w:t xml:space="preserve">        },</w:t>
      </w:r>
      <w:r w:rsidR="00803F99">
        <w:br/>
      </w:r>
      <w:r>
        <w:t xml:space="preserve">        body: JSON.stringify({ username, password })</w:t>
      </w:r>
      <w:r w:rsidR="00803F99">
        <w:br/>
      </w:r>
      <w:r>
        <w:t xml:space="preserve">    })</w:t>
      </w:r>
      <w:r w:rsidR="00803F99">
        <w:br/>
      </w:r>
      <w:r>
        <w:t xml:space="preserve">    .then(response =&gt; response.json())</w:t>
      </w:r>
      <w:r w:rsidR="00803F99">
        <w:br/>
      </w:r>
      <w:r>
        <w:t xml:space="preserve">    .then(data =&gt; {</w:t>
      </w:r>
      <w:r w:rsidR="00803F99">
        <w:br/>
      </w:r>
      <w:r>
        <w:t xml:space="preserve">        if (data.code === 200) {</w:t>
      </w:r>
      <w:r w:rsidR="00803F99">
        <w:br/>
      </w:r>
      <w:r>
        <w:t xml:space="preserve">            alert('</w:t>
      </w:r>
      <w:r>
        <w:rPr>
          <w:rFonts w:ascii="微软雅黑" w:eastAsia="微软雅黑" w:hAnsi="微软雅黑" w:cs="微软雅黑" w:hint="eastAsia"/>
        </w:rPr>
        <w:t>登录成功</w:t>
      </w:r>
      <w:r>
        <w:t>');</w:t>
      </w:r>
      <w:r w:rsidR="00803F99">
        <w:br/>
      </w:r>
      <w:r>
        <w:t xml:space="preserve">            // </w:t>
      </w:r>
      <w:r>
        <w:rPr>
          <w:rFonts w:ascii="微软雅黑" w:eastAsia="微软雅黑" w:hAnsi="微软雅黑" w:cs="微软雅黑" w:hint="eastAsia"/>
        </w:rPr>
        <w:t>跳转到首页</w:t>
      </w:r>
      <w:r w:rsidR="00803F99">
        <w:rPr>
          <w:rFonts w:ascii="微软雅黑" w:eastAsia="微软雅黑" w:hAnsi="微软雅黑" w:cs="微软雅黑"/>
        </w:rPr>
        <w:br/>
      </w:r>
      <w:r>
        <w:t xml:space="preserve">            window.location.href = '/';</w:t>
      </w:r>
      <w:r w:rsidR="00803F99">
        <w:br/>
      </w:r>
      <w:r>
        <w:t xml:space="preserve">        } else {</w:t>
      </w:r>
      <w:r w:rsidR="00803F99">
        <w:br/>
      </w:r>
      <w:r>
        <w:t xml:space="preserve">            alert('</w:t>
      </w:r>
      <w:r>
        <w:rPr>
          <w:rFonts w:ascii="微软雅黑" w:eastAsia="微软雅黑" w:hAnsi="微软雅黑" w:cs="微软雅黑" w:hint="eastAsia"/>
        </w:rPr>
        <w:t>登录失败：</w:t>
      </w:r>
      <w:r>
        <w:t>' + data.message);</w:t>
      </w:r>
      <w:r w:rsidR="00803F99">
        <w:br/>
      </w:r>
      <w:r>
        <w:t xml:space="preserve">        }</w:t>
      </w:r>
      <w:r w:rsidR="00803F99">
        <w:br/>
      </w:r>
      <w:r>
        <w:t xml:space="preserve">    })</w:t>
      </w:r>
      <w:r w:rsidR="00803F99">
        <w:br/>
      </w:r>
      <w:r>
        <w:t xml:space="preserve">    .catch(error =&gt; {</w:t>
      </w:r>
      <w:r w:rsidR="00803F99">
        <w:br/>
      </w:r>
      <w:r>
        <w:t xml:space="preserve">        console.error('Error:', error);</w:t>
      </w:r>
      <w:r w:rsidR="00803F99">
        <w:br/>
      </w:r>
      <w:r>
        <w:t xml:space="preserve">        </w:t>
      </w:r>
      <w:r>
        <w:rPr>
          <w:lang w:eastAsia="zh-CN"/>
        </w:rPr>
        <w:t>alert('</w:t>
      </w:r>
      <w:r>
        <w:rPr>
          <w:rFonts w:ascii="微软雅黑" w:eastAsia="微软雅黑" w:hAnsi="微软雅黑" w:cs="微软雅黑" w:hint="eastAsia"/>
          <w:lang w:eastAsia="zh-CN"/>
        </w:rPr>
        <w:t>网络错误，请重试</w:t>
      </w:r>
      <w:r>
        <w:rPr>
          <w:lang w:eastAsia="zh-CN"/>
        </w:rPr>
        <w:t>');</w:t>
      </w:r>
      <w:r w:rsidR="00803F99">
        <w:rPr>
          <w:lang w:eastAsia="zh-CN"/>
        </w:rPr>
        <w:br/>
      </w:r>
      <w:r>
        <w:rPr>
          <w:lang w:eastAsia="zh-CN"/>
        </w:rPr>
        <w:t xml:space="preserve">    });</w:t>
      </w:r>
      <w:r w:rsidR="00803F99">
        <w:rPr>
          <w:lang w:eastAsia="zh-CN"/>
        </w:rPr>
        <w:br/>
      </w:r>
      <w:r>
        <w:rPr>
          <w:lang w:eastAsia="zh-CN"/>
        </w:rPr>
        <w:t>});</w:t>
      </w:r>
    </w:p>
    <w:p w:rsidR="006F6D2B" w:rsidRDefault="00EE3245">
      <w:pPr>
        <w:pStyle w:val="31"/>
        <w:rPr>
          <w:lang w:eastAsia="zh-CN"/>
        </w:rPr>
      </w:pPr>
      <w:bookmarkStart w:id="193" w:name="_Toc229753939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怎么让</w:t>
      </w:r>
      <w:r w:rsidR="00DE4AFA">
        <w:rPr>
          <w:lang w:eastAsia="zh-CN"/>
        </w:rPr>
        <w:t>AI</w:t>
      </w:r>
      <w:r w:rsidR="00DE4AFA">
        <w:rPr>
          <w:lang w:eastAsia="zh-CN"/>
        </w:rPr>
        <w:t>给你写好代码</w:t>
      </w:r>
      <w:r w:rsidR="00425C9A">
        <w:rPr>
          <w:lang w:eastAsia="zh-CN"/>
        </w:rPr>
        <w:t>？</w:t>
      </w:r>
      <w:bookmarkEnd w:id="193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一次只说一件事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别一次性让</w:t>
      </w:r>
      <w:r>
        <w:rPr>
          <w:lang w:eastAsia="zh-CN"/>
        </w:rPr>
        <w:t>AI</w:t>
      </w:r>
      <w:r>
        <w:rPr>
          <w:lang w:eastAsia="zh-CN"/>
        </w:rPr>
        <w:t>写整个网站，一个模块一个模块来。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给清晰的描述</w:t>
      </w:r>
    </w:p>
    <w:p w:rsidR="003D3B95" w:rsidRDefault="00DE4AFA" w:rsidP="00425C9A">
      <w:pPr>
        <w:rPr>
          <w:lang w:eastAsia="zh-CN"/>
        </w:rPr>
      </w:pPr>
      <w:r>
        <w:rPr>
          <w:lang w:eastAsia="zh-CN"/>
        </w:rPr>
        <w:t>差：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rFonts w:hint="eastAsia"/>
          <w:lang w:eastAsia="zh-CN"/>
        </w:rPr>
        <w:t>帮我写个网页。</w:t>
      </w:r>
    </w:p>
    <w:p w:rsidR="003D3B95" w:rsidRDefault="00DE4AFA" w:rsidP="00425C9A">
      <w:pPr>
        <w:rPr>
          <w:lang w:eastAsia="zh-CN"/>
        </w:rPr>
      </w:pPr>
      <w:r>
        <w:rPr>
          <w:lang w:eastAsia="zh-CN"/>
        </w:rPr>
        <w:lastRenderedPageBreak/>
        <w:t>好：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rFonts w:hint="eastAsia"/>
          <w:lang w:eastAsia="zh-CN"/>
        </w:rPr>
        <w:t>帮我写一个产品列表页面，显示产品的图片、名称、价格，每行显示</w:t>
      </w:r>
      <w:r>
        <w:rPr>
          <w:lang w:eastAsia="zh-CN"/>
        </w:rPr>
        <w:t>4</w:t>
      </w:r>
      <w:r>
        <w:rPr>
          <w:rFonts w:hint="eastAsia"/>
          <w:lang w:eastAsia="zh-CN"/>
        </w:rPr>
        <w:t>个产品，响应式布局，使用</w:t>
      </w:r>
      <w:r>
        <w:rPr>
          <w:lang w:eastAsia="zh-CN"/>
        </w:rPr>
        <w:t>Flexbox</w:t>
      </w:r>
      <w:r>
        <w:rPr>
          <w:rFonts w:hint="eastAsia"/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提供上下文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如果要让</w:t>
      </w:r>
      <w:r>
        <w:rPr>
          <w:lang w:eastAsia="zh-CN"/>
        </w:rPr>
        <w:t>AI</w:t>
      </w:r>
      <w:r>
        <w:rPr>
          <w:lang w:eastAsia="zh-CN"/>
        </w:rPr>
        <w:t>接着之前的代码写，要把之前的代码发给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指定技术栈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告诉</w:t>
      </w:r>
      <w:r>
        <w:rPr>
          <w:lang w:eastAsia="zh-CN"/>
        </w:rPr>
        <w:t>AI</w:t>
      </w:r>
      <w:r>
        <w:rPr>
          <w:lang w:eastAsia="zh-CN"/>
        </w:rPr>
        <w:t>你用什么框架、什么</w:t>
      </w:r>
      <w:r>
        <w:rPr>
          <w:lang w:eastAsia="zh-CN"/>
        </w:rPr>
        <w:t>UI</w:t>
      </w:r>
      <w:r>
        <w:rPr>
          <w:lang w:eastAsia="zh-CN"/>
        </w:rPr>
        <w:t>库。</w:t>
      </w:r>
      <w:r w:rsidR="000A4E25">
        <w:rPr>
          <w:lang w:eastAsia="zh-CN"/>
        </w:rPr>
        <w:t>例如：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rFonts w:hint="eastAsia"/>
          <w:lang w:eastAsia="zh-CN"/>
        </w:rPr>
        <w:t>帮我用</w:t>
      </w:r>
      <w:r>
        <w:rPr>
          <w:lang w:eastAsia="zh-CN"/>
        </w:rPr>
        <w:t>Vue3</w:t>
      </w:r>
      <w:r>
        <w:rPr>
          <w:rFonts w:hint="eastAsia"/>
          <w:lang w:eastAsia="zh-CN"/>
        </w:rPr>
        <w:t>和</w:t>
      </w:r>
      <w:r>
        <w:rPr>
          <w:lang w:eastAsia="zh-CN"/>
        </w:rPr>
        <w:t>Element Plus</w:t>
      </w:r>
      <w:r>
        <w:rPr>
          <w:rFonts w:hint="eastAsia"/>
          <w:lang w:eastAsia="zh-CN"/>
        </w:rPr>
        <w:t>写一个用户管理页面，包括用户列表、搜索、新增、编辑、删除功能。</w:t>
      </w:r>
    </w:p>
    <w:p w:rsidR="006F6D2B" w:rsidRDefault="00EE3245">
      <w:pPr>
        <w:pStyle w:val="31"/>
        <w:rPr>
          <w:lang w:eastAsia="zh-CN"/>
        </w:rPr>
      </w:pPr>
      <w:bookmarkStart w:id="194" w:name="_Toc229753940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小心</w:t>
      </w:r>
      <w:r w:rsidR="00DE4AFA">
        <w:rPr>
          <w:lang w:eastAsia="zh-CN"/>
        </w:rPr>
        <w:t>AI</w:t>
      </w:r>
      <w:r w:rsidR="00DE4AFA">
        <w:rPr>
          <w:lang w:eastAsia="zh-CN"/>
        </w:rPr>
        <w:t>的坑</w:t>
      </w:r>
      <w:bookmarkEnd w:id="19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坑一：样式不统一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每次生成的样式可能不一样，导致页面风格不一致。</w:t>
      </w:r>
    </w:p>
    <w:p w:rsidR="006F6D2B" w:rsidRDefault="00DE4AFA">
      <w:r>
        <w:t>解决：</w:t>
      </w:r>
      <w:r>
        <w:t xml:space="preserve"> </w:t>
      </w:r>
      <w:r>
        <w:t>让</w:t>
      </w:r>
      <w:r>
        <w:t>AI</w:t>
      </w:r>
      <w:r>
        <w:t>用一个统一的</w:t>
      </w:r>
      <w:r>
        <w:t>CSS</w:t>
      </w:r>
      <w:r>
        <w:t>框架（如</w:t>
      </w:r>
      <w:r>
        <w:t>Tailwind CSS</w:t>
      </w:r>
      <w:r>
        <w:t>、</w:t>
      </w:r>
      <w:r>
        <w:t>Bootstrap</w:t>
      </w:r>
      <w:r>
        <w:t>），或者让</w:t>
      </w:r>
      <w:r>
        <w:t>AI</w:t>
      </w:r>
      <w:r>
        <w:t>写一个公共样式文件。</w:t>
      </w:r>
    </w:p>
    <w:p w:rsidR="006F6D2B" w:rsidRDefault="00DE4AFA">
      <w:r>
        <w:rPr>
          <w:rFonts w:ascii="宋体" w:hAnsi="宋体"/>
          <w:b/>
        </w:rPr>
        <w:t>坑二：代码有bug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写的代码可能有错误，比如变量名写错、逻辑有问题。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解决：</w:t>
      </w:r>
      <w:r>
        <w:rPr>
          <w:lang w:eastAsia="zh-CN"/>
        </w:rPr>
        <w:t xml:space="preserve"> </w:t>
      </w:r>
      <w:r>
        <w:rPr>
          <w:lang w:eastAsia="zh-CN"/>
        </w:rPr>
        <w:t>代码拿来要检查、要测试，别直接上线。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坑三：不兼容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可能用了某些新特性，在旧浏览器上跑不了。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解决：</w:t>
      </w:r>
      <w:r>
        <w:rPr>
          <w:lang w:eastAsia="zh-CN"/>
        </w:rPr>
        <w:t xml:space="preserve"> </w:t>
      </w:r>
      <w:r>
        <w:rPr>
          <w:lang w:eastAsia="zh-CN"/>
        </w:rPr>
        <w:t>问</w:t>
      </w:r>
      <w:r>
        <w:rPr>
          <w:lang w:eastAsia="zh-CN"/>
        </w:rPr>
        <w:t>AI</w:t>
      </w:r>
      <w:r>
        <w:rPr>
          <w:lang w:eastAsia="zh-CN"/>
        </w:rPr>
        <w:t>兼容性问题，或者指定要兼容的浏览器版本。</w:t>
      </w:r>
    </w:p>
    <w:p w:rsidR="00EE3245" w:rsidRDefault="00EE3245">
      <w:pPr>
        <w:rPr>
          <w:lang w:eastAsia="zh-CN"/>
        </w:rPr>
      </w:pPr>
    </w:p>
    <w:p w:rsidR="006F6D2B" w:rsidRDefault="00DE4AFA">
      <w:pPr>
        <w:pStyle w:val="31"/>
      </w:pPr>
      <w:bookmarkStart w:id="195" w:name="_Toc229753941"/>
      <w:r>
        <w:t>小结一下</w:t>
      </w:r>
      <w:bookmarkEnd w:id="195"/>
    </w:p>
    <w:p w:rsidR="00241441" w:rsidRDefault="00DE4AFA">
      <w:pPr>
        <w:pStyle w:val="a0"/>
      </w:pPr>
      <w:r>
        <w:t>AI</w:t>
      </w:r>
      <w:r>
        <w:t>能帮你写</w:t>
      </w:r>
      <w:r>
        <w:t>HTML</w:t>
      </w:r>
      <w:r>
        <w:t>、</w:t>
      </w:r>
      <w:r>
        <w:t>CSS</w:t>
      </w:r>
      <w:r>
        <w:t>、</w:t>
      </w:r>
      <w:r>
        <w:t>JavaScript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lastRenderedPageBreak/>
        <w:t>要给</w:t>
      </w:r>
      <w:r>
        <w:rPr>
          <w:lang w:eastAsia="zh-CN"/>
        </w:rPr>
        <w:t>AI</w:t>
      </w:r>
      <w:r>
        <w:rPr>
          <w:lang w:eastAsia="zh-CN"/>
        </w:rPr>
        <w:t>清晰的描述和上下文</w:t>
      </w:r>
    </w:p>
    <w:p w:rsidR="00241441" w:rsidRDefault="00DE4AFA">
      <w:pPr>
        <w:pStyle w:val="a0"/>
      </w:pPr>
      <w:r>
        <w:t>要指定技术栈和风格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的代码要检查、要测试</w:t>
      </w:r>
    </w:p>
    <w:p w:rsidR="006F6D2B" w:rsidRDefault="00DE4AFA">
      <w:pPr>
        <w:pStyle w:val="21"/>
        <w:rPr>
          <w:lang w:eastAsia="zh-CN"/>
        </w:rPr>
      </w:pPr>
      <w:bookmarkStart w:id="196" w:name="_Toc229753942"/>
      <w:r>
        <w:rPr>
          <w:lang w:eastAsia="zh-CN"/>
        </w:rPr>
        <w:t>本章小结</w:t>
      </w:r>
      <w:bookmarkEnd w:id="196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这一章，咱们唠了网页那点事儿：</w:t>
      </w:r>
    </w:p>
    <w:p w:rsidR="006F6D2B" w:rsidRDefault="00DE4AFA">
      <w:r>
        <w:t>网页三要素：</w:t>
      </w:r>
      <w:r>
        <w:t>HTML</w:t>
      </w:r>
      <w:r>
        <w:t>骨架、</w:t>
      </w:r>
      <w:r>
        <w:t>CSS</w:t>
      </w:r>
      <w:r>
        <w:t>衣服、</w:t>
      </w:r>
      <w:r>
        <w:t>JavaScript</w:t>
      </w:r>
      <w:r>
        <w:t>动作。</w:t>
      </w:r>
    </w:p>
    <w:p w:rsidR="006F6D2B" w:rsidRDefault="00DE4AFA">
      <w:r>
        <w:t>前后端关系：前端是门面，后端是厨房，通过</w:t>
      </w:r>
      <w:r>
        <w:t>API</w:t>
      </w:r>
      <w:r>
        <w:t>通信。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API</w:t>
      </w:r>
      <w:r>
        <w:rPr>
          <w:lang w:eastAsia="zh-CN"/>
        </w:rPr>
        <w:t>接口：前后端的传话筒，请求</w:t>
      </w:r>
      <w:r>
        <w:rPr>
          <w:lang w:eastAsia="zh-CN"/>
        </w:rPr>
        <w:t>+</w:t>
      </w:r>
      <w:r>
        <w:rPr>
          <w:lang w:eastAsia="zh-CN"/>
        </w:rPr>
        <w:t>响应，</w:t>
      </w:r>
      <w:r>
        <w:rPr>
          <w:lang w:eastAsia="zh-CN"/>
        </w:rPr>
        <w:t>RESTful</w:t>
      </w:r>
      <w:r>
        <w:rPr>
          <w:lang w:eastAsia="zh-CN"/>
        </w:rPr>
        <w:t>风格。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前端框架：</w:t>
      </w:r>
      <w:r>
        <w:rPr>
          <w:lang w:eastAsia="zh-CN"/>
        </w:rPr>
        <w:t>React</w:t>
      </w:r>
      <w:r>
        <w:rPr>
          <w:lang w:eastAsia="zh-CN"/>
        </w:rPr>
        <w:t>、</w:t>
      </w:r>
      <w:r>
        <w:rPr>
          <w:lang w:eastAsia="zh-CN"/>
        </w:rPr>
        <w:t>Vue</w:t>
      </w:r>
      <w:r>
        <w:rPr>
          <w:lang w:eastAsia="zh-CN"/>
        </w:rPr>
        <w:t>、</w:t>
      </w:r>
      <w:r>
        <w:rPr>
          <w:lang w:eastAsia="zh-CN"/>
        </w:rPr>
        <w:t>Angular</w:t>
      </w:r>
      <w:r>
        <w:rPr>
          <w:lang w:eastAsia="zh-CN"/>
        </w:rPr>
        <w:t>，解决原生开发的痛点。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写前端：能帮你写，但要给清晰的描述，代码要检查。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下一章，咱们唠唠后端那些事儿。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1123CC" w:rsidRDefault="001123CC">
      <w:pPr>
        <w:rPr>
          <w:lang w:eastAsia="zh-CN"/>
        </w:rPr>
      </w:pPr>
    </w:p>
    <w:p w:rsidR="006F6D2B" w:rsidRDefault="00DE4AFA" w:rsidP="00465D5F">
      <w:pPr>
        <w:pStyle w:val="1"/>
      </w:pPr>
      <w:bookmarkStart w:id="197" w:name="_Toc229753943"/>
      <w:r>
        <w:t>第六章：</w:t>
      </w:r>
      <w:r w:rsidR="001123CC">
        <w:t>服务器</w:t>
      </w:r>
      <w:r w:rsidR="00537270">
        <w:rPr>
          <w:rFonts w:hint="eastAsia"/>
        </w:rPr>
        <w:t>和</w:t>
      </w:r>
      <w:r w:rsidR="00537270">
        <w:t>后端的那点事儿</w:t>
      </w:r>
      <w:bookmarkEnd w:id="197"/>
    </w:p>
    <w:p w:rsidR="006F6D2B" w:rsidRDefault="00DE4AFA">
      <w:pPr>
        <w:pStyle w:val="21"/>
        <w:rPr>
          <w:lang w:eastAsia="zh-CN"/>
        </w:rPr>
      </w:pPr>
      <w:bookmarkStart w:id="198" w:name="_Toc229753944"/>
      <w:r>
        <w:rPr>
          <w:lang w:eastAsia="zh-CN"/>
        </w:rPr>
        <w:t>开场白</w:t>
      </w:r>
      <w:bookmarkEnd w:id="198"/>
    </w:p>
    <w:p w:rsidR="006F6D2B" w:rsidRDefault="00DE4AFA">
      <w:pPr>
        <w:rPr>
          <w:lang w:eastAsia="zh-CN"/>
        </w:rPr>
      </w:pPr>
      <w:r>
        <w:rPr>
          <w:lang w:eastAsia="zh-CN"/>
        </w:rPr>
        <w:t>上一章唠了前端，这一章唠唠后端。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后端，就是服务器上的那些活儿。用户看不见，但事儿都在这儿干。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你点击</w:t>
      </w:r>
      <w:r>
        <w:rPr>
          <w:lang w:eastAsia="zh-CN"/>
        </w:rPr>
        <w:t>"</w:t>
      </w:r>
      <w:r>
        <w:rPr>
          <w:lang w:eastAsia="zh-CN"/>
        </w:rPr>
        <w:t>登录</w:t>
      </w:r>
      <w:r>
        <w:rPr>
          <w:lang w:eastAsia="zh-CN"/>
        </w:rPr>
        <w:t>"</w:t>
      </w:r>
      <w:r>
        <w:rPr>
          <w:lang w:eastAsia="zh-CN"/>
        </w:rPr>
        <w:t>按钮，前端把用户名密码发过来，后端得验证、得查数据库、得返回结果。这些都是后端的活儿。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这一章，咱们唠唠后端开发的基本概念。</w:t>
      </w:r>
    </w:p>
    <w:p w:rsidR="006F6D2B" w:rsidRDefault="00DE4AFA">
      <w:pPr>
        <w:pStyle w:val="21"/>
        <w:rPr>
          <w:lang w:eastAsia="zh-CN"/>
        </w:rPr>
      </w:pPr>
      <w:bookmarkStart w:id="199" w:name="_Toc229753945"/>
      <w:r>
        <w:rPr>
          <w:lang w:eastAsia="zh-CN"/>
        </w:rPr>
        <w:t xml:space="preserve">6.1 </w:t>
      </w:r>
      <w:r>
        <w:rPr>
          <w:lang w:eastAsia="zh-CN"/>
        </w:rPr>
        <w:t>后端是干啥的</w:t>
      </w:r>
      <w:r w:rsidR="009962C2">
        <w:rPr>
          <w:lang w:eastAsia="zh-CN"/>
        </w:rPr>
        <w:t>？</w:t>
      </w:r>
      <w:bookmarkEnd w:id="199"/>
    </w:p>
    <w:p w:rsidR="006F6D2B" w:rsidRDefault="009962C2">
      <w:pPr>
        <w:pStyle w:val="31"/>
        <w:rPr>
          <w:lang w:eastAsia="zh-CN"/>
        </w:rPr>
      </w:pPr>
      <w:bookmarkStart w:id="200" w:name="_Toc229753946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后端的职责</w:t>
      </w:r>
      <w:bookmarkEnd w:id="200"/>
    </w:p>
    <w:p w:rsidR="006F6D2B" w:rsidRDefault="00DE4AFA">
      <w:pPr>
        <w:rPr>
          <w:lang w:eastAsia="zh-CN"/>
        </w:rPr>
      </w:pPr>
      <w:r>
        <w:rPr>
          <w:lang w:eastAsia="zh-CN"/>
        </w:rPr>
        <w:t>后端就像是饭店的</w:t>
      </w:r>
      <w:r>
        <w:rPr>
          <w:lang w:eastAsia="zh-CN"/>
        </w:rPr>
        <w:t>"</w:t>
      </w:r>
      <w:r>
        <w:rPr>
          <w:lang w:eastAsia="zh-CN"/>
        </w:rPr>
        <w:t>后厨</w:t>
      </w:r>
      <w:r>
        <w:rPr>
          <w:lang w:eastAsia="zh-CN"/>
        </w:rPr>
        <w:t>"</w:t>
      </w:r>
      <w:r>
        <w:rPr>
          <w:lang w:eastAsia="zh-CN"/>
        </w:rPr>
        <w:t>，用户点菜（发请求），后厨做菜（处理请求），然后把菜端出来（返回数据）。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具体来说，后端要干这些活儿：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处理业务逻辑</w:t>
      </w:r>
    </w:p>
    <w:p w:rsidR="006F6D2B" w:rsidRDefault="00DE4AFA">
      <w:r>
        <w:rPr>
          <w:lang w:eastAsia="zh-CN"/>
        </w:rPr>
        <w:t>这是后端的核心。</w:t>
      </w:r>
      <w:r>
        <w:t>比如：</w:t>
      </w:r>
    </w:p>
    <w:p w:rsidR="00241441" w:rsidRDefault="00DE4AFA" w:rsidP="009962C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用户登录：验证用户名密码</w:t>
      </w:r>
    </w:p>
    <w:p w:rsidR="00241441" w:rsidRDefault="00DE4AFA" w:rsidP="009962C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购物下单：检查库存、计算价格、生成订单</w:t>
      </w:r>
    </w:p>
    <w:p w:rsidR="006F6D2B" w:rsidRDefault="00DE4AFA" w:rsidP="009962C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发表评论：检查内容、保存数据库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操作数据库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增删改查（</w:t>
      </w:r>
      <w:r>
        <w:rPr>
          <w:lang w:eastAsia="zh-CN"/>
        </w:rPr>
        <w:t>CRUD</w:t>
      </w:r>
      <w:r>
        <w:rPr>
          <w:lang w:eastAsia="zh-CN"/>
        </w:rPr>
        <w:t>），大部分后端工作都是在跟数据库打交道。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提供API接口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给前端调用的接口，返回</w:t>
      </w:r>
      <w:r>
        <w:rPr>
          <w:lang w:eastAsia="zh-CN"/>
        </w:rPr>
        <w:t>JSON</w:t>
      </w:r>
      <w:r>
        <w:rPr>
          <w:lang w:eastAsia="zh-CN"/>
        </w:rPr>
        <w:t>格式的数据。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用户认证和授权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验证用户是谁、能干啥。比如普通用户只能看，管理员能改。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处理并发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多个用户同时访问，服务器得扛得住。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保障安全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防止</w:t>
      </w:r>
      <w:r>
        <w:rPr>
          <w:lang w:eastAsia="zh-CN"/>
        </w:rPr>
        <w:t>SQL</w:t>
      </w:r>
      <w:r>
        <w:rPr>
          <w:lang w:eastAsia="zh-CN"/>
        </w:rPr>
        <w:t>注入、</w:t>
      </w:r>
      <w:r>
        <w:rPr>
          <w:lang w:eastAsia="zh-CN"/>
        </w:rPr>
        <w:t>XSS</w:t>
      </w:r>
      <w:r>
        <w:rPr>
          <w:lang w:eastAsia="zh-CN"/>
        </w:rPr>
        <w:t>攻击、</w:t>
      </w:r>
      <w:r>
        <w:rPr>
          <w:lang w:eastAsia="zh-CN"/>
        </w:rPr>
        <w:t>CSRF</w:t>
      </w:r>
      <w:r>
        <w:rPr>
          <w:lang w:eastAsia="zh-CN"/>
        </w:rPr>
        <w:t>攻击等各种安全问题。</w:t>
      </w:r>
    </w:p>
    <w:p w:rsidR="006F6D2B" w:rsidRDefault="009962C2">
      <w:pPr>
        <w:pStyle w:val="31"/>
        <w:rPr>
          <w:lang w:eastAsia="zh-CN"/>
        </w:rPr>
      </w:pPr>
      <w:bookmarkStart w:id="201" w:name="_Toc229753947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后端</w:t>
      </w:r>
      <w:r>
        <w:rPr>
          <w:rFonts w:hint="eastAsia"/>
          <w:lang w:eastAsia="zh-CN"/>
        </w:rPr>
        <w:t>处理</w:t>
      </w:r>
      <w:r w:rsidR="00DE4AFA">
        <w:rPr>
          <w:lang w:eastAsia="zh-CN"/>
        </w:rPr>
        <w:t>的流程</w:t>
      </w:r>
      <w:bookmarkEnd w:id="201"/>
    </w:p>
    <w:p w:rsidR="00241441" w:rsidRDefault="009962C2">
      <w:pPr>
        <w:rPr>
          <w:lang w:eastAsia="zh-CN"/>
        </w:rPr>
      </w:pPr>
      <w:r>
        <w:rPr>
          <w:lang w:eastAsia="zh-CN"/>
        </w:rPr>
        <w:t>处理流程：接收请求</w:t>
      </w:r>
      <w:r>
        <w:rPr>
          <w:lang w:eastAsia="zh-CN"/>
        </w:rPr>
        <w:t>→</w:t>
      </w:r>
      <w:r>
        <w:rPr>
          <w:lang w:eastAsia="zh-CN"/>
        </w:rPr>
        <w:t>解析参数</w:t>
      </w:r>
      <w:r>
        <w:rPr>
          <w:lang w:eastAsia="zh-CN"/>
        </w:rPr>
        <w:t>→</w:t>
      </w:r>
      <w:r>
        <w:rPr>
          <w:lang w:eastAsia="zh-CN"/>
        </w:rPr>
        <w:t>验证权限</w:t>
      </w:r>
      <w:r>
        <w:rPr>
          <w:lang w:eastAsia="zh-CN"/>
        </w:rPr>
        <w:t>→</w:t>
      </w:r>
      <w:r>
        <w:rPr>
          <w:lang w:eastAsia="zh-CN"/>
        </w:rPr>
        <w:t>业务处理</w:t>
      </w:r>
      <w:r>
        <w:rPr>
          <w:lang w:eastAsia="zh-CN"/>
        </w:rPr>
        <w:t>→</w:t>
      </w:r>
      <w:r>
        <w:rPr>
          <w:lang w:eastAsia="zh-CN"/>
        </w:rPr>
        <w:t>操作数据库</w:t>
      </w:r>
      <w:r>
        <w:rPr>
          <w:lang w:eastAsia="zh-CN"/>
        </w:rPr>
        <w:t>→</w:t>
      </w:r>
      <w:r>
        <w:rPr>
          <w:lang w:eastAsia="zh-CN"/>
        </w:rPr>
        <w:t>返回响应。</w:t>
      </w:r>
    </w:p>
    <w:p w:rsidR="006F6D2B" w:rsidRDefault="00DE4AFA">
      <w:pPr>
        <w:pStyle w:val="31"/>
      </w:pPr>
      <w:bookmarkStart w:id="202" w:name="_Toc229753948"/>
      <w:r>
        <w:t>小结一下</w:t>
      </w:r>
      <w:bookmarkEnd w:id="202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后端处理业务逻辑、操作数据库、提供接口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后端还负责认证授权、处理并发、保障安全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处理流程：接收请求</w:t>
      </w:r>
      <w:r>
        <w:rPr>
          <w:lang w:eastAsia="zh-CN"/>
        </w:rPr>
        <w:t>→</w:t>
      </w:r>
      <w:r>
        <w:rPr>
          <w:lang w:eastAsia="zh-CN"/>
        </w:rPr>
        <w:t>解析参数</w:t>
      </w:r>
      <w:r>
        <w:rPr>
          <w:lang w:eastAsia="zh-CN"/>
        </w:rPr>
        <w:t>→</w:t>
      </w:r>
      <w:r>
        <w:rPr>
          <w:lang w:eastAsia="zh-CN"/>
        </w:rPr>
        <w:t>验证权限</w:t>
      </w:r>
      <w:r>
        <w:rPr>
          <w:lang w:eastAsia="zh-CN"/>
        </w:rPr>
        <w:t>→</w:t>
      </w:r>
      <w:r>
        <w:rPr>
          <w:lang w:eastAsia="zh-CN"/>
        </w:rPr>
        <w:t>业务处理</w:t>
      </w:r>
      <w:r>
        <w:rPr>
          <w:lang w:eastAsia="zh-CN"/>
        </w:rPr>
        <w:t>→</w:t>
      </w:r>
      <w:r>
        <w:rPr>
          <w:lang w:eastAsia="zh-CN"/>
        </w:rPr>
        <w:t>操作数据库</w:t>
      </w:r>
      <w:r>
        <w:rPr>
          <w:lang w:eastAsia="zh-CN"/>
        </w:rPr>
        <w:t>→</w:t>
      </w:r>
      <w:r>
        <w:rPr>
          <w:lang w:eastAsia="zh-CN"/>
        </w:rPr>
        <w:t>返回响应</w:t>
      </w:r>
    </w:p>
    <w:p w:rsidR="006F6D2B" w:rsidRDefault="00DE4AFA">
      <w:pPr>
        <w:pStyle w:val="21"/>
        <w:rPr>
          <w:lang w:eastAsia="zh-CN"/>
        </w:rPr>
      </w:pPr>
      <w:bookmarkStart w:id="203" w:name="_Toc229753949"/>
      <w:r>
        <w:rPr>
          <w:lang w:eastAsia="zh-CN"/>
        </w:rPr>
        <w:t xml:space="preserve">6.2 </w:t>
      </w:r>
      <w:r>
        <w:rPr>
          <w:lang w:eastAsia="zh-CN"/>
        </w:rPr>
        <w:t>后端语言哪家强</w:t>
      </w:r>
      <w:r w:rsidR="00AB3E45">
        <w:rPr>
          <w:lang w:eastAsia="zh-CN"/>
        </w:rPr>
        <w:t>？</w:t>
      </w:r>
      <w:bookmarkEnd w:id="203"/>
    </w:p>
    <w:p w:rsidR="006F6D2B" w:rsidRDefault="00AB3E45">
      <w:pPr>
        <w:pStyle w:val="31"/>
        <w:rPr>
          <w:lang w:eastAsia="zh-CN"/>
        </w:rPr>
      </w:pPr>
      <w:bookmarkStart w:id="204" w:name="_Toc229753950"/>
      <w:r>
        <w:rPr>
          <w:rFonts w:hint="eastAsia"/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常见的后端语言</w:t>
      </w:r>
      <w:bookmarkEnd w:id="204"/>
    </w:p>
    <w:p w:rsidR="00241441" w:rsidRDefault="00DE4AFA">
      <w:pPr>
        <w:rPr>
          <w:lang w:eastAsia="zh-CN"/>
        </w:rPr>
      </w:pPr>
      <w:r>
        <w:rPr>
          <w:lang w:eastAsia="zh-CN"/>
        </w:rPr>
        <w:t>后端可以用很多语言写，各有特点：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6"/>
        <w:gridCol w:w="2877"/>
      </w:tblGrid>
      <w:tr w:rsidR="00241441" w:rsidTr="00AB3E45">
        <w:tc>
          <w:tcPr>
            <w:tcW w:w="2877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语言</w:t>
            </w:r>
          </w:p>
        </w:tc>
        <w:tc>
          <w:tcPr>
            <w:tcW w:w="2876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特点</w:t>
            </w:r>
          </w:p>
        </w:tc>
        <w:tc>
          <w:tcPr>
            <w:tcW w:w="2877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适用场景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Python</w:t>
            </w:r>
          </w:p>
        </w:tc>
        <w:tc>
          <w:tcPr>
            <w:tcW w:w="2876" w:type="dxa"/>
          </w:tcPr>
          <w:p w:rsidR="00241441" w:rsidRDefault="00DE4AFA">
            <w:r>
              <w:t>简单易学，框架丰富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快速开发、数据处理、</w:t>
            </w:r>
            <w:r>
              <w:rPr>
                <w:lang w:eastAsia="zh-CN"/>
              </w:rPr>
              <w:t>AI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Java</w:t>
            </w:r>
          </w:p>
        </w:tc>
        <w:tc>
          <w:tcPr>
            <w:tcW w:w="2876" w:type="dxa"/>
          </w:tcPr>
          <w:p w:rsidR="00241441" w:rsidRDefault="00DE4AFA">
            <w:r>
              <w:t>稳定可靠，生态强大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企业级应用、大型项目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Go</w:t>
            </w:r>
          </w:p>
        </w:tc>
        <w:tc>
          <w:tcPr>
            <w:tcW w:w="2876" w:type="dxa"/>
          </w:tcPr>
          <w:p w:rsidR="00241441" w:rsidRDefault="00DE4AFA">
            <w:r>
              <w:t>高性能，并发强</w:t>
            </w:r>
          </w:p>
        </w:tc>
        <w:tc>
          <w:tcPr>
            <w:tcW w:w="2877" w:type="dxa"/>
          </w:tcPr>
          <w:p w:rsidR="00241441" w:rsidRDefault="00DE4AFA">
            <w:r>
              <w:t>微服务、云原生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Node.js</w:t>
            </w:r>
            <w:r w:rsidR="00AB3E45">
              <w:t>（</w:t>
            </w:r>
            <w:r w:rsidR="00AB3E45">
              <w:rPr>
                <w:rFonts w:hint="eastAsia"/>
                <w:lang w:eastAsia="zh-CN"/>
              </w:rPr>
              <w:t>J</w:t>
            </w:r>
            <w:r w:rsidR="00AB3E45">
              <w:rPr>
                <w:lang w:eastAsia="zh-CN"/>
              </w:rPr>
              <w:t>avaScript</w:t>
            </w:r>
            <w:r w:rsidR="00AB3E45">
              <w:t>）</w:t>
            </w:r>
          </w:p>
        </w:tc>
        <w:tc>
          <w:tcPr>
            <w:tcW w:w="2876" w:type="dxa"/>
          </w:tcPr>
          <w:p w:rsidR="00241441" w:rsidRDefault="00DE4AFA">
            <w:r>
              <w:t>前端也能写后端</w:t>
            </w:r>
          </w:p>
        </w:tc>
        <w:tc>
          <w:tcPr>
            <w:tcW w:w="2877" w:type="dxa"/>
          </w:tcPr>
          <w:p w:rsidR="00241441" w:rsidRDefault="00DE4AFA">
            <w:r>
              <w:t>全栈开发、实时应用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PHP</w:t>
            </w:r>
          </w:p>
        </w:tc>
        <w:tc>
          <w:tcPr>
            <w:tcW w:w="2876" w:type="dxa"/>
          </w:tcPr>
          <w:p w:rsidR="00241441" w:rsidRDefault="00DE4AFA">
            <w:r>
              <w:t>简单，部署方便</w:t>
            </w:r>
          </w:p>
        </w:tc>
        <w:tc>
          <w:tcPr>
            <w:tcW w:w="2877" w:type="dxa"/>
          </w:tcPr>
          <w:p w:rsidR="00241441" w:rsidRDefault="00DE4AFA">
            <w:r>
              <w:t>中小型网站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lastRenderedPageBreak/>
              <w:t>C#</w:t>
            </w:r>
          </w:p>
        </w:tc>
        <w:tc>
          <w:tcPr>
            <w:tcW w:w="2876" w:type="dxa"/>
          </w:tcPr>
          <w:p w:rsidR="00241441" w:rsidRDefault="00DE4AFA">
            <w:r>
              <w:t>微软全家桶</w:t>
            </w:r>
          </w:p>
        </w:tc>
        <w:tc>
          <w:tcPr>
            <w:tcW w:w="2877" w:type="dxa"/>
          </w:tcPr>
          <w:p w:rsidR="00241441" w:rsidRDefault="00DE4AFA">
            <w:r>
              <w:t>Windows</w:t>
            </w:r>
            <w:r>
              <w:t>环境</w:t>
            </w:r>
          </w:p>
        </w:tc>
      </w:tr>
    </w:tbl>
    <w:p w:rsidR="00241441" w:rsidRDefault="00241441"/>
    <w:p w:rsidR="006F6D2B" w:rsidRDefault="00AB3E45">
      <w:pPr>
        <w:pStyle w:val="31"/>
      </w:pPr>
      <w:bookmarkStart w:id="205" w:name="_Toc229753951"/>
      <w:r>
        <w:t>2</w:t>
      </w:r>
      <w:r>
        <w:t>、</w:t>
      </w:r>
      <w:r w:rsidR="00DE4AFA">
        <w:t>Python</w:t>
      </w:r>
      <w:r w:rsidR="00DE4AFA">
        <w:t>：简单就是美</w:t>
      </w:r>
      <w:bookmarkEnd w:id="205"/>
    </w:p>
    <w:p w:rsidR="006F6D2B" w:rsidRDefault="00DE4AFA">
      <w:r>
        <w:rPr>
          <w:rFonts w:ascii="宋体" w:hAnsi="宋体"/>
          <w:b/>
        </w:rPr>
        <w:t>优点：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语法简单，上手快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框架丰富：</w:t>
      </w:r>
      <w:r>
        <w:t>Django</w:t>
      </w:r>
      <w:r>
        <w:t>、</w:t>
      </w:r>
      <w:r>
        <w:t>Flask</w:t>
      </w:r>
      <w:r>
        <w:t>、</w:t>
      </w:r>
      <w:r>
        <w:t>FastAPI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生态强大：数据处理、</w:t>
      </w:r>
      <w:r>
        <w:rPr>
          <w:lang w:eastAsia="zh-CN"/>
        </w:rPr>
        <w:t>AI</w:t>
      </w:r>
      <w:r>
        <w:rPr>
          <w:lang w:eastAsia="zh-CN"/>
        </w:rPr>
        <w:t>都行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性能不如编译型语言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并发处理相对弱一些</w:t>
      </w:r>
    </w:p>
    <w:p w:rsidR="006F6D2B" w:rsidRDefault="00DE4AFA">
      <w:r>
        <w:rPr>
          <w:rFonts w:ascii="宋体" w:hAnsi="宋体"/>
          <w:b/>
        </w:rPr>
        <w:t>适合谁：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初学者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快速开发原型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数据驱动的应用</w:t>
      </w:r>
    </w:p>
    <w:p w:rsidR="006F6D2B" w:rsidRDefault="00DE4AFA">
      <w:r>
        <w:rPr>
          <w:rFonts w:ascii="宋体" w:hAnsi="宋体"/>
          <w:b/>
        </w:rPr>
        <w:t>一个Flask例子：</w:t>
      </w:r>
    </w:p>
    <w:p w:rsidR="006F6D2B" w:rsidRDefault="00DE4AFA" w:rsidP="00453505">
      <w:pPr>
        <w:pStyle w:val="aff2"/>
      </w:pPr>
      <w:r>
        <w:t>from flask import Flask, jsonify, request</w:t>
      </w:r>
      <w:r w:rsidR="00D55A80">
        <w:br/>
      </w:r>
      <w:r>
        <w:t>app = Flask(__name__)</w:t>
      </w:r>
      <w:r w:rsidR="00D55A80">
        <w:br/>
      </w:r>
      <w:r>
        <w:t>@app.route('/api/hello', methods=['GET'])</w:t>
      </w:r>
      <w:r w:rsidR="00D55A80">
        <w:br/>
      </w:r>
      <w:r>
        <w:t>def hello():</w:t>
      </w:r>
      <w:r w:rsidR="00D55A80">
        <w:br/>
      </w:r>
      <w:r>
        <w:t xml:space="preserve">    name = request.args.get('name', 'World')</w:t>
      </w:r>
      <w:r w:rsidR="00D55A80">
        <w:br/>
      </w:r>
      <w:r>
        <w:t xml:space="preserve">    return jsonify({</w:t>
      </w:r>
      <w:r w:rsidR="00D55A80">
        <w:br/>
      </w:r>
      <w:r>
        <w:t xml:space="preserve">        'message': f'Hello, {name}!'</w:t>
      </w:r>
      <w:r w:rsidR="00D55A80">
        <w:br/>
      </w:r>
      <w:r>
        <w:t xml:space="preserve">    })</w:t>
      </w:r>
      <w:r w:rsidR="00D55A80">
        <w:br/>
      </w:r>
      <w:r>
        <w:t>if __name__ == '__main__':</w:t>
      </w:r>
      <w:r w:rsidR="00D55A80">
        <w:br/>
      </w:r>
      <w:r>
        <w:t xml:space="preserve">    app.run(debug=True)</w:t>
      </w:r>
    </w:p>
    <w:p w:rsidR="006F6D2B" w:rsidRDefault="00DE4AFA">
      <w:r>
        <w:t>几十行代码就能跑起来一个</w:t>
      </w:r>
      <w:r>
        <w:t>API</w:t>
      </w:r>
      <w:r>
        <w:t>服务，简单吧？</w:t>
      </w:r>
    </w:p>
    <w:p w:rsidR="006F6D2B" w:rsidRDefault="00AB3E45">
      <w:pPr>
        <w:pStyle w:val="31"/>
        <w:rPr>
          <w:lang w:eastAsia="zh-CN"/>
        </w:rPr>
      </w:pPr>
      <w:bookmarkStart w:id="206" w:name="_Toc229753952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Java</w:t>
      </w:r>
      <w:r w:rsidR="00DE4AFA">
        <w:rPr>
          <w:lang w:eastAsia="zh-CN"/>
        </w:rPr>
        <w:t>：稳就是赢</w:t>
      </w:r>
      <w:bookmarkEnd w:id="206"/>
    </w:p>
    <w:p w:rsidR="006F6D2B" w:rsidRDefault="00DE4AFA">
      <w:r>
        <w:rPr>
          <w:rFonts w:ascii="宋体" w:hAnsi="宋体"/>
          <w:b/>
        </w:rPr>
        <w:t>优点：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稳定可靠，久经考验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生态强大，啥都有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企业首选，找工作容易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语法啰嗦，代码多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启动慢，内存占用大</w:t>
      </w:r>
    </w:p>
    <w:p w:rsidR="006F6D2B" w:rsidRDefault="00DE4AFA">
      <w:r>
        <w:rPr>
          <w:rFonts w:ascii="宋体" w:hAnsi="宋体"/>
          <w:b/>
        </w:rPr>
        <w:t>适合谁：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大型企业项目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银行、电商等关键系统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追求稳定的应用</w:t>
      </w:r>
    </w:p>
    <w:p w:rsidR="006F6D2B" w:rsidRDefault="00DE4AFA">
      <w:r>
        <w:rPr>
          <w:rFonts w:ascii="宋体" w:hAnsi="宋体"/>
          <w:b/>
        </w:rPr>
        <w:t>一个Spring Boot例子：</w:t>
      </w:r>
    </w:p>
    <w:p w:rsidR="006F6D2B" w:rsidRDefault="00DE4AFA" w:rsidP="00453505">
      <w:pPr>
        <w:pStyle w:val="aff2"/>
      </w:pPr>
      <w:r>
        <w:t>@RestController</w:t>
      </w:r>
      <w:r w:rsidR="00D55A80">
        <w:br/>
      </w:r>
      <w:r>
        <w:t>@RequestMapping("/api")</w:t>
      </w:r>
      <w:r w:rsidR="00D55A80">
        <w:br/>
      </w:r>
      <w:r>
        <w:t>public class HelloController {</w:t>
      </w:r>
      <w:r w:rsidR="00D55A80">
        <w:br/>
      </w:r>
      <w:r>
        <w:t xml:space="preserve">    @GetMapping("/hello")</w:t>
      </w:r>
      <w:r w:rsidR="00D55A80">
        <w:br/>
      </w:r>
      <w:r>
        <w:t xml:space="preserve">    public Map&lt;String, String&gt; hello(@RequestParam(defaultValue = "World") </w:t>
      </w:r>
      <w:r w:rsidR="00D55A80">
        <w:br/>
      </w:r>
      <w:r>
        <w:t>tring name) {</w:t>
      </w:r>
      <w:r w:rsidR="00D55A80">
        <w:br/>
      </w:r>
      <w:r>
        <w:t xml:space="preserve">        Map&lt;String, String&gt; result = new HashMap&lt;&gt;();</w:t>
      </w:r>
      <w:r w:rsidR="00D55A80">
        <w:br/>
      </w:r>
      <w:r>
        <w:t xml:space="preserve">        result.put("message", "Hello, " + name + "!");</w:t>
      </w:r>
      <w:r w:rsidR="00D55A80">
        <w:br/>
      </w:r>
      <w:r>
        <w:t xml:space="preserve">        return result;</w:t>
      </w:r>
      <w:r w:rsidR="00D55A80">
        <w:br/>
      </w:r>
      <w:r>
        <w:t xml:space="preserve">    }</w:t>
      </w:r>
      <w:r w:rsidR="00D55A80">
        <w:br/>
      </w:r>
      <w:r>
        <w:t>}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</w:t>
      </w:r>
      <w:r>
        <w:rPr>
          <w:lang w:eastAsia="zh-CN"/>
        </w:rPr>
        <w:t>Python</w:t>
      </w:r>
      <w:r>
        <w:rPr>
          <w:lang w:eastAsia="zh-CN"/>
        </w:rPr>
        <w:t>啰嗦点，但类型安全，</w:t>
      </w:r>
      <w:r>
        <w:rPr>
          <w:lang w:eastAsia="zh-CN"/>
        </w:rPr>
        <w:t>IDE</w:t>
      </w:r>
      <w:r>
        <w:rPr>
          <w:lang w:eastAsia="zh-CN"/>
        </w:rPr>
        <w:t>支持好。</w:t>
      </w:r>
    </w:p>
    <w:p w:rsidR="006F6D2B" w:rsidRDefault="00AB3E45">
      <w:pPr>
        <w:pStyle w:val="31"/>
        <w:rPr>
          <w:lang w:eastAsia="zh-CN"/>
        </w:rPr>
      </w:pPr>
      <w:bookmarkStart w:id="207" w:name="_Toc229753953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Go</w:t>
      </w:r>
      <w:r w:rsidR="00DE4AFA">
        <w:rPr>
          <w:lang w:eastAsia="zh-CN"/>
        </w:rPr>
        <w:t>：快就是强</w:t>
      </w:r>
      <w:bookmarkEnd w:id="207"/>
    </w:p>
    <w:p w:rsidR="006F6D2B" w:rsidRDefault="00DE4AFA">
      <w:r>
        <w:rPr>
          <w:rFonts w:ascii="宋体" w:hAnsi="宋体"/>
          <w:b/>
        </w:rPr>
        <w:t>优点：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性能强，接近</w:t>
      </w:r>
      <w:r>
        <w:t>C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并发原生支持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部署简单，一个二进制文件搞定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生态相对年轻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错误处理有点麻烦</w:t>
      </w:r>
    </w:p>
    <w:p w:rsidR="006F6D2B" w:rsidRDefault="00DE4AFA">
      <w:r>
        <w:rPr>
          <w:rFonts w:ascii="宋体" w:hAnsi="宋体"/>
          <w:b/>
        </w:rPr>
        <w:t>适合谁：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高性能服务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微服务架构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云原生应用</w:t>
      </w:r>
    </w:p>
    <w:p w:rsidR="006F6D2B" w:rsidRDefault="00DE4AFA">
      <w:r>
        <w:rPr>
          <w:rFonts w:ascii="宋体" w:hAnsi="宋体"/>
          <w:b/>
        </w:rPr>
        <w:t>一个Go例子：</w:t>
      </w:r>
    </w:p>
    <w:p w:rsidR="006F6D2B" w:rsidRDefault="00DE4AFA" w:rsidP="00453505">
      <w:pPr>
        <w:pStyle w:val="aff2"/>
      </w:pPr>
      <w:r>
        <w:t>package main</w:t>
      </w:r>
      <w:r w:rsidR="00824384">
        <w:br/>
      </w:r>
      <w:r>
        <w:t>import (</w:t>
      </w:r>
      <w:r w:rsidR="00824384">
        <w:br/>
      </w:r>
      <w:r>
        <w:t xml:space="preserve">    "net/http"</w:t>
      </w:r>
      <w:r w:rsidR="00824384">
        <w:br/>
      </w:r>
      <w:r>
        <w:t xml:space="preserve">    "encoding/json"</w:t>
      </w:r>
      <w:r w:rsidR="00824384">
        <w:br/>
      </w:r>
      <w:r>
        <w:t>)</w:t>
      </w:r>
      <w:r w:rsidR="00824384">
        <w:br/>
      </w:r>
      <w:r>
        <w:t>func hello(w http.ResponseWriter, r *http.Request) {</w:t>
      </w:r>
      <w:r w:rsidR="00824384">
        <w:br/>
      </w:r>
      <w:r>
        <w:t xml:space="preserve">    name := r.URL.Query().Get("name")</w:t>
      </w:r>
      <w:r w:rsidR="00824384">
        <w:br/>
      </w:r>
      <w:r>
        <w:t xml:space="preserve">    if name == "" {</w:t>
      </w:r>
      <w:r w:rsidR="00824384">
        <w:br/>
      </w:r>
      <w:r>
        <w:t xml:space="preserve">        name = "World"</w:t>
      </w:r>
      <w:r w:rsidR="00824384">
        <w:br/>
      </w:r>
      <w:r>
        <w:t xml:space="preserve">    }</w:t>
      </w:r>
      <w:r w:rsidR="00824384">
        <w:br/>
      </w:r>
      <w:r>
        <w:t xml:space="preserve">    result := map[string]string{"message": "Hello, " + name + "!"}</w:t>
      </w:r>
      <w:r w:rsidR="00824384">
        <w:br/>
      </w:r>
      <w:r>
        <w:t xml:space="preserve">    json.NewEncoder(w).Encode(result)</w:t>
      </w:r>
      <w:r w:rsidR="00824384">
        <w:br/>
      </w:r>
      <w:r>
        <w:t>}</w:t>
      </w:r>
      <w:r w:rsidR="00824384">
        <w:br/>
      </w:r>
      <w:r>
        <w:t>func main() {</w:t>
      </w:r>
      <w:r w:rsidR="00824384">
        <w:br/>
      </w:r>
      <w:r>
        <w:t xml:space="preserve">    http.HandleFunc("/api/hello", hello)</w:t>
      </w:r>
      <w:r w:rsidR="00824384">
        <w:br/>
      </w:r>
      <w:r>
        <w:t xml:space="preserve">    http.ListenAndServe(":8080", nil)</w:t>
      </w:r>
      <w:r w:rsidR="00824384">
        <w:br/>
      </w:r>
      <w:r>
        <w:t>}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简洁高效，一看就懂。</w:t>
      </w:r>
    </w:p>
    <w:p w:rsidR="006F6D2B" w:rsidRDefault="00AB3E45">
      <w:pPr>
        <w:pStyle w:val="31"/>
        <w:rPr>
          <w:lang w:eastAsia="zh-CN"/>
        </w:rPr>
      </w:pPr>
      <w:bookmarkStart w:id="208" w:name="_Toc229753954"/>
      <w:r>
        <w:rPr>
          <w:lang w:eastAsia="zh-CN"/>
        </w:rPr>
        <w:t>5</w:t>
      </w:r>
      <w:r>
        <w:rPr>
          <w:lang w:eastAsia="zh-CN"/>
        </w:rPr>
        <w:t>、</w:t>
      </w:r>
      <w:r w:rsidR="00DE4AFA">
        <w:rPr>
          <w:lang w:eastAsia="zh-CN"/>
        </w:rPr>
        <w:t>Node.js</w:t>
      </w:r>
      <w:r w:rsidR="00DE4AFA">
        <w:rPr>
          <w:lang w:eastAsia="zh-CN"/>
        </w:rPr>
        <w:t>：前端也能干后端</w:t>
      </w:r>
      <w:bookmarkEnd w:id="208"/>
    </w:p>
    <w:p w:rsidR="006F6D2B" w:rsidRDefault="00DE4AFA">
      <w:r>
        <w:rPr>
          <w:rFonts w:ascii="宋体" w:hAnsi="宋体"/>
          <w:b/>
        </w:rPr>
        <w:t>优点：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JavaScript</w:t>
      </w:r>
      <w:r>
        <w:t>全栈，前后端用同一门语言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异步</w:t>
      </w:r>
      <w:r>
        <w:t>IO</w:t>
      </w:r>
      <w:r>
        <w:t>，高并发友好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npm</w:t>
      </w:r>
      <w:r>
        <w:t>生态丰富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密集型任务不太行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回调嵌套容易晕（虽然</w:t>
      </w:r>
      <w:r>
        <w:rPr>
          <w:lang w:eastAsia="zh-CN"/>
        </w:rPr>
        <w:t>async/await</w:t>
      </w:r>
      <w:r>
        <w:rPr>
          <w:lang w:eastAsia="zh-CN"/>
        </w:rPr>
        <w:t>解决了）</w:t>
      </w:r>
    </w:p>
    <w:p w:rsidR="006F6D2B" w:rsidRDefault="00DE4AFA">
      <w:r>
        <w:rPr>
          <w:rFonts w:ascii="宋体" w:hAnsi="宋体"/>
          <w:b/>
        </w:rPr>
        <w:t>适合谁：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前端转全栈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实时应用（聊天、游戏）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快速原型开发</w:t>
      </w:r>
    </w:p>
    <w:p w:rsidR="006F6D2B" w:rsidRDefault="00DE4AFA">
      <w:r>
        <w:rPr>
          <w:rFonts w:ascii="宋体" w:hAnsi="宋体"/>
          <w:b/>
        </w:rPr>
        <w:t>一个Express例子：</w:t>
      </w:r>
    </w:p>
    <w:p w:rsidR="006F6D2B" w:rsidRDefault="00DE4AFA" w:rsidP="00453505">
      <w:pPr>
        <w:pStyle w:val="aff2"/>
        <w:rPr>
          <w:lang w:eastAsia="zh-CN"/>
        </w:rPr>
      </w:pPr>
      <w:r>
        <w:t>const express = require('express');</w:t>
      </w:r>
      <w:r w:rsidR="009915ED">
        <w:br/>
      </w:r>
      <w:r>
        <w:t>const app = express();</w:t>
      </w:r>
      <w:r w:rsidR="009915ED">
        <w:br/>
      </w:r>
      <w:r>
        <w:t>app.get('/api/hello', (req, res) =&gt; {</w:t>
      </w:r>
      <w:r w:rsidR="009915ED">
        <w:br/>
      </w:r>
      <w:r>
        <w:t xml:space="preserve">    const name = req.query.name || 'World';</w:t>
      </w:r>
      <w:r w:rsidR="009915ED">
        <w:br/>
      </w:r>
      <w:r>
        <w:t xml:space="preserve">    res.json({ message: Hello, ${name}! });</w:t>
      </w:r>
      <w:r w:rsidR="009915ED">
        <w:br/>
      </w:r>
      <w:r>
        <w:t>});</w:t>
      </w:r>
      <w:r w:rsidR="009915ED">
        <w:br/>
      </w:r>
      <w:r>
        <w:t>app.listen(3000, () =&gt; {</w:t>
      </w:r>
      <w:r w:rsidR="009915ED">
        <w:br/>
      </w:r>
      <w:r>
        <w:t xml:space="preserve">    console.log('Server running on port 3000');</w:t>
      </w:r>
      <w:r w:rsidR="009915ED">
        <w:br/>
      </w:r>
      <w:r>
        <w:rPr>
          <w:lang w:eastAsia="zh-CN"/>
        </w:rPr>
        <w:t>});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前端看了都亲切。</w:t>
      </w:r>
    </w:p>
    <w:p w:rsidR="006F6D2B" w:rsidRDefault="00AB3E45">
      <w:pPr>
        <w:pStyle w:val="31"/>
        <w:rPr>
          <w:lang w:eastAsia="zh-CN"/>
        </w:rPr>
      </w:pPr>
      <w:bookmarkStart w:id="209" w:name="_Toc229753955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选哪个</w:t>
      </w:r>
      <w:r w:rsidR="00F23505">
        <w:rPr>
          <w:lang w:eastAsia="zh-CN"/>
        </w:rPr>
        <w:t>？</w:t>
      </w:r>
      <w:bookmarkEnd w:id="209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新手入门：Python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简单易学，快速上手，能快速看到成果。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找工作：Java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企业用得多，岗位多，学了不愁找工作。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追求性能：Go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高性能场景，微服务架构，</w:t>
      </w:r>
      <w:r>
        <w:rPr>
          <w:lang w:eastAsia="zh-CN"/>
        </w:rPr>
        <w:t>Go</w:t>
      </w:r>
      <w:r>
        <w:rPr>
          <w:lang w:eastAsia="zh-CN"/>
        </w:rPr>
        <w:t>是好选择。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前端转全栈：Node.js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前后端同一门语言，学习成本低。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我的建议：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先从</w:t>
      </w:r>
      <w:r>
        <w:rPr>
          <w:lang w:eastAsia="zh-CN"/>
        </w:rPr>
        <w:t>Python</w:t>
      </w:r>
      <w:r>
        <w:rPr>
          <w:lang w:eastAsia="zh-CN"/>
        </w:rPr>
        <w:t>开始，理解后端开发的基本概念，再根据需要学其他语言。</w:t>
      </w:r>
    </w:p>
    <w:p w:rsidR="006F6D2B" w:rsidRDefault="00DE4AFA">
      <w:pPr>
        <w:pStyle w:val="31"/>
      </w:pPr>
      <w:bookmarkStart w:id="210" w:name="_Toc229753956"/>
      <w:r>
        <w:t>小结一下</w:t>
      </w:r>
      <w:bookmarkEnd w:id="210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后端语言各有特点：</w:t>
      </w:r>
      <w:r>
        <w:rPr>
          <w:lang w:eastAsia="zh-CN"/>
        </w:rPr>
        <w:t>Python</w:t>
      </w:r>
      <w:r>
        <w:rPr>
          <w:lang w:eastAsia="zh-CN"/>
        </w:rPr>
        <w:t>简单、</w:t>
      </w:r>
      <w:r>
        <w:rPr>
          <w:lang w:eastAsia="zh-CN"/>
        </w:rPr>
        <w:t>Java</w:t>
      </w:r>
      <w:r>
        <w:rPr>
          <w:lang w:eastAsia="zh-CN"/>
        </w:rPr>
        <w:t>稳定、</w:t>
      </w:r>
      <w:r>
        <w:rPr>
          <w:lang w:eastAsia="zh-CN"/>
        </w:rPr>
        <w:t>Go</w:t>
      </w:r>
      <w:r>
        <w:rPr>
          <w:lang w:eastAsia="zh-CN"/>
        </w:rPr>
        <w:t>快速、</w:t>
      </w:r>
      <w:r>
        <w:rPr>
          <w:lang w:eastAsia="zh-CN"/>
        </w:rPr>
        <w:t>Node.js</w:t>
      </w:r>
      <w:r>
        <w:rPr>
          <w:lang w:eastAsia="zh-CN"/>
        </w:rPr>
        <w:t>全栈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新手建议从</w:t>
      </w:r>
      <w:r>
        <w:rPr>
          <w:lang w:eastAsia="zh-CN"/>
        </w:rPr>
        <w:t>Python</w:t>
      </w:r>
      <w:r>
        <w:rPr>
          <w:lang w:eastAsia="zh-CN"/>
        </w:rPr>
        <w:t>开始</w:t>
      </w:r>
    </w:p>
    <w:p w:rsidR="006F6D2B" w:rsidRDefault="00DE4AFA">
      <w:pPr>
        <w:pStyle w:val="a0"/>
      </w:pPr>
      <w:r>
        <w:t>不同场景选不同语言</w:t>
      </w:r>
    </w:p>
    <w:p w:rsidR="006F6D2B" w:rsidRDefault="00DE4AFA">
      <w:pPr>
        <w:pStyle w:val="21"/>
        <w:rPr>
          <w:lang w:eastAsia="zh-CN"/>
        </w:rPr>
      </w:pPr>
      <w:bookmarkStart w:id="211" w:name="_Toc229753957"/>
      <w:r>
        <w:rPr>
          <w:lang w:eastAsia="zh-CN"/>
        </w:rPr>
        <w:lastRenderedPageBreak/>
        <w:t>6.3 Web</w:t>
      </w:r>
      <w:r>
        <w:rPr>
          <w:lang w:eastAsia="zh-CN"/>
        </w:rPr>
        <w:t>框架：造轮子不如用轮子</w:t>
      </w:r>
      <w:bookmarkEnd w:id="211"/>
    </w:p>
    <w:p w:rsidR="006F6D2B" w:rsidRDefault="00AB3E45">
      <w:pPr>
        <w:pStyle w:val="31"/>
        <w:rPr>
          <w:lang w:eastAsia="zh-CN"/>
        </w:rPr>
      </w:pPr>
      <w:bookmarkStart w:id="212" w:name="_Toc229753958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</w:t>
      </w:r>
      <w:r w:rsidR="00DE4AFA">
        <w:rPr>
          <w:lang w:eastAsia="zh-CN"/>
        </w:rPr>
        <w:t>Web</w:t>
      </w:r>
      <w:r w:rsidR="00DE4AFA">
        <w:rPr>
          <w:lang w:eastAsia="zh-CN"/>
        </w:rPr>
        <w:t>框架</w:t>
      </w:r>
      <w:r>
        <w:rPr>
          <w:lang w:eastAsia="zh-CN"/>
        </w:rPr>
        <w:t>？</w:t>
      </w:r>
      <w:bookmarkEnd w:id="212"/>
    </w:p>
    <w:p w:rsidR="006F6D2B" w:rsidRDefault="00DE4AFA">
      <w:pPr>
        <w:rPr>
          <w:lang w:eastAsia="zh-CN"/>
        </w:rPr>
      </w:pPr>
      <w:r>
        <w:rPr>
          <w:lang w:eastAsia="zh-CN"/>
        </w:rPr>
        <w:t>Web</w:t>
      </w:r>
      <w:r>
        <w:rPr>
          <w:lang w:eastAsia="zh-CN"/>
        </w:rPr>
        <w:t>框架</w:t>
      </w:r>
      <w:r w:rsidR="00AB3E45">
        <w:rPr>
          <w:lang w:eastAsia="zh-CN"/>
        </w:rPr>
        <w:t>，</w:t>
      </w:r>
      <w:r>
        <w:rPr>
          <w:lang w:eastAsia="zh-CN"/>
        </w:rPr>
        <w:t>就是</w:t>
      </w:r>
      <w:r w:rsidR="00AB3E45">
        <w:rPr>
          <w:lang w:eastAsia="zh-CN"/>
        </w:rPr>
        <w:t>你接到一个</w:t>
      </w:r>
      <w:r w:rsidR="00AB3E45">
        <w:rPr>
          <w:rFonts w:hint="eastAsia"/>
          <w:lang w:eastAsia="zh-CN"/>
        </w:rPr>
        <w:t>H</w:t>
      </w:r>
      <w:r w:rsidR="00AB3E45">
        <w:rPr>
          <w:lang w:eastAsia="zh-CN"/>
        </w:rPr>
        <w:t>TTP</w:t>
      </w:r>
      <w:r w:rsidR="00AB3E45">
        <w:rPr>
          <w:lang w:eastAsia="zh-CN"/>
        </w:rPr>
        <w:t>请求之后</w:t>
      </w:r>
      <w:r>
        <w:rPr>
          <w:lang w:eastAsia="zh-CN"/>
        </w:rPr>
        <w:t>帮你干后端活的工具箱。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如果没有框架，你得自己处理：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解析</w:t>
      </w:r>
      <w:r>
        <w:t>HTTP</w:t>
      </w:r>
      <w:r>
        <w:t>请求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路由分发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参数验证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数据库连接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会话管理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错误处理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...</w:t>
      </w:r>
    </w:p>
    <w:p w:rsidR="006F6D2B" w:rsidRDefault="00DE4AFA">
      <w:r>
        <w:t>一堆事儿，累死人。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有了框架，这些它都帮你干了，你只需要写业务逻辑。</w:t>
      </w:r>
    </w:p>
    <w:p w:rsidR="00241441" w:rsidRDefault="00AB3E45">
      <w:pPr>
        <w:pStyle w:val="31"/>
      </w:pPr>
      <w:bookmarkStart w:id="213" w:name="_Toc229753959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t>常见的</w:t>
      </w:r>
      <w:r w:rsidR="00DE4AFA">
        <w:t>Web</w:t>
      </w:r>
      <w:r w:rsidR="00DE4AFA">
        <w:t>框架</w:t>
      </w:r>
      <w:bookmarkEnd w:id="213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263"/>
        <w:gridCol w:w="2694"/>
        <w:gridCol w:w="3673"/>
      </w:tblGrid>
      <w:tr w:rsidR="00241441" w:rsidTr="00AB3E45">
        <w:tc>
          <w:tcPr>
            <w:tcW w:w="2263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语言</w:t>
            </w:r>
          </w:p>
        </w:tc>
        <w:tc>
          <w:tcPr>
            <w:tcW w:w="2694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框架</w:t>
            </w:r>
          </w:p>
        </w:tc>
        <w:tc>
          <w:tcPr>
            <w:tcW w:w="3673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特点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Python</w:t>
            </w:r>
          </w:p>
        </w:tc>
        <w:tc>
          <w:tcPr>
            <w:tcW w:w="2694" w:type="dxa"/>
          </w:tcPr>
          <w:p w:rsidR="00241441" w:rsidRDefault="00DE4AFA">
            <w:r>
              <w:t>Django</w:t>
            </w:r>
          </w:p>
        </w:tc>
        <w:tc>
          <w:tcPr>
            <w:tcW w:w="3673" w:type="dxa"/>
          </w:tcPr>
          <w:p w:rsidR="00241441" w:rsidRDefault="00DE4AFA">
            <w:r>
              <w:t>大而全，开箱即用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Python</w:t>
            </w:r>
          </w:p>
        </w:tc>
        <w:tc>
          <w:tcPr>
            <w:tcW w:w="2694" w:type="dxa"/>
          </w:tcPr>
          <w:p w:rsidR="00241441" w:rsidRDefault="00DE4AFA">
            <w:r>
              <w:t>Flask</w:t>
            </w:r>
          </w:p>
        </w:tc>
        <w:tc>
          <w:tcPr>
            <w:tcW w:w="3673" w:type="dxa"/>
          </w:tcPr>
          <w:p w:rsidR="00241441" w:rsidRDefault="00DE4AFA">
            <w:r>
              <w:t>小而精，灵活自由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Python</w:t>
            </w:r>
          </w:p>
        </w:tc>
        <w:tc>
          <w:tcPr>
            <w:tcW w:w="2694" w:type="dxa"/>
          </w:tcPr>
          <w:p w:rsidR="00241441" w:rsidRDefault="00DE4AFA">
            <w:r>
              <w:t>FastAPI</w:t>
            </w:r>
          </w:p>
        </w:tc>
        <w:tc>
          <w:tcPr>
            <w:tcW w:w="3673" w:type="dxa"/>
          </w:tcPr>
          <w:p w:rsidR="00241441" w:rsidRDefault="00DE4AFA">
            <w:r>
              <w:t>快速，自动生成文档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Java</w:t>
            </w:r>
          </w:p>
        </w:tc>
        <w:tc>
          <w:tcPr>
            <w:tcW w:w="2694" w:type="dxa"/>
          </w:tcPr>
          <w:p w:rsidR="00241441" w:rsidRDefault="00DE4AFA">
            <w:r>
              <w:t>Spring Boot</w:t>
            </w:r>
          </w:p>
        </w:tc>
        <w:tc>
          <w:tcPr>
            <w:tcW w:w="3673" w:type="dxa"/>
          </w:tcPr>
          <w:p w:rsidR="00241441" w:rsidRDefault="00DE4AFA">
            <w:r>
              <w:t>企业级，功能强大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Go</w:t>
            </w:r>
          </w:p>
        </w:tc>
        <w:tc>
          <w:tcPr>
            <w:tcW w:w="2694" w:type="dxa"/>
          </w:tcPr>
          <w:p w:rsidR="00241441" w:rsidRDefault="00DE4AFA">
            <w:r>
              <w:t>Gin</w:t>
            </w:r>
          </w:p>
        </w:tc>
        <w:tc>
          <w:tcPr>
            <w:tcW w:w="3673" w:type="dxa"/>
          </w:tcPr>
          <w:p w:rsidR="00241441" w:rsidRDefault="00DE4AFA">
            <w:r>
              <w:t>轻量高性能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Node.js</w:t>
            </w:r>
          </w:p>
        </w:tc>
        <w:tc>
          <w:tcPr>
            <w:tcW w:w="2694" w:type="dxa"/>
          </w:tcPr>
          <w:p w:rsidR="00241441" w:rsidRDefault="00DE4AFA">
            <w:r>
              <w:t>Express</w:t>
            </w:r>
          </w:p>
        </w:tc>
        <w:tc>
          <w:tcPr>
            <w:tcW w:w="3673" w:type="dxa"/>
          </w:tcPr>
          <w:p w:rsidR="00241441" w:rsidRDefault="00DE4AFA">
            <w:r>
              <w:t>简单灵活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Node.js</w:t>
            </w:r>
          </w:p>
        </w:tc>
        <w:tc>
          <w:tcPr>
            <w:tcW w:w="2694" w:type="dxa"/>
          </w:tcPr>
          <w:p w:rsidR="00241441" w:rsidRDefault="00DE4AFA">
            <w:r>
              <w:t>Koa</w:t>
            </w:r>
          </w:p>
        </w:tc>
        <w:tc>
          <w:tcPr>
            <w:tcW w:w="3673" w:type="dxa"/>
          </w:tcPr>
          <w:p w:rsidR="00241441" w:rsidRDefault="00DE4AFA">
            <w:r>
              <w:t>现代优雅</w:t>
            </w:r>
          </w:p>
        </w:tc>
      </w:tr>
    </w:tbl>
    <w:p w:rsidR="00241441" w:rsidRDefault="00241441"/>
    <w:p w:rsidR="006F6D2B" w:rsidRDefault="00AB3E45">
      <w:pPr>
        <w:pStyle w:val="31"/>
      </w:pPr>
      <w:bookmarkStart w:id="214" w:name="_Toc229753960"/>
      <w:r>
        <w:t>3</w:t>
      </w:r>
      <w:r>
        <w:t>、</w:t>
      </w:r>
      <w:r w:rsidR="00DE4AFA">
        <w:t>Django</w:t>
      </w:r>
      <w:r w:rsidR="00DE4AFA">
        <w:t>：大而全</w:t>
      </w:r>
      <w:bookmarkEnd w:id="214"/>
    </w:p>
    <w:p w:rsidR="006F6D2B" w:rsidRDefault="00DE4AFA">
      <w:r>
        <w:t>Django</w:t>
      </w:r>
      <w:r>
        <w:t>是</w:t>
      </w:r>
      <w:r>
        <w:t>Python</w:t>
      </w:r>
      <w:r>
        <w:t>的</w:t>
      </w:r>
      <w:r>
        <w:t>"</w:t>
      </w:r>
      <w:r>
        <w:t>重量级</w:t>
      </w:r>
      <w:r>
        <w:t>"</w:t>
      </w:r>
      <w:r>
        <w:t>框架，内置了很多功能：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ORM</w:t>
      </w:r>
      <w:r>
        <w:t>（数据库操作）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后台管理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用户认证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表单处理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缓存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...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适合：</w:t>
      </w:r>
      <w:r>
        <w:rPr>
          <w:lang w:eastAsia="zh-CN"/>
        </w:rPr>
        <w:t xml:space="preserve"> </w:t>
      </w:r>
      <w:r>
        <w:rPr>
          <w:lang w:eastAsia="zh-CN"/>
        </w:rPr>
        <w:t>快速开发功能齐全的网站。</w:t>
      </w:r>
    </w:p>
    <w:p w:rsidR="006F6D2B" w:rsidRDefault="00DE4AFA">
      <w:r>
        <w:rPr>
          <w:rFonts w:ascii="宋体" w:hAnsi="宋体"/>
          <w:b/>
        </w:rPr>
        <w:t>一个Django例子：</w:t>
      </w:r>
    </w:p>
    <w:p w:rsidR="00241441" w:rsidRDefault="00AB3E45" w:rsidP="00AB3E45">
      <w:r>
        <w:t>【</w:t>
      </w:r>
      <w:r w:rsidR="00DE4AFA">
        <w:t>views.py</w:t>
      </w:r>
      <w:r>
        <w:t>】</w:t>
      </w:r>
    </w:p>
    <w:p w:rsidR="006F6D2B" w:rsidRDefault="00DE4AFA" w:rsidP="00453505">
      <w:pPr>
        <w:pStyle w:val="aff2"/>
      </w:pPr>
      <w:r>
        <w:t>from django.http import JsonResponse</w:t>
      </w:r>
      <w:r w:rsidR="009915ED">
        <w:br/>
      </w:r>
      <w:r>
        <w:t>def hello(request):</w:t>
      </w:r>
      <w:r w:rsidR="009915ED">
        <w:br/>
      </w:r>
      <w:r>
        <w:t xml:space="preserve">    name = request.GET.get('name', 'World')</w:t>
      </w:r>
      <w:r w:rsidR="009915ED">
        <w:br/>
      </w:r>
      <w:r>
        <w:t xml:space="preserve">    return JsonResponse({'message': f'Hello, {name}!'})</w:t>
      </w:r>
    </w:p>
    <w:p w:rsidR="00241441" w:rsidRDefault="00AB3E45" w:rsidP="00AB3E45">
      <w:r>
        <w:t>【</w:t>
      </w:r>
      <w:r w:rsidR="00DE4AFA">
        <w:t>urls.py</w:t>
      </w:r>
      <w:r>
        <w:t>】</w:t>
      </w:r>
    </w:p>
    <w:p w:rsidR="006F6D2B" w:rsidRDefault="00DE4AFA" w:rsidP="00453505">
      <w:pPr>
        <w:pStyle w:val="aff2"/>
      </w:pPr>
      <w:r>
        <w:t>from django.urls import path</w:t>
      </w:r>
      <w:r w:rsidR="009915ED">
        <w:br/>
      </w:r>
      <w:r>
        <w:t>from . import views</w:t>
      </w:r>
      <w:r w:rsidR="009915ED">
        <w:br/>
      </w:r>
      <w:r>
        <w:t>urlpatterns = [</w:t>
      </w:r>
      <w:r w:rsidR="009915ED">
        <w:br/>
      </w:r>
      <w:r>
        <w:t xml:space="preserve">    path('api/hello', views.hello),</w:t>
      </w:r>
      <w:r w:rsidR="009915ED">
        <w:br/>
      </w:r>
      <w:r>
        <w:t>]</w:t>
      </w:r>
    </w:p>
    <w:p w:rsidR="006F6D2B" w:rsidRDefault="00AB3E45">
      <w:pPr>
        <w:pStyle w:val="31"/>
      </w:pPr>
      <w:bookmarkStart w:id="215" w:name="_Toc229753961"/>
      <w:r>
        <w:t>4</w:t>
      </w:r>
      <w:r>
        <w:t>、</w:t>
      </w:r>
      <w:r w:rsidR="00DE4AFA">
        <w:t>Flask</w:t>
      </w:r>
      <w:r w:rsidR="00DE4AFA">
        <w:t>：小而精</w:t>
      </w:r>
      <w:bookmarkEnd w:id="215"/>
    </w:p>
    <w:p w:rsidR="006F6D2B" w:rsidRDefault="00DE4AFA">
      <w:r>
        <w:t>Flask</w:t>
      </w:r>
      <w:r>
        <w:t>是</w:t>
      </w:r>
      <w:r>
        <w:t>Python</w:t>
      </w:r>
      <w:r>
        <w:t>的</w:t>
      </w:r>
      <w:r>
        <w:t>"</w:t>
      </w:r>
      <w:r>
        <w:t>轻量级</w:t>
      </w:r>
      <w:r>
        <w:t>"</w:t>
      </w:r>
      <w:r>
        <w:t>框架，只提供最核心的功能，其他自己选。</w:t>
      </w:r>
    </w:p>
    <w:p w:rsidR="006F6D2B" w:rsidRDefault="00DE4AFA">
      <w:r>
        <w:t>适合：</w:t>
      </w:r>
      <w:r>
        <w:t xml:space="preserve"> </w:t>
      </w:r>
      <w:r>
        <w:t>小项目、微服务、需要灵活定制。</w:t>
      </w:r>
    </w:p>
    <w:p w:rsidR="006F6D2B" w:rsidRDefault="00DE4AFA">
      <w:r>
        <w:rPr>
          <w:rFonts w:ascii="宋体" w:hAnsi="宋体"/>
          <w:b/>
        </w:rPr>
        <w:t>一个Flask例子：</w:t>
      </w:r>
    </w:p>
    <w:p w:rsidR="006F6D2B" w:rsidRDefault="00DE4AFA" w:rsidP="00453505">
      <w:pPr>
        <w:pStyle w:val="aff2"/>
      </w:pPr>
      <w:r>
        <w:t>from flask import Flask, request, jsonify</w:t>
      </w:r>
      <w:r w:rsidR="009915ED">
        <w:br/>
      </w:r>
      <w:r>
        <w:t>app = Flask(__name__)</w:t>
      </w:r>
      <w:r w:rsidR="009915ED">
        <w:br/>
      </w:r>
      <w:r>
        <w:t>@app.route('/api/hello')</w:t>
      </w:r>
      <w:r w:rsidR="009915ED">
        <w:br/>
      </w:r>
      <w:r>
        <w:t>def hello():</w:t>
      </w:r>
      <w:r w:rsidR="009915ED">
        <w:br/>
      </w:r>
      <w:r>
        <w:t xml:space="preserve">    name = request.args.get('name', 'World')</w:t>
      </w:r>
      <w:r w:rsidR="009915ED">
        <w:br/>
      </w:r>
      <w:r>
        <w:t xml:space="preserve">    return jsonify({'message': f'Hello, {name}!'})</w:t>
      </w:r>
      <w:r w:rsidR="009915ED">
        <w:br/>
      </w:r>
      <w:r>
        <w:t>if __name__ == '__main__':</w:t>
      </w:r>
      <w:r w:rsidR="009915ED">
        <w:br/>
      </w:r>
      <w:r>
        <w:t xml:space="preserve">    app.run()</w:t>
      </w:r>
    </w:p>
    <w:p w:rsidR="006F6D2B" w:rsidRDefault="00AB3E45">
      <w:pPr>
        <w:pStyle w:val="31"/>
      </w:pPr>
      <w:bookmarkStart w:id="216" w:name="_Toc229753962"/>
      <w:r>
        <w:t>5</w:t>
      </w:r>
      <w:r>
        <w:t>、</w:t>
      </w:r>
      <w:r w:rsidR="00DE4AFA">
        <w:t>FastAPI</w:t>
      </w:r>
      <w:r w:rsidR="00DE4AFA">
        <w:t>：又快又好</w:t>
      </w:r>
      <w:bookmarkEnd w:id="216"/>
    </w:p>
    <w:p w:rsidR="006F6D2B" w:rsidRDefault="00DE4AFA">
      <w:r>
        <w:t>FastAPI</w:t>
      </w:r>
      <w:r>
        <w:t>是</w:t>
      </w:r>
      <w:r>
        <w:t>Python</w:t>
      </w:r>
      <w:r>
        <w:t>的新星框架，特点：</w:t>
      </w:r>
    </w:p>
    <w:p w:rsidR="00241441" w:rsidRDefault="00DE4AFA" w:rsidP="00914E05">
      <w:pPr>
        <w:pStyle w:val="a0"/>
        <w:tabs>
          <w:tab w:val="clear" w:pos="360"/>
          <w:tab w:val="num" w:pos="600"/>
        </w:tabs>
        <w:ind w:leftChars="100" w:left="600"/>
      </w:pPr>
      <w:r>
        <w:t>性能强（比</w:t>
      </w:r>
      <w:r>
        <w:t>Flask</w:t>
      </w:r>
      <w:r>
        <w:t>快）</w:t>
      </w:r>
    </w:p>
    <w:p w:rsidR="00241441" w:rsidRDefault="00DE4AFA" w:rsidP="00914E0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自动生成</w:t>
      </w:r>
      <w:r>
        <w:t>API</w:t>
      </w:r>
      <w:r>
        <w:t>文档</w:t>
      </w:r>
    </w:p>
    <w:p w:rsidR="00241441" w:rsidRDefault="00DE4AFA" w:rsidP="00914E05">
      <w:pPr>
        <w:pStyle w:val="a0"/>
        <w:tabs>
          <w:tab w:val="clear" w:pos="360"/>
          <w:tab w:val="num" w:pos="600"/>
        </w:tabs>
        <w:ind w:leftChars="100" w:left="600"/>
      </w:pPr>
      <w:r>
        <w:t>类型提示支持好</w:t>
      </w:r>
    </w:p>
    <w:p w:rsidR="006F6D2B" w:rsidRDefault="00DE4AFA" w:rsidP="00914E05">
      <w:pPr>
        <w:pStyle w:val="a0"/>
        <w:tabs>
          <w:tab w:val="clear" w:pos="360"/>
          <w:tab w:val="num" w:pos="600"/>
        </w:tabs>
        <w:ind w:leftChars="100" w:left="600"/>
      </w:pPr>
      <w:r>
        <w:t>异步支持好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适合：</w:t>
      </w:r>
      <w:r>
        <w:rPr>
          <w:lang w:eastAsia="zh-CN"/>
        </w:rPr>
        <w:t xml:space="preserve"> </w:t>
      </w:r>
      <w:r>
        <w:rPr>
          <w:lang w:eastAsia="zh-CN"/>
        </w:rPr>
        <w:t>现代</w:t>
      </w:r>
      <w:r>
        <w:rPr>
          <w:lang w:eastAsia="zh-CN"/>
        </w:rPr>
        <w:t>API</w:t>
      </w:r>
      <w:r>
        <w:rPr>
          <w:lang w:eastAsia="zh-CN"/>
        </w:rPr>
        <w:t>服务。</w:t>
      </w:r>
    </w:p>
    <w:p w:rsidR="006F6D2B" w:rsidRDefault="00DE4AFA">
      <w:r>
        <w:rPr>
          <w:rFonts w:ascii="宋体" w:hAnsi="宋体"/>
          <w:b/>
        </w:rPr>
        <w:t>一个FastAPI例子：</w:t>
      </w:r>
    </w:p>
    <w:p w:rsidR="006F6D2B" w:rsidRDefault="00DE4AFA" w:rsidP="00453505">
      <w:pPr>
        <w:pStyle w:val="aff2"/>
      </w:pPr>
      <w:r>
        <w:t>from fastapi import FastAPI</w:t>
      </w:r>
      <w:r w:rsidR="00FA11BD">
        <w:br/>
      </w:r>
      <w:r>
        <w:t>from pydantic import BaseModel</w:t>
      </w:r>
      <w:r w:rsidR="00FA11BD">
        <w:br/>
      </w:r>
      <w:r>
        <w:t>app = FastAPI()</w:t>
      </w:r>
      <w:r w:rsidR="00FA11BD">
        <w:br/>
      </w:r>
      <w:r>
        <w:t>class HelloResponse(BaseModel):</w:t>
      </w:r>
      <w:r w:rsidR="00FA11BD">
        <w:br/>
      </w:r>
      <w:r>
        <w:t xml:space="preserve">    message: str</w:t>
      </w:r>
      <w:r w:rsidR="00FA11BD">
        <w:br/>
      </w:r>
      <w:r>
        <w:t>@app.get('/api/hello', response_model=HelloResponse)</w:t>
      </w:r>
      <w:r w:rsidR="00FA11BD">
        <w:br/>
      </w:r>
      <w:r>
        <w:t>def hello(name: str = 'World'):</w:t>
      </w:r>
      <w:r w:rsidR="00FA11BD">
        <w:br/>
      </w:r>
      <w:r>
        <w:t xml:space="preserve">    return {'message': f'Hello, {name}!'}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访问</w:t>
      </w:r>
      <w:r>
        <w:rPr>
          <w:lang w:eastAsia="zh-CN"/>
        </w:rPr>
        <w:t>/docs</w:t>
      </w:r>
      <w:r>
        <w:rPr>
          <w:lang w:eastAsia="zh-CN"/>
        </w:rPr>
        <w:t>还能看到自动生成的</w:t>
      </w:r>
      <w:r>
        <w:rPr>
          <w:lang w:eastAsia="zh-CN"/>
        </w:rPr>
        <w:t>API</w:t>
      </w:r>
      <w:r>
        <w:rPr>
          <w:lang w:eastAsia="zh-CN"/>
        </w:rPr>
        <w:t>文档，舒服！</w:t>
      </w:r>
    </w:p>
    <w:p w:rsidR="00102E83" w:rsidRDefault="00102E83">
      <w:pPr>
        <w:rPr>
          <w:lang w:eastAsia="zh-CN"/>
        </w:rPr>
      </w:pPr>
    </w:p>
    <w:p w:rsidR="006F6D2B" w:rsidRDefault="00DE4AFA">
      <w:pPr>
        <w:pStyle w:val="31"/>
      </w:pPr>
      <w:bookmarkStart w:id="217" w:name="_Toc229753963"/>
      <w:r>
        <w:t>小结一下</w:t>
      </w:r>
      <w:bookmarkEnd w:id="217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Web</w:t>
      </w:r>
      <w:r>
        <w:rPr>
          <w:lang w:eastAsia="zh-CN"/>
        </w:rPr>
        <w:t>框架帮你处理底层细节，你只写业务逻辑</w:t>
      </w:r>
    </w:p>
    <w:p w:rsidR="00241441" w:rsidRDefault="00DE4AFA">
      <w:pPr>
        <w:pStyle w:val="a0"/>
      </w:pPr>
      <w:r>
        <w:t>Django</w:t>
      </w:r>
      <w:r>
        <w:t>大而全，</w:t>
      </w:r>
      <w:r>
        <w:t>Flask</w:t>
      </w:r>
      <w:r>
        <w:t>小而精，</w:t>
      </w:r>
      <w:r>
        <w:t>FastAPI</w:t>
      </w:r>
      <w:r>
        <w:t>又快又好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选框架要看项目需求和个人喜好</w:t>
      </w:r>
    </w:p>
    <w:p w:rsidR="006F6D2B" w:rsidRDefault="00DE4AFA">
      <w:pPr>
        <w:pStyle w:val="21"/>
        <w:rPr>
          <w:lang w:eastAsia="zh-CN"/>
        </w:rPr>
      </w:pPr>
      <w:bookmarkStart w:id="218" w:name="_Toc229753964"/>
      <w:r>
        <w:rPr>
          <w:lang w:eastAsia="zh-CN"/>
        </w:rPr>
        <w:t xml:space="preserve">6.4 </w:t>
      </w:r>
      <w:r>
        <w:rPr>
          <w:lang w:eastAsia="zh-CN"/>
        </w:rPr>
        <w:t>数据库操作：</w:t>
      </w:r>
      <w:r>
        <w:rPr>
          <w:lang w:eastAsia="zh-CN"/>
        </w:rPr>
        <w:t>ORM</w:t>
      </w:r>
      <w:r>
        <w:rPr>
          <w:lang w:eastAsia="zh-CN"/>
        </w:rPr>
        <w:t>还是</w:t>
      </w:r>
      <w:r>
        <w:rPr>
          <w:lang w:eastAsia="zh-CN"/>
        </w:rPr>
        <w:t>SQL</w:t>
      </w:r>
      <w:r w:rsidR="00B031E3">
        <w:rPr>
          <w:lang w:eastAsia="zh-CN"/>
        </w:rPr>
        <w:t>？</w:t>
      </w:r>
      <w:bookmarkEnd w:id="218"/>
    </w:p>
    <w:p w:rsidR="006F6D2B" w:rsidRDefault="00102E83">
      <w:pPr>
        <w:pStyle w:val="31"/>
      </w:pPr>
      <w:bookmarkStart w:id="219" w:name="_Toc229753965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啥是</w:t>
      </w:r>
      <w:r w:rsidR="00DE4AFA">
        <w:t>ORM</w:t>
      </w:r>
      <w:r>
        <w:t>？</w:t>
      </w:r>
      <w:bookmarkEnd w:id="219"/>
    </w:p>
    <w:p w:rsidR="006F6D2B" w:rsidRDefault="00DE4AFA">
      <w:r>
        <w:t>ORM</w:t>
      </w:r>
      <w:r>
        <w:t>（</w:t>
      </w:r>
      <w:r>
        <w:t>Object-Relational Mapping</w:t>
      </w:r>
      <w:r>
        <w:t>），对象关系映射。</w:t>
      </w:r>
    </w:p>
    <w:p w:rsidR="006F6D2B" w:rsidRDefault="00DE4AFA">
      <w:r>
        <w:t>简单说，就是用代码操作数据库，不用写</w:t>
      </w:r>
      <w:r>
        <w:t>SQL</w:t>
      </w:r>
      <w:r>
        <w:t>。</w:t>
      </w:r>
    </w:p>
    <w:p w:rsidR="006F6D2B" w:rsidRDefault="00DE4AFA">
      <w:r>
        <w:rPr>
          <w:rFonts w:ascii="宋体" w:hAnsi="宋体"/>
          <w:b/>
        </w:rPr>
        <w:t>不使用ORM：</w:t>
      </w:r>
    </w:p>
    <w:p w:rsidR="006F6D2B" w:rsidRDefault="00DE4AFA" w:rsidP="00453505">
      <w:pPr>
        <w:pStyle w:val="aff2"/>
      </w:pPr>
      <w:r>
        <w:t>import sqlite3</w:t>
      </w:r>
      <w:r w:rsidR="00FA11BD">
        <w:br/>
      </w:r>
      <w:r>
        <w:t>conn = sqlite3.connect('test.db')</w:t>
      </w:r>
      <w:r w:rsidR="00FA11BD">
        <w:br/>
      </w:r>
      <w:r>
        <w:t>cursor = conn.cursor()</w:t>
      </w:r>
    </w:p>
    <w:p w:rsidR="00241441" w:rsidRDefault="00DE4AFA" w:rsidP="00102E83">
      <w:r>
        <w:lastRenderedPageBreak/>
        <w:t>写</w:t>
      </w:r>
      <w:r>
        <w:t>SQL</w:t>
      </w:r>
      <w:r>
        <w:t>查询</w:t>
      </w:r>
    </w:p>
    <w:p w:rsidR="006F6D2B" w:rsidRDefault="00DE4AFA" w:rsidP="00453505">
      <w:pPr>
        <w:pStyle w:val="aff2"/>
      </w:pPr>
      <w:r>
        <w:t>cursor.execute("SELECT * FROM users WHERE age &gt; 18")</w:t>
      </w:r>
      <w:r w:rsidR="00FA11BD">
        <w:br/>
      </w:r>
      <w:r>
        <w:t>users = cursor.fetchall()</w:t>
      </w:r>
      <w:r w:rsidR="00FA11BD">
        <w:br/>
      </w:r>
      <w:r>
        <w:t>conn.close()</w:t>
      </w:r>
    </w:p>
    <w:p w:rsidR="006F6D2B" w:rsidRDefault="00DE4AFA">
      <w:r>
        <w:rPr>
          <w:rFonts w:ascii="宋体" w:hAnsi="宋体"/>
          <w:b/>
        </w:rPr>
        <w:t>使用ORM（Django）：</w:t>
      </w:r>
    </w:p>
    <w:p w:rsidR="006F6D2B" w:rsidRDefault="00DE4AFA" w:rsidP="00453505">
      <w:pPr>
        <w:pStyle w:val="aff2"/>
      </w:pPr>
      <w:r>
        <w:t>from myapp.models import User</w:t>
      </w:r>
    </w:p>
    <w:p w:rsidR="00241441" w:rsidRDefault="00DE4AFA" w:rsidP="00102E83">
      <w:r>
        <w:t>用代码查询</w:t>
      </w:r>
    </w:p>
    <w:p w:rsidR="006F6D2B" w:rsidRDefault="00DE4AFA" w:rsidP="00453505">
      <w:pPr>
        <w:pStyle w:val="aff2"/>
      </w:pPr>
      <w:r>
        <w:t>users = User.objects.filter(age__gt=18)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不用写</w:t>
      </w:r>
      <w:r>
        <w:rPr>
          <w:lang w:eastAsia="zh-CN"/>
        </w:rPr>
        <w:t>SQL</w:t>
      </w:r>
      <w:r>
        <w:rPr>
          <w:lang w:eastAsia="zh-CN"/>
        </w:rPr>
        <w:t>，用</w:t>
      </w:r>
      <w:r>
        <w:rPr>
          <w:lang w:eastAsia="zh-CN"/>
        </w:rPr>
        <w:t>Python</w:t>
      </w:r>
      <w:r>
        <w:rPr>
          <w:lang w:eastAsia="zh-CN"/>
        </w:rPr>
        <w:t>代码就能操作数据库，直观多了。</w:t>
      </w:r>
    </w:p>
    <w:p w:rsidR="006F6D2B" w:rsidRDefault="00102E83">
      <w:pPr>
        <w:pStyle w:val="31"/>
        <w:rPr>
          <w:lang w:eastAsia="zh-CN"/>
        </w:rPr>
      </w:pPr>
      <w:bookmarkStart w:id="220" w:name="_Toc229753966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ORM</w:t>
      </w:r>
      <w:r w:rsidR="00DE4AFA">
        <w:rPr>
          <w:lang w:eastAsia="zh-CN"/>
        </w:rPr>
        <w:t>的好处</w:t>
      </w:r>
      <w:bookmarkEnd w:id="220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代码更清晰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SQL</w:t>
      </w:r>
      <w:r>
        <w:rPr>
          <w:lang w:eastAsia="zh-CN"/>
        </w:rPr>
        <w:t>是字符串，不直观。</w:t>
      </w:r>
      <w:r>
        <w:rPr>
          <w:lang w:eastAsia="zh-CN"/>
        </w:rPr>
        <w:t>ORM</w:t>
      </w:r>
      <w:r>
        <w:rPr>
          <w:lang w:eastAsia="zh-CN"/>
        </w:rPr>
        <w:t>是代码，类型安全，</w:t>
      </w:r>
      <w:r>
        <w:rPr>
          <w:lang w:eastAsia="zh-CN"/>
        </w:rPr>
        <w:t>IDE</w:t>
      </w:r>
      <w:r>
        <w:rPr>
          <w:lang w:eastAsia="zh-CN"/>
        </w:rPr>
        <w:t>能提示。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跨数据库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换个数据库，代码不用改。</w:t>
      </w:r>
      <w:r>
        <w:rPr>
          <w:lang w:eastAsia="zh-CN"/>
        </w:rPr>
        <w:t>MySQL</w:t>
      </w:r>
      <w:r>
        <w:rPr>
          <w:lang w:eastAsia="zh-CN"/>
        </w:rPr>
        <w:t>换成</w:t>
      </w:r>
      <w:r>
        <w:rPr>
          <w:lang w:eastAsia="zh-CN"/>
        </w:rPr>
        <w:t>PostgreSQL</w:t>
      </w:r>
      <w:r>
        <w:rPr>
          <w:lang w:eastAsia="zh-CN"/>
        </w:rPr>
        <w:t>，</w:t>
      </w:r>
      <w:r>
        <w:rPr>
          <w:lang w:eastAsia="zh-CN"/>
        </w:rPr>
        <w:t>ORM</w:t>
      </w:r>
      <w:r>
        <w:rPr>
          <w:lang w:eastAsia="zh-CN"/>
        </w:rPr>
        <w:t>帮你搞定。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防止SQL注入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会自动处理参数，不用担心</w:t>
      </w:r>
      <w:r>
        <w:rPr>
          <w:lang w:eastAsia="zh-CN"/>
        </w:rPr>
        <w:t>SQL</w:t>
      </w:r>
      <w:r>
        <w:rPr>
          <w:lang w:eastAsia="zh-CN"/>
        </w:rPr>
        <w:t>注入攻击。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提高效率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常用操作一行代码搞定，不用写重复的</w:t>
      </w:r>
      <w:r>
        <w:rPr>
          <w:lang w:eastAsia="zh-CN"/>
        </w:rPr>
        <w:t>SQL</w:t>
      </w:r>
      <w:r>
        <w:rPr>
          <w:lang w:eastAsia="zh-CN"/>
        </w:rPr>
        <w:t>。</w:t>
      </w:r>
    </w:p>
    <w:p w:rsidR="006F6D2B" w:rsidRDefault="00102E83">
      <w:pPr>
        <w:pStyle w:val="31"/>
        <w:rPr>
          <w:lang w:eastAsia="zh-CN"/>
        </w:rPr>
      </w:pPr>
      <w:bookmarkStart w:id="221" w:name="_Toc229753967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ORM</w:t>
      </w:r>
      <w:r w:rsidR="00DE4AFA">
        <w:rPr>
          <w:lang w:eastAsia="zh-CN"/>
        </w:rPr>
        <w:t>的缺点</w:t>
      </w:r>
      <w:bookmarkEnd w:id="22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性能问题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生成的</w:t>
      </w:r>
      <w:r>
        <w:rPr>
          <w:lang w:eastAsia="zh-CN"/>
        </w:rPr>
        <w:t>SQL</w:t>
      </w:r>
      <w:r>
        <w:rPr>
          <w:lang w:eastAsia="zh-CN"/>
        </w:rPr>
        <w:t>可能不是最优的，复杂查询性能可能下降。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学习成本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得学</w:t>
      </w:r>
      <w:r>
        <w:rPr>
          <w:lang w:eastAsia="zh-CN"/>
        </w:rPr>
        <w:t>ORM</w:t>
      </w:r>
      <w:r>
        <w:rPr>
          <w:lang w:eastAsia="zh-CN"/>
        </w:rPr>
        <w:t>的语法和概念。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灵活性差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有些复杂</w:t>
      </w:r>
      <w:r>
        <w:rPr>
          <w:lang w:eastAsia="zh-CN"/>
        </w:rPr>
        <w:t>SQL</w:t>
      </w:r>
      <w:r>
        <w:rPr>
          <w:lang w:eastAsia="zh-CN"/>
        </w:rPr>
        <w:t>，</w:t>
      </w:r>
      <w:r>
        <w:rPr>
          <w:lang w:eastAsia="zh-CN"/>
        </w:rPr>
        <w:t>ORM</w:t>
      </w:r>
      <w:r>
        <w:rPr>
          <w:lang w:eastAsia="zh-CN"/>
        </w:rPr>
        <w:t>写不出来，还是得写原生</w:t>
      </w:r>
      <w:r>
        <w:rPr>
          <w:lang w:eastAsia="zh-CN"/>
        </w:rPr>
        <w:t>SQL</w:t>
      </w:r>
      <w:r>
        <w:rPr>
          <w:lang w:eastAsia="zh-CN"/>
        </w:rPr>
        <w:t>。</w:t>
      </w:r>
    </w:p>
    <w:p w:rsidR="00241441" w:rsidRDefault="00102E83">
      <w:pPr>
        <w:pStyle w:val="31"/>
      </w:pPr>
      <w:bookmarkStart w:id="222" w:name="_Toc229753968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t>常见的</w:t>
      </w:r>
      <w:r w:rsidR="00DE4AFA">
        <w:t>ORM</w:t>
      </w:r>
      <w:bookmarkEnd w:id="222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972"/>
        <w:gridCol w:w="5658"/>
      </w:tblGrid>
      <w:tr w:rsidR="00241441" w:rsidTr="00102E83">
        <w:tc>
          <w:tcPr>
            <w:tcW w:w="2972" w:type="dxa"/>
          </w:tcPr>
          <w:p w:rsidR="00241441" w:rsidRPr="00102E83" w:rsidRDefault="00DE4AFA" w:rsidP="00102E83">
            <w:pPr>
              <w:jc w:val="center"/>
              <w:rPr>
                <w:b/>
              </w:rPr>
            </w:pPr>
            <w:r w:rsidRPr="00102E83">
              <w:rPr>
                <w:b/>
              </w:rPr>
              <w:t>语言</w:t>
            </w:r>
          </w:p>
        </w:tc>
        <w:tc>
          <w:tcPr>
            <w:tcW w:w="5658" w:type="dxa"/>
          </w:tcPr>
          <w:p w:rsidR="00241441" w:rsidRPr="00102E83" w:rsidRDefault="00DE4AFA" w:rsidP="00102E83">
            <w:pPr>
              <w:jc w:val="center"/>
              <w:rPr>
                <w:b/>
              </w:rPr>
            </w:pPr>
            <w:r w:rsidRPr="00102E83">
              <w:rPr>
                <w:b/>
              </w:rPr>
              <w:t>ORM</w:t>
            </w:r>
          </w:p>
        </w:tc>
      </w:tr>
      <w:tr w:rsidR="00241441" w:rsidTr="00102E83">
        <w:tc>
          <w:tcPr>
            <w:tcW w:w="2972" w:type="dxa"/>
          </w:tcPr>
          <w:p w:rsidR="00241441" w:rsidRDefault="00DE4AFA">
            <w:r>
              <w:t>Python</w:t>
            </w:r>
          </w:p>
        </w:tc>
        <w:tc>
          <w:tcPr>
            <w:tcW w:w="5658" w:type="dxa"/>
          </w:tcPr>
          <w:p w:rsidR="00241441" w:rsidRDefault="00DE4AFA">
            <w:r>
              <w:t>Django ORM</w:t>
            </w:r>
            <w:r>
              <w:t>、</w:t>
            </w:r>
            <w:r>
              <w:t>SQLAlchemy</w:t>
            </w:r>
          </w:p>
        </w:tc>
      </w:tr>
      <w:tr w:rsidR="00241441" w:rsidTr="00102E83">
        <w:tc>
          <w:tcPr>
            <w:tcW w:w="2972" w:type="dxa"/>
          </w:tcPr>
          <w:p w:rsidR="00241441" w:rsidRDefault="00DE4AFA">
            <w:r>
              <w:t>Java</w:t>
            </w:r>
          </w:p>
        </w:tc>
        <w:tc>
          <w:tcPr>
            <w:tcW w:w="5658" w:type="dxa"/>
          </w:tcPr>
          <w:p w:rsidR="00241441" w:rsidRDefault="00DE4AFA">
            <w:r>
              <w:t>Hibernate</w:t>
            </w:r>
            <w:r>
              <w:t>、</w:t>
            </w:r>
            <w:r>
              <w:t>MyBatis</w:t>
            </w:r>
          </w:p>
        </w:tc>
      </w:tr>
      <w:tr w:rsidR="00241441" w:rsidTr="00102E83">
        <w:tc>
          <w:tcPr>
            <w:tcW w:w="2972" w:type="dxa"/>
          </w:tcPr>
          <w:p w:rsidR="00241441" w:rsidRDefault="00DE4AFA">
            <w:r>
              <w:t>Go</w:t>
            </w:r>
          </w:p>
        </w:tc>
        <w:tc>
          <w:tcPr>
            <w:tcW w:w="5658" w:type="dxa"/>
          </w:tcPr>
          <w:p w:rsidR="00241441" w:rsidRDefault="00DE4AFA">
            <w:r>
              <w:t>GORM</w:t>
            </w:r>
          </w:p>
        </w:tc>
      </w:tr>
      <w:tr w:rsidR="00241441" w:rsidTr="00102E83">
        <w:tc>
          <w:tcPr>
            <w:tcW w:w="2972" w:type="dxa"/>
          </w:tcPr>
          <w:p w:rsidR="00241441" w:rsidRDefault="00DE4AFA">
            <w:r>
              <w:t>Node.js</w:t>
            </w:r>
          </w:p>
        </w:tc>
        <w:tc>
          <w:tcPr>
            <w:tcW w:w="5658" w:type="dxa"/>
          </w:tcPr>
          <w:p w:rsidR="00241441" w:rsidRDefault="00DE4AFA">
            <w:r>
              <w:t>Sequelize</w:t>
            </w:r>
            <w:r>
              <w:t>、</w:t>
            </w:r>
            <w:r>
              <w:t>TypeORM</w:t>
            </w:r>
            <w:r>
              <w:t>、</w:t>
            </w:r>
            <w:r>
              <w:t>Prisma</w:t>
            </w:r>
          </w:p>
        </w:tc>
      </w:tr>
    </w:tbl>
    <w:p w:rsidR="00241441" w:rsidRDefault="00241441"/>
    <w:p w:rsidR="006F6D2B" w:rsidRDefault="0014780B">
      <w:pPr>
        <w:pStyle w:val="31"/>
        <w:rPr>
          <w:lang w:eastAsia="zh-CN"/>
        </w:rPr>
      </w:pPr>
      <w:bookmarkStart w:id="223" w:name="_Toc229753969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建议</w:t>
      </w:r>
      <w:bookmarkEnd w:id="223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新手：用ORM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简单直观，不用学</w:t>
      </w:r>
      <w:r>
        <w:rPr>
          <w:lang w:eastAsia="zh-CN"/>
        </w:rPr>
        <w:t>SQL</w:t>
      </w:r>
      <w:r>
        <w:rPr>
          <w:lang w:eastAsia="zh-CN"/>
        </w:rPr>
        <w:t>也能操作数据库。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进阶：ORM+SQL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简单操作用</w:t>
      </w:r>
      <w:r>
        <w:rPr>
          <w:lang w:eastAsia="zh-CN"/>
        </w:rPr>
        <w:t>ORM</w:t>
      </w:r>
      <w:r>
        <w:rPr>
          <w:lang w:eastAsia="zh-CN"/>
        </w:rPr>
        <w:t>，复杂查询写</w:t>
      </w:r>
      <w:r>
        <w:rPr>
          <w:lang w:eastAsia="zh-CN"/>
        </w:rPr>
        <w:t>SQL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高级：根据场景选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性能敏感的地方，手写</w:t>
      </w:r>
      <w:r>
        <w:rPr>
          <w:lang w:eastAsia="zh-CN"/>
        </w:rPr>
        <w:t>SQL</w:t>
      </w:r>
      <w:r>
        <w:rPr>
          <w:lang w:eastAsia="zh-CN"/>
        </w:rPr>
        <w:t>优化。</w:t>
      </w:r>
    </w:p>
    <w:p w:rsidR="00102E83" w:rsidRDefault="00102E83">
      <w:pPr>
        <w:rPr>
          <w:lang w:eastAsia="zh-CN"/>
        </w:rPr>
      </w:pPr>
    </w:p>
    <w:p w:rsidR="006F6D2B" w:rsidRDefault="00DE4AFA">
      <w:pPr>
        <w:pStyle w:val="31"/>
      </w:pPr>
      <w:bookmarkStart w:id="224" w:name="_Toc229753970"/>
      <w:r>
        <w:t>小结一下</w:t>
      </w:r>
      <w:bookmarkEnd w:id="22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让你用代码操作数据库，不用写</w:t>
      </w:r>
      <w:r>
        <w:rPr>
          <w:lang w:eastAsia="zh-CN"/>
        </w:rPr>
        <w:t>SQL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好处：清晰、跨数据库、防注入、效率高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缺点：性能可能差、学习成本、灵活性差</w:t>
      </w:r>
    </w:p>
    <w:p w:rsidR="006F6D2B" w:rsidRDefault="00DE4AFA">
      <w:pPr>
        <w:pStyle w:val="a0"/>
      </w:pPr>
      <w:r>
        <w:t>新手用</w:t>
      </w:r>
      <w:r>
        <w:t>ORM</w:t>
      </w:r>
      <w:r>
        <w:t>，进阶</w:t>
      </w:r>
      <w:r>
        <w:t>ORM+SQL</w:t>
      </w:r>
    </w:p>
    <w:p w:rsidR="006F6D2B" w:rsidRDefault="00DE4AFA">
      <w:pPr>
        <w:pStyle w:val="21"/>
        <w:rPr>
          <w:lang w:eastAsia="zh-CN"/>
        </w:rPr>
      </w:pPr>
      <w:bookmarkStart w:id="225" w:name="_Toc229753971"/>
      <w:r>
        <w:rPr>
          <w:lang w:eastAsia="zh-CN"/>
        </w:rPr>
        <w:lastRenderedPageBreak/>
        <w:t xml:space="preserve">6.5 </w:t>
      </w:r>
      <w:r>
        <w:rPr>
          <w:lang w:eastAsia="zh-CN"/>
        </w:rPr>
        <w:t>用户认证：你是谁，能干啥</w:t>
      </w:r>
      <w:r w:rsidR="00B031E3">
        <w:rPr>
          <w:lang w:eastAsia="zh-CN"/>
        </w:rPr>
        <w:t>？</w:t>
      </w:r>
      <w:bookmarkEnd w:id="225"/>
    </w:p>
    <w:p w:rsidR="006F6D2B" w:rsidRDefault="0014780B">
      <w:pPr>
        <w:pStyle w:val="31"/>
        <w:rPr>
          <w:lang w:eastAsia="zh-CN"/>
        </w:rPr>
      </w:pPr>
      <w:bookmarkStart w:id="226" w:name="_Toc229753972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啥是用户认证</w:t>
      </w:r>
      <w:r w:rsidR="00704170">
        <w:rPr>
          <w:lang w:eastAsia="zh-CN"/>
        </w:rPr>
        <w:t>？</w:t>
      </w:r>
      <w:bookmarkEnd w:id="226"/>
    </w:p>
    <w:p w:rsidR="006F6D2B" w:rsidRDefault="00DE4AFA">
      <w:pPr>
        <w:rPr>
          <w:lang w:eastAsia="zh-CN"/>
        </w:rPr>
      </w:pPr>
      <w:r>
        <w:rPr>
          <w:lang w:eastAsia="zh-CN"/>
        </w:rPr>
        <w:t>用户认证就是解决两个问题：</w:t>
      </w:r>
    </w:p>
    <w:p w:rsidR="00241441" w:rsidRDefault="00DE4AFA">
      <w:r>
        <w:t xml:space="preserve">1. </w:t>
      </w:r>
      <w:r>
        <w:t>你是谁？（认证</w:t>
      </w:r>
      <w:r>
        <w:t xml:space="preserve"> Authentication</w:t>
      </w:r>
      <w:r>
        <w:t>）</w:t>
      </w:r>
    </w:p>
    <w:p w:rsidR="006F6D2B" w:rsidRDefault="00DE4AFA">
      <w:r>
        <w:t xml:space="preserve">2. </w:t>
      </w:r>
      <w:r>
        <w:t>你能干啥？（授权</w:t>
      </w:r>
      <w:r>
        <w:t xml:space="preserve"> Authorization</w:t>
      </w:r>
      <w:r>
        <w:t>）</w:t>
      </w:r>
    </w:p>
    <w:p w:rsidR="006F6D2B" w:rsidRDefault="00DE4AFA">
      <w:r>
        <w:t>认证：</w:t>
      </w:r>
      <w:r>
        <w:t xml:space="preserve"> </w:t>
      </w:r>
      <w:r>
        <w:t>验证用户身份。比如登录时验证用户名密码。</w:t>
      </w:r>
    </w:p>
    <w:p w:rsidR="006F6D2B" w:rsidRDefault="00DE4AFA">
      <w:r>
        <w:t>授权：</w:t>
      </w:r>
      <w:r>
        <w:t xml:space="preserve"> </w:t>
      </w:r>
      <w:r>
        <w:t>给用户分配权限。比如管理员能删除，普通用户只能看。</w:t>
      </w:r>
    </w:p>
    <w:p w:rsidR="006F6D2B" w:rsidRDefault="000A2176">
      <w:pPr>
        <w:pStyle w:val="31"/>
      </w:pPr>
      <w:bookmarkStart w:id="227" w:name="_Toc229753973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t>传统的认证方式：</w:t>
      </w:r>
      <w:r w:rsidR="00DE4AFA">
        <w:t>Session</w:t>
      </w:r>
      <w:bookmarkEnd w:id="227"/>
    </w:p>
    <w:p w:rsidR="006F6D2B" w:rsidRDefault="00DE4AFA">
      <w:r>
        <w:rPr>
          <w:rFonts w:ascii="宋体" w:hAnsi="宋体"/>
          <w:b/>
        </w:rPr>
        <w:t>流程：</w:t>
      </w:r>
    </w:p>
    <w:p w:rsidR="0014780B" w:rsidRDefault="0014780B" w:rsidP="00C27DA5">
      <w:pPr>
        <w:pStyle w:val="aa"/>
        <w:numPr>
          <w:ilvl w:val="1"/>
          <w:numId w:val="14"/>
        </w:numPr>
      </w:pPr>
      <w:r>
        <w:rPr>
          <w:rFonts w:hint="eastAsia"/>
        </w:rPr>
        <w:t>登录成功后，服务器生成并保存</w:t>
      </w:r>
      <w:r>
        <w:rPr>
          <w:rFonts w:hint="eastAsia"/>
        </w:rPr>
        <w:t xml:space="preserve"> Session</w:t>
      </w:r>
    </w:p>
    <w:p w:rsidR="0014780B" w:rsidRDefault="0014780B" w:rsidP="00C27DA5">
      <w:pPr>
        <w:pStyle w:val="aa"/>
        <w:numPr>
          <w:ilvl w:val="1"/>
          <w:numId w:val="14"/>
        </w:numPr>
      </w:pPr>
      <w:r>
        <w:rPr>
          <w:rFonts w:hint="eastAsia"/>
        </w:rPr>
        <w:t>服务器将</w:t>
      </w:r>
      <w:r>
        <w:rPr>
          <w:rFonts w:hint="eastAsia"/>
        </w:rPr>
        <w:t xml:space="preserve"> Session ID </w:t>
      </w:r>
      <w:r>
        <w:rPr>
          <w:rFonts w:hint="eastAsia"/>
        </w:rPr>
        <w:t>通过</w:t>
      </w:r>
      <w:r>
        <w:rPr>
          <w:rFonts w:hint="eastAsia"/>
        </w:rPr>
        <w:t xml:space="preserve"> Cookie </w:t>
      </w:r>
      <w:r w:rsidR="00D36D1D">
        <w:rPr>
          <w:rFonts w:hint="eastAsia"/>
        </w:rPr>
        <w:t>返回给浏览器</w:t>
      </w:r>
    </w:p>
    <w:p w:rsidR="0014780B" w:rsidRDefault="0014780B" w:rsidP="00C27DA5">
      <w:pPr>
        <w:pStyle w:val="aa"/>
        <w:numPr>
          <w:ilvl w:val="1"/>
          <w:numId w:val="14"/>
        </w:numPr>
        <w:rPr>
          <w:lang w:eastAsia="zh-CN"/>
        </w:rPr>
      </w:pPr>
      <w:r>
        <w:rPr>
          <w:rFonts w:hint="eastAsia"/>
          <w:lang w:eastAsia="zh-CN"/>
        </w:rPr>
        <w:t>浏览器后续请求自动携带此</w:t>
      </w:r>
      <w:r>
        <w:rPr>
          <w:rFonts w:hint="eastAsia"/>
          <w:lang w:eastAsia="zh-CN"/>
        </w:rPr>
        <w:t xml:space="preserve"> Cookie</w:t>
      </w:r>
    </w:p>
    <w:p w:rsidR="0014780B" w:rsidRDefault="0014780B" w:rsidP="00C27DA5">
      <w:pPr>
        <w:pStyle w:val="aa"/>
        <w:numPr>
          <w:ilvl w:val="1"/>
          <w:numId w:val="14"/>
        </w:numPr>
      </w:pPr>
      <w:r>
        <w:rPr>
          <w:rFonts w:hint="eastAsia"/>
        </w:rPr>
        <w:t>服务器通过</w:t>
      </w:r>
      <w:r>
        <w:rPr>
          <w:rFonts w:hint="eastAsia"/>
        </w:rPr>
        <w:t xml:space="preserve"> Cookie </w:t>
      </w:r>
      <w:r>
        <w:rPr>
          <w:rFonts w:hint="eastAsia"/>
        </w:rPr>
        <w:t>中的</w:t>
      </w:r>
      <w:r>
        <w:rPr>
          <w:rFonts w:hint="eastAsia"/>
        </w:rPr>
        <w:t xml:space="preserve"> Session ID </w:t>
      </w:r>
      <w:r>
        <w:rPr>
          <w:rFonts w:hint="eastAsia"/>
        </w:rPr>
        <w:t>找到对应</w:t>
      </w:r>
      <w:r>
        <w:rPr>
          <w:rFonts w:hint="eastAsia"/>
        </w:rPr>
        <w:t xml:space="preserve"> Session </w:t>
      </w:r>
      <w:r w:rsidR="00D36D1D">
        <w:rPr>
          <w:rFonts w:hint="eastAsia"/>
        </w:rPr>
        <w:t>以验证用户身份</w:t>
      </w:r>
    </w:p>
    <w:p w:rsidR="00241441" w:rsidRDefault="00D36D1D" w:rsidP="00C27DA5">
      <w:pPr>
        <w:pStyle w:val="aa"/>
        <w:numPr>
          <w:ilvl w:val="1"/>
          <w:numId w:val="14"/>
        </w:numPr>
        <w:rPr>
          <w:lang w:eastAsia="zh-CN"/>
        </w:rPr>
      </w:pPr>
      <w:r>
        <w:rPr>
          <w:rFonts w:hint="eastAsia"/>
          <w:lang w:eastAsia="zh-CN"/>
        </w:rPr>
        <w:t>验证成功后，处理请求并返回数据</w:t>
      </w:r>
    </w:p>
    <w:p w:rsidR="006F6D2B" w:rsidRDefault="00DE4AFA">
      <w:r>
        <w:rPr>
          <w:rFonts w:ascii="宋体" w:hAnsi="宋体"/>
          <w:b/>
        </w:rPr>
        <w:t>Session存在哪：</w:t>
      </w:r>
    </w:p>
    <w:p w:rsidR="006F6D2B" w:rsidRDefault="00DE4AFA">
      <w:r>
        <w:t>服务器内存里，或者</w:t>
      </w:r>
      <w:r>
        <w:t>Redis</w:t>
      </w:r>
      <w:r>
        <w:t>里。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14780B">
      <w:pPr>
        <w:pStyle w:val="a0"/>
        <w:tabs>
          <w:tab w:val="clear" w:pos="360"/>
          <w:tab w:val="num" w:pos="600"/>
        </w:tabs>
        <w:ind w:leftChars="100" w:left="600"/>
      </w:pPr>
      <w:r>
        <w:t>服务器要存</w:t>
      </w:r>
      <w:r>
        <w:t>Session</w:t>
      </w:r>
      <w:r>
        <w:t>，多服务器时得共享</w:t>
      </w:r>
      <w:r>
        <w:t>Session</w:t>
      </w:r>
    </w:p>
    <w:p w:rsidR="00241441" w:rsidRDefault="00DE4AFA" w:rsidP="0014780B">
      <w:pPr>
        <w:pStyle w:val="a0"/>
        <w:tabs>
          <w:tab w:val="clear" w:pos="360"/>
          <w:tab w:val="num" w:pos="600"/>
        </w:tabs>
        <w:ind w:leftChars="100" w:left="600"/>
      </w:pPr>
      <w:r>
        <w:t>扩展性差</w:t>
      </w:r>
    </w:p>
    <w:p w:rsidR="006F6D2B" w:rsidRDefault="00DE4AFA" w:rsidP="0014780B">
      <w:pPr>
        <w:pStyle w:val="a0"/>
        <w:tabs>
          <w:tab w:val="clear" w:pos="360"/>
          <w:tab w:val="num" w:pos="600"/>
        </w:tabs>
        <w:ind w:leftChars="100" w:left="600"/>
      </w:pPr>
      <w:r>
        <w:t>Cookie</w:t>
      </w:r>
      <w:r>
        <w:t>容易被</w:t>
      </w:r>
      <w:r>
        <w:t>CSRF</w:t>
      </w:r>
      <w:r>
        <w:t>攻击</w:t>
      </w:r>
    </w:p>
    <w:p w:rsidR="006F6D2B" w:rsidRDefault="000A2176">
      <w:pPr>
        <w:pStyle w:val="31"/>
        <w:rPr>
          <w:lang w:eastAsia="zh-CN"/>
        </w:rPr>
      </w:pPr>
      <w:bookmarkStart w:id="228" w:name="_Toc229753974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现代的认证方式：</w:t>
      </w:r>
      <w:r w:rsidR="00DE4AFA">
        <w:rPr>
          <w:lang w:eastAsia="zh-CN"/>
        </w:rPr>
        <w:t>Token</w:t>
      </w:r>
      <w:bookmarkEnd w:id="228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流程：</w:t>
      </w:r>
    </w:p>
    <w:p w:rsidR="0014780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>登录成功，服务器生成</w:t>
      </w:r>
      <w:r>
        <w:rPr>
          <w:rFonts w:hint="eastAsia"/>
          <w:lang w:eastAsia="zh-CN"/>
        </w:rPr>
        <w:t xml:space="preserve"> Token</w:t>
      </w:r>
    </w:p>
    <w:p w:rsidR="0014780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>服务器将</w:t>
      </w:r>
      <w:r>
        <w:rPr>
          <w:rFonts w:hint="eastAsia"/>
          <w:lang w:eastAsia="zh-CN"/>
        </w:rPr>
        <w:t xml:space="preserve"> Token </w:t>
      </w:r>
      <w:r w:rsidR="00D36D1D">
        <w:rPr>
          <w:rFonts w:hint="eastAsia"/>
          <w:lang w:eastAsia="zh-CN"/>
        </w:rPr>
        <w:t>返回给客户端</w:t>
      </w:r>
    </w:p>
    <w:p w:rsidR="0014780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>客户端将</w:t>
      </w:r>
      <w:r>
        <w:rPr>
          <w:rFonts w:hint="eastAsia"/>
          <w:lang w:eastAsia="zh-CN"/>
        </w:rPr>
        <w:t xml:space="preserve"> Token </w:t>
      </w:r>
      <w:r>
        <w:rPr>
          <w:rFonts w:hint="eastAsia"/>
          <w:lang w:eastAsia="zh-CN"/>
        </w:rPr>
        <w:t>存储在本地（如</w:t>
      </w:r>
      <w:r>
        <w:rPr>
          <w:rFonts w:hint="eastAsia"/>
          <w:lang w:eastAsia="zh-CN"/>
        </w:rPr>
        <w:t xml:space="preserve"> localStorage</w:t>
      </w:r>
      <w:r w:rsidR="00D36D1D">
        <w:rPr>
          <w:rFonts w:hint="eastAsia"/>
          <w:lang w:eastAsia="zh-CN"/>
        </w:rPr>
        <w:t>）</w:t>
      </w:r>
    </w:p>
    <w:p w:rsidR="0014780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>下次请求时，在</w:t>
      </w:r>
      <w:r>
        <w:rPr>
          <w:rFonts w:hint="eastAsia"/>
          <w:lang w:eastAsia="zh-CN"/>
        </w:rPr>
        <w:t xml:space="preserve"> Header </w:t>
      </w:r>
      <w:r>
        <w:rPr>
          <w:rFonts w:hint="eastAsia"/>
          <w:lang w:eastAsia="zh-CN"/>
        </w:rPr>
        <w:t>中带上</w:t>
      </w:r>
      <w:r>
        <w:rPr>
          <w:rFonts w:hint="eastAsia"/>
          <w:lang w:eastAsia="zh-CN"/>
        </w:rPr>
        <w:t xml:space="preserve"> Token</w:t>
      </w:r>
    </w:p>
    <w:p w:rsidR="006F6D2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lastRenderedPageBreak/>
        <w:t>服务器验证</w:t>
      </w:r>
      <w:r>
        <w:rPr>
          <w:rFonts w:hint="eastAsia"/>
          <w:lang w:eastAsia="zh-CN"/>
        </w:rPr>
        <w:t xml:space="preserve"> Token</w:t>
      </w:r>
      <w:r w:rsidR="00D36D1D">
        <w:rPr>
          <w:rFonts w:hint="eastAsia"/>
          <w:lang w:eastAsia="zh-CN"/>
        </w:rPr>
        <w:t>，通过则返回数据</w:t>
      </w:r>
    </w:p>
    <w:p w:rsidR="006F6D2B" w:rsidRDefault="00DE4AFA">
      <w:r>
        <w:rPr>
          <w:rFonts w:ascii="宋体" w:hAnsi="宋体"/>
          <w:b/>
        </w:rPr>
        <w:t>Token的好处：</w:t>
      </w:r>
    </w:p>
    <w:p w:rsidR="00241441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服务器不用存</w:t>
      </w:r>
      <w:r>
        <w:t>Session</w:t>
      </w:r>
      <w:r>
        <w:t>，无状态</w:t>
      </w:r>
    </w:p>
    <w:p w:rsidR="00241441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天然支持多服务器</w:t>
      </w:r>
    </w:p>
    <w:p w:rsidR="006F6D2B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可以前后端分离</w:t>
      </w:r>
    </w:p>
    <w:p w:rsidR="006F6D2B" w:rsidRDefault="00DE4AFA">
      <w:r>
        <w:rPr>
          <w:rFonts w:ascii="宋体" w:hAnsi="宋体"/>
          <w:b/>
        </w:rPr>
        <w:t>最常见的Token：JWT</w:t>
      </w:r>
    </w:p>
    <w:p w:rsidR="006F6D2B" w:rsidRDefault="00DE4AFA">
      <w:r>
        <w:t>JWT</w:t>
      </w:r>
      <w:r>
        <w:t>（</w:t>
      </w:r>
      <w:r>
        <w:t>JSON Web Token</w:t>
      </w:r>
      <w:r>
        <w:t>）是现在最流行的</w:t>
      </w:r>
      <w:r>
        <w:t>Token</w:t>
      </w:r>
      <w:r>
        <w:t>格式。</w:t>
      </w:r>
    </w:p>
    <w:p w:rsidR="006F6D2B" w:rsidRDefault="00DE4AFA">
      <w:r>
        <w:rPr>
          <w:rFonts w:ascii="宋体" w:hAnsi="宋体"/>
          <w:b/>
        </w:rPr>
        <w:t>JWT长啥样：</w:t>
      </w:r>
    </w:p>
    <w:p w:rsidR="006F6D2B" w:rsidRDefault="00DE4AFA" w:rsidP="00453505">
      <w:pPr>
        <w:pStyle w:val="aff2"/>
      </w:pPr>
      <w:r>
        <w:t>eyJhbGciOiJIUzI1NiIsInR5cCI6IkpXVCJ9.eyJzdWIiOiIxMjM0NTY3ODkwIiwibmFtZSI6IuW8oOS4iSIsImlhdCI6MTUxNjIzOTAyMn0.SflKxwRJSMeKKF2QT4fwpMeJf36POk6yJV_adQssw5c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看着乱七八糟，其实是三段：</w:t>
      </w:r>
    </w:p>
    <w:p w:rsidR="006F6D2B" w:rsidRDefault="00DE4AFA">
      <w:r>
        <w:t>Header.Payload.Signature</w:t>
      </w:r>
    </w:p>
    <w:p w:rsidR="00241441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Header</w:t>
      </w:r>
      <w:r>
        <w:t>：算法信息</w:t>
      </w:r>
    </w:p>
    <w:p w:rsidR="00241441" w:rsidRDefault="00DE4AFA" w:rsidP="00330829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Payload</w:t>
      </w:r>
      <w:r>
        <w:rPr>
          <w:lang w:eastAsia="zh-CN"/>
        </w:rPr>
        <w:t>：用户信息（用户</w:t>
      </w:r>
      <w:r>
        <w:rPr>
          <w:lang w:eastAsia="zh-CN"/>
        </w:rPr>
        <w:t>ID</w:t>
      </w:r>
      <w:r>
        <w:rPr>
          <w:lang w:eastAsia="zh-CN"/>
        </w:rPr>
        <w:t>、过期时间等）</w:t>
      </w:r>
    </w:p>
    <w:p w:rsidR="006F6D2B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Signature</w:t>
      </w:r>
      <w:r>
        <w:t>：签名，防止篡改</w:t>
      </w:r>
    </w:p>
    <w:p w:rsidR="00330829" w:rsidRDefault="00330829" w:rsidP="00330829">
      <w:pPr>
        <w:pStyle w:val="a0"/>
        <w:numPr>
          <w:ilvl w:val="0"/>
          <w:numId w:val="0"/>
        </w:numPr>
        <w:ind w:left="600"/>
      </w:pPr>
    </w:p>
    <w:p w:rsidR="006F6D2B" w:rsidRDefault="00DE4AFA">
      <w:pPr>
        <w:pStyle w:val="31"/>
      </w:pPr>
      <w:bookmarkStart w:id="229" w:name="_Toc229753975"/>
      <w:r>
        <w:t>小结一下</w:t>
      </w:r>
      <w:bookmarkEnd w:id="229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用户认证解决</w:t>
      </w:r>
      <w:r>
        <w:rPr>
          <w:lang w:eastAsia="zh-CN"/>
        </w:rPr>
        <w:t>"</w:t>
      </w:r>
      <w:r>
        <w:rPr>
          <w:lang w:eastAsia="zh-CN"/>
        </w:rPr>
        <w:t>你是谁</w:t>
      </w:r>
      <w:r>
        <w:rPr>
          <w:lang w:eastAsia="zh-CN"/>
        </w:rPr>
        <w:t>"</w:t>
      </w:r>
      <w:r>
        <w:rPr>
          <w:lang w:eastAsia="zh-CN"/>
        </w:rPr>
        <w:t>和</w:t>
      </w:r>
      <w:r>
        <w:rPr>
          <w:lang w:eastAsia="zh-CN"/>
        </w:rPr>
        <w:t>"</w:t>
      </w:r>
      <w:r>
        <w:rPr>
          <w:lang w:eastAsia="zh-CN"/>
        </w:rPr>
        <w:t>你能干啥</w:t>
      </w:r>
      <w:r>
        <w:rPr>
          <w:lang w:eastAsia="zh-CN"/>
        </w:rPr>
        <w:t>"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传统用</w:t>
      </w:r>
      <w:r>
        <w:rPr>
          <w:lang w:eastAsia="zh-CN"/>
        </w:rPr>
        <w:t>Session</w:t>
      </w:r>
      <w:r>
        <w:rPr>
          <w:lang w:eastAsia="zh-CN"/>
        </w:rPr>
        <w:t>，服务器要存状态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现代用</w:t>
      </w:r>
      <w:r>
        <w:rPr>
          <w:lang w:eastAsia="zh-CN"/>
        </w:rPr>
        <w:t>Token</w:t>
      </w:r>
      <w:r>
        <w:rPr>
          <w:lang w:eastAsia="zh-CN"/>
        </w:rPr>
        <w:t>（如</w:t>
      </w:r>
      <w:r>
        <w:rPr>
          <w:lang w:eastAsia="zh-CN"/>
        </w:rPr>
        <w:t>JWT</w:t>
      </w:r>
      <w:r>
        <w:rPr>
          <w:lang w:eastAsia="zh-CN"/>
        </w:rPr>
        <w:t>），无状态，适合分布式</w:t>
      </w:r>
    </w:p>
    <w:p w:rsidR="006F6D2B" w:rsidRDefault="00DE4AFA">
      <w:pPr>
        <w:pStyle w:val="21"/>
        <w:rPr>
          <w:lang w:eastAsia="zh-CN"/>
        </w:rPr>
      </w:pPr>
      <w:bookmarkStart w:id="230" w:name="_Toc229753976"/>
      <w:r>
        <w:rPr>
          <w:lang w:eastAsia="zh-CN"/>
        </w:rPr>
        <w:t>本章小结</w:t>
      </w:r>
      <w:bookmarkEnd w:id="230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这一章，咱们唠了后端开发那点事儿：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后端的职责：处理业务逻辑、操作数据库、提供接口、认证授权等。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后端语言：</w:t>
      </w:r>
      <w:r>
        <w:rPr>
          <w:lang w:eastAsia="zh-CN"/>
        </w:rPr>
        <w:t>Python</w:t>
      </w:r>
      <w:r>
        <w:rPr>
          <w:lang w:eastAsia="zh-CN"/>
        </w:rPr>
        <w:t>简单、</w:t>
      </w:r>
      <w:r>
        <w:rPr>
          <w:lang w:eastAsia="zh-CN"/>
        </w:rPr>
        <w:t>Java</w:t>
      </w:r>
      <w:r>
        <w:rPr>
          <w:lang w:eastAsia="zh-CN"/>
        </w:rPr>
        <w:t>稳定、</w:t>
      </w:r>
      <w:r>
        <w:rPr>
          <w:lang w:eastAsia="zh-CN"/>
        </w:rPr>
        <w:t>Go</w:t>
      </w:r>
      <w:r>
        <w:rPr>
          <w:lang w:eastAsia="zh-CN"/>
        </w:rPr>
        <w:t>快速、</w:t>
      </w:r>
      <w:r>
        <w:rPr>
          <w:lang w:eastAsia="zh-CN"/>
        </w:rPr>
        <w:t>Node.js</w:t>
      </w:r>
      <w:r>
        <w:rPr>
          <w:lang w:eastAsia="zh-CN"/>
        </w:rPr>
        <w:t>全栈。</w:t>
      </w:r>
    </w:p>
    <w:p w:rsidR="006F6D2B" w:rsidRDefault="00DE4AFA">
      <w:r>
        <w:lastRenderedPageBreak/>
        <w:t>Web</w:t>
      </w:r>
      <w:r>
        <w:t>框架：</w:t>
      </w:r>
      <w:r>
        <w:t>Django</w:t>
      </w:r>
      <w:r>
        <w:t>大而全、</w:t>
      </w:r>
      <w:r>
        <w:t>Flask</w:t>
      </w:r>
      <w:r>
        <w:t>小而精、</w:t>
      </w:r>
      <w:r>
        <w:t>FastAPI</w:t>
      </w:r>
      <w:r>
        <w:t>又快又好。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数据库操作：</w:t>
      </w:r>
      <w:r>
        <w:rPr>
          <w:lang w:eastAsia="zh-CN"/>
        </w:rPr>
        <w:t>ORM</w:t>
      </w:r>
      <w:r>
        <w:rPr>
          <w:lang w:eastAsia="zh-CN"/>
        </w:rPr>
        <w:t>让代码更清晰，新手推荐用</w:t>
      </w:r>
      <w:r>
        <w:rPr>
          <w:lang w:eastAsia="zh-CN"/>
        </w:rPr>
        <w:t>ORM</w:t>
      </w:r>
      <w:r>
        <w:rPr>
          <w:lang w:eastAsia="zh-CN"/>
        </w:rPr>
        <w:t>。</w:t>
      </w:r>
    </w:p>
    <w:p w:rsidR="001123CC" w:rsidRDefault="00DE4AFA" w:rsidP="001123CC">
      <w:pPr>
        <w:rPr>
          <w:lang w:eastAsia="zh-CN"/>
        </w:rPr>
      </w:pPr>
      <w:r>
        <w:rPr>
          <w:lang w:eastAsia="zh-CN"/>
        </w:rPr>
        <w:t>用户认证：</w:t>
      </w:r>
      <w:r>
        <w:rPr>
          <w:lang w:eastAsia="zh-CN"/>
        </w:rPr>
        <w:t>Session</w:t>
      </w:r>
      <w:r>
        <w:rPr>
          <w:lang w:eastAsia="zh-CN"/>
        </w:rPr>
        <w:t>传统，</w:t>
      </w:r>
      <w:r>
        <w:rPr>
          <w:lang w:eastAsia="zh-CN"/>
        </w:rPr>
        <w:t>Token</w:t>
      </w:r>
      <w:r>
        <w:rPr>
          <w:lang w:eastAsia="zh-CN"/>
        </w:rPr>
        <w:t>现代，</w:t>
      </w:r>
      <w:r>
        <w:rPr>
          <w:lang w:eastAsia="zh-CN"/>
        </w:rPr>
        <w:t>JWT</w:t>
      </w:r>
      <w:r>
        <w:rPr>
          <w:lang w:eastAsia="zh-CN"/>
        </w:rPr>
        <w:t>最流行。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1123CC" w:rsidRDefault="001123CC" w:rsidP="001123CC">
      <w:pPr>
        <w:rPr>
          <w:lang w:eastAsia="zh-CN"/>
        </w:rPr>
      </w:pPr>
    </w:p>
    <w:p w:rsidR="006F6D2B" w:rsidRDefault="00DE4AFA" w:rsidP="00465D5F">
      <w:pPr>
        <w:pStyle w:val="1"/>
      </w:pPr>
      <w:bookmarkStart w:id="231" w:name="_Toc229753977"/>
      <w:r>
        <w:t>第七章：云</w:t>
      </w:r>
      <w:r w:rsidR="004734AD">
        <w:rPr>
          <w:rFonts w:hint="eastAsia"/>
        </w:rPr>
        <w:t>、</w:t>
      </w:r>
      <w:r>
        <w:t>部署</w:t>
      </w:r>
      <w:r w:rsidR="004734AD">
        <w:t>和运维</w:t>
      </w:r>
      <w:r w:rsidR="00656EC2">
        <w:rPr>
          <w:rFonts w:hint="eastAsia"/>
        </w:rPr>
        <w:t>的</w:t>
      </w:r>
      <w:r w:rsidR="00656EC2">
        <w:t>那点事儿</w:t>
      </w:r>
      <w:bookmarkEnd w:id="231"/>
    </w:p>
    <w:p w:rsidR="006F6D2B" w:rsidRDefault="00DE4AFA">
      <w:pPr>
        <w:pStyle w:val="21"/>
        <w:rPr>
          <w:lang w:eastAsia="zh-CN"/>
        </w:rPr>
      </w:pPr>
      <w:bookmarkStart w:id="232" w:name="_Toc229753978"/>
      <w:r>
        <w:rPr>
          <w:lang w:eastAsia="zh-CN"/>
        </w:rPr>
        <w:t>开场白</w:t>
      </w:r>
      <w:bookmarkEnd w:id="232"/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写了代码，在自己电脑上跑得挺好。然后呢？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你朋友想用，得咋整？发给他源代码？那他得装环境、配依赖</w:t>
      </w:r>
      <w:r>
        <w:rPr>
          <w:lang w:eastAsia="zh-CN"/>
        </w:rPr>
        <w:t>……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要是几百万人想用呢？总不能一个一个发吧？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这就需要把程序放到服务器上，让大家通过网络访问。这就是</w:t>
      </w:r>
      <w:r>
        <w:rPr>
          <w:lang w:eastAsia="zh-CN"/>
        </w:rPr>
        <w:t>"</w:t>
      </w:r>
      <w:r>
        <w:rPr>
          <w:lang w:eastAsia="zh-CN"/>
        </w:rPr>
        <w:t>部署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现在流行</w:t>
      </w:r>
      <w:r>
        <w:rPr>
          <w:lang w:eastAsia="zh-CN"/>
        </w:rPr>
        <w:t>"</w:t>
      </w:r>
      <w:r>
        <w:rPr>
          <w:lang w:eastAsia="zh-CN"/>
        </w:rPr>
        <w:t>上云</w:t>
      </w:r>
      <w:r>
        <w:rPr>
          <w:lang w:eastAsia="zh-CN"/>
        </w:rPr>
        <w:t>"</w:t>
      </w:r>
      <w:r>
        <w:rPr>
          <w:lang w:eastAsia="zh-CN"/>
        </w:rPr>
        <w:t>，那</w:t>
      </w:r>
      <w:r>
        <w:rPr>
          <w:lang w:eastAsia="zh-CN"/>
        </w:rPr>
        <w:t>"</w:t>
      </w:r>
      <w:r>
        <w:rPr>
          <w:lang w:eastAsia="zh-CN"/>
        </w:rPr>
        <w:t>云</w:t>
      </w:r>
      <w:r>
        <w:rPr>
          <w:lang w:eastAsia="zh-CN"/>
        </w:rPr>
        <w:t>"</w:t>
      </w:r>
      <w:r>
        <w:rPr>
          <w:lang w:eastAsia="zh-CN"/>
        </w:rPr>
        <w:t>又是啥？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这一章，咱们唠唠云和部署的事儿。</w:t>
      </w:r>
    </w:p>
    <w:p w:rsidR="006F6D2B" w:rsidRDefault="00DE4AFA">
      <w:pPr>
        <w:pStyle w:val="21"/>
        <w:rPr>
          <w:lang w:eastAsia="zh-CN"/>
        </w:rPr>
      </w:pPr>
      <w:bookmarkStart w:id="233" w:name="_Toc229753979"/>
      <w:r>
        <w:rPr>
          <w:lang w:eastAsia="zh-CN"/>
        </w:rPr>
        <w:t>7.1 "</w:t>
      </w:r>
      <w:r>
        <w:rPr>
          <w:lang w:eastAsia="zh-CN"/>
        </w:rPr>
        <w:t>上云</w:t>
      </w:r>
      <w:r>
        <w:rPr>
          <w:lang w:eastAsia="zh-CN"/>
        </w:rPr>
        <w:t>"</w:t>
      </w:r>
      <w:r>
        <w:rPr>
          <w:lang w:eastAsia="zh-CN"/>
        </w:rPr>
        <w:t>不是真上天</w:t>
      </w:r>
      <w:bookmarkEnd w:id="233"/>
    </w:p>
    <w:p w:rsidR="006F6D2B" w:rsidRDefault="00DF1F8F">
      <w:pPr>
        <w:pStyle w:val="31"/>
        <w:rPr>
          <w:lang w:eastAsia="zh-CN"/>
        </w:rPr>
      </w:pPr>
      <w:bookmarkStart w:id="234" w:name="_Toc229753980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啥是云计算</w:t>
      </w:r>
      <w:r>
        <w:rPr>
          <w:lang w:eastAsia="zh-CN"/>
        </w:rPr>
        <w:t>？</w:t>
      </w:r>
      <w:bookmarkEnd w:id="234"/>
    </w:p>
    <w:p w:rsidR="006F6D2B" w:rsidRDefault="00DE4AFA">
      <w:p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云</w:t>
      </w:r>
      <w:r>
        <w:rPr>
          <w:lang w:eastAsia="zh-CN"/>
        </w:rPr>
        <w:t>"</w:t>
      </w:r>
      <w:r>
        <w:rPr>
          <w:lang w:eastAsia="zh-CN"/>
        </w:rPr>
        <w:t>这个词，听着挺玄乎，其实就是</w:t>
      </w:r>
      <w:r w:rsidR="00D7218D">
        <w:rPr>
          <w:lang w:eastAsia="zh-CN"/>
        </w:rPr>
        <w:t>互联</w:t>
      </w:r>
      <w:r w:rsidR="00DF1F8F">
        <w:rPr>
          <w:lang w:eastAsia="zh-CN"/>
        </w:rPr>
        <w:t>网上的</w:t>
      </w:r>
      <w:r w:rsidR="00D7218D">
        <w:rPr>
          <w:lang w:eastAsia="zh-CN"/>
        </w:rPr>
        <w:t>服务器</w:t>
      </w:r>
      <w:r>
        <w:rPr>
          <w:lang w:eastAsia="zh-CN"/>
        </w:rPr>
        <w:t>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你自己买服务器放家里，得操心一堆事儿：</w:t>
      </w:r>
    </w:p>
    <w:p w:rsidR="00241441" w:rsidRDefault="00DE4AFA" w:rsidP="00D7218D">
      <w:pPr>
        <w:pStyle w:val="a0"/>
        <w:tabs>
          <w:tab w:val="clear" w:pos="360"/>
          <w:tab w:val="num" w:pos="600"/>
        </w:tabs>
        <w:ind w:leftChars="100" w:left="600"/>
      </w:pPr>
      <w:r>
        <w:t>买硬件（花钱）</w:t>
      </w:r>
    </w:p>
    <w:p w:rsidR="00241441" w:rsidRDefault="00DE4AFA" w:rsidP="00D7218D">
      <w:pPr>
        <w:pStyle w:val="a0"/>
        <w:tabs>
          <w:tab w:val="clear" w:pos="360"/>
          <w:tab w:val="num" w:pos="600"/>
        </w:tabs>
        <w:ind w:leftChars="100" w:left="600"/>
      </w:pPr>
      <w:r>
        <w:t>找机房放（地方）</w:t>
      </w:r>
    </w:p>
    <w:p w:rsidR="00241441" w:rsidRDefault="00DE4AFA" w:rsidP="00D7218D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接网络、配电源（折腾）</w:t>
      </w:r>
    </w:p>
    <w:p w:rsidR="00241441" w:rsidRDefault="00DE4AFA" w:rsidP="00D7218D">
      <w:pPr>
        <w:pStyle w:val="a0"/>
        <w:tabs>
          <w:tab w:val="clear" w:pos="360"/>
          <w:tab w:val="num" w:pos="600"/>
        </w:tabs>
        <w:ind w:leftChars="100" w:left="600"/>
      </w:pPr>
      <w:r>
        <w:t>维护、维修（烦人）</w:t>
      </w:r>
    </w:p>
    <w:p w:rsidR="006F6D2B" w:rsidRDefault="00DE4AFA" w:rsidP="00D7218D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还得担心断电、断网、被盗</w:t>
      </w:r>
      <w:r>
        <w:rPr>
          <w:lang w:eastAsia="zh-CN"/>
        </w:rPr>
        <w:t>……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上云</w:t>
      </w:r>
      <w:r>
        <w:rPr>
          <w:lang w:eastAsia="zh-CN"/>
        </w:rPr>
        <w:t>"</w:t>
      </w:r>
      <w:r>
        <w:rPr>
          <w:lang w:eastAsia="zh-CN"/>
        </w:rPr>
        <w:t>，就是把这些破事儿交给专业的人干。你只管租他们的服务器用就行。</w:t>
      </w:r>
    </w:p>
    <w:p w:rsidR="006F6D2B" w:rsidRDefault="00DE4AFA">
      <w:r>
        <w:rPr>
          <w:rFonts w:ascii="宋体" w:hAnsi="宋体"/>
          <w:b/>
        </w:rPr>
        <w:lastRenderedPageBreak/>
        <w:t>打个比方：</w:t>
      </w:r>
    </w:p>
    <w:p w:rsidR="00241441" w:rsidRDefault="00DE4AFA" w:rsidP="00D7218D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以前：自己买发电机发电（自己建机房）</w:t>
      </w:r>
    </w:p>
    <w:p w:rsidR="006F6D2B" w:rsidRDefault="00DE4AFA" w:rsidP="00D7218D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现在：用电业局的电（上云）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不用自己发电，插上插座就有电，按度数交钱。多省心！</w:t>
      </w:r>
    </w:p>
    <w:p w:rsidR="006F6D2B" w:rsidRDefault="007C1FE1">
      <w:pPr>
        <w:pStyle w:val="31"/>
        <w:rPr>
          <w:lang w:eastAsia="zh-CN"/>
        </w:rPr>
      </w:pPr>
      <w:bookmarkStart w:id="235" w:name="_Toc229753981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云服务商有哪些</w:t>
      </w:r>
      <w:r w:rsidR="00F559C4">
        <w:rPr>
          <w:lang w:eastAsia="zh-CN"/>
        </w:rPr>
        <w:t>？</w:t>
      </w:r>
      <w:bookmarkEnd w:id="235"/>
    </w:p>
    <w:p w:rsidR="00241441" w:rsidRDefault="00DE4AFA">
      <w:r>
        <w:rPr>
          <w:rFonts w:ascii="宋体" w:hAnsi="宋体"/>
          <w:b/>
        </w:rPr>
        <w:t>国外：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397"/>
        <w:gridCol w:w="5233"/>
      </w:tblGrid>
      <w:tr w:rsidR="00241441" w:rsidTr="000605CF">
        <w:tc>
          <w:tcPr>
            <w:tcW w:w="3397" w:type="dxa"/>
          </w:tcPr>
          <w:p w:rsidR="00241441" w:rsidRPr="000605CF" w:rsidRDefault="00DE4AFA" w:rsidP="000605CF">
            <w:pPr>
              <w:jc w:val="center"/>
              <w:rPr>
                <w:b/>
              </w:rPr>
            </w:pPr>
            <w:r w:rsidRPr="000605CF">
              <w:rPr>
                <w:b/>
              </w:rPr>
              <w:t>厂商</w:t>
            </w:r>
          </w:p>
        </w:tc>
        <w:tc>
          <w:tcPr>
            <w:tcW w:w="5233" w:type="dxa"/>
          </w:tcPr>
          <w:p w:rsidR="00241441" w:rsidRPr="000605CF" w:rsidRDefault="00DE4AFA" w:rsidP="000605CF">
            <w:pPr>
              <w:jc w:val="center"/>
              <w:rPr>
                <w:b/>
              </w:rPr>
            </w:pPr>
            <w:r w:rsidRPr="000605CF">
              <w:rPr>
                <w:b/>
              </w:rPr>
              <w:t>说明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AWS</w:t>
            </w:r>
            <w:r>
              <w:t>（亚马逊）</w:t>
            </w:r>
          </w:p>
        </w:tc>
        <w:tc>
          <w:tcPr>
            <w:tcW w:w="5233" w:type="dxa"/>
          </w:tcPr>
          <w:p w:rsidR="00241441" w:rsidRDefault="00DE4AFA">
            <w:r>
              <w:t>全球老大，啥都有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Azure</w:t>
            </w:r>
            <w:r>
              <w:t>（微软）</w:t>
            </w:r>
          </w:p>
        </w:tc>
        <w:tc>
          <w:tcPr>
            <w:tcW w:w="5233" w:type="dxa"/>
          </w:tcPr>
          <w:p w:rsidR="00241441" w:rsidRDefault="00DE4AFA">
            <w:r>
              <w:t>企业用户多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Google Cloud</w:t>
            </w:r>
          </w:p>
        </w:tc>
        <w:tc>
          <w:tcPr>
            <w:tcW w:w="5233" w:type="dxa"/>
          </w:tcPr>
          <w:p w:rsidR="00241441" w:rsidRDefault="00DE4AFA">
            <w:r>
              <w:t>AI</w:t>
            </w:r>
            <w:r>
              <w:t>能力强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Oracle Cloud</w:t>
            </w:r>
          </w:p>
        </w:tc>
        <w:tc>
          <w:tcPr>
            <w:tcW w:w="5233" w:type="dxa"/>
          </w:tcPr>
          <w:p w:rsidR="00241441" w:rsidRDefault="00DE4AFA">
            <w:r>
              <w:t>数据库强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t>国内：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397"/>
        <w:gridCol w:w="5233"/>
      </w:tblGrid>
      <w:tr w:rsidR="00241441" w:rsidTr="000605CF">
        <w:tc>
          <w:tcPr>
            <w:tcW w:w="3397" w:type="dxa"/>
          </w:tcPr>
          <w:p w:rsidR="00241441" w:rsidRPr="000605CF" w:rsidRDefault="00DE4AFA" w:rsidP="000605CF">
            <w:pPr>
              <w:jc w:val="center"/>
              <w:rPr>
                <w:b/>
              </w:rPr>
            </w:pPr>
            <w:r w:rsidRPr="000605CF">
              <w:rPr>
                <w:b/>
              </w:rPr>
              <w:t>厂商</w:t>
            </w:r>
          </w:p>
        </w:tc>
        <w:tc>
          <w:tcPr>
            <w:tcW w:w="5233" w:type="dxa"/>
          </w:tcPr>
          <w:p w:rsidR="00241441" w:rsidRPr="000605CF" w:rsidRDefault="00DE4AFA" w:rsidP="000605CF">
            <w:pPr>
              <w:jc w:val="center"/>
              <w:rPr>
                <w:b/>
              </w:rPr>
            </w:pPr>
            <w:r w:rsidRPr="000605CF">
              <w:rPr>
                <w:b/>
              </w:rPr>
              <w:t>说明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阿里云</w:t>
            </w:r>
          </w:p>
        </w:tc>
        <w:tc>
          <w:tcPr>
            <w:tcW w:w="5233" w:type="dxa"/>
          </w:tcPr>
          <w:p w:rsidR="00241441" w:rsidRDefault="00DE4AFA">
            <w:r>
              <w:t>国内老大，电商基因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腾讯云</w:t>
            </w:r>
          </w:p>
        </w:tc>
        <w:tc>
          <w:tcPr>
            <w:tcW w:w="5233" w:type="dxa"/>
          </w:tcPr>
          <w:p w:rsidR="00241441" w:rsidRDefault="00DE4AFA">
            <w:r>
              <w:t>游戏、社交生态好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华为云</w:t>
            </w:r>
          </w:p>
        </w:tc>
        <w:tc>
          <w:tcPr>
            <w:tcW w:w="5233" w:type="dxa"/>
          </w:tcPr>
          <w:p w:rsidR="00241441" w:rsidRDefault="00DE4AFA">
            <w:r>
              <w:t>政企客户多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百度云</w:t>
            </w:r>
          </w:p>
        </w:tc>
        <w:tc>
          <w:tcPr>
            <w:tcW w:w="5233" w:type="dxa"/>
          </w:tcPr>
          <w:p w:rsidR="00241441" w:rsidRDefault="00DE4AFA">
            <w:r>
              <w:t>AI</w:t>
            </w:r>
            <w:r>
              <w:t>能力突出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选哪个？看你的需求。国内用户多，选国内的；有海外需求，选</w:t>
      </w:r>
      <w:r>
        <w:rPr>
          <w:lang w:eastAsia="zh-CN"/>
        </w:rPr>
        <w:t>AWS</w:t>
      </w:r>
      <w:r>
        <w:rPr>
          <w:lang w:eastAsia="zh-CN"/>
        </w:rPr>
        <w:t>或</w:t>
      </w:r>
      <w:r>
        <w:rPr>
          <w:lang w:eastAsia="zh-CN"/>
        </w:rPr>
        <w:t>Azure</w:t>
      </w:r>
      <w:r>
        <w:rPr>
          <w:lang w:eastAsia="zh-CN"/>
        </w:rPr>
        <w:t>。</w:t>
      </w:r>
    </w:p>
    <w:p w:rsidR="006F6D2B" w:rsidRDefault="007C1FE1">
      <w:pPr>
        <w:pStyle w:val="31"/>
        <w:rPr>
          <w:lang w:eastAsia="zh-CN"/>
        </w:rPr>
      </w:pPr>
      <w:bookmarkStart w:id="236" w:name="_Toc229753982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云服务的三种类型</w:t>
      </w:r>
      <w:bookmarkEnd w:id="236"/>
    </w:p>
    <w:p w:rsidR="000605CF" w:rsidRDefault="00DE4AFA">
      <w:pPr>
        <w:rPr>
          <w:lang w:eastAsia="zh-CN"/>
        </w:rPr>
      </w:pPr>
      <w:r>
        <w:rPr>
          <w:lang w:eastAsia="zh-CN"/>
        </w:rPr>
        <w:t>云服务分三层：</w:t>
      </w:r>
      <w:r w:rsidR="000605CF" w:rsidRPr="000605CF">
        <w:rPr>
          <w:rFonts w:hint="eastAsia"/>
          <w:lang w:eastAsia="zh-CN"/>
        </w:rPr>
        <w:t>基础设施即服务（</w:t>
      </w:r>
      <w:r w:rsidR="000605CF" w:rsidRPr="000605CF">
        <w:rPr>
          <w:rFonts w:hint="eastAsia"/>
          <w:lang w:eastAsia="zh-CN"/>
        </w:rPr>
        <w:t>IaaS</w:t>
      </w:r>
      <w:r w:rsidR="000605CF" w:rsidRPr="000605CF">
        <w:rPr>
          <w:rFonts w:hint="eastAsia"/>
          <w:lang w:eastAsia="zh-CN"/>
        </w:rPr>
        <w:t>）、平台即服务（</w:t>
      </w:r>
      <w:r w:rsidR="000605CF" w:rsidRPr="000605CF">
        <w:rPr>
          <w:rFonts w:hint="eastAsia"/>
          <w:lang w:eastAsia="zh-CN"/>
        </w:rPr>
        <w:t>PaaS</w:t>
      </w:r>
      <w:r w:rsidR="000605CF" w:rsidRPr="000605CF">
        <w:rPr>
          <w:rFonts w:hint="eastAsia"/>
          <w:lang w:eastAsia="zh-CN"/>
        </w:rPr>
        <w:t>）和软件即服务（</w:t>
      </w:r>
      <w:r w:rsidR="000605CF" w:rsidRPr="000605CF">
        <w:rPr>
          <w:rFonts w:hint="eastAsia"/>
          <w:lang w:eastAsia="zh-CN"/>
        </w:rPr>
        <w:t>SaaS</w:t>
      </w:r>
      <w:r w:rsidR="000605CF" w:rsidRPr="000605CF">
        <w:rPr>
          <w:rFonts w:hint="eastAsia"/>
          <w:lang w:eastAsia="zh-CN"/>
        </w:rPr>
        <w:t>）。</w:t>
      </w:r>
    </w:p>
    <w:p w:rsidR="000605CF" w:rsidRDefault="000605CF">
      <w:pPr>
        <w:rPr>
          <w:lang w:eastAsia="zh-CN"/>
        </w:rPr>
      </w:pPr>
      <w:r w:rsidRPr="000605CF">
        <w:rPr>
          <w:rFonts w:hint="eastAsia"/>
          <w:lang w:eastAsia="zh-CN"/>
        </w:rPr>
        <w:t>IaaS</w:t>
      </w:r>
      <w:r w:rsidRPr="000605CF">
        <w:rPr>
          <w:rFonts w:hint="eastAsia"/>
          <w:lang w:eastAsia="zh-CN"/>
        </w:rPr>
        <w:t>提供虚拟化的计算资源，如服务器和存储；</w:t>
      </w:r>
    </w:p>
    <w:p w:rsidR="000605CF" w:rsidRDefault="000605CF">
      <w:pPr>
        <w:rPr>
          <w:lang w:eastAsia="zh-CN"/>
        </w:rPr>
      </w:pPr>
      <w:r w:rsidRPr="000605CF">
        <w:rPr>
          <w:rFonts w:hint="eastAsia"/>
          <w:lang w:eastAsia="zh-CN"/>
        </w:rPr>
        <w:t>PaaS</w:t>
      </w:r>
      <w:r w:rsidRPr="000605CF">
        <w:rPr>
          <w:rFonts w:hint="eastAsia"/>
          <w:lang w:eastAsia="zh-CN"/>
        </w:rPr>
        <w:t>为开发者提供应用开发和部署平台；</w:t>
      </w:r>
    </w:p>
    <w:p w:rsidR="000605CF" w:rsidRDefault="000605CF">
      <w:pPr>
        <w:rPr>
          <w:lang w:eastAsia="zh-CN"/>
        </w:rPr>
      </w:pPr>
      <w:r w:rsidRPr="000605CF">
        <w:rPr>
          <w:rFonts w:hint="eastAsia"/>
          <w:lang w:eastAsia="zh-CN"/>
        </w:rPr>
        <w:t>SaaS</w:t>
      </w:r>
      <w:r w:rsidRPr="000605CF">
        <w:rPr>
          <w:rFonts w:hint="eastAsia"/>
          <w:lang w:eastAsia="zh-CN"/>
        </w:rPr>
        <w:t>则直接向用户提供可用的应用程序。</w:t>
      </w:r>
    </w:p>
    <w:p w:rsidR="000605CF" w:rsidRDefault="000605CF">
      <w:pPr>
        <w:rPr>
          <w:lang w:eastAsia="zh-CN"/>
        </w:rPr>
      </w:pPr>
      <w:r w:rsidRPr="000605CF">
        <w:rPr>
          <w:rFonts w:hint="eastAsia"/>
          <w:lang w:eastAsia="zh-CN"/>
        </w:rPr>
        <w:t>这三层构成了云服务的核心架构，逐层抽象，使用户能按需获取相应服务。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你该选哪个？</w:t>
      </w:r>
    </w:p>
    <w:p w:rsidR="00241441" w:rsidRDefault="00DE4AFA" w:rsidP="00272F2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lastRenderedPageBreak/>
        <w:t>想学运维、追求灵活：</w:t>
      </w:r>
      <w:r>
        <w:rPr>
          <w:lang w:eastAsia="zh-CN"/>
        </w:rPr>
        <w:t>IaaS</w:t>
      </w:r>
      <w:r>
        <w:rPr>
          <w:lang w:eastAsia="zh-CN"/>
        </w:rPr>
        <w:t>（云服务器）</w:t>
      </w:r>
    </w:p>
    <w:p w:rsidR="00241441" w:rsidRDefault="00DE4AFA" w:rsidP="00272F2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只想写代码、不想管环境：</w:t>
      </w:r>
      <w:r>
        <w:rPr>
          <w:lang w:eastAsia="zh-CN"/>
        </w:rPr>
        <w:t>PaaS</w:t>
      </w:r>
      <w:r>
        <w:rPr>
          <w:lang w:eastAsia="zh-CN"/>
        </w:rPr>
        <w:t>（云平台）</w:t>
      </w:r>
    </w:p>
    <w:p w:rsidR="006F6D2B" w:rsidRDefault="00DE4AFA" w:rsidP="00272F2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只想用软件、不想开发：</w:t>
      </w:r>
      <w:r>
        <w:rPr>
          <w:lang w:eastAsia="zh-CN"/>
        </w:rPr>
        <w:t>SaaS</w:t>
      </w:r>
      <w:r>
        <w:rPr>
          <w:lang w:eastAsia="zh-CN"/>
        </w:rPr>
        <w:t>（在线软件）</w:t>
      </w:r>
    </w:p>
    <w:p w:rsidR="006F6D2B" w:rsidRDefault="007C1FE1">
      <w:pPr>
        <w:pStyle w:val="31"/>
        <w:rPr>
          <w:lang w:eastAsia="zh-CN"/>
        </w:rPr>
      </w:pPr>
      <w:bookmarkStart w:id="237" w:name="_Toc229753983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云服务的计费方式</w:t>
      </w:r>
      <w:bookmarkEnd w:id="237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按量付费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用多少算多少，像交水电费。</w:t>
      </w:r>
    </w:p>
    <w:p w:rsidR="00241441" w:rsidRDefault="00DE4AFA" w:rsidP="0049171B">
      <w:pPr>
        <w:pStyle w:val="a0"/>
        <w:tabs>
          <w:tab w:val="clear" w:pos="360"/>
          <w:tab w:val="num" w:pos="600"/>
        </w:tabs>
        <w:ind w:leftChars="100" w:left="600"/>
      </w:pPr>
      <w:r>
        <w:t>优点：灵活，随时停</w:t>
      </w:r>
    </w:p>
    <w:p w:rsidR="00241441" w:rsidRDefault="00DE4AFA" w:rsidP="0049171B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缺点：长期用下来比包年贵</w:t>
      </w:r>
    </w:p>
    <w:p w:rsidR="006F6D2B" w:rsidRDefault="00DE4AFA" w:rsidP="0049171B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适合：临时测试、不稳定的业务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包年包月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提前买一段时间的使用权，像租房子。</w:t>
      </w:r>
    </w:p>
    <w:p w:rsidR="00241441" w:rsidRDefault="00DE4AFA" w:rsidP="0049171B">
      <w:pPr>
        <w:pStyle w:val="a0"/>
        <w:tabs>
          <w:tab w:val="clear" w:pos="360"/>
          <w:tab w:val="num" w:pos="600"/>
        </w:tabs>
        <w:ind w:leftChars="100" w:left="600"/>
      </w:pPr>
      <w:r>
        <w:t>优点：长期用便宜</w:t>
      </w:r>
    </w:p>
    <w:p w:rsidR="00241441" w:rsidRDefault="00DE4AFA" w:rsidP="0049171B">
      <w:pPr>
        <w:pStyle w:val="a0"/>
        <w:tabs>
          <w:tab w:val="clear" w:pos="360"/>
          <w:tab w:val="num" w:pos="600"/>
        </w:tabs>
        <w:ind w:leftChars="100" w:left="600"/>
      </w:pPr>
      <w:r>
        <w:t>缺点：中途不用也花钱</w:t>
      </w:r>
    </w:p>
    <w:p w:rsidR="006F6D2B" w:rsidRDefault="00DE4AFA" w:rsidP="0049171B">
      <w:pPr>
        <w:pStyle w:val="a0"/>
        <w:tabs>
          <w:tab w:val="clear" w:pos="360"/>
          <w:tab w:val="num" w:pos="600"/>
        </w:tabs>
        <w:ind w:leftChars="100" w:left="600"/>
      </w:pPr>
      <w:r>
        <w:t>适合：稳定业务</w:t>
      </w:r>
    </w:p>
    <w:p w:rsidR="006F6D2B" w:rsidRDefault="00DE4AFA">
      <w:r>
        <w:rPr>
          <w:rFonts w:ascii="宋体" w:hAnsi="宋体"/>
          <w:b/>
        </w:rPr>
        <w:t>竞价实例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用云厂商空闲的资源，便宜但不稳定。</w:t>
      </w:r>
    </w:p>
    <w:p w:rsidR="00241441" w:rsidRDefault="00DE4AFA" w:rsidP="0049171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优点：便宜，可能只要一折</w:t>
      </w:r>
    </w:p>
    <w:p w:rsidR="00241441" w:rsidRDefault="00DE4AFA" w:rsidP="0049171B">
      <w:pPr>
        <w:pStyle w:val="a0"/>
        <w:tabs>
          <w:tab w:val="clear" w:pos="360"/>
          <w:tab w:val="num" w:pos="720"/>
        </w:tabs>
        <w:ind w:leftChars="150" w:left="720"/>
      </w:pPr>
      <w:r>
        <w:t>缺点：随时可能被收回</w:t>
      </w:r>
    </w:p>
    <w:p w:rsidR="006F6D2B" w:rsidRDefault="00DE4AFA" w:rsidP="0049171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适合：不重要的后台任务</w:t>
      </w:r>
    </w:p>
    <w:p w:rsidR="007C1FE1" w:rsidRDefault="007C1FE1" w:rsidP="007C1FE1">
      <w:pPr>
        <w:pStyle w:val="a0"/>
        <w:numPr>
          <w:ilvl w:val="0"/>
          <w:numId w:val="0"/>
        </w:numPr>
        <w:ind w:left="360"/>
        <w:rPr>
          <w:lang w:eastAsia="zh-CN"/>
        </w:rPr>
      </w:pPr>
    </w:p>
    <w:p w:rsidR="006F6D2B" w:rsidRDefault="00DE4AFA">
      <w:pPr>
        <w:pStyle w:val="31"/>
      </w:pPr>
      <w:bookmarkStart w:id="238" w:name="_Toc229753984"/>
      <w:r>
        <w:t>小结一下</w:t>
      </w:r>
      <w:bookmarkEnd w:id="23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云</w:t>
      </w:r>
      <w:r>
        <w:rPr>
          <w:lang w:eastAsia="zh-CN"/>
        </w:rPr>
        <w:t>"</w:t>
      </w:r>
      <w:r>
        <w:rPr>
          <w:lang w:eastAsia="zh-CN"/>
        </w:rPr>
        <w:t>就是租别人的电脑，省去维护硬件的麻烦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国内有阿里云、腾讯云、华为云，国外有</w:t>
      </w:r>
      <w:r>
        <w:rPr>
          <w:lang w:eastAsia="zh-CN"/>
        </w:rPr>
        <w:t>AWS</w:t>
      </w:r>
      <w:r>
        <w:rPr>
          <w:lang w:eastAsia="zh-CN"/>
        </w:rPr>
        <w:t>、</w:t>
      </w:r>
      <w:r>
        <w:rPr>
          <w:lang w:eastAsia="zh-CN"/>
        </w:rPr>
        <w:t>Azure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云服务分三层：</w:t>
      </w:r>
      <w:r>
        <w:rPr>
          <w:lang w:eastAsia="zh-CN"/>
        </w:rPr>
        <w:t>IaaS</w:t>
      </w:r>
      <w:r>
        <w:rPr>
          <w:lang w:eastAsia="zh-CN"/>
        </w:rPr>
        <w:t>（虚拟机）、</w:t>
      </w:r>
      <w:r>
        <w:rPr>
          <w:lang w:eastAsia="zh-CN"/>
        </w:rPr>
        <w:t>PaaS</w:t>
      </w:r>
      <w:r>
        <w:rPr>
          <w:lang w:eastAsia="zh-CN"/>
        </w:rPr>
        <w:t>（平台）、</w:t>
      </w:r>
      <w:r>
        <w:rPr>
          <w:lang w:eastAsia="zh-CN"/>
        </w:rPr>
        <w:t>SaaS</w:t>
      </w:r>
      <w:r>
        <w:rPr>
          <w:lang w:eastAsia="zh-CN"/>
        </w:rPr>
        <w:t>（软件）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计费方式：按量付费、包年包月、竞价实例</w:t>
      </w:r>
    </w:p>
    <w:p w:rsidR="006F6D2B" w:rsidRDefault="00DE4AFA">
      <w:pPr>
        <w:pStyle w:val="21"/>
        <w:rPr>
          <w:lang w:eastAsia="zh-CN"/>
        </w:rPr>
      </w:pPr>
      <w:bookmarkStart w:id="239" w:name="_Toc229753985"/>
      <w:r>
        <w:rPr>
          <w:lang w:eastAsia="zh-CN"/>
        </w:rPr>
        <w:lastRenderedPageBreak/>
        <w:t xml:space="preserve">7.2 </w:t>
      </w:r>
      <w:r>
        <w:rPr>
          <w:lang w:eastAsia="zh-CN"/>
        </w:rPr>
        <w:t>服务器：程序的安身之处</w:t>
      </w:r>
      <w:bookmarkEnd w:id="239"/>
    </w:p>
    <w:p w:rsidR="006F6D2B" w:rsidRDefault="0049171B">
      <w:pPr>
        <w:pStyle w:val="31"/>
        <w:rPr>
          <w:lang w:eastAsia="zh-CN"/>
        </w:rPr>
      </w:pPr>
      <w:bookmarkStart w:id="240" w:name="_Toc229753986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啥是服务器</w:t>
      </w:r>
      <w:r>
        <w:rPr>
          <w:lang w:eastAsia="zh-CN"/>
        </w:rPr>
        <w:t>？</w:t>
      </w:r>
      <w:bookmarkEnd w:id="240"/>
    </w:p>
    <w:p w:rsidR="006F6D2B" w:rsidRDefault="00DE4AFA">
      <w:pPr>
        <w:rPr>
          <w:lang w:eastAsia="zh-CN"/>
        </w:rPr>
      </w:pPr>
      <w:r>
        <w:rPr>
          <w:lang w:eastAsia="zh-CN"/>
        </w:rPr>
        <w:t>服务器，说白了就是一种专门给别人服务的</w:t>
      </w:r>
      <w:r w:rsidR="0049171B">
        <w:rPr>
          <w:rFonts w:hint="eastAsia"/>
          <w:lang w:eastAsia="zh-CN"/>
        </w:rPr>
        <w:t>计算机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你的电脑是给你自己用的，服务器是给别人用的</w:t>
      </w:r>
      <w:r>
        <w:rPr>
          <w:lang w:eastAsia="zh-CN"/>
        </w:rPr>
        <w:t>——</w:t>
      </w:r>
      <w:r>
        <w:rPr>
          <w:lang w:eastAsia="zh-CN"/>
        </w:rPr>
        <w:t>别人通过网络访问它，它提供服务。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服务器和普通电脑的区别：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3402"/>
        <w:gridCol w:w="3390"/>
      </w:tblGrid>
      <w:tr w:rsidR="00241441" w:rsidTr="00E420B3">
        <w:tc>
          <w:tcPr>
            <w:tcW w:w="1838" w:type="dxa"/>
          </w:tcPr>
          <w:p w:rsidR="00241441" w:rsidRPr="00E420B3" w:rsidRDefault="00DE4AFA" w:rsidP="00E420B3">
            <w:pPr>
              <w:jc w:val="center"/>
              <w:rPr>
                <w:b/>
              </w:rPr>
            </w:pPr>
            <w:r w:rsidRPr="00E420B3">
              <w:rPr>
                <w:b/>
              </w:rPr>
              <w:t>对比项</w:t>
            </w:r>
          </w:p>
        </w:tc>
        <w:tc>
          <w:tcPr>
            <w:tcW w:w="3402" w:type="dxa"/>
          </w:tcPr>
          <w:p w:rsidR="00241441" w:rsidRPr="00E420B3" w:rsidRDefault="00DE4AFA" w:rsidP="00E420B3">
            <w:pPr>
              <w:jc w:val="center"/>
              <w:rPr>
                <w:b/>
              </w:rPr>
            </w:pPr>
            <w:r w:rsidRPr="00E420B3">
              <w:rPr>
                <w:b/>
              </w:rPr>
              <w:t>普通电脑</w:t>
            </w:r>
          </w:p>
        </w:tc>
        <w:tc>
          <w:tcPr>
            <w:tcW w:w="3390" w:type="dxa"/>
          </w:tcPr>
          <w:p w:rsidR="00241441" w:rsidRPr="00E420B3" w:rsidRDefault="00DE4AFA" w:rsidP="00E420B3">
            <w:pPr>
              <w:jc w:val="center"/>
              <w:rPr>
                <w:b/>
              </w:rPr>
            </w:pPr>
            <w:r w:rsidRPr="00E420B3">
              <w:rPr>
                <w:b/>
              </w:rPr>
              <w:t>服务器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用途</w:t>
            </w:r>
          </w:p>
        </w:tc>
        <w:tc>
          <w:tcPr>
            <w:tcW w:w="3402" w:type="dxa"/>
          </w:tcPr>
          <w:p w:rsidR="00241441" w:rsidRDefault="00DE4AFA">
            <w:r>
              <w:t>个人使用</w:t>
            </w:r>
          </w:p>
        </w:tc>
        <w:tc>
          <w:tcPr>
            <w:tcW w:w="3390" w:type="dxa"/>
          </w:tcPr>
          <w:p w:rsidR="00241441" w:rsidRDefault="00DE4AFA">
            <w:r>
              <w:t>给别人提供服务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稳定性</w:t>
            </w:r>
          </w:p>
        </w:tc>
        <w:tc>
          <w:tcPr>
            <w:tcW w:w="3402" w:type="dxa"/>
          </w:tcPr>
          <w:p w:rsidR="00241441" w:rsidRDefault="00DE4AFA">
            <w:r>
              <w:t>偶尔重启没事</w:t>
            </w:r>
          </w:p>
        </w:tc>
        <w:tc>
          <w:tcPr>
            <w:tcW w:w="3390" w:type="dxa"/>
          </w:tcPr>
          <w:p w:rsidR="00241441" w:rsidRDefault="00DE4AFA">
            <w:r>
              <w:t>要</w:t>
            </w:r>
            <w:r>
              <w:t>7×24</w:t>
            </w:r>
            <w:r>
              <w:t>小时运行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性能</w:t>
            </w:r>
          </w:p>
        </w:tc>
        <w:tc>
          <w:tcPr>
            <w:tcW w:w="3402" w:type="dxa"/>
          </w:tcPr>
          <w:p w:rsidR="00241441" w:rsidRDefault="00DE4AFA">
            <w:r>
              <w:t>够用就行</w:t>
            </w:r>
          </w:p>
        </w:tc>
        <w:tc>
          <w:tcPr>
            <w:tcW w:w="3390" w:type="dxa"/>
          </w:tcPr>
          <w:p w:rsidR="00241441" w:rsidRDefault="00DE4AFA">
            <w:r>
              <w:t>要强悍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网络</w:t>
            </w:r>
          </w:p>
        </w:tc>
        <w:tc>
          <w:tcPr>
            <w:tcW w:w="3402" w:type="dxa"/>
          </w:tcPr>
          <w:p w:rsidR="00241441" w:rsidRDefault="00DE4AFA">
            <w:r>
              <w:t>普通网线</w:t>
            </w:r>
          </w:p>
        </w:tc>
        <w:tc>
          <w:tcPr>
            <w:tcW w:w="3390" w:type="dxa"/>
          </w:tcPr>
          <w:p w:rsidR="00241441" w:rsidRDefault="00DE4AFA">
            <w:r>
              <w:t>专线、大带宽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显示</w:t>
            </w:r>
          </w:p>
        </w:tc>
        <w:tc>
          <w:tcPr>
            <w:tcW w:w="3402" w:type="dxa"/>
          </w:tcPr>
          <w:p w:rsidR="00241441" w:rsidRDefault="00DE4AFA">
            <w:r>
              <w:t>有显示器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很多没显示器（远程管理）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环境</w:t>
            </w:r>
          </w:p>
        </w:tc>
        <w:tc>
          <w:tcPr>
            <w:tcW w:w="3402" w:type="dxa"/>
          </w:tcPr>
          <w:p w:rsidR="00241441" w:rsidRDefault="00DE4AFA">
            <w:r>
              <w:t>办公室、家里</w:t>
            </w:r>
          </w:p>
        </w:tc>
        <w:tc>
          <w:tcPr>
            <w:tcW w:w="3390" w:type="dxa"/>
          </w:tcPr>
          <w:p w:rsidR="00241441" w:rsidRDefault="00DE4AFA">
            <w:r>
              <w:t>专业机房</w:t>
            </w:r>
          </w:p>
        </w:tc>
      </w:tr>
    </w:tbl>
    <w:p w:rsidR="00241441" w:rsidRDefault="00241441"/>
    <w:p w:rsidR="006F6D2B" w:rsidRDefault="00A84DA7">
      <w:pPr>
        <w:pStyle w:val="31"/>
        <w:rPr>
          <w:lang w:eastAsia="zh-CN"/>
        </w:rPr>
      </w:pPr>
      <w:bookmarkStart w:id="241" w:name="_Toc229753987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服务器的类型</w:t>
      </w:r>
      <w:bookmarkEnd w:id="241"/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按外形分：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Tr="00A84DA7">
        <w:tc>
          <w:tcPr>
            <w:tcW w:w="2876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类型</w:t>
            </w:r>
          </w:p>
        </w:tc>
        <w:tc>
          <w:tcPr>
            <w:tcW w:w="2877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特点</w:t>
            </w:r>
          </w:p>
        </w:tc>
        <w:tc>
          <w:tcPr>
            <w:tcW w:w="2877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适用场景</w:t>
            </w:r>
          </w:p>
        </w:tc>
      </w:tr>
      <w:tr w:rsidR="00241441" w:rsidTr="00A84DA7">
        <w:tc>
          <w:tcPr>
            <w:tcW w:w="2876" w:type="dxa"/>
          </w:tcPr>
          <w:p w:rsidR="00241441" w:rsidRDefault="00DE4AFA">
            <w:r>
              <w:t>塔式服务器</w:t>
            </w:r>
          </w:p>
        </w:tc>
        <w:tc>
          <w:tcPr>
            <w:tcW w:w="2877" w:type="dxa"/>
          </w:tcPr>
          <w:p w:rsidR="00241441" w:rsidRDefault="00DE4AFA">
            <w:r>
              <w:t>像大号台式机</w:t>
            </w:r>
          </w:p>
        </w:tc>
        <w:tc>
          <w:tcPr>
            <w:tcW w:w="2877" w:type="dxa"/>
          </w:tcPr>
          <w:p w:rsidR="00241441" w:rsidRDefault="00DE4AFA">
            <w:r>
              <w:t>小企业、办公室</w:t>
            </w:r>
          </w:p>
        </w:tc>
      </w:tr>
      <w:tr w:rsidR="00241441" w:rsidTr="00A84DA7">
        <w:tc>
          <w:tcPr>
            <w:tcW w:w="2876" w:type="dxa"/>
          </w:tcPr>
          <w:p w:rsidR="00241441" w:rsidRDefault="00DE4AFA">
            <w:r>
              <w:t>机架式服务器</w:t>
            </w:r>
          </w:p>
        </w:tc>
        <w:tc>
          <w:tcPr>
            <w:tcW w:w="2877" w:type="dxa"/>
          </w:tcPr>
          <w:p w:rsidR="00241441" w:rsidRDefault="00DE4AFA">
            <w:r>
              <w:t>扁平，能塞机柜</w:t>
            </w:r>
          </w:p>
        </w:tc>
        <w:tc>
          <w:tcPr>
            <w:tcW w:w="2877" w:type="dxa"/>
          </w:tcPr>
          <w:p w:rsidR="00241441" w:rsidRDefault="00DE4AFA">
            <w:r>
              <w:t>数据中心、大企业</w:t>
            </w:r>
          </w:p>
        </w:tc>
      </w:tr>
      <w:tr w:rsidR="00241441" w:rsidTr="00A84DA7">
        <w:tc>
          <w:tcPr>
            <w:tcW w:w="2876" w:type="dxa"/>
          </w:tcPr>
          <w:p w:rsidR="00241441" w:rsidRDefault="00DE4AFA">
            <w:r>
              <w:t>刀片服务器</w:t>
            </w:r>
          </w:p>
        </w:tc>
        <w:tc>
          <w:tcPr>
            <w:tcW w:w="2877" w:type="dxa"/>
          </w:tcPr>
          <w:p w:rsidR="00241441" w:rsidRDefault="00DE4AFA">
            <w:r>
              <w:t>很薄，密度高</w:t>
            </w:r>
          </w:p>
        </w:tc>
        <w:tc>
          <w:tcPr>
            <w:tcW w:w="2877" w:type="dxa"/>
          </w:tcPr>
          <w:p w:rsidR="00241441" w:rsidRDefault="00DE4AFA">
            <w:r>
              <w:t>大规模数据中心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t>按用途分：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397"/>
        <w:gridCol w:w="5233"/>
      </w:tblGrid>
      <w:tr w:rsidR="00241441" w:rsidTr="00A84DA7">
        <w:tc>
          <w:tcPr>
            <w:tcW w:w="3397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类型</w:t>
            </w:r>
          </w:p>
        </w:tc>
        <w:tc>
          <w:tcPr>
            <w:tcW w:w="5233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特点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Web</w:t>
            </w:r>
            <w:r>
              <w:t>服务器</w:t>
            </w:r>
          </w:p>
        </w:tc>
        <w:tc>
          <w:tcPr>
            <w:tcW w:w="523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放网站、跑</w:t>
            </w:r>
            <w:r>
              <w:rPr>
                <w:lang w:eastAsia="zh-CN"/>
              </w:rPr>
              <w:t>Web</w:t>
            </w:r>
            <w:r>
              <w:rPr>
                <w:lang w:eastAsia="zh-CN"/>
              </w:rPr>
              <w:t>应用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数据库服务器</w:t>
            </w:r>
          </w:p>
        </w:tc>
        <w:tc>
          <w:tcPr>
            <w:tcW w:w="5233" w:type="dxa"/>
          </w:tcPr>
          <w:p w:rsidR="00241441" w:rsidRDefault="00DE4AFA">
            <w:r>
              <w:t>存数据、跑数据库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文件服务器</w:t>
            </w:r>
          </w:p>
        </w:tc>
        <w:tc>
          <w:tcPr>
            <w:tcW w:w="5233" w:type="dxa"/>
          </w:tcPr>
          <w:p w:rsidR="00241441" w:rsidRDefault="00DE4AFA">
            <w:r>
              <w:t>存文件、做网盘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应用服务器</w:t>
            </w:r>
          </w:p>
        </w:tc>
        <w:tc>
          <w:tcPr>
            <w:tcW w:w="5233" w:type="dxa"/>
          </w:tcPr>
          <w:p w:rsidR="00241441" w:rsidRDefault="00DE4AFA">
            <w:r>
              <w:t>跑各种应用程序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游戏服务器</w:t>
            </w:r>
          </w:p>
        </w:tc>
        <w:tc>
          <w:tcPr>
            <w:tcW w:w="5233" w:type="dxa"/>
          </w:tcPr>
          <w:p w:rsidR="00241441" w:rsidRDefault="00DE4AFA">
            <w:r>
              <w:t>跑游戏服务端</w:t>
            </w:r>
          </w:p>
        </w:tc>
      </w:tr>
    </w:tbl>
    <w:p w:rsidR="00241441" w:rsidRDefault="00241441"/>
    <w:p w:rsidR="006F6D2B" w:rsidRDefault="00A84DA7">
      <w:pPr>
        <w:pStyle w:val="31"/>
        <w:rPr>
          <w:lang w:eastAsia="zh-CN"/>
        </w:rPr>
      </w:pPr>
      <w:bookmarkStart w:id="242" w:name="_Toc229753988"/>
      <w:r>
        <w:rPr>
          <w:rFonts w:hint="eastAsia"/>
          <w:lang w:eastAsia="zh-CN"/>
        </w:rPr>
        <w:lastRenderedPageBreak/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虚拟服务器和云服务器</w:t>
      </w:r>
      <w:bookmarkEnd w:id="242"/>
    </w:p>
    <w:p w:rsidR="006F6D2B" w:rsidRDefault="00DE4AFA">
      <w:pPr>
        <w:rPr>
          <w:lang w:eastAsia="zh-CN"/>
        </w:rPr>
      </w:pPr>
      <w:r>
        <w:rPr>
          <w:lang w:eastAsia="zh-CN"/>
        </w:rPr>
        <w:t>现在很少人自己买</w:t>
      </w:r>
      <w:r w:rsidR="00A84DA7">
        <w:rPr>
          <w:lang w:eastAsia="zh-CN"/>
        </w:rPr>
        <w:t>实体的</w:t>
      </w:r>
      <w:r>
        <w:rPr>
          <w:lang w:eastAsia="zh-CN"/>
        </w:rPr>
        <w:t>物理服务器了，大多是租虚拟服务器或云服务器。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虚拟服务器（VPS）：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把一台物理服务器切成多份，每份都是独立的</w:t>
      </w:r>
      <w:r>
        <w:rPr>
          <w:lang w:eastAsia="zh-CN"/>
        </w:rPr>
        <w:t>"</w:t>
      </w:r>
      <w:r>
        <w:rPr>
          <w:lang w:eastAsia="zh-CN"/>
        </w:rPr>
        <w:t>小服务器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你租其中一份，就像有了一台自己的服务器。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云服务器：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</w:t>
      </w:r>
      <w:r>
        <w:rPr>
          <w:lang w:eastAsia="zh-CN"/>
        </w:rPr>
        <w:t>VPS</w:t>
      </w:r>
      <w:r>
        <w:rPr>
          <w:lang w:eastAsia="zh-CN"/>
        </w:rPr>
        <w:t>更高级。资源可以弹性伸缩，今天要</w:t>
      </w:r>
      <w:r>
        <w:rPr>
          <w:lang w:eastAsia="zh-CN"/>
        </w:rPr>
        <w:t>2G</w:t>
      </w:r>
      <w:r>
        <w:rPr>
          <w:lang w:eastAsia="zh-CN"/>
        </w:rPr>
        <w:t>内存，明天可以升到</w:t>
      </w:r>
      <w:r>
        <w:rPr>
          <w:lang w:eastAsia="zh-CN"/>
        </w:rPr>
        <w:t>4G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还能做快照备份、自动扩容、负载均衡等高级功能。</w:t>
      </w:r>
    </w:p>
    <w:p w:rsidR="006F6D2B" w:rsidRDefault="000A2176">
      <w:pPr>
        <w:pStyle w:val="31"/>
      </w:pPr>
      <w:bookmarkStart w:id="243" w:name="_Toc229753989"/>
      <w:r>
        <w:rPr>
          <w:lang w:eastAsia="zh-CN"/>
        </w:rPr>
        <w:t>4</w:t>
      </w:r>
      <w:r w:rsidR="00A84DA7">
        <w:rPr>
          <w:rFonts w:hint="eastAsia"/>
          <w:lang w:eastAsia="zh-CN"/>
        </w:rPr>
        <w:t>、</w:t>
      </w:r>
      <w:r w:rsidR="00DE4AFA">
        <w:t>服务器的操作系统</w:t>
      </w:r>
      <w:bookmarkEnd w:id="243"/>
    </w:p>
    <w:p w:rsidR="006F6D2B" w:rsidRDefault="00DE4AFA">
      <w:r>
        <w:t>服务器大多用</w:t>
      </w:r>
      <w:r>
        <w:t>Linux</w:t>
      </w:r>
      <w:r>
        <w:t>，</w:t>
      </w:r>
      <w:r w:rsidR="00A84DA7">
        <w:rPr>
          <w:rFonts w:hint="eastAsia"/>
          <w:lang w:eastAsia="zh-CN"/>
        </w:rPr>
        <w:t>细分为</w:t>
      </w:r>
      <w:r>
        <w:t>Ubuntu</w:t>
      </w:r>
      <w:r>
        <w:t>、</w:t>
      </w:r>
      <w:r>
        <w:t>CentOS</w:t>
      </w:r>
      <w:r>
        <w:t>、</w:t>
      </w:r>
      <w:r>
        <w:t>Debian</w:t>
      </w:r>
      <w:r w:rsidR="00A84DA7">
        <w:rPr>
          <w:rFonts w:hint="eastAsia"/>
          <w:lang w:eastAsia="zh-CN"/>
        </w:rPr>
        <w:t>等</w:t>
      </w:r>
      <w:r>
        <w:t>发行版。</w:t>
      </w:r>
    </w:p>
    <w:p w:rsidR="006F6D2B" w:rsidRDefault="00DE4AFA">
      <w:r>
        <w:t>为啥不用</w:t>
      </w:r>
      <w:r>
        <w:t>Windows</w:t>
      </w:r>
      <w:r>
        <w:t>？</w:t>
      </w:r>
    </w:p>
    <w:p w:rsidR="00241441" w:rsidRDefault="00DE4AFA" w:rsidP="00A84DA7">
      <w:pPr>
        <w:pStyle w:val="a0"/>
        <w:tabs>
          <w:tab w:val="clear" w:pos="360"/>
          <w:tab w:val="num" w:pos="600"/>
        </w:tabs>
        <w:ind w:leftChars="100" w:left="600"/>
      </w:pPr>
      <w:r>
        <w:t>Linux</w:t>
      </w:r>
      <w:r>
        <w:t>免费，</w:t>
      </w:r>
      <w:r>
        <w:t>Windows</w:t>
      </w:r>
      <w:r>
        <w:t>要钱</w:t>
      </w:r>
    </w:p>
    <w:p w:rsidR="00241441" w:rsidRDefault="00DE4AFA" w:rsidP="00A84DA7">
      <w:pPr>
        <w:pStyle w:val="a0"/>
        <w:tabs>
          <w:tab w:val="clear" w:pos="360"/>
          <w:tab w:val="num" w:pos="600"/>
        </w:tabs>
        <w:ind w:leftChars="100" w:left="600"/>
      </w:pPr>
      <w:r>
        <w:t>Linux</w:t>
      </w:r>
      <w:r>
        <w:t>稳定，不容易崩</w:t>
      </w:r>
    </w:p>
    <w:p w:rsidR="00241441" w:rsidRDefault="00DE4AFA" w:rsidP="00A84DA7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Linux</w:t>
      </w:r>
      <w:r>
        <w:rPr>
          <w:lang w:eastAsia="zh-CN"/>
        </w:rPr>
        <w:t>资源占用少，省内存</w:t>
      </w:r>
    </w:p>
    <w:p w:rsidR="00241441" w:rsidRDefault="00DE4AFA" w:rsidP="00A84DA7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Linux</w:t>
      </w:r>
      <w:r>
        <w:rPr>
          <w:lang w:eastAsia="zh-CN"/>
        </w:rPr>
        <w:t>命令行强大，远程管理方便</w:t>
      </w:r>
    </w:p>
    <w:p w:rsidR="006F6D2B" w:rsidRDefault="00DE4AFA" w:rsidP="00A84DA7">
      <w:pPr>
        <w:pStyle w:val="a0"/>
        <w:tabs>
          <w:tab w:val="clear" w:pos="360"/>
          <w:tab w:val="num" w:pos="600"/>
        </w:tabs>
        <w:ind w:leftChars="100" w:left="600"/>
      </w:pPr>
      <w:r>
        <w:t>Linux</w:t>
      </w:r>
      <w:r>
        <w:t>开源，安全漏洞修复快</w:t>
      </w:r>
    </w:p>
    <w:p w:rsidR="006F6D2B" w:rsidRDefault="00DE4AFA">
      <w:r>
        <w:t>当然，如果你的程序只能在</w:t>
      </w:r>
      <w:r>
        <w:t>Windows</w:t>
      </w:r>
      <w:r>
        <w:t>上跑，那就得用</w:t>
      </w:r>
      <w:r>
        <w:t>Windows Server</w:t>
      </w:r>
      <w:r>
        <w:t>。</w:t>
      </w:r>
    </w:p>
    <w:p w:rsidR="00A84DA7" w:rsidRDefault="00A84DA7"/>
    <w:p w:rsidR="006F6D2B" w:rsidRDefault="00DE4AFA">
      <w:pPr>
        <w:pStyle w:val="31"/>
      </w:pPr>
      <w:bookmarkStart w:id="244" w:name="_Toc229753990"/>
      <w:r>
        <w:t>小结一下</w:t>
      </w:r>
      <w:bookmarkEnd w:id="24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服务器是专门给别人服务的电脑，要稳定、高性能、</w:t>
      </w:r>
      <w:r>
        <w:rPr>
          <w:lang w:eastAsia="zh-CN"/>
        </w:rPr>
        <w:t>7×24</w:t>
      </w:r>
      <w:r>
        <w:rPr>
          <w:lang w:eastAsia="zh-CN"/>
        </w:rPr>
        <w:t>运行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现在大多租虚拟服务器或云服务器，不买物理机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服务器系统多用</w:t>
      </w:r>
      <w:r>
        <w:rPr>
          <w:lang w:eastAsia="zh-CN"/>
        </w:rPr>
        <w:t>Linux</w:t>
      </w:r>
      <w:r>
        <w:rPr>
          <w:lang w:eastAsia="zh-CN"/>
        </w:rPr>
        <w:t>，稳定免费</w:t>
      </w:r>
    </w:p>
    <w:p w:rsidR="006F6D2B" w:rsidRDefault="00DE4AFA">
      <w:pPr>
        <w:pStyle w:val="21"/>
        <w:rPr>
          <w:lang w:eastAsia="zh-CN"/>
        </w:rPr>
      </w:pPr>
      <w:bookmarkStart w:id="245" w:name="_Toc229753991"/>
      <w:r>
        <w:rPr>
          <w:lang w:eastAsia="zh-CN"/>
        </w:rPr>
        <w:lastRenderedPageBreak/>
        <w:t xml:space="preserve">7.3 </w:t>
      </w:r>
      <w:r>
        <w:rPr>
          <w:lang w:eastAsia="zh-CN"/>
        </w:rPr>
        <w:t>部署：把程序送上战场</w:t>
      </w:r>
      <w:bookmarkEnd w:id="245"/>
    </w:p>
    <w:p w:rsidR="006F6D2B" w:rsidRDefault="00533352">
      <w:pPr>
        <w:pStyle w:val="31"/>
        <w:rPr>
          <w:lang w:eastAsia="zh-CN"/>
        </w:rPr>
      </w:pPr>
      <w:bookmarkStart w:id="246" w:name="_Toc229753992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啥是部署</w:t>
      </w:r>
      <w:r>
        <w:rPr>
          <w:lang w:eastAsia="zh-CN"/>
        </w:rPr>
        <w:t>？</w:t>
      </w:r>
      <w:bookmarkEnd w:id="246"/>
    </w:p>
    <w:p w:rsidR="006F6D2B" w:rsidRDefault="00DE4AFA">
      <w:pPr>
        <w:rPr>
          <w:lang w:eastAsia="zh-CN"/>
        </w:rPr>
      </w:pPr>
      <w:r>
        <w:rPr>
          <w:lang w:eastAsia="zh-CN"/>
        </w:rPr>
        <w:t>你在自己电脑上写好了程序，别人怎么用？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得把程序放到服务器上，让它跑起来，这就是部署。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部署就像把你的程序送上战场，让它真正为用户服务。</w:t>
      </w:r>
    </w:p>
    <w:p w:rsidR="006F6D2B" w:rsidRDefault="00533352">
      <w:pPr>
        <w:pStyle w:val="31"/>
        <w:rPr>
          <w:lang w:eastAsia="zh-CN"/>
        </w:rPr>
      </w:pPr>
      <w:bookmarkStart w:id="247" w:name="_Toc229753993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部署的基本步骤</w:t>
      </w:r>
      <w:bookmarkEnd w:id="247"/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准备服务器</w:t>
      </w:r>
      <w:r>
        <w:rPr>
          <w:rFonts w:hint="eastAsia"/>
          <w:lang w:eastAsia="zh-CN"/>
        </w:rPr>
        <w:t>(</w:t>
      </w:r>
      <w:r>
        <w:rPr>
          <w:rFonts w:hint="eastAsia"/>
          <w:lang w:eastAsia="zh-CN"/>
        </w:rPr>
        <w:t>购买或使用云服务器</w:t>
      </w:r>
      <w:r>
        <w:rPr>
          <w:rFonts w:hint="eastAsia"/>
          <w:lang w:eastAsia="zh-CN"/>
        </w:rPr>
        <w:t xml:space="preserve">)  </w:t>
      </w:r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安装运行环境</w:t>
      </w:r>
      <w:r>
        <w:rPr>
          <w:rFonts w:hint="eastAsia"/>
          <w:lang w:eastAsia="zh-CN"/>
        </w:rPr>
        <w:t>(Python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Node.js</w:t>
      </w:r>
      <w:r>
        <w:rPr>
          <w:rFonts w:hint="eastAsia"/>
          <w:lang w:eastAsia="zh-CN"/>
        </w:rPr>
        <w:t>等</w:t>
      </w:r>
      <w:r>
        <w:rPr>
          <w:rFonts w:hint="eastAsia"/>
          <w:lang w:eastAsia="zh-CN"/>
        </w:rPr>
        <w:t xml:space="preserve">)  </w:t>
      </w:r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上传代码到服务器</w:t>
      </w:r>
      <w:r>
        <w:rPr>
          <w:rFonts w:hint="eastAsia"/>
          <w:lang w:eastAsia="zh-CN"/>
        </w:rPr>
        <w:t xml:space="preserve">  </w:t>
      </w:r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配置环境变量和数据库连接</w:t>
      </w:r>
      <w:r>
        <w:rPr>
          <w:rFonts w:hint="eastAsia"/>
          <w:lang w:eastAsia="zh-CN"/>
        </w:rPr>
        <w:t xml:space="preserve">  </w:t>
      </w:r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启动程序</w:t>
      </w:r>
      <w:r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>测试是否能访问</w:t>
      </w:r>
      <w:r>
        <w:rPr>
          <w:rFonts w:hint="eastAsia"/>
          <w:lang w:eastAsia="zh-CN"/>
        </w:rPr>
        <w:t xml:space="preserve">  </w:t>
      </w:r>
    </w:p>
    <w:p w:rsidR="006F6D2B" w:rsidRDefault="00533352" w:rsidP="00C27DA5">
      <w:pPr>
        <w:pStyle w:val="aa"/>
        <w:numPr>
          <w:ilvl w:val="0"/>
          <w:numId w:val="16"/>
        </w:numPr>
      </w:pPr>
      <w:r>
        <w:rPr>
          <w:rFonts w:hint="eastAsia"/>
        </w:rPr>
        <w:t>配置域名和</w:t>
      </w:r>
      <w:r>
        <w:rPr>
          <w:rFonts w:hint="eastAsia"/>
        </w:rPr>
        <w:t>SSL</w:t>
      </w:r>
      <w:r>
        <w:rPr>
          <w:rFonts w:hint="eastAsia"/>
        </w:rPr>
        <w:t>证书</w:t>
      </w:r>
    </w:p>
    <w:p w:rsidR="006F6D2B" w:rsidRDefault="00533352">
      <w:pPr>
        <w:pStyle w:val="31"/>
        <w:rPr>
          <w:lang w:eastAsia="zh-CN"/>
        </w:rPr>
      </w:pPr>
      <w:bookmarkStart w:id="248" w:name="_Toc229753994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连接服务器</w:t>
      </w:r>
      <w:bookmarkEnd w:id="248"/>
    </w:p>
    <w:p w:rsidR="006F6D2B" w:rsidRDefault="00DE4AFA">
      <w:pPr>
        <w:rPr>
          <w:lang w:eastAsia="zh-CN"/>
        </w:rPr>
      </w:pPr>
      <w:r>
        <w:rPr>
          <w:lang w:eastAsia="zh-CN"/>
        </w:rPr>
        <w:t>买了服务器，怎么操作它？用</w:t>
      </w:r>
      <w:r>
        <w:rPr>
          <w:lang w:eastAsia="zh-CN"/>
        </w:rPr>
        <w:t>SSH</w:t>
      </w:r>
      <w:r>
        <w:rPr>
          <w:lang w:eastAsia="zh-CN"/>
        </w:rPr>
        <w:t>。</w:t>
      </w:r>
    </w:p>
    <w:p w:rsidR="006F6D2B" w:rsidRDefault="00DE4AFA">
      <w:r>
        <w:rPr>
          <w:rFonts w:ascii="宋体" w:hAnsi="宋体"/>
          <w:b/>
        </w:rPr>
        <w:t>SSH是啥？</w:t>
      </w:r>
    </w:p>
    <w:p w:rsidR="006F6D2B" w:rsidRDefault="00DE4AFA">
      <w:r>
        <w:t>SSH</w:t>
      </w:r>
      <w:r>
        <w:t>（</w:t>
      </w:r>
      <w:r>
        <w:t>Secure Shell</w:t>
      </w:r>
      <w:r>
        <w:t>）是一种安全的远程登录协议。</w:t>
      </w:r>
    </w:p>
    <w:p w:rsidR="006F6D2B" w:rsidRDefault="00DE4AFA">
      <w:r>
        <w:t>你在家，用</w:t>
      </w:r>
      <w:r>
        <w:t>SSH</w:t>
      </w:r>
      <w:r>
        <w:t>就能远程操作服务器，就像操作自己电脑一样。</w:t>
      </w:r>
    </w:p>
    <w:p w:rsidR="006F6D2B" w:rsidRDefault="00DE4AFA">
      <w:r>
        <w:rPr>
          <w:rFonts w:ascii="宋体" w:hAnsi="宋体"/>
          <w:b/>
        </w:rPr>
        <w:t>怎么连？</w:t>
      </w:r>
    </w:p>
    <w:p w:rsidR="006F6D2B" w:rsidRDefault="00DE4AFA">
      <w:r>
        <w:rPr>
          <w:rFonts w:ascii="宋体" w:hAnsi="宋体"/>
          <w:b/>
        </w:rPr>
        <w:t>Windows：</w:t>
      </w:r>
    </w:p>
    <w:p w:rsidR="006F6D2B" w:rsidRDefault="00DE4AFA">
      <w:r>
        <w:t>用</w:t>
      </w:r>
      <w:bookmarkStart w:id="249" w:name="OLE_LINK9"/>
      <w:bookmarkStart w:id="250" w:name="OLE_LINK10"/>
      <w:r>
        <w:t>PuTTY</w:t>
      </w:r>
      <w:bookmarkEnd w:id="249"/>
      <w:bookmarkEnd w:id="250"/>
      <w:r>
        <w:t>或</w:t>
      </w:r>
      <w:r>
        <w:t>Xshell</w:t>
      </w:r>
      <w:r>
        <w:t>工具。</w:t>
      </w:r>
      <w:r w:rsidR="00602E70">
        <w:t>步骤如下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下载安装</w:t>
      </w:r>
      <w:r>
        <w:rPr>
          <w:lang w:eastAsia="zh-CN"/>
        </w:rPr>
        <w:t>PuTTY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打开</w:t>
      </w:r>
      <w:r>
        <w:rPr>
          <w:lang w:eastAsia="zh-CN"/>
        </w:rPr>
        <w:t>PuTTY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输入服务器</w:t>
      </w:r>
      <w:r>
        <w:rPr>
          <w:lang w:eastAsia="zh-CN"/>
        </w:rPr>
        <w:t>IP</w:t>
      </w:r>
      <w:r>
        <w:rPr>
          <w:lang w:eastAsia="zh-CN"/>
        </w:rPr>
        <w:t>地址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点</w:t>
      </w:r>
      <w:r>
        <w:rPr>
          <w:lang w:eastAsia="zh-CN"/>
        </w:rPr>
        <w:t>Open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输入用户名（通常是</w:t>
      </w:r>
      <w:r>
        <w:rPr>
          <w:lang w:eastAsia="zh-CN"/>
        </w:rPr>
        <w:t>root</w:t>
      </w:r>
      <w:r>
        <w:rPr>
          <w:lang w:eastAsia="zh-CN"/>
        </w:rPr>
        <w:t>）</w:t>
      </w:r>
    </w:p>
    <w:p w:rsidR="006F6D2B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输入密码</w:t>
      </w:r>
    </w:p>
    <w:p w:rsidR="006F6D2B" w:rsidRDefault="00DE4AFA">
      <w:r>
        <w:rPr>
          <w:rFonts w:ascii="宋体" w:hAnsi="宋体"/>
          <w:b/>
        </w:rPr>
        <w:lastRenderedPageBreak/>
        <w:t>Mac/Linux：</w:t>
      </w:r>
    </w:p>
    <w:p w:rsidR="006F6D2B" w:rsidRDefault="00DE4AFA">
      <w:r>
        <w:t>用终端。</w:t>
      </w:r>
      <w:r w:rsidR="00602E70">
        <w:t>执行命令：</w:t>
      </w:r>
    </w:p>
    <w:p w:rsidR="006F6D2B" w:rsidRPr="000E6112" w:rsidRDefault="00DE4AFA" w:rsidP="00453505">
      <w:pPr>
        <w:pStyle w:val="aff2"/>
      </w:pPr>
      <w:r>
        <w:t>ssh root@</w:t>
      </w:r>
      <w:r>
        <w:rPr>
          <w:rFonts w:ascii="宋体" w:eastAsia="宋体" w:hAnsi="宋体" w:hint="eastAsia"/>
        </w:rPr>
        <w:t>服务器</w:t>
      </w:r>
      <w:r>
        <w:t>IP</w:t>
      </w:r>
    </w:p>
    <w:p w:rsidR="006F6D2B" w:rsidRDefault="00DE4AFA">
      <w:r>
        <w:t>然后输入密码就行。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连上之后，你就可以在终端里敲命令操作服务器了。</w:t>
      </w:r>
    </w:p>
    <w:p w:rsidR="006F6D2B" w:rsidRDefault="00FD55BA">
      <w:pPr>
        <w:pStyle w:val="31"/>
        <w:rPr>
          <w:lang w:eastAsia="zh-CN"/>
        </w:rPr>
      </w:pPr>
      <w:bookmarkStart w:id="251" w:name="_Toc229753995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上传代码</w:t>
      </w:r>
      <w:bookmarkEnd w:id="251"/>
    </w:p>
    <w:p w:rsidR="006F6D2B" w:rsidRDefault="00DE4AFA">
      <w:pPr>
        <w:rPr>
          <w:lang w:eastAsia="zh-CN"/>
        </w:rPr>
      </w:pPr>
      <w:r>
        <w:rPr>
          <w:lang w:eastAsia="zh-CN"/>
        </w:rPr>
        <w:t>代码怎么传到服务器上？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方式一：Git</w:t>
      </w:r>
    </w:p>
    <w:p w:rsidR="00FD55BA" w:rsidRDefault="00DE4AFA">
      <w:pPr>
        <w:rPr>
          <w:lang w:eastAsia="zh-CN"/>
        </w:rPr>
      </w:pPr>
      <w:r>
        <w:rPr>
          <w:lang w:eastAsia="zh-CN"/>
        </w:rPr>
        <w:t>最推荐的方式。</w:t>
      </w:r>
      <w:r w:rsidR="00FD55BA">
        <w:rPr>
          <w:rFonts w:hint="eastAsia"/>
          <w:lang w:eastAsia="zh-CN"/>
        </w:rPr>
        <w:t>G</w:t>
      </w:r>
      <w:r w:rsidR="00FD55BA">
        <w:rPr>
          <w:lang w:eastAsia="zh-CN"/>
        </w:rPr>
        <w:t>it</w:t>
      </w:r>
      <w:r w:rsidR="00FD55BA">
        <w:rPr>
          <w:lang w:eastAsia="zh-CN"/>
        </w:rPr>
        <w:t>是啥？后面会讲，先别管它。</w:t>
      </w:r>
    </w:p>
    <w:p w:rsidR="006F6D2B" w:rsidRDefault="00DE4AFA">
      <w:r>
        <w:t>你的代码托管在</w:t>
      </w:r>
      <w:r>
        <w:t>GitHub</w:t>
      </w:r>
      <w:r>
        <w:t>或</w:t>
      </w:r>
      <w:r>
        <w:t>Gitee</w:t>
      </w:r>
      <w:r>
        <w:t>上，服务器上用</w:t>
      </w:r>
      <w:r>
        <w:t>git clone</w:t>
      </w:r>
      <w:r>
        <w:t>拉下来。</w:t>
      </w:r>
    </w:p>
    <w:p w:rsidR="006F6D2B" w:rsidRDefault="00DE4AFA" w:rsidP="00453505">
      <w:pPr>
        <w:pStyle w:val="aff2"/>
      </w:pPr>
      <w:r>
        <w:t>git clone https://github.com/yourname/yourproject.git</w:t>
      </w:r>
    </w:p>
    <w:p w:rsidR="006F6D2B" w:rsidRDefault="00DE4AFA">
      <w:r>
        <w:rPr>
          <w:rFonts w:ascii="宋体" w:hAnsi="宋体"/>
          <w:b/>
        </w:rPr>
        <w:t>方式二：FTP/SFTP</w:t>
      </w:r>
    </w:p>
    <w:p w:rsidR="006F6D2B" w:rsidRDefault="00DE4AFA">
      <w:r>
        <w:t>用</w:t>
      </w:r>
      <w:r>
        <w:t>FileZilla</w:t>
      </w:r>
      <w:r>
        <w:t>等工具，像操作文件管理器一样上传。</w:t>
      </w:r>
    </w:p>
    <w:p w:rsidR="006F6D2B" w:rsidRDefault="00DE4AFA">
      <w:bookmarkStart w:id="252" w:name="OLE_LINK11"/>
      <w:bookmarkStart w:id="253" w:name="OLE_LINK12"/>
      <w:r>
        <w:rPr>
          <w:rFonts w:ascii="宋体" w:hAnsi="宋体"/>
          <w:b/>
        </w:rPr>
        <w:t>方式三：SCP</w:t>
      </w:r>
    </w:p>
    <w:p w:rsidR="006F6D2B" w:rsidRDefault="00DE4AFA">
      <w:r>
        <w:t>用命令行传文件。</w:t>
      </w:r>
    </w:p>
    <w:bookmarkEnd w:id="252"/>
    <w:bookmarkEnd w:id="253"/>
    <w:p w:rsidR="006F6D2B" w:rsidRDefault="00DE4AFA" w:rsidP="00453505">
      <w:pPr>
        <w:pStyle w:val="aff2"/>
        <w:rPr>
          <w:rFonts w:ascii="宋体" w:eastAsia="宋体" w:hAnsi="宋体"/>
        </w:rPr>
      </w:pPr>
      <w:r>
        <w:t xml:space="preserve">scp -r </w:t>
      </w:r>
      <w:r>
        <w:rPr>
          <w:rFonts w:ascii="宋体" w:eastAsia="宋体" w:hAnsi="宋体" w:hint="eastAsia"/>
        </w:rPr>
        <w:t>本地文件夹</w:t>
      </w:r>
      <w:r>
        <w:t xml:space="preserve"> root@</w:t>
      </w:r>
      <w:r>
        <w:rPr>
          <w:rFonts w:ascii="宋体" w:eastAsia="宋体" w:hAnsi="宋体" w:hint="eastAsia"/>
        </w:rPr>
        <w:t>服务器</w:t>
      </w:r>
      <w:r>
        <w:t>IP:/</w:t>
      </w:r>
      <w:r>
        <w:rPr>
          <w:rFonts w:ascii="宋体" w:eastAsia="宋体" w:hAnsi="宋体" w:hint="eastAsia"/>
        </w:rPr>
        <w:t>目标路径</w:t>
      </w:r>
    </w:p>
    <w:p w:rsidR="00237191" w:rsidRDefault="00237191" w:rsidP="00237191">
      <w:pPr>
        <w:rPr>
          <w:lang w:eastAsia="zh-CN"/>
        </w:rPr>
      </w:pPr>
      <w:r>
        <w:rPr>
          <w:rFonts w:ascii="宋体" w:hAnsi="宋体"/>
          <w:b/>
          <w:lang w:eastAsia="zh-CN"/>
        </w:rPr>
        <w:t>方式四：</w:t>
      </w:r>
      <w:r>
        <w:rPr>
          <w:rFonts w:ascii="宋体" w:hAnsi="宋体" w:hint="eastAsia"/>
          <w:b/>
          <w:lang w:eastAsia="zh-CN"/>
        </w:rPr>
        <w:t>专门的</w:t>
      </w:r>
      <w:r>
        <w:rPr>
          <w:rFonts w:ascii="宋体" w:hAnsi="宋体"/>
          <w:b/>
          <w:lang w:eastAsia="zh-CN"/>
        </w:rPr>
        <w:t>运维系统</w:t>
      </w:r>
    </w:p>
    <w:p w:rsidR="00237191" w:rsidRDefault="00237191" w:rsidP="00237191">
      <w:pPr>
        <w:rPr>
          <w:lang w:eastAsia="zh-CN"/>
        </w:rPr>
      </w:pPr>
      <w:r>
        <w:rPr>
          <w:rFonts w:hint="eastAsia"/>
          <w:lang w:eastAsia="zh-CN"/>
        </w:rPr>
        <w:t>比如宝塔面板。它就是</w:t>
      </w:r>
      <w:r w:rsidRPr="00237191">
        <w:rPr>
          <w:rFonts w:hint="eastAsia"/>
          <w:lang w:eastAsia="zh-CN"/>
        </w:rPr>
        <w:t>安装在服务器上的</w:t>
      </w:r>
      <w:r w:rsidRPr="00237191">
        <w:rPr>
          <w:rFonts w:hint="eastAsia"/>
          <w:lang w:eastAsia="zh-CN"/>
        </w:rPr>
        <w:t xml:space="preserve"> Web </w:t>
      </w:r>
      <w:r w:rsidRPr="00237191">
        <w:rPr>
          <w:rFonts w:hint="eastAsia"/>
          <w:lang w:eastAsia="zh-CN"/>
        </w:rPr>
        <w:t>服务</w:t>
      </w:r>
      <w:r>
        <w:rPr>
          <w:rFonts w:hint="eastAsia"/>
          <w:lang w:eastAsia="zh-CN"/>
        </w:rPr>
        <w:t>，专门用于运维服务器，上传代码是其中最轻松的一件事。后面会讲。</w:t>
      </w:r>
    </w:p>
    <w:p w:rsidR="006F6D2B" w:rsidRDefault="00237191">
      <w:pPr>
        <w:pStyle w:val="31"/>
        <w:rPr>
          <w:lang w:eastAsia="zh-CN"/>
        </w:rPr>
      </w:pPr>
      <w:bookmarkStart w:id="254" w:name="_Toc229753996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启动程序</w:t>
      </w:r>
      <w:bookmarkEnd w:id="254"/>
    </w:p>
    <w:p w:rsidR="00B2106A" w:rsidRDefault="00DE4AFA">
      <w:pPr>
        <w:rPr>
          <w:lang w:eastAsia="zh-CN"/>
        </w:rPr>
      </w:pPr>
      <w:r>
        <w:rPr>
          <w:lang w:eastAsia="zh-CN"/>
        </w:rPr>
        <w:t>代码传上去了，怎么运行？</w:t>
      </w:r>
    </w:p>
    <w:p w:rsidR="00B2106A" w:rsidRDefault="00B2106A">
      <w:pPr>
        <w:rPr>
          <w:lang w:eastAsia="zh-CN"/>
        </w:rPr>
      </w:pPr>
      <w:r>
        <w:rPr>
          <w:lang w:eastAsia="zh-CN"/>
        </w:rPr>
        <w:t>答：在服务器终端执行命令。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简单方式：直接运行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lastRenderedPageBreak/>
        <w:t>python app.py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但这样有个问题：你关掉终端，程序就停了。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好一点的方式：后台运行</w:t>
      </w:r>
    </w:p>
    <w:p w:rsidR="006F6D2B" w:rsidRDefault="00DE4AFA" w:rsidP="00453505">
      <w:pPr>
        <w:pStyle w:val="aff2"/>
      </w:pPr>
      <w:r>
        <w:t>nohup python app.py &amp;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这样关掉终端，程序还在跑。</w:t>
      </w:r>
    </w:p>
    <w:p w:rsidR="006F6D2B" w:rsidRDefault="00DE4AFA">
      <w:r>
        <w:rPr>
          <w:rFonts w:ascii="宋体" w:hAnsi="宋体"/>
          <w:b/>
        </w:rPr>
        <w:t>更专业的方式：用进程管理器</w:t>
      </w:r>
    </w:p>
    <w:p w:rsidR="00241441" w:rsidRDefault="00B2106A" w:rsidP="00B2106A">
      <w:r>
        <w:t>【</w:t>
      </w:r>
      <w:r w:rsidR="00DE4AFA">
        <w:t>用</w:t>
      </w:r>
      <w:r w:rsidR="00DE4AFA">
        <w:t>supervisor</w:t>
      </w:r>
      <w:r w:rsidR="00DE4AFA">
        <w:t>或</w:t>
      </w:r>
      <w:r w:rsidR="00DE4AFA">
        <w:t>pm2</w:t>
      </w:r>
      <w:r>
        <w:t>】</w:t>
      </w:r>
    </w:p>
    <w:p w:rsidR="006F6D2B" w:rsidRDefault="00DE4AFA" w:rsidP="00453505">
      <w:pPr>
        <w:pStyle w:val="aff2"/>
      </w:pPr>
      <w:r>
        <w:t>pm2 start app.py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进程管理器能帮你监控程序，程序挂了自动重启。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最专业的方式：用systemd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写一个服务文件，让操作系统管理你的程序。</w:t>
      </w:r>
    </w:p>
    <w:p w:rsidR="00241441" w:rsidRDefault="00B2106A" w:rsidP="00B2106A">
      <w:r>
        <w:t>【</w:t>
      </w:r>
      <w:r w:rsidR="00DE4AFA">
        <w:t>/etc/systemd/system/myapp.service</w:t>
      </w:r>
      <w:r>
        <w:t>】</w:t>
      </w:r>
    </w:p>
    <w:p w:rsidR="006F6D2B" w:rsidRDefault="00DE4AFA" w:rsidP="00453505">
      <w:pPr>
        <w:pStyle w:val="aff2"/>
      </w:pPr>
      <w:r>
        <w:t>[Unit]</w:t>
      </w:r>
      <w:r w:rsidR="00FA11BD">
        <w:br/>
      </w:r>
      <w:r>
        <w:t>Description=My Application</w:t>
      </w:r>
      <w:r w:rsidR="00FA11BD">
        <w:br/>
      </w:r>
      <w:r>
        <w:t>After=network.target</w:t>
      </w:r>
      <w:r w:rsidR="00FA11BD">
        <w:br/>
      </w:r>
      <w:r>
        <w:t>[Service]</w:t>
      </w:r>
      <w:r w:rsidR="00FA11BD">
        <w:br/>
      </w:r>
      <w:r>
        <w:t>User=root</w:t>
      </w:r>
      <w:r w:rsidR="00FA11BD">
        <w:br/>
      </w:r>
      <w:r>
        <w:t>ExecStart=/usr/bin/python /path/to/app.py</w:t>
      </w:r>
      <w:r w:rsidR="00FA11BD">
        <w:br/>
      </w:r>
      <w:r>
        <w:t>Restart=always</w:t>
      </w:r>
      <w:r w:rsidR="00FA11BD">
        <w:br/>
      </w:r>
      <w:r>
        <w:t>[Install]</w:t>
      </w:r>
      <w:r w:rsidR="00FA11BD">
        <w:br/>
      </w:r>
      <w:r>
        <w:t>WantedBy=multi-user.target</w:t>
      </w:r>
    </w:p>
    <w:p w:rsidR="006F6D2B" w:rsidRDefault="00DE4AFA">
      <w:r>
        <w:t>然后：</w:t>
      </w:r>
    </w:p>
    <w:p w:rsidR="006F6D2B" w:rsidRDefault="00DE4AFA" w:rsidP="00453505">
      <w:pPr>
        <w:pStyle w:val="aff2"/>
      </w:pPr>
      <w:r>
        <w:t xml:space="preserve">systemctl start myapp    # </w:t>
      </w:r>
      <w:r>
        <w:rPr>
          <w:rFonts w:ascii="宋体" w:eastAsia="宋体" w:hAnsi="宋体" w:hint="eastAsia"/>
        </w:rPr>
        <w:t>启动</w:t>
      </w:r>
      <w:r w:rsidR="000E6112">
        <w:rPr>
          <w:rFonts w:ascii="宋体" w:eastAsia="宋体" w:hAnsi="宋体"/>
        </w:rPr>
        <w:br/>
      </w:r>
      <w:r>
        <w:t xml:space="preserve">systemctl enable myapp   </w:t>
      </w:r>
      <w:r w:rsidRPr="000E6112">
        <w:rPr>
          <w:rFonts w:ascii="宋体" w:eastAsia="宋体" w:hAnsi="宋体"/>
        </w:rPr>
        <w:t xml:space="preserve"># </w:t>
      </w:r>
      <w:r w:rsidRPr="000E6112">
        <w:rPr>
          <w:rFonts w:ascii="宋体" w:eastAsia="宋体" w:hAnsi="宋体" w:hint="eastAsia"/>
        </w:rPr>
        <w:t>开机自启</w:t>
      </w:r>
      <w:r w:rsidR="000E6112">
        <w:rPr>
          <w:rFonts w:ascii="微软雅黑" w:eastAsia="微软雅黑" w:hAnsi="微软雅黑" w:cs="微软雅黑"/>
        </w:rPr>
        <w:br/>
      </w:r>
      <w:r>
        <w:t xml:space="preserve">systemctl status myapp   # </w:t>
      </w:r>
      <w:r>
        <w:rPr>
          <w:rFonts w:ascii="宋体" w:eastAsia="宋体" w:hAnsi="宋体" w:hint="eastAsia"/>
        </w:rPr>
        <w:t>查看状态</w:t>
      </w:r>
    </w:p>
    <w:p w:rsidR="006F6D2B" w:rsidRDefault="00B2106A">
      <w:pPr>
        <w:pStyle w:val="31"/>
      </w:pPr>
      <w:bookmarkStart w:id="255" w:name="_Toc229753997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DE4AFA">
        <w:t>域名和</w:t>
      </w:r>
      <w:r w:rsidR="00DE4AFA">
        <w:t>HTTPS</w:t>
      </w:r>
      <w:bookmarkEnd w:id="255"/>
    </w:p>
    <w:p w:rsidR="006F6D2B" w:rsidRDefault="00DE4AFA">
      <w:r>
        <w:t>用</w:t>
      </w:r>
      <w:r>
        <w:t>IP</w:t>
      </w:r>
      <w:r>
        <w:t>访问太丑了，得配个域名。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买域名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去阿里云、腾讯云、</w:t>
      </w:r>
      <w:r>
        <w:rPr>
          <w:lang w:eastAsia="zh-CN"/>
        </w:rPr>
        <w:t>GoDaddy</w:t>
      </w:r>
      <w:r>
        <w:rPr>
          <w:lang w:eastAsia="zh-CN"/>
        </w:rPr>
        <w:t>等平台买。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便宜的几十块一年，贵的几百几千都有。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域名解析</w:t>
      </w:r>
    </w:p>
    <w:p w:rsidR="006F6D2B" w:rsidRDefault="00DE4AFA">
      <w:pPr>
        <w:rPr>
          <w:lang w:eastAsia="zh-CN"/>
        </w:rPr>
      </w:pPr>
      <w:bookmarkStart w:id="256" w:name="OLE_LINK13"/>
      <w:bookmarkStart w:id="257" w:name="OLE_LINK14"/>
      <w:r>
        <w:rPr>
          <w:lang w:eastAsia="zh-CN"/>
        </w:rPr>
        <w:t>买了域名，得把它指向你的服务器</w:t>
      </w:r>
      <w:r>
        <w:rPr>
          <w:lang w:eastAsia="zh-CN"/>
        </w:rPr>
        <w:t>IP</w:t>
      </w:r>
      <w:r>
        <w:rPr>
          <w:lang w:eastAsia="zh-CN"/>
        </w:rPr>
        <w:t>。</w:t>
      </w:r>
    </w:p>
    <w:p w:rsidR="00241441" w:rsidRDefault="002D47B7">
      <w:pPr>
        <w:rPr>
          <w:lang w:eastAsia="zh-CN"/>
        </w:rPr>
      </w:pPr>
      <w:r>
        <w:rPr>
          <w:lang w:eastAsia="zh-CN"/>
        </w:rPr>
        <w:t>你要</w:t>
      </w:r>
      <w:r w:rsidR="00DE4AFA">
        <w:rPr>
          <w:lang w:eastAsia="zh-CN"/>
        </w:rPr>
        <w:t>在</w:t>
      </w:r>
      <w:r w:rsidRPr="002D47B7">
        <w:rPr>
          <w:rFonts w:hint="eastAsia"/>
          <w:lang w:eastAsia="zh-CN"/>
        </w:rPr>
        <w:t>域名服务商</w:t>
      </w:r>
      <w:r>
        <w:rPr>
          <w:rFonts w:hint="eastAsia"/>
          <w:lang w:eastAsia="zh-CN"/>
        </w:rPr>
        <w:t>的</w:t>
      </w:r>
      <w:r w:rsidR="00DE4AFA">
        <w:rPr>
          <w:lang w:eastAsia="zh-CN"/>
        </w:rPr>
        <w:t>域名管理后台添加解析记录</w:t>
      </w:r>
      <w:bookmarkEnd w:id="256"/>
      <w:bookmarkEnd w:id="257"/>
      <w:r w:rsidR="00DE4AFA">
        <w:rPr>
          <w:lang w:eastAsia="zh-CN"/>
        </w:rPr>
        <w:t>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547"/>
        <w:gridCol w:w="3206"/>
        <w:gridCol w:w="2877"/>
      </w:tblGrid>
      <w:tr w:rsidR="00241441" w:rsidTr="00B2106A">
        <w:tc>
          <w:tcPr>
            <w:tcW w:w="2547" w:type="dxa"/>
          </w:tcPr>
          <w:p w:rsidR="00241441" w:rsidRPr="00B2106A" w:rsidRDefault="00DE4AFA" w:rsidP="00B2106A">
            <w:pPr>
              <w:jc w:val="center"/>
              <w:rPr>
                <w:b/>
              </w:rPr>
            </w:pPr>
            <w:r w:rsidRPr="00B2106A">
              <w:rPr>
                <w:b/>
              </w:rPr>
              <w:t>记录类型</w:t>
            </w:r>
          </w:p>
        </w:tc>
        <w:tc>
          <w:tcPr>
            <w:tcW w:w="3206" w:type="dxa"/>
          </w:tcPr>
          <w:p w:rsidR="00241441" w:rsidRPr="00B2106A" w:rsidRDefault="00DE4AFA" w:rsidP="00B2106A">
            <w:pPr>
              <w:jc w:val="center"/>
              <w:rPr>
                <w:b/>
              </w:rPr>
            </w:pPr>
            <w:r w:rsidRPr="00B2106A">
              <w:rPr>
                <w:b/>
              </w:rPr>
              <w:t>主机记录</w:t>
            </w:r>
          </w:p>
        </w:tc>
        <w:tc>
          <w:tcPr>
            <w:tcW w:w="2877" w:type="dxa"/>
          </w:tcPr>
          <w:p w:rsidR="00241441" w:rsidRPr="00B2106A" w:rsidRDefault="00DE4AFA" w:rsidP="00B2106A">
            <w:pPr>
              <w:jc w:val="center"/>
              <w:rPr>
                <w:b/>
              </w:rPr>
            </w:pPr>
            <w:r w:rsidRPr="00B2106A">
              <w:rPr>
                <w:b/>
              </w:rPr>
              <w:t>记录值</w:t>
            </w:r>
          </w:p>
        </w:tc>
      </w:tr>
      <w:tr w:rsidR="00241441" w:rsidTr="00B2106A">
        <w:tc>
          <w:tcPr>
            <w:tcW w:w="2547" w:type="dxa"/>
          </w:tcPr>
          <w:p w:rsidR="00241441" w:rsidRDefault="00DE4AFA">
            <w:r>
              <w:t>A</w:t>
            </w:r>
          </w:p>
        </w:tc>
        <w:tc>
          <w:tcPr>
            <w:tcW w:w="3206" w:type="dxa"/>
          </w:tcPr>
          <w:p w:rsidR="00241441" w:rsidRDefault="00DE4AFA">
            <w:r>
              <w:t>@</w:t>
            </w:r>
          </w:p>
        </w:tc>
        <w:tc>
          <w:tcPr>
            <w:tcW w:w="2877" w:type="dxa"/>
          </w:tcPr>
          <w:p w:rsidR="00241441" w:rsidRDefault="00DE4AFA">
            <w:r>
              <w:t>服务器</w:t>
            </w:r>
            <w:r>
              <w:t>IP</w:t>
            </w:r>
          </w:p>
        </w:tc>
      </w:tr>
      <w:tr w:rsidR="00241441" w:rsidTr="00B2106A">
        <w:tc>
          <w:tcPr>
            <w:tcW w:w="2547" w:type="dxa"/>
          </w:tcPr>
          <w:p w:rsidR="00241441" w:rsidRDefault="00DE4AFA">
            <w:r>
              <w:t>A</w:t>
            </w:r>
          </w:p>
        </w:tc>
        <w:tc>
          <w:tcPr>
            <w:tcW w:w="3206" w:type="dxa"/>
          </w:tcPr>
          <w:p w:rsidR="00241441" w:rsidRDefault="00DE4AFA">
            <w:r>
              <w:t>www</w:t>
            </w:r>
          </w:p>
        </w:tc>
        <w:tc>
          <w:tcPr>
            <w:tcW w:w="2877" w:type="dxa"/>
          </w:tcPr>
          <w:p w:rsidR="00241441" w:rsidRDefault="00DE4AFA">
            <w:r>
              <w:t>服务器</w:t>
            </w:r>
            <w:r>
              <w:t>IP</w:t>
            </w:r>
          </w:p>
        </w:tc>
      </w:tr>
    </w:tbl>
    <w:p w:rsidR="00241441" w:rsidRDefault="00241441"/>
    <w:p w:rsidR="006F6D2B" w:rsidRDefault="00DE4AFA">
      <w:r>
        <w:t>这样，</w:t>
      </w:r>
      <w:r>
        <w:t>example.com</w:t>
      </w:r>
      <w:r>
        <w:t>和</w:t>
      </w:r>
      <w:r>
        <w:t>www.example.com</w:t>
      </w:r>
      <w:r>
        <w:t>都会指向你的服务器。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配置HTTPS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</w:t>
      </w:r>
      <w:r>
        <w:rPr>
          <w:lang w:eastAsia="zh-CN"/>
        </w:rPr>
        <w:t>HTTPS</w:t>
      </w:r>
      <w:r>
        <w:rPr>
          <w:lang w:eastAsia="zh-CN"/>
        </w:rPr>
        <w:t>是标配了，没有小绿锁，浏览器会报警告。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怎么搞</w:t>
      </w:r>
      <w:r>
        <w:rPr>
          <w:lang w:eastAsia="zh-CN"/>
        </w:rPr>
        <w:t>HTTPS</w:t>
      </w:r>
      <w:r>
        <w:rPr>
          <w:lang w:eastAsia="zh-CN"/>
        </w:rPr>
        <w:t>证书？</w:t>
      </w:r>
    </w:p>
    <w:p w:rsidR="00241441" w:rsidRDefault="00DE4AFA" w:rsidP="00647204">
      <w:pPr>
        <w:pStyle w:val="a0"/>
        <w:tabs>
          <w:tab w:val="clear" w:pos="360"/>
          <w:tab w:val="num" w:pos="600"/>
        </w:tabs>
        <w:ind w:leftChars="100" w:left="600"/>
      </w:pPr>
      <w:r>
        <w:t>免费：</w:t>
      </w:r>
      <w:r>
        <w:t>Let's Encrypt</w:t>
      </w:r>
      <w:r>
        <w:t>，自动签发，</w:t>
      </w:r>
      <w:r>
        <w:t>3</w:t>
      </w:r>
      <w:r w:rsidR="00647204">
        <w:t>个月自动</w:t>
      </w:r>
      <w:r>
        <w:t>更新</w:t>
      </w:r>
      <w:r w:rsidR="00647204">
        <w:t>一次，</w:t>
      </w:r>
      <w:r w:rsidR="00647204">
        <w:rPr>
          <w:rFonts w:hint="eastAsia"/>
          <w:lang w:eastAsia="zh-CN"/>
        </w:rPr>
        <w:t>设置好就不用管了。</w:t>
      </w:r>
    </w:p>
    <w:p w:rsidR="006F6D2B" w:rsidRDefault="00DE4AFA" w:rsidP="0064720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收费：阿里云、腾讯云等平台都有证书卖</w:t>
      </w:r>
      <w:r w:rsidR="00647204">
        <w:rPr>
          <w:lang w:eastAsia="zh-CN"/>
        </w:rPr>
        <w:t>，</w:t>
      </w:r>
      <w:r w:rsidR="00647204">
        <w:rPr>
          <w:rFonts w:hint="eastAsia"/>
          <w:lang w:eastAsia="zh-CN"/>
        </w:rPr>
        <w:t>有更高的信誉和更多的功能。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Nginx</w:t>
      </w:r>
      <w:r>
        <w:rPr>
          <w:lang w:eastAsia="zh-CN"/>
        </w:rPr>
        <w:t>配置证书：</w:t>
      </w:r>
    </w:p>
    <w:p w:rsidR="006F6D2B" w:rsidRDefault="00DE4AFA" w:rsidP="00453505">
      <w:pPr>
        <w:pStyle w:val="aff2"/>
      </w:pPr>
      <w:r>
        <w:t>server {</w:t>
      </w:r>
      <w:r w:rsidR="00075B03">
        <w:br/>
      </w:r>
      <w:r>
        <w:t xml:space="preserve">    listen 443 ssl;</w:t>
      </w:r>
      <w:r w:rsidR="00075B03">
        <w:br/>
      </w:r>
      <w:r>
        <w:t xml:space="preserve">    server_name example.com;</w:t>
      </w:r>
      <w:r w:rsidR="00075B03">
        <w:br/>
      </w:r>
      <w:r>
        <w:t xml:space="preserve">    ssl_certificate /path/to/cert.pem;</w:t>
      </w:r>
      <w:r w:rsidR="00075B03">
        <w:br/>
      </w:r>
      <w:r>
        <w:t xml:space="preserve">    ssl_certificate_key /path/to/key.pem;</w:t>
      </w:r>
      <w:r w:rsidR="00075B03">
        <w:br/>
      </w:r>
      <w:r>
        <w:t xml:space="preserve">    location / {</w:t>
      </w:r>
      <w:r w:rsidR="00075B03">
        <w:br/>
      </w:r>
      <w:r>
        <w:t xml:space="preserve">        proxy_pass http://127.0.0.1:8000;</w:t>
      </w:r>
      <w:r w:rsidR="00075B03">
        <w:br/>
      </w:r>
      <w:r>
        <w:t xml:space="preserve">    }</w:t>
      </w:r>
      <w:r w:rsidR="00075B03">
        <w:br/>
      </w:r>
      <w:r>
        <w:t>}</w:t>
      </w:r>
    </w:p>
    <w:p w:rsidR="006F6D2B" w:rsidRDefault="00DE4AFA">
      <w:pPr>
        <w:pStyle w:val="31"/>
      </w:pPr>
      <w:bookmarkStart w:id="258" w:name="_Toc229753998"/>
      <w:r>
        <w:t>小结一下</w:t>
      </w:r>
      <w:bookmarkEnd w:id="25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部署就是把程序放到服务器上，让别人能访问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步骤：买服务器</w:t>
      </w:r>
      <w:r>
        <w:rPr>
          <w:lang w:eastAsia="zh-CN"/>
        </w:rPr>
        <w:t>→</w:t>
      </w:r>
      <w:r>
        <w:rPr>
          <w:lang w:eastAsia="zh-CN"/>
        </w:rPr>
        <w:t>连服务器</w:t>
      </w:r>
      <w:r>
        <w:rPr>
          <w:lang w:eastAsia="zh-CN"/>
        </w:rPr>
        <w:t>→</w:t>
      </w:r>
      <w:r>
        <w:rPr>
          <w:lang w:eastAsia="zh-CN"/>
        </w:rPr>
        <w:t>配环境</w:t>
      </w:r>
      <w:r>
        <w:rPr>
          <w:lang w:eastAsia="zh-CN"/>
        </w:rPr>
        <w:t>→</w:t>
      </w:r>
      <w:r>
        <w:rPr>
          <w:lang w:eastAsia="zh-CN"/>
        </w:rPr>
        <w:t>传代码</w:t>
      </w:r>
      <w:r>
        <w:rPr>
          <w:lang w:eastAsia="zh-CN"/>
        </w:rPr>
        <w:t>→</w:t>
      </w:r>
      <w:r>
        <w:rPr>
          <w:lang w:eastAsia="zh-CN"/>
        </w:rPr>
        <w:t>启动程序</w:t>
      </w:r>
      <w:r>
        <w:rPr>
          <w:lang w:eastAsia="zh-CN"/>
        </w:rPr>
        <w:t>→</w:t>
      </w:r>
      <w:r>
        <w:rPr>
          <w:lang w:eastAsia="zh-CN"/>
        </w:rPr>
        <w:t>配域名</w:t>
      </w:r>
      <w:r>
        <w:rPr>
          <w:lang w:eastAsia="zh-CN"/>
        </w:rPr>
        <w:t>→</w:t>
      </w:r>
      <w:r>
        <w:rPr>
          <w:lang w:eastAsia="zh-CN"/>
        </w:rPr>
        <w:t>监控维护</w:t>
      </w:r>
    </w:p>
    <w:p w:rsidR="00241441" w:rsidRDefault="00DE4AFA">
      <w:pPr>
        <w:pStyle w:val="a0"/>
      </w:pPr>
      <w:r>
        <w:lastRenderedPageBreak/>
        <w:t>用</w:t>
      </w:r>
      <w:r>
        <w:t>SSH</w:t>
      </w:r>
      <w:r>
        <w:t>连接服务器，用</w:t>
      </w:r>
      <w:r>
        <w:t>Git</w:t>
      </w:r>
      <w:r>
        <w:t>上传代码，用</w:t>
      </w:r>
      <w:r>
        <w:t>systemd</w:t>
      </w:r>
      <w:r>
        <w:t>管理程序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域名解析指向</w:t>
      </w:r>
      <w:r>
        <w:rPr>
          <w:lang w:eastAsia="zh-CN"/>
        </w:rPr>
        <w:t>IP</w:t>
      </w:r>
      <w:r>
        <w:rPr>
          <w:lang w:eastAsia="zh-CN"/>
        </w:rPr>
        <w:t>，配置</w:t>
      </w:r>
      <w:r>
        <w:rPr>
          <w:lang w:eastAsia="zh-CN"/>
        </w:rPr>
        <w:t>HTTPS</w:t>
      </w:r>
      <w:r>
        <w:rPr>
          <w:lang w:eastAsia="zh-CN"/>
        </w:rPr>
        <w:t>证书</w:t>
      </w:r>
    </w:p>
    <w:p w:rsidR="006F6D2B" w:rsidRDefault="00DE4AFA">
      <w:pPr>
        <w:pStyle w:val="21"/>
        <w:rPr>
          <w:lang w:eastAsia="zh-CN"/>
        </w:rPr>
      </w:pPr>
      <w:bookmarkStart w:id="259" w:name="_Toc229753999"/>
      <w:r>
        <w:rPr>
          <w:lang w:eastAsia="zh-CN"/>
        </w:rPr>
        <w:t>7.4 Docker</w:t>
      </w:r>
      <w:r>
        <w:rPr>
          <w:lang w:eastAsia="zh-CN"/>
        </w:rPr>
        <w:t>：把环境打包带走</w:t>
      </w:r>
      <w:bookmarkEnd w:id="259"/>
    </w:p>
    <w:p w:rsidR="006F6D2B" w:rsidRDefault="006A146E">
      <w:pPr>
        <w:pStyle w:val="31"/>
        <w:rPr>
          <w:lang w:eastAsia="zh-CN"/>
        </w:rPr>
      </w:pPr>
      <w:bookmarkStart w:id="260" w:name="_Toc229754000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环境不一致的烦恼</w:t>
      </w:r>
      <w:bookmarkEnd w:id="260"/>
    </w:p>
    <w:p w:rsidR="006F6D2B" w:rsidRDefault="00DE4AFA">
      <w:pPr>
        <w:rPr>
          <w:lang w:eastAsia="zh-CN"/>
        </w:rPr>
      </w:pPr>
      <w:r>
        <w:rPr>
          <w:lang w:eastAsia="zh-CN"/>
        </w:rPr>
        <w:t>你在自己电脑上写好的程序，放到服务器上跑不了，报各种错。</w:t>
      </w:r>
    </w:p>
    <w:p w:rsidR="006F6D2B" w:rsidRDefault="00DE4AFA">
      <w:r>
        <w:t>为啥？环境不一致。</w:t>
      </w:r>
    </w:p>
    <w:p w:rsidR="00241441" w:rsidRDefault="00DE4AFA" w:rsidP="00816ECC">
      <w:pPr>
        <w:pStyle w:val="a0"/>
        <w:tabs>
          <w:tab w:val="clear" w:pos="360"/>
          <w:tab w:val="num" w:pos="600"/>
        </w:tabs>
        <w:ind w:leftChars="100" w:left="600"/>
      </w:pPr>
      <w:r>
        <w:t>你的电脑是</w:t>
      </w:r>
      <w:r>
        <w:t>Python 3.10</w:t>
      </w:r>
      <w:r>
        <w:t>，服务器是</w:t>
      </w:r>
      <w:r>
        <w:t>Python 3.8</w:t>
      </w:r>
    </w:p>
    <w:p w:rsidR="00241441" w:rsidRDefault="00DE4AFA" w:rsidP="00816ECC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你的电脑装了某某库</w:t>
      </w:r>
      <w:r>
        <w:rPr>
          <w:lang w:eastAsia="zh-CN"/>
        </w:rPr>
        <w:t>2.0</w:t>
      </w:r>
      <w:r>
        <w:rPr>
          <w:lang w:eastAsia="zh-CN"/>
        </w:rPr>
        <w:t>版本，服务器是</w:t>
      </w:r>
      <w:r>
        <w:rPr>
          <w:lang w:eastAsia="zh-CN"/>
        </w:rPr>
        <w:t>1.0</w:t>
      </w:r>
      <w:r>
        <w:rPr>
          <w:lang w:eastAsia="zh-CN"/>
        </w:rPr>
        <w:t>版本</w:t>
      </w:r>
    </w:p>
    <w:p w:rsidR="006F6D2B" w:rsidRDefault="00DE4AFA" w:rsidP="00816ECC">
      <w:pPr>
        <w:pStyle w:val="a0"/>
        <w:tabs>
          <w:tab w:val="clear" w:pos="360"/>
          <w:tab w:val="num" w:pos="600"/>
        </w:tabs>
        <w:ind w:leftChars="100" w:left="600"/>
      </w:pPr>
      <w:r>
        <w:t>你的电脑是</w:t>
      </w:r>
      <w:r>
        <w:t>Ubuntu</w:t>
      </w:r>
      <w:r>
        <w:t>，服务器是</w:t>
      </w:r>
      <w:r>
        <w:t>CentOS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这些差异，会导致程序跑不起来或者行为不一致。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这就是</w:t>
      </w:r>
      <w:r>
        <w:rPr>
          <w:lang w:eastAsia="zh-CN"/>
        </w:rPr>
        <w:t>"</w:t>
      </w:r>
      <w:r>
        <w:rPr>
          <w:lang w:eastAsia="zh-CN"/>
        </w:rPr>
        <w:t>在我机器上能跑</w:t>
      </w:r>
      <w:r>
        <w:rPr>
          <w:lang w:eastAsia="zh-CN"/>
        </w:rPr>
        <w:t>"</w:t>
      </w:r>
      <w:r>
        <w:rPr>
          <w:lang w:eastAsia="zh-CN"/>
        </w:rPr>
        <w:t>的经典问题。</w:t>
      </w:r>
    </w:p>
    <w:p w:rsidR="006F6D2B" w:rsidRDefault="006A146E">
      <w:pPr>
        <w:pStyle w:val="31"/>
        <w:rPr>
          <w:lang w:eastAsia="zh-CN"/>
        </w:rPr>
      </w:pPr>
      <w:bookmarkStart w:id="261" w:name="_Toc229754001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Docker</w:t>
      </w:r>
      <w:r w:rsidR="00DE4AFA">
        <w:rPr>
          <w:lang w:eastAsia="zh-CN"/>
        </w:rPr>
        <w:t>是啥</w:t>
      </w:r>
      <w:r w:rsidR="00FF425F">
        <w:rPr>
          <w:lang w:eastAsia="zh-CN"/>
        </w:rPr>
        <w:t>？</w:t>
      </w:r>
      <w:bookmarkEnd w:id="261"/>
    </w:p>
    <w:p w:rsidR="006F6D2B" w:rsidRDefault="00DE4AFA">
      <w:pPr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解决了这个问题。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把你的程序和它需要的所有环境都打包成一个</w:t>
      </w:r>
      <w:r>
        <w:rPr>
          <w:lang w:eastAsia="zh-CN"/>
        </w:rPr>
        <w:t>"</w:t>
      </w:r>
      <w:r>
        <w:rPr>
          <w:lang w:eastAsia="zh-CN"/>
        </w:rPr>
        <w:t>容器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这个容器在任何电脑上都能跑，因为它自带了所有依赖。</w:t>
      </w:r>
    </w:p>
    <w:p w:rsidR="006F6D2B" w:rsidRDefault="00DE4AFA">
      <w:r>
        <w:rPr>
          <w:rFonts w:ascii="宋体" w:hAnsi="宋体"/>
          <w:b/>
        </w:rPr>
        <w:t>打个比方：</w:t>
      </w:r>
    </w:p>
    <w:p w:rsidR="00241441" w:rsidRDefault="00DE4AFA" w:rsidP="00816EC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普通部署：你搬家，到新家重新买家具</w:t>
      </w:r>
    </w:p>
    <w:p w:rsidR="006F6D2B" w:rsidRDefault="00DE4AFA" w:rsidP="00816EC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部署：你开房车，到哪都是那个环境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Docker的核心概念：</w:t>
      </w:r>
    </w:p>
    <w:p w:rsidR="00816ECC" w:rsidRDefault="00816ECC" w:rsidP="00816ECC">
      <w:pPr>
        <w:rPr>
          <w:lang w:eastAsia="zh-CN"/>
        </w:rPr>
      </w:pPr>
      <w:r>
        <w:rPr>
          <w:rFonts w:hint="eastAsia"/>
          <w:lang w:eastAsia="zh-CN"/>
        </w:rPr>
        <w:t>Docker</w:t>
      </w:r>
      <w:r>
        <w:rPr>
          <w:rFonts w:hint="eastAsia"/>
          <w:lang w:eastAsia="zh-CN"/>
        </w:rPr>
        <w:t>是一个容器技术，把程序</w:t>
      </w:r>
      <w:r>
        <w:rPr>
          <w:rFonts w:hint="eastAsia"/>
          <w:lang w:eastAsia="zh-CN"/>
        </w:rPr>
        <w:t>+</w:t>
      </w:r>
      <w:r>
        <w:rPr>
          <w:rFonts w:hint="eastAsia"/>
          <w:lang w:eastAsia="zh-CN"/>
        </w:rPr>
        <w:t>运行环境打包成一个镜像。</w:t>
      </w:r>
    </w:p>
    <w:p w:rsidR="00816ECC" w:rsidRDefault="00816ECC" w:rsidP="00816ECC">
      <w:pPr>
        <w:rPr>
          <w:lang w:eastAsia="zh-CN"/>
        </w:rPr>
      </w:pPr>
      <w:r>
        <w:rPr>
          <w:rFonts w:hint="eastAsia"/>
          <w:lang w:eastAsia="zh-CN"/>
        </w:rPr>
        <w:t>镜像可以在任何机器上运行，运行的镜像叫容器</w:t>
      </w:r>
      <w:r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。</w:t>
      </w:r>
    </w:p>
    <w:p w:rsidR="00241441" w:rsidRDefault="00816ECC">
      <w:r>
        <w:rPr>
          <w:rFonts w:hint="eastAsia"/>
        </w:rPr>
        <w:t>容器之间相互隔离。</w:t>
      </w:r>
    </w:p>
    <w:p w:rsidR="006F6D2B" w:rsidRDefault="006A146E">
      <w:pPr>
        <w:pStyle w:val="31"/>
      </w:pPr>
      <w:bookmarkStart w:id="262" w:name="_Toc229754002"/>
      <w:r>
        <w:lastRenderedPageBreak/>
        <w:t>3</w:t>
      </w:r>
      <w:r>
        <w:t>、</w:t>
      </w:r>
      <w:r w:rsidR="00DE4AFA">
        <w:t>Docker</w:t>
      </w:r>
      <w:r w:rsidR="00DE4AFA">
        <w:t>的基本使用</w:t>
      </w:r>
      <w:bookmarkEnd w:id="262"/>
    </w:p>
    <w:p w:rsidR="006F6D2B" w:rsidRDefault="00DE4AFA">
      <w:r>
        <w:rPr>
          <w:rFonts w:ascii="宋体" w:hAnsi="宋体"/>
          <w:b/>
        </w:rPr>
        <w:t>安装Docker</w:t>
      </w:r>
    </w:p>
    <w:p w:rsidR="006F6D2B" w:rsidRDefault="00DE4AFA">
      <w:r>
        <w:t>去官网下载安装：</w:t>
      </w:r>
      <w:r w:rsidRPr="00816ECC">
        <w:rPr>
          <w:rStyle w:val="Char8"/>
        </w:rPr>
        <w:t>https://www.docker.com/</w:t>
      </w:r>
    </w:p>
    <w:p w:rsidR="006F6D2B" w:rsidRDefault="00DE4AFA">
      <w:r>
        <w:t>Windows</w:t>
      </w:r>
      <w:r>
        <w:t>和</w:t>
      </w:r>
      <w:r>
        <w:t>Mac</w:t>
      </w:r>
      <w:r>
        <w:t>有桌面版，</w:t>
      </w:r>
      <w:r>
        <w:t>Linux</w:t>
      </w:r>
      <w:r>
        <w:t>用命令安装。</w:t>
      </w:r>
    </w:p>
    <w:p w:rsidR="006F6D2B" w:rsidRDefault="00DE4AFA">
      <w:r>
        <w:rPr>
          <w:rFonts w:ascii="宋体" w:hAnsi="宋体"/>
          <w:b/>
        </w:rPr>
        <w:t>拉取镜像</w:t>
      </w:r>
    </w:p>
    <w:p w:rsidR="006F6D2B" w:rsidRDefault="00DE4AFA" w:rsidP="00453505">
      <w:pPr>
        <w:pStyle w:val="aff2"/>
      </w:pPr>
      <w:r>
        <w:t>docker pull python:3.10</w:t>
      </w:r>
    </w:p>
    <w:p w:rsidR="006F6D2B" w:rsidRDefault="00DE4AFA">
      <w:r>
        <w:t>这会从</w:t>
      </w:r>
      <w:r>
        <w:t>Docker Hub</w:t>
      </w:r>
      <w:r>
        <w:t>下载</w:t>
      </w:r>
      <w:r>
        <w:t>Python 3.10</w:t>
      </w:r>
      <w:r>
        <w:t>的镜像。</w:t>
      </w:r>
    </w:p>
    <w:p w:rsidR="006F6D2B" w:rsidRDefault="00DE4AFA">
      <w:r>
        <w:rPr>
          <w:rFonts w:ascii="宋体" w:hAnsi="宋体"/>
          <w:b/>
        </w:rPr>
        <w:t>运行容器</w:t>
      </w:r>
    </w:p>
    <w:p w:rsidR="006F6D2B" w:rsidRDefault="00DE4AFA" w:rsidP="00453505">
      <w:pPr>
        <w:pStyle w:val="aff2"/>
      </w:pPr>
      <w:r>
        <w:t>docker run -it python:3.10 bash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这会启动一个</w:t>
      </w:r>
      <w:r>
        <w:rPr>
          <w:lang w:eastAsia="zh-CN"/>
        </w:rPr>
        <w:t>Python 3.10</w:t>
      </w:r>
      <w:r>
        <w:rPr>
          <w:lang w:eastAsia="zh-CN"/>
        </w:rPr>
        <w:t>的容器，并进入</w:t>
      </w:r>
      <w:r>
        <w:rPr>
          <w:lang w:eastAsia="zh-CN"/>
        </w:rPr>
        <w:t>bash</w:t>
      </w:r>
      <w:r>
        <w:rPr>
          <w:lang w:eastAsia="zh-CN"/>
        </w:rPr>
        <w:t>。</w:t>
      </w:r>
    </w:p>
    <w:p w:rsidR="006F6D2B" w:rsidRDefault="00DE4AFA">
      <w:r>
        <w:rPr>
          <w:rFonts w:ascii="宋体" w:hAnsi="宋体"/>
          <w:b/>
        </w:rPr>
        <w:t>查看容器</w:t>
      </w:r>
    </w:p>
    <w:p w:rsidR="006F6D2B" w:rsidRDefault="00DE4AFA" w:rsidP="00453505">
      <w:pPr>
        <w:pStyle w:val="aff2"/>
      </w:pPr>
      <w:r>
        <w:t xml:space="preserve">docker ps        # </w:t>
      </w:r>
      <w:r>
        <w:rPr>
          <w:rFonts w:ascii="宋体" w:eastAsia="宋体" w:hAnsi="宋体" w:hint="eastAsia"/>
        </w:rPr>
        <w:t>查看运行中的容器</w:t>
      </w:r>
      <w:r w:rsidR="00075B03">
        <w:rPr>
          <w:rFonts w:ascii="宋体" w:eastAsia="宋体" w:hAnsi="宋体"/>
        </w:rPr>
        <w:br/>
      </w:r>
      <w:r>
        <w:t xml:space="preserve">docker ps -a     # </w:t>
      </w:r>
      <w:r>
        <w:rPr>
          <w:rFonts w:ascii="微软雅黑" w:eastAsia="微软雅黑" w:hAnsi="微软雅黑" w:cs="微软雅黑" w:hint="eastAsia"/>
        </w:rPr>
        <w:t>查</w:t>
      </w:r>
      <w:r>
        <w:rPr>
          <w:rFonts w:ascii="宋体" w:eastAsia="宋体" w:hAnsi="宋体" w:hint="eastAsia"/>
        </w:rPr>
        <w:t>看所有容器</w:t>
      </w:r>
    </w:p>
    <w:p w:rsidR="006F6D2B" w:rsidRDefault="00DE4AFA">
      <w:r>
        <w:rPr>
          <w:rFonts w:ascii="宋体" w:hAnsi="宋体"/>
          <w:b/>
        </w:rPr>
        <w:t>停止容器</w:t>
      </w:r>
    </w:p>
    <w:p w:rsidR="006F6D2B" w:rsidRDefault="00DE4AFA" w:rsidP="00453505">
      <w:pPr>
        <w:pStyle w:val="aff2"/>
      </w:pPr>
      <w:r>
        <w:t xml:space="preserve">docker stop </w:t>
      </w:r>
      <w:r>
        <w:rPr>
          <w:rFonts w:ascii="宋体" w:eastAsia="宋体" w:hAnsi="宋体" w:hint="eastAsia"/>
        </w:rPr>
        <w:t>容器</w:t>
      </w:r>
      <w:r>
        <w:t>ID</w:t>
      </w:r>
    </w:p>
    <w:p w:rsidR="006F6D2B" w:rsidRDefault="006A146E">
      <w:pPr>
        <w:pStyle w:val="31"/>
      </w:pPr>
      <w:bookmarkStart w:id="263" w:name="_Toc229754003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t>Docker</w:t>
      </w:r>
      <w:r w:rsidR="00DE4AFA">
        <w:t>的好处</w:t>
      </w:r>
      <w:bookmarkEnd w:id="263"/>
    </w:p>
    <w:p w:rsidR="006F6D2B" w:rsidRDefault="00DE4AFA">
      <w:r>
        <w:rPr>
          <w:rFonts w:ascii="宋体" w:hAnsi="宋体"/>
          <w:b/>
        </w:rPr>
        <w:t>环境一致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开发、测试、生产环境完全一样，再也不会有</w:t>
      </w:r>
      <w:r>
        <w:rPr>
          <w:lang w:eastAsia="zh-CN"/>
        </w:rPr>
        <w:t>"</w:t>
      </w:r>
      <w:r>
        <w:rPr>
          <w:lang w:eastAsia="zh-CN"/>
        </w:rPr>
        <w:t>在我机器上能跑</w:t>
      </w:r>
      <w:r>
        <w:rPr>
          <w:lang w:eastAsia="zh-CN"/>
        </w:rPr>
        <w:t>"</w:t>
      </w:r>
      <w:r>
        <w:rPr>
          <w:lang w:eastAsia="zh-CN"/>
        </w:rPr>
        <w:t>的问题。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快速部署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一个命令就能启动，不用每次都装环境。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隔离运行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多个程序互不干扰，你用</w:t>
      </w:r>
      <w:r>
        <w:rPr>
          <w:lang w:eastAsia="zh-CN"/>
        </w:rPr>
        <w:t>Python 3.8</w:t>
      </w:r>
      <w:r>
        <w:rPr>
          <w:lang w:eastAsia="zh-CN"/>
        </w:rPr>
        <w:t>，我用</w:t>
      </w:r>
      <w:r>
        <w:rPr>
          <w:lang w:eastAsia="zh-CN"/>
        </w:rPr>
        <w:t>Python 3.10</w:t>
      </w:r>
      <w:r>
        <w:rPr>
          <w:lang w:eastAsia="zh-CN"/>
        </w:rPr>
        <w:t>，各跑各的容器。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方便迁移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容器可以轻松迁移到其他服务器，打包带走就行。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版本管理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镜像可以打标签，版本管理很方便。出问题可以快速回滚。</w:t>
      </w:r>
    </w:p>
    <w:p w:rsidR="006A146E" w:rsidRDefault="006A146E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264" w:name="_Toc229754004"/>
      <w:r>
        <w:rPr>
          <w:lang w:eastAsia="zh-CN"/>
        </w:rPr>
        <w:t>小结一下</w:t>
      </w:r>
      <w:bookmarkEnd w:id="26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解决环境不一致问题，把程序和环境打包成容器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核心概念：镜像（模板）、容器（运行的实例）、仓库（存镜像的地方）</w:t>
      </w:r>
    </w:p>
    <w:p w:rsidR="00241441" w:rsidRDefault="00DE4AFA">
      <w:pPr>
        <w:pStyle w:val="a0"/>
      </w:pPr>
      <w:r>
        <w:t>Dockerfile</w:t>
      </w:r>
      <w:r>
        <w:t>是构建镜像的</w:t>
      </w:r>
      <w:r>
        <w:t>"</w:t>
      </w:r>
      <w:r>
        <w:t>配方</w:t>
      </w:r>
      <w:r>
        <w:t>"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让部署更简单、更可靠</w:t>
      </w:r>
    </w:p>
    <w:p w:rsidR="00F06131" w:rsidRDefault="00F06131" w:rsidP="00F06131">
      <w:pPr>
        <w:pStyle w:val="21"/>
        <w:rPr>
          <w:lang w:eastAsia="zh-CN"/>
        </w:rPr>
      </w:pPr>
      <w:bookmarkStart w:id="265" w:name="_Toc229754005"/>
      <w:r>
        <w:rPr>
          <w:rFonts w:hint="eastAsia"/>
          <w:lang w:eastAsia="zh-CN"/>
        </w:rPr>
        <w:t xml:space="preserve">7.5 </w:t>
      </w:r>
      <w:r>
        <w:rPr>
          <w:rFonts w:hint="eastAsia"/>
          <w:lang w:eastAsia="zh-CN"/>
        </w:rPr>
        <w:t>运维：让程序稳定跑下去</w:t>
      </w:r>
      <w:bookmarkEnd w:id="265"/>
    </w:p>
    <w:p w:rsidR="00F06131" w:rsidRDefault="00F06131" w:rsidP="00F06131">
      <w:pPr>
        <w:pStyle w:val="31"/>
        <w:rPr>
          <w:lang w:eastAsia="zh-CN"/>
        </w:rPr>
      </w:pPr>
      <w:bookmarkStart w:id="266" w:name="_Toc229754006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、运维是干啥的？</w:t>
      </w:r>
      <w:bookmarkEnd w:id="266"/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程序部署好了，不是就完事了。你得保证它一直能跑，别动不动就崩了。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运维，就是维护程序的稳定运行。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包括：监控程序状态、处理故障、备份数据、更新版本、优化性能、安全防护……</w:t>
      </w:r>
    </w:p>
    <w:p w:rsidR="00F06131" w:rsidRDefault="00F06131" w:rsidP="00F06131">
      <w:pPr>
        <w:pStyle w:val="31"/>
        <w:rPr>
          <w:lang w:eastAsia="zh-CN"/>
        </w:rPr>
      </w:pPr>
      <w:bookmarkStart w:id="267" w:name="_Toc229754007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、运维的两种方式</w:t>
      </w:r>
      <w:bookmarkEnd w:id="267"/>
    </w:p>
    <w:p w:rsidR="00F06131" w:rsidRPr="00F06131" w:rsidRDefault="00F06131" w:rsidP="00F06131">
      <w:pPr>
        <w:rPr>
          <w:b/>
          <w:lang w:eastAsia="zh-CN"/>
        </w:rPr>
      </w:pPr>
      <w:r w:rsidRPr="00F06131">
        <w:rPr>
          <w:rFonts w:hint="eastAsia"/>
          <w:b/>
          <w:lang w:eastAsia="zh-CN"/>
        </w:rPr>
        <w:t>方式一：命令行（硬核派）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用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连上服务器，敲各种</w:t>
      </w:r>
      <w:r>
        <w:rPr>
          <w:rFonts w:hint="eastAsia"/>
          <w:lang w:eastAsia="zh-CN"/>
        </w:rPr>
        <w:t>Linux</w:t>
      </w:r>
      <w:r>
        <w:rPr>
          <w:rFonts w:hint="eastAsia"/>
          <w:lang w:eastAsia="zh-CN"/>
        </w:rPr>
        <w:t>命令。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查看日志：</w:t>
      </w:r>
      <w:r>
        <w:rPr>
          <w:rFonts w:hint="eastAsia"/>
        </w:rPr>
        <w:t>tail -f /var/log/nginx/access.log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查看进程：</w:t>
      </w:r>
      <w:r>
        <w:rPr>
          <w:rFonts w:hint="eastAsia"/>
        </w:rPr>
        <w:t>ps aux | grep python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查看磁盘：</w:t>
      </w:r>
      <w:r>
        <w:rPr>
          <w:rFonts w:hint="eastAsia"/>
        </w:rPr>
        <w:t>df -h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查看内存：</w:t>
      </w:r>
      <w:r>
        <w:rPr>
          <w:rFonts w:hint="eastAsia"/>
        </w:rPr>
        <w:t>free -m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查看网络：</w:t>
      </w:r>
      <w:r>
        <w:rPr>
          <w:rFonts w:hint="eastAsia"/>
        </w:rPr>
        <w:t>netstat -tuln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这种方式很灵活，但门槛高，容易敲错命令把服务器搞崩。</w:t>
      </w:r>
    </w:p>
    <w:p w:rsidR="00F06131" w:rsidRPr="00F06131" w:rsidRDefault="00F06131" w:rsidP="00F06131">
      <w:pPr>
        <w:rPr>
          <w:b/>
          <w:lang w:eastAsia="zh-CN"/>
        </w:rPr>
      </w:pPr>
      <w:r w:rsidRPr="00F06131">
        <w:rPr>
          <w:rFonts w:hint="eastAsia"/>
          <w:b/>
          <w:lang w:eastAsia="zh-CN"/>
        </w:rPr>
        <w:lastRenderedPageBreak/>
        <w:t>方式二：图形化面板（懒人派）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用</w:t>
      </w:r>
      <w:r>
        <w:rPr>
          <w:rFonts w:hint="eastAsia"/>
          <w:lang w:eastAsia="zh-CN"/>
        </w:rPr>
        <w:t>Web</w:t>
      </w:r>
      <w:r>
        <w:rPr>
          <w:rFonts w:hint="eastAsia"/>
          <w:lang w:eastAsia="zh-CN"/>
        </w:rPr>
        <w:t>界面操作服务器，像操作</w:t>
      </w:r>
      <w:r>
        <w:rPr>
          <w:rFonts w:hint="eastAsia"/>
          <w:lang w:eastAsia="zh-CN"/>
        </w:rPr>
        <w:t>Windows</w:t>
      </w:r>
      <w:r>
        <w:rPr>
          <w:rFonts w:hint="eastAsia"/>
          <w:lang w:eastAsia="zh-CN"/>
        </w:rPr>
        <w:t>一样简单。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最流行的就是宝塔面板。</w:t>
      </w:r>
    </w:p>
    <w:p w:rsidR="00F06131" w:rsidRDefault="00F06131" w:rsidP="00F06131">
      <w:pPr>
        <w:pStyle w:val="31"/>
        <w:rPr>
          <w:lang w:eastAsia="zh-CN"/>
        </w:rPr>
      </w:pPr>
      <w:bookmarkStart w:id="268" w:name="_Toc229754008"/>
      <w:r>
        <w:rPr>
          <w:lang w:eastAsia="zh-CN"/>
        </w:rPr>
        <w:t>3</w:t>
      </w:r>
      <w:r>
        <w:rPr>
          <w:rFonts w:hint="eastAsia"/>
          <w:lang w:eastAsia="zh-CN"/>
        </w:rPr>
        <w:t>、运维的核心任务</w:t>
      </w:r>
      <w:bookmarkEnd w:id="268"/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监控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要随时知道程序跑得怎么样。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</w:t>
      </w:r>
      <w:r>
        <w:rPr>
          <w:rFonts w:hint="eastAsia"/>
          <w:lang w:eastAsia="zh-CN"/>
        </w:rPr>
        <w:t>CPU</w:t>
      </w:r>
      <w:r>
        <w:rPr>
          <w:rFonts w:hint="eastAsia"/>
          <w:lang w:eastAsia="zh-CN"/>
        </w:rPr>
        <w:t>、内存、磁盘、网络：看资源够不够用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监控服务状态：看程序是不是在跑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监控日志：看有没有报错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监控访问量：看业务是否正常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宝塔面板有监控功能，也可以用专业的监控工具（如</w:t>
      </w:r>
      <w:r>
        <w:rPr>
          <w:rFonts w:hint="eastAsia"/>
          <w:lang w:eastAsia="zh-CN"/>
        </w:rPr>
        <w:t>Prometheus+Grafana</w:t>
      </w:r>
      <w:r>
        <w:rPr>
          <w:rFonts w:hint="eastAsia"/>
          <w:lang w:eastAsia="zh-CN"/>
        </w:rPr>
        <w:t>）。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备份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数据是无价的，一定要定期备份。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备份代码：</w:t>
      </w:r>
      <w:r>
        <w:rPr>
          <w:rFonts w:hint="eastAsia"/>
          <w:lang w:eastAsia="zh-CN"/>
        </w:rPr>
        <w:t>Git</w:t>
      </w:r>
      <w:r>
        <w:rPr>
          <w:rFonts w:hint="eastAsia"/>
          <w:lang w:eastAsia="zh-CN"/>
        </w:rPr>
        <w:t>本身就有版本管理，但最好再打个包存到别处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备份数据库：每天自动导出</w:t>
      </w:r>
      <w:r>
        <w:rPr>
          <w:rFonts w:hint="eastAsia"/>
          <w:lang w:eastAsia="zh-CN"/>
        </w:rPr>
        <w:t>SQL</w:t>
      </w:r>
      <w:r>
        <w:rPr>
          <w:rFonts w:hint="eastAsia"/>
          <w:lang w:eastAsia="zh-CN"/>
        </w:rPr>
        <w:t>文件，存到对象存储或另一台服务器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备份文件：用户上传的图片、文件等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宝塔可以设置计划任务，定时备份网站和数据库。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更新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程序要定期更新，修复漏洞、增加功能。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代码更新：</w:t>
      </w:r>
      <w:r>
        <w:rPr>
          <w:rFonts w:hint="eastAsia"/>
        </w:rPr>
        <w:t>Git pull</w:t>
      </w:r>
      <w:r>
        <w:rPr>
          <w:rFonts w:hint="eastAsia"/>
        </w:rPr>
        <w:t>拉取最新代码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依赖更新：</w:t>
      </w:r>
      <w:r>
        <w:rPr>
          <w:rFonts w:hint="eastAsia"/>
        </w:rPr>
        <w:t>pip install -r requirements.txt --upgrade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系统更新：</w:t>
      </w:r>
      <w:r>
        <w:rPr>
          <w:rFonts w:hint="eastAsia"/>
        </w:rPr>
        <w:t xml:space="preserve">yum update </w:t>
      </w:r>
      <w:r>
        <w:rPr>
          <w:rFonts w:hint="eastAsia"/>
        </w:rPr>
        <w:t>或</w:t>
      </w:r>
      <w:r>
        <w:rPr>
          <w:rFonts w:hint="eastAsia"/>
        </w:rPr>
        <w:t xml:space="preserve"> apt update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更新前一定要备份，测试没问题再上线。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安全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服务器安全很重要，别被黑客搞了。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改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默认端口（</w:t>
      </w:r>
      <w:r>
        <w:rPr>
          <w:rFonts w:hint="eastAsia"/>
          <w:lang w:eastAsia="zh-CN"/>
        </w:rPr>
        <w:t>22</w:t>
      </w:r>
      <w:r>
        <w:rPr>
          <w:rFonts w:hint="eastAsia"/>
          <w:lang w:eastAsia="zh-CN"/>
        </w:rPr>
        <w:t>改成别的）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lastRenderedPageBreak/>
        <w:t>用密钥登录，不用密码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防火墙只开放必要端口（</w:t>
      </w:r>
      <w:r>
        <w:rPr>
          <w:rFonts w:hint="eastAsia"/>
          <w:lang w:eastAsia="zh-CN"/>
        </w:rPr>
        <w:t>80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443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端口）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定期更新系统补丁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安装安全防护软件（如</w:t>
      </w:r>
      <w:r>
        <w:rPr>
          <w:rFonts w:hint="eastAsia"/>
        </w:rPr>
        <w:t>fail2ban</w:t>
      </w:r>
      <w:r>
        <w:rPr>
          <w:rFonts w:hint="eastAsia"/>
        </w:rPr>
        <w:t>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宝塔面板改默认端口（</w:t>
      </w:r>
      <w:r>
        <w:rPr>
          <w:rFonts w:hint="eastAsia"/>
          <w:lang w:eastAsia="zh-CN"/>
        </w:rPr>
        <w:t>8888</w:t>
      </w:r>
      <w:r>
        <w:rPr>
          <w:rFonts w:hint="eastAsia"/>
          <w:lang w:eastAsia="zh-CN"/>
        </w:rPr>
        <w:t>改成别的），强密码</w:t>
      </w:r>
    </w:p>
    <w:p w:rsidR="00F06131" w:rsidRDefault="00F06131" w:rsidP="00F06131">
      <w:pPr>
        <w:pStyle w:val="31"/>
        <w:rPr>
          <w:lang w:eastAsia="zh-CN"/>
        </w:rPr>
      </w:pPr>
      <w:bookmarkStart w:id="269" w:name="_Toc229754009"/>
      <w:r>
        <w:rPr>
          <w:lang w:eastAsia="zh-CN"/>
        </w:rPr>
        <w:t>4</w:t>
      </w:r>
      <w:r>
        <w:rPr>
          <w:rFonts w:hint="eastAsia"/>
          <w:lang w:eastAsia="zh-CN"/>
        </w:rPr>
        <w:t>、运维工具推荐</w:t>
      </w:r>
      <w:bookmarkEnd w:id="269"/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宝塔面板：</w:t>
      </w:r>
      <w:r>
        <w:rPr>
          <w:rFonts w:hint="eastAsia"/>
          <w:lang w:eastAsia="zh-CN"/>
        </w:rPr>
        <w:t>Web</w:t>
      </w:r>
      <w:r>
        <w:rPr>
          <w:rFonts w:hint="eastAsia"/>
          <w:lang w:eastAsia="zh-CN"/>
        </w:rPr>
        <w:t>管理面板，新手友好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Prometheus+Grafana</w:t>
      </w:r>
      <w:r>
        <w:rPr>
          <w:rFonts w:hint="eastAsia"/>
        </w:rPr>
        <w:t>：专业监控，画图好看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Jenkins</w:t>
      </w:r>
      <w:r>
        <w:rPr>
          <w:rFonts w:hint="eastAsia"/>
          <w:lang w:eastAsia="zh-CN"/>
        </w:rPr>
        <w:t>：自动化部署，代码提交自动构建发布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Ansible</w:t>
      </w:r>
      <w:r>
        <w:rPr>
          <w:rFonts w:hint="eastAsia"/>
        </w:rPr>
        <w:t>：批量管理多台服务器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ELK/EFK</w:t>
      </w:r>
      <w:r>
        <w:rPr>
          <w:rFonts w:hint="eastAsia"/>
        </w:rPr>
        <w:t>：日志收集和分析</w:t>
      </w:r>
    </w:p>
    <w:p w:rsidR="00F06131" w:rsidRDefault="00F06131" w:rsidP="00F06131">
      <w:pPr>
        <w:pStyle w:val="31"/>
        <w:rPr>
          <w:lang w:eastAsia="zh-CN"/>
        </w:rPr>
      </w:pPr>
      <w:bookmarkStart w:id="270" w:name="_Toc229754010"/>
      <w:r>
        <w:rPr>
          <w:lang w:eastAsia="zh-CN"/>
        </w:rPr>
        <w:t>5</w:t>
      </w:r>
      <w:r>
        <w:rPr>
          <w:rFonts w:hint="eastAsia"/>
          <w:lang w:eastAsia="zh-CN"/>
        </w:rPr>
        <w:t>、宝塔面板：运维神器</w:t>
      </w:r>
      <w:bookmarkEnd w:id="270"/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宝塔面板是啥？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一个安装在服务器上的</w:t>
      </w:r>
      <w:r>
        <w:rPr>
          <w:rFonts w:hint="eastAsia"/>
          <w:lang w:eastAsia="zh-CN"/>
        </w:rPr>
        <w:t>Web</w:t>
      </w:r>
      <w:r>
        <w:rPr>
          <w:rFonts w:hint="eastAsia"/>
          <w:lang w:eastAsia="zh-CN"/>
        </w:rPr>
        <w:t>管理面板，让你不用敲命令就能管理服务器。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就像给你的服务器装了个“桌面”，点点鼠标就能搞定大部分运维工作。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为啥推荐宝塔？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免费版功能足够个人和小团队用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图形化操作，不用记命令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一键安装环境（</w:t>
      </w:r>
      <w:r>
        <w:rPr>
          <w:rFonts w:hint="eastAsia"/>
        </w:rPr>
        <w:t>Nginx</w:t>
      </w:r>
      <w:r>
        <w:rPr>
          <w:rFonts w:hint="eastAsia"/>
        </w:rPr>
        <w:t>、</w:t>
      </w:r>
      <w:r>
        <w:rPr>
          <w:rFonts w:hint="eastAsia"/>
        </w:rPr>
        <w:t>MySQL</w:t>
      </w:r>
      <w:r>
        <w:rPr>
          <w:rFonts w:hint="eastAsia"/>
        </w:rPr>
        <w:t>、</w:t>
      </w:r>
      <w:r>
        <w:rPr>
          <w:rFonts w:hint="eastAsia"/>
        </w:rPr>
        <w:t>PHP</w:t>
      </w:r>
      <w:r>
        <w:rPr>
          <w:rFonts w:hint="eastAsia"/>
        </w:rPr>
        <w:t>、</w:t>
      </w:r>
      <w:r>
        <w:rPr>
          <w:rFonts w:hint="eastAsia"/>
        </w:rPr>
        <w:t>Python</w:t>
      </w:r>
      <w:r>
        <w:rPr>
          <w:rFonts w:hint="eastAsia"/>
        </w:rPr>
        <w:t>等）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一键部署网站、</w:t>
      </w:r>
      <w:r>
        <w:rPr>
          <w:rFonts w:hint="eastAsia"/>
          <w:lang w:eastAsia="zh-CN"/>
        </w:rPr>
        <w:t>FTP</w:t>
      </w:r>
      <w:r>
        <w:rPr>
          <w:rFonts w:hint="eastAsia"/>
          <w:lang w:eastAsia="zh-CN"/>
        </w:rPr>
        <w:t>、数据库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可视化文件管理，像操作网盘一样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</w:t>
      </w:r>
      <w:r>
        <w:rPr>
          <w:rFonts w:hint="eastAsia"/>
          <w:lang w:eastAsia="zh-CN"/>
        </w:rPr>
        <w:t>CPU</w:t>
      </w:r>
      <w:r>
        <w:rPr>
          <w:rFonts w:hint="eastAsia"/>
          <w:lang w:eastAsia="zh-CN"/>
        </w:rPr>
        <w:t>、内存、磁盘、网络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安全防护、防火墙配置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计划任务、备份管理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怎么安装宝塔？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连上服务器（用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），执行一行命令就行（</w:t>
      </w:r>
      <w:r>
        <w:rPr>
          <w:rFonts w:hint="eastAsia"/>
          <w:lang w:eastAsia="zh-CN"/>
        </w:rPr>
        <w:t>CentOS</w:t>
      </w:r>
      <w:r>
        <w:rPr>
          <w:rFonts w:hint="eastAsia"/>
          <w:lang w:eastAsia="zh-CN"/>
        </w:rPr>
        <w:t>示例）：</w:t>
      </w:r>
    </w:p>
    <w:p w:rsidR="00F06131" w:rsidRPr="00C93576" w:rsidRDefault="00F06131" w:rsidP="00453505">
      <w:pPr>
        <w:pStyle w:val="aff2"/>
      </w:pPr>
      <w:r w:rsidRPr="00C93576">
        <w:t>yum install -y wget &amp;&amp; wget -O install.sh</w:t>
      </w:r>
      <w:r w:rsidR="00C93576" w:rsidRPr="00C93576">
        <w:t xml:space="preserve"> </w:t>
      </w:r>
      <w:r w:rsidRPr="00C93576">
        <w:t>http://download.bt.cn/install/install_6.0.sh &amp;&amp; sh install.sh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安装完会显示面板地址、用户名和密码。</w:t>
      </w:r>
      <w:r w:rsidR="00C93576">
        <w:rPr>
          <w:rFonts w:hint="eastAsia"/>
          <w:lang w:eastAsia="zh-CN"/>
        </w:rPr>
        <w:t>要立即修改密码，并记住。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lastRenderedPageBreak/>
        <w:t>怎么用宝塔？</w:t>
      </w:r>
    </w:p>
    <w:p w:rsidR="00F06131" w:rsidRDefault="00F06131" w:rsidP="006339A5">
      <w:pPr>
        <w:ind w:leftChars="100" w:left="240"/>
        <w:rPr>
          <w:lang w:eastAsia="zh-CN"/>
        </w:rPr>
      </w:pPr>
      <w:r>
        <w:rPr>
          <w:rFonts w:hint="eastAsia"/>
          <w:lang w:eastAsia="zh-CN"/>
        </w:rPr>
        <w:t>1)</w:t>
      </w:r>
      <w:r>
        <w:rPr>
          <w:rFonts w:hint="eastAsia"/>
          <w:lang w:eastAsia="zh-CN"/>
        </w:rPr>
        <w:t>浏览器打开面板地址（如</w:t>
      </w:r>
      <w:r>
        <w:rPr>
          <w:rFonts w:hint="eastAsia"/>
          <w:lang w:eastAsia="zh-CN"/>
        </w:rPr>
        <w:t>http://</w:t>
      </w:r>
      <w:r>
        <w:rPr>
          <w:rFonts w:hint="eastAsia"/>
          <w:lang w:eastAsia="zh-CN"/>
        </w:rPr>
        <w:t>服务器</w:t>
      </w:r>
      <w:r w:rsidR="006339A5">
        <w:rPr>
          <w:rFonts w:hint="eastAsia"/>
          <w:lang w:eastAsia="zh-CN"/>
        </w:rPr>
        <w:t>的</w:t>
      </w:r>
      <w:r>
        <w:rPr>
          <w:rFonts w:hint="eastAsia"/>
          <w:lang w:eastAsia="zh-CN"/>
        </w:rPr>
        <w:t>IP:8888</w:t>
      </w:r>
      <w:r>
        <w:rPr>
          <w:rFonts w:hint="eastAsia"/>
          <w:lang w:eastAsia="zh-CN"/>
        </w:rPr>
        <w:t>）</w:t>
      </w:r>
    </w:p>
    <w:p w:rsidR="00F06131" w:rsidRDefault="00F06131" w:rsidP="006339A5">
      <w:pPr>
        <w:ind w:leftChars="100" w:left="240"/>
        <w:rPr>
          <w:lang w:eastAsia="zh-CN"/>
        </w:rPr>
      </w:pPr>
      <w:r>
        <w:rPr>
          <w:rFonts w:hint="eastAsia"/>
          <w:lang w:eastAsia="zh-CN"/>
        </w:rPr>
        <w:t>2)</w:t>
      </w:r>
      <w:r>
        <w:rPr>
          <w:rFonts w:hint="eastAsia"/>
          <w:lang w:eastAsia="zh-CN"/>
        </w:rPr>
        <w:t>输入用户名密码登录</w:t>
      </w:r>
    </w:p>
    <w:p w:rsidR="00F06131" w:rsidRDefault="00F06131" w:rsidP="006339A5">
      <w:pPr>
        <w:ind w:leftChars="100" w:left="240"/>
        <w:rPr>
          <w:lang w:eastAsia="zh-CN"/>
        </w:rPr>
      </w:pPr>
      <w:r>
        <w:rPr>
          <w:rFonts w:hint="eastAsia"/>
          <w:lang w:eastAsia="zh-CN"/>
        </w:rPr>
        <w:t>3)</w:t>
      </w:r>
      <w:r>
        <w:rPr>
          <w:rFonts w:hint="eastAsia"/>
          <w:lang w:eastAsia="zh-CN"/>
        </w:rPr>
        <w:t>首次登录会推荐安装环境套件（</w:t>
      </w:r>
      <w:r>
        <w:rPr>
          <w:rFonts w:hint="eastAsia"/>
          <w:lang w:eastAsia="zh-CN"/>
        </w:rPr>
        <w:t>LNMP</w:t>
      </w:r>
      <w:r>
        <w:rPr>
          <w:rFonts w:hint="eastAsia"/>
          <w:lang w:eastAsia="zh-CN"/>
        </w:rPr>
        <w:t>或</w:t>
      </w:r>
      <w:r>
        <w:rPr>
          <w:rFonts w:hint="eastAsia"/>
          <w:lang w:eastAsia="zh-CN"/>
        </w:rPr>
        <w:t>LAMP</w:t>
      </w:r>
      <w:r>
        <w:rPr>
          <w:rFonts w:hint="eastAsia"/>
          <w:lang w:eastAsia="zh-CN"/>
        </w:rPr>
        <w:t>），勾选需要的软件，点一键安装</w:t>
      </w:r>
    </w:p>
    <w:p w:rsidR="00F06131" w:rsidRDefault="00F06131" w:rsidP="006339A5">
      <w:pPr>
        <w:ind w:leftChars="100" w:left="240"/>
        <w:rPr>
          <w:lang w:eastAsia="zh-CN"/>
        </w:rPr>
      </w:pPr>
      <w:r>
        <w:rPr>
          <w:rFonts w:hint="eastAsia"/>
          <w:lang w:eastAsia="zh-CN"/>
        </w:rPr>
        <w:t>4)</w:t>
      </w:r>
      <w:r>
        <w:rPr>
          <w:rFonts w:hint="eastAsia"/>
          <w:lang w:eastAsia="zh-CN"/>
        </w:rPr>
        <w:t>等待安装完成，就可以在面板里管理网站、数据库、文件了</w:t>
      </w:r>
    </w:p>
    <w:p w:rsidR="00F06131" w:rsidRPr="006339A5" w:rsidRDefault="00F06131" w:rsidP="00F06131">
      <w:pPr>
        <w:rPr>
          <w:b/>
          <w:lang w:eastAsia="zh-CN"/>
        </w:rPr>
      </w:pPr>
      <w:r w:rsidRPr="006339A5">
        <w:rPr>
          <w:rFonts w:hint="eastAsia"/>
          <w:b/>
          <w:lang w:eastAsia="zh-CN"/>
        </w:rPr>
        <w:t>宝塔的核心功能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网站管理：添加网站、配置域名、</w:t>
      </w:r>
      <w:r>
        <w:rPr>
          <w:rFonts w:hint="eastAsia"/>
          <w:lang w:eastAsia="zh-CN"/>
        </w:rPr>
        <w:t>SSL</w:t>
      </w:r>
      <w:r>
        <w:rPr>
          <w:rFonts w:hint="eastAsia"/>
          <w:lang w:eastAsia="zh-CN"/>
        </w:rPr>
        <w:t>证书（一键申请</w:t>
      </w:r>
      <w:r>
        <w:rPr>
          <w:rFonts w:hint="eastAsia"/>
          <w:lang w:eastAsia="zh-CN"/>
        </w:rPr>
        <w:t>Let's Encrypt</w:t>
      </w:r>
      <w:r>
        <w:rPr>
          <w:rFonts w:hint="eastAsia"/>
          <w:lang w:eastAsia="zh-CN"/>
        </w:rPr>
        <w:t>免费证书）、伪静态、反向代理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数据库管理：创建数据库、用户、导入导出</w:t>
      </w:r>
      <w:r>
        <w:rPr>
          <w:rFonts w:hint="eastAsia"/>
          <w:lang w:eastAsia="zh-CN"/>
        </w:rPr>
        <w:t>SQL</w:t>
      </w:r>
      <w:r>
        <w:rPr>
          <w:rFonts w:hint="eastAsia"/>
          <w:lang w:eastAsia="zh-CN"/>
        </w:rPr>
        <w:t>文件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文件管理：上传下载文件、在线编辑代码、修改权限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软件商店：一键安装</w:t>
      </w:r>
      <w:r>
        <w:rPr>
          <w:rFonts w:hint="eastAsia"/>
        </w:rPr>
        <w:t>WordPress</w:t>
      </w:r>
      <w:r>
        <w:rPr>
          <w:rFonts w:hint="eastAsia"/>
        </w:rPr>
        <w:t>、</w:t>
      </w:r>
      <w:r>
        <w:rPr>
          <w:rFonts w:hint="eastAsia"/>
        </w:rPr>
        <w:t>Discuz</w:t>
      </w:r>
      <w:r>
        <w:rPr>
          <w:rFonts w:hint="eastAsia"/>
        </w:rPr>
        <w:t>、</w:t>
      </w:r>
      <w:r>
        <w:rPr>
          <w:rFonts w:hint="eastAsia"/>
        </w:rPr>
        <w:t>Node.js</w:t>
      </w:r>
      <w:r>
        <w:rPr>
          <w:rFonts w:hint="eastAsia"/>
        </w:rPr>
        <w:t>、</w:t>
      </w:r>
      <w:r>
        <w:rPr>
          <w:rFonts w:hint="eastAsia"/>
        </w:rPr>
        <w:t>Redis</w:t>
      </w:r>
      <w:r>
        <w:rPr>
          <w:rFonts w:hint="eastAsia"/>
        </w:rPr>
        <w:t>等应用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安全：防火墙、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端口修改、</w:t>
      </w:r>
      <w:r>
        <w:rPr>
          <w:rFonts w:hint="eastAsia"/>
          <w:lang w:eastAsia="zh-CN"/>
        </w:rPr>
        <w:t>IP</w:t>
      </w:r>
      <w:r>
        <w:rPr>
          <w:rFonts w:hint="eastAsia"/>
          <w:lang w:eastAsia="zh-CN"/>
        </w:rPr>
        <w:t>黑名单、木马扫描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监控：实时查看</w:t>
      </w:r>
      <w:r>
        <w:rPr>
          <w:rFonts w:hint="eastAsia"/>
          <w:lang w:eastAsia="zh-CN"/>
        </w:rPr>
        <w:t>CPU</w:t>
      </w:r>
      <w:r>
        <w:rPr>
          <w:rFonts w:hint="eastAsia"/>
          <w:lang w:eastAsia="zh-CN"/>
        </w:rPr>
        <w:t>、内存、磁盘、网络流量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计划任务：定时备份网站、数据库、执行脚本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日志：查看网站访问日志、错误日志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宝塔的优缺点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优点：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极大降低运维门槛，新手也能轻松管理服务器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功能全面，覆盖了大部分日常运维需求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可视化操作，效率高，不容易出错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缺点：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占用服务器资源（内存、</w:t>
      </w:r>
      <w:r>
        <w:rPr>
          <w:rFonts w:hint="eastAsia"/>
          <w:lang w:eastAsia="zh-CN"/>
        </w:rPr>
        <w:t>CPU</w:t>
      </w:r>
      <w:r>
        <w:rPr>
          <w:rFonts w:hint="eastAsia"/>
          <w:lang w:eastAsia="zh-CN"/>
        </w:rPr>
        <w:t>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有安全风险（</w:t>
      </w:r>
      <w:r>
        <w:rPr>
          <w:rFonts w:hint="eastAsia"/>
          <w:lang w:eastAsia="zh-CN"/>
        </w:rPr>
        <w:t>Web</w:t>
      </w:r>
      <w:r>
        <w:rPr>
          <w:rFonts w:hint="eastAsia"/>
          <w:lang w:eastAsia="zh-CN"/>
        </w:rPr>
        <w:t>面板容易被攻击，要改默认端口、强密码）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太依赖面板，不利于学习</w:t>
      </w:r>
      <w:r>
        <w:rPr>
          <w:rFonts w:hint="eastAsia"/>
          <w:lang w:eastAsia="zh-CN"/>
        </w:rPr>
        <w:t>Linux</w:t>
      </w:r>
      <w:r>
        <w:rPr>
          <w:rFonts w:hint="eastAsia"/>
          <w:lang w:eastAsia="zh-CN"/>
        </w:rPr>
        <w:t>命令</w:t>
      </w:r>
    </w:p>
    <w:p w:rsidR="00F06131" w:rsidRDefault="00F06131" w:rsidP="00F06131">
      <w:pPr>
        <w:rPr>
          <w:lang w:eastAsia="zh-CN"/>
        </w:rPr>
      </w:pPr>
    </w:p>
    <w:p w:rsidR="00F06131" w:rsidRPr="00F06131" w:rsidRDefault="00F06131" w:rsidP="00F06131">
      <w:pPr>
        <w:rPr>
          <w:rFonts w:asciiTheme="majorHAnsi" w:eastAsia="阿里巴巴普惠体" w:hAnsiTheme="majorHAnsi" w:cstheme="majorBidi"/>
          <w:b/>
          <w:bCs/>
          <w:color w:val="365F91" w:themeColor="accent1" w:themeShade="BF"/>
          <w:sz w:val="28"/>
          <w:lang w:eastAsia="zh-CN"/>
        </w:rPr>
      </w:pPr>
      <w:r w:rsidRPr="00F06131">
        <w:rPr>
          <w:rFonts w:asciiTheme="majorHAnsi" w:eastAsia="阿里巴巴普惠体" w:hAnsiTheme="majorHAnsi" w:cstheme="majorBidi" w:hint="eastAsia"/>
          <w:b/>
          <w:bCs/>
          <w:color w:val="365F91" w:themeColor="accent1" w:themeShade="BF"/>
          <w:sz w:val="28"/>
          <w:lang w:eastAsia="zh-CN"/>
        </w:rPr>
        <w:t>小结一下</w:t>
      </w:r>
    </w:p>
    <w:p w:rsidR="00F06131" w:rsidRDefault="00F06131" w:rsidP="0006631A">
      <w:pPr>
        <w:pStyle w:val="a0"/>
        <w:rPr>
          <w:lang w:eastAsia="zh-CN"/>
        </w:rPr>
      </w:pPr>
      <w:r>
        <w:rPr>
          <w:rFonts w:hint="eastAsia"/>
          <w:lang w:eastAsia="zh-CN"/>
        </w:rPr>
        <w:t>运维就是让程序稳定跑下去，包括监控、备份、更新、安全</w:t>
      </w:r>
    </w:p>
    <w:p w:rsidR="00F06131" w:rsidRDefault="00F06131" w:rsidP="0006631A">
      <w:pPr>
        <w:pStyle w:val="a0"/>
        <w:rPr>
          <w:lang w:eastAsia="zh-CN"/>
        </w:rPr>
      </w:pPr>
      <w:r>
        <w:rPr>
          <w:rFonts w:hint="eastAsia"/>
          <w:lang w:eastAsia="zh-CN"/>
        </w:rPr>
        <w:lastRenderedPageBreak/>
        <w:t>宝塔面板是运维神器，图形化操作，新手也能轻松管理服务器</w:t>
      </w:r>
    </w:p>
    <w:p w:rsidR="00F06131" w:rsidRDefault="00F06131" w:rsidP="0006631A">
      <w:pPr>
        <w:pStyle w:val="a0"/>
        <w:rPr>
          <w:lang w:eastAsia="zh-CN"/>
        </w:rPr>
      </w:pPr>
      <w:r>
        <w:rPr>
          <w:rFonts w:hint="eastAsia"/>
          <w:lang w:eastAsia="zh-CN"/>
        </w:rPr>
        <w:t>核心任务：监控资源、定期备份、安全防护、版本更新</w:t>
      </w:r>
    </w:p>
    <w:p w:rsidR="00F06131" w:rsidRDefault="00F06131" w:rsidP="0006631A">
      <w:pPr>
        <w:pStyle w:val="a0"/>
        <w:rPr>
          <w:lang w:eastAsia="zh-CN"/>
        </w:rPr>
      </w:pPr>
      <w:r>
        <w:rPr>
          <w:rFonts w:hint="eastAsia"/>
          <w:lang w:eastAsia="zh-CN"/>
        </w:rPr>
        <w:t>工具推荐：宝塔（日常管理）、</w:t>
      </w:r>
      <w:r>
        <w:rPr>
          <w:rFonts w:hint="eastAsia"/>
          <w:lang w:eastAsia="zh-CN"/>
        </w:rPr>
        <w:t>Prometheus</w:t>
      </w:r>
      <w:r>
        <w:rPr>
          <w:rFonts w:hint="eastAsia"/>
          <w:lang w:eastAsia="zh-CN"/>
        </w:rPr>
        <w:t>（监控）、</w:t>
      </w:r>
      <w:r>
        <w:rPr>
          <w:rFonts w:hint="eastAsia"/>
          <w:lang w:eastAsia="zh-CN"/>
        </w:rPr>
        <w:t>Jenkins</w:t>
      </w:r>
      <w:r>
        <w:rPr>
          <w:rFonts w:hint="eastAsia"/>
          <w:lang w:eastAsia="zh-CN"/>
        </w:rPr>
        <w:t>（自动化）</w:t>
      </w:r>
    </w:p>
    <w:p w:rsidR="006F6D2B" w:rsidRDefault="00DE4AFA">
      <w:pPr>
        <w:pStyle w:val="21"/>
        <w:rPr>
          <w:lang w:eastAsia="zh-CN"/>
        </w:rPr>
      </w:pPr>
      <w:bookmarkStart w:id="271" w:name="_Toc229754011"/>
      <w:r>
        <w:rPr>
          <w:lang w:eastAsia="zh-CN"/>
        </w:rPr>
        <w:t>本章小结</w:t>
      </w:r>
      <w:bookmarkEnd w:id="271"/>
    </w:p>
    <w:p w:rsidR="006F6D2B" w:rsidRDefault="00DE4AFA">
      <w:pPr>
        <w:rPr>
          <w:lang w:eastAsia="zh-CN"/>
        </w:rPr>
      </w:pPr>
      <w:bookmarkStart w:id="272" w:name="OLE_LINK15"/>
      <w:bookmarkStart w:id="273" w:name="OLE_LINK16"/>
      <w:r>
        <w:rPr>
          <w:lang w:eastAsia="zh-CN"/>
        </w:rPr>
        <w:t>这一章，咱们唠了云和部署的事儿：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云计算就是租别人的电脑，不用自己维护硬件。云服务商有阿里云、腾讯云、</w:t>
      </w:r>
      <w:r>
        <w:rPr>
          <w:lang w:eastAsia="zh-CN"/>
        </w:rPr>
        <w:t>AWS</w:t>
      </w:r>
      <w:r>
        <w:rPr>
          <w:lang w:eastAsia="zh-CN"/>
        </w:rPr>
        <w:t>等。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服务器是专门给别人服务的电脑，要多稳定、高性能。现在大多租云服务器。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部署是把程序放到服务器上，让别人能访问。步骤：买服务器</w:t>
      </w:r>
      <w:r>
        <w:rPr>
          <w:lang w:eastAsia="zh-CN"/>
        </w:rPr>
        <w:t>→</w:t>
      </w:r>
      <w:r>
        <w:rPr>
          <w:lang w:eastAsia="zh-CN"/>
        </w:rPr>
        <w:t>配环境</w:t>
      </w:r>
      <w:r>
        <w:rPr>
          <w:lang w:eastAsia="zh-CN"/>
        </w:rPr>
        <w:t>→</w:t>
      </w:r>
      <w:r>
        <w:rPr>
          <w:lang w:eastAsia="zh-CN"/>
        </w:rPr>
        <w:t>传代码</w:t>
      </w:r>
      <w:r>
        <w:rPr>
          <w:lang w:eastAsia="zh-CN"/>
        </w:rPr>
        <w:t>→</w:t>
      </w:r>
      <w:r>
        <w:rPr>
          <w:lang w:eastAsia="zh-CN"/>
        </w:rPr>
        <w:t>启动</w:t>
      </w:r>
      <w:r>
        <w:rPr>
          <w:lang w:eastAsia="zh-CN"/>
        </w:rPr>
        <w:t>→</w:t>
      </w:r>
      <w:r>
        <w:rPr>
          <w:lang w:eastAsia="zh-CN"/>
        </w:rPr>
        <w:t>配域名</w:t>
      </w:r>
      <w:r>
        <w:rPr>
          <w:lang w:eastAsia="zh-CN"/>
        </w:rPr>
        <w:t>→</w:t>
      </w:r>
      <w:r>
        <w:rPr>
          <w:lang w:eastAsia="zh-CN"/>
        </w:rPr>
        <w:t>监控。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把程序和环境打包，解决了</w:t>
      </w:r>
      <w:r>
        <w:rPr>
          <w:lang w:eastAsia="zh-CN"/>
        </w:rPr>
        <w:t>"</w:t>
      </w:r>
      <w:r>
        <w:rPr>
          <w:lang w:eastAsia="zh-CN"/>
        </w:rPr>
        <w:t>在我机器上能跑</w:t>
      </w:r>
      <w:r>
        <w:rPr>
          <w:lang w:eastAsia="zh-CN"/>
        </w:rPr>
        <w:t>"</w:t>
      </w:r>
      <w:r>
        <w:rPr>
          <w:lang w:eastAsia="zh-CN"/>
        </w:rPr>
        <w:t>的问题，让部署更简单。</w:t>
      </w:r>
    </w:p>
    <w:bookmarkEnd w:id="272"/>
    <w:bookmarkEnd w:id="273"/>
    <w:p w:rsidR="006339A5" w:rsidRDefault="006339A5">
      <w:pPr>
        <w:rPr>
          <w:lang w:eastAsia="zh-CN"/>
        </w:rPr>
      </w:pPr>
      <w:r w:rsidRPr="006339A5">
        <w:rPr>
          <w:rFonts w:hint="eastAsia"/>
          <w:lang w:eastAsia="zh-CN"/>
        </w:rPr>
        <w:t>运维是确保程序稳定运行的活儿。宝塔面板就是个</w:t>
      </w:r>
      <w:r w:rsidRPr="006339A5">
        <w:rPr>
          <w:rFonts w:hint="eastAsia"/>
          <w:lang w:eastAsia="zh-CN"/>
        </w:rPr>
        <w:t>Web</w:t>
      </w:r>
      <w:r w:rsidRPr="006339A5">
        <w:rPr>
          <w:rFonts w:hint="eastAsia"/>
          <w:lang w:eastAsia="zh-CN"/>
        </w:rPr>
        <w:t>管理界面，让你能用鼠标点点就装软件、管网站、看监控，大大降低了服务器</w:t>
      </w:r>
      <w:r>
        <w:rPr>
          <w:rFonts w:hint="eastAsia"/>
          <w:lang w:eastAsia="zh-CN"/>
        </w:rPr>
        <w:t>运维</w:t>
      </w:r>
      <w:r w:rsidRPr="006339A5">
        <w:rPr>
          <w:rFonts w:hint="eastAsia"/>
          <w:lang w:eastAsia="zh-CN"/>
        </w:rPr>
        <w:t>的门槛。</w:t>
      </w:r>
    </w:p>
    <w:p w:rsidR="006F6D2B" w:rsidRDefault="006339A5">
      <w:pPr>
        <w:rPr>
          <w:lang w:eastAsia="zh-CN"/>
        </w:rPr>
      </w:pPr>
      <w:r>
        <w:rPr>
          <w:lang w:eastAsia="zh-CN"/>
        </w:rPr>
        <w:t>理解了云、</w:t>
      </w:r>
      <w:r w:rsidR="00DE4AFA">
        <w:rPr>
          <w:lang w:eastAsia="zh-CN"/>
        </w:rPr>
        <w:t>部署</w:t>
      </w:r>
      <w:r>
        <w:rPr>
          <w:lang w:eastAsia="zh-CN"/>
        </w:rPr>
        <w:t>和运维</w:t>
      </w:r>
      <w:r w:rsidR="00DE4AFA">
        <w:rPr>
          <w:lang w:eastAsia="zh-CN"/>
        </w:rPr>
        <w:t>，你才能把</w:t>
      </w:r>
      <w:r w:rsidR="00DE4AFA">
        <w:rPr>
          <w:lang w:eastAsia="zh-CN"/>
        </w:rPr>
        <w:t>AI</w:t>
      </w:r>
      <w:r w:rsidR="00DE4AFA">
        <w:rPr>
          <w:lang w:eastAsia="zh-CN"/>
        </w:rPr>
        <w:t>写的代码真正用起来，让别人也能访问。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下一章，咱们唠唠</w:t>
      </w:r>
      <w:r>
        <w:rPr>
          <w:lang w:eastAsia="zh-CN"/>
        </w:rPr>
        <w:t>AI</w:t>
      </w:r>
      <w:r>
        <w:rPr>
          <w:lang w:eastAsia="zh-CN"/>
        </w:rPr>
        <w:t>和大语言模型的那点事儿。</w:t>
      </w:r>
    </w:p>
    <w:p w:rsidR="00D8175E" w:rsidRDefault="00D8175E">
      <w:pPr>
        <w:rPr>
          <w:lang w:eastAsia="zh-CN"/>
        </w:rPr>
      </w:pPr>
      <w:r>
        <w:rPr>
          <w:lang w:eastAsia="zh-CN"/>
        </w:rPr>
        <w:br w:type="page"/>
      </w:r>
    </w:p>
    <w:p w:rsidR="00D8175E" w:rsidRDefault="00D8175E">
      <w:pPr>
        <w:rPr>
          <w:lang w:eastAsia="zh-CN"/>
        </w:rPr>
      </w:pPr>
    </w:p>
    <w:p w:rsidR="005B568C" w:rsidRDefault="001D6794">
      <w:pPr>
        <w:pStyle w:val="1"/>
      </w:pPr>
      <w:bookmarkStart w:id="274" w:name="_Toc229754012"/>
      <w:r>
        <w:t>第八章：</w:t>
      </w:r>
      <w:r>
        <w:t>AI</w:t>
      </w:r>
      <w:r>
        <w:t>和大语言模型的那点事儿</w:t>
      </w:r>
      <w:bookmarkEnd w:id="274"/>
    </w:p>
    <w:p w:rsidR="005B568C" w:rsidRDefault="001D6794">
      <w:pPr>
        <w:pStyle w:val="21"/>
        <w:rPr>
          <w:lang w:eastAsia="zh-CN"/>
        </w:rPr>
      </w:pPr>
      <w:bookmarkStart w:id="275" w:name="_Toc229754013"/>
      <w:r>
        <w:rPr>
          <w:lang w:eastAsia="zh-CN"/>
        </w:rPr>
        <w:t>开场白</w:t>
      </w:r>
      <w:bookmarkEnd w:id="275"/>
    </w:p>
    <w:p w:rsidR="005B568C" w:rsidRDefault="001D6794">
      <w:pPr>
        <w:rPr>
          <w:lang w:eastAsia="zh-CN"/>
        </w:rPr>
      </w:pPr>
      <w:r>
        <w:rPr>
          <w:lang w:eastAsia="zh-CN"/>
        </w:rPr>
        <w:t>前面几章，咱们聊了计算机、编程、数据、网络、前端、后端、部署这些硬核话题。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现在，终于轮到</w:t>
      </w:r>
      <w:r>
        <w:rPr>
          <w:lang w:eastAsia="zh-CN"/>
        </w:rPr>
        <w:t>AI</w:t>
      </w:r>
      <w:r>
        <w:rPr>
          <w:lang w:eastAsia="zh-CN"/>
        </w:rPr>
        <w:t>了。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你可能已经在用</w:t>
      </w:r>
      <w:r>
        <w:rPr>
          <w:lang w:eastAsia="zh-CN"/>
        </w:rPr>
        <w:t>AI</w:t>
      </w:r>
      <w:r>
        <w:rPr>
          <w:lang w:eastAsia="zh-CN"/>
        </w:rPr>
        <w:t>写代码了</w:t>
      </w:r>
      <w:r>
        <w:rPr>
          <w:lang w:eastAsia="zh-CN"/>
        </w:rPr>
        <w:t>——</w:t>
      </w:r>
      <w:r>
        <w:rPr>
          <w:lang w:eastAsia="zh-CN"/>
        </w:rPr>
        <w:t>用</w:t>
      </w:r>
      <w:r>
        <w:rPr>
          <w:lang w:eastAsia="zh-CN"/>
        </w:rPr>
        <w:t>ChatGPT</w:t>
      </w:r>
      <w:r>
        <w:rPr>
          <w:lang w:eastAsia="zh-CN"/>
        </w:rPr>
        <w:t>、</w:t>
      </w:r>
      <w:r>
        <w:rPr>
          <w:lang w:eastAsia="zh-CN"/>
        </w:rPr>
        <w:t>Claude</w:t>
      </w:r>
      <w:r>
        <w:rPr>
          <w:lang w:eastAsia="zh-CN"/>
        </w:rPr>
        <w:t>、文心一言什么的。你发现</w:t>
      </w:r>
      <w:r>
        <w:rPr>
          <w:lang w:eastAsia="zh-CN"/>
        </w:rPr>
        <w:t>AI</w:t>
      </w:r>
      <w:r>
        <w:rPr>
          <w:lang w:eastAsia="zh-CN"/>
        </w:rPr>
        <w:t>能写代码、能解释代码、能找</w:t>
      </w:r>
      <w:r>
        <w:rPr>
          <w:lang w:eastAsia="zh-CN"/>
        </w:rPr>
        <w:t>bug</w:t>
      </w:r>
      <w:r>
        <w:rPr>
          <w:lang w:eastAsia="zh-CN"/>
        </w:rPr>
        <w:t>，挺好用的。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但你有没有想过这些问题：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到底是咋工作的？它真的</w:t>
      </w:r>
      <w:r>
        <w:rPr>
          <w:lang w:eastAsia="zh-CN"/>
        </w:rPr>
        <w:t>“</w:t>
      </w:r>
      <w:r>
        <w:rPr>
          <w:lang w:eastAsia="zh-CN"/>
        </w:rPr>
        <w:t>理解</w:t>
      </w:r>
      <w:r>
        <w:rPr>
          <w:lang w:eastAsia="zh-CN"/>
        </w:rPr>
        <w:t>”</w:t>
      </w:r>
      <w:r>
        <w:rPr>
          <w:lang w:eastAsia="zh-CN"/>
        </w:rPr>
        <w:t>代码吗？它为啥有时候特别聪明，有时候又特别傻？大语言模型和之前的</w:t>
      </w:r>
      <w:r>
        <w:rPr>
          <w:lang w:eastAsia="zh-CN"/>
        </w:rPr>
        <w:t>AI</w:t>
      </w:r>
      <w:r>
        <w:rPr>
          <w:lang w:eastAsia="zh-CN"/>
        </w:rPr>
        <w:t>有啥区别？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这一章，咱们就唠唠</w:t>
      </w:r>
      <w:r>
        <w:rPr>
          <w:lang w:eastAsia="zh-CN"/>
        </w:rPr>
        <w:t>AI</w:t>
      </w:r>
      <w:r>
        <w:rPr>
          <w:lang w:eastAsia="zh-CN"/>
        </w:rPr>
        <w:t>和大语言模型的那点事儿。不用公式，不扯玄学，就当听故事。</w:t>
      </w:r>
    </w:p>
    <w:p w:rsidR="005B568C" w:rsidRDefault="001D6794">
      <w:pPr>
        <w:pStyle w:val="21"/>
        <w:rPr>
          <w:lang w:eastAsia="zh-CN"/>
        </w:rPr>
      </w:pPr>
      <w:bookmarkStart w:id="276" w:name="_Toc229754014"/>
      <w:r>
        <w:rPr>
          <w:lang w:eastAsia="zh-CN"/>
        </w:rPr>
        <w:t>8.1 AI</w:t>
      </w:r>
      <w:r>
        <w:rPr>
          <w:lang w:eastAsia="zh-CN"/>
        </w:rPr>
        <w:t>是个啥？跟传统程序有啥不同？</w:t>
      </w:r>
      <w:bookmarkEnd w:id="276"/>
    </w:p>
    <w:p w:rsidR="005B568C" w:rsidRDefault="001D6794">
      <w:pPr>
        <w:pStyle w:val="31"/>
      </w:pPr>
      <w:bookmarkStart w:id="277" w:name="_Toc229754015"/>
      <w:r>
        <w:t>1</w:t>
      </w:r>
      <w:r>
        <w:t>、啥是人工智能？</w:t>
      </w:r>
      <w:bookmarkEnd w:id="277"/>
    </w:p>
    <w:p w:rsidR="005B568C" w:rsidRDefault="001D6794">
      <w:r>
        <w:t>人工智能，</w:t>
      </w:r>
      <w:r>
        <w:t>Artificial Intelligence</w:t>
      </w:r>
      <w:r>
        <w:t>，简称</w:t>
      </w:r>
      <w:r>
        <w:t>AI</w:t>
      </w:r>
      <w:r>
        <w:t>。听着高大上，说白了就是：让机器干点需要人脑才能干的事儿。</w:t>
      </w:r>
    </w:p>
    <w:p w:rsidR="005B568C" w:rsidRDefault="001D6794">
      <w:pPr>
        <w:rPr>
          <w:lang w:eastAsia="zh-CN"/>
        </w:rPr>
      </w:pPr>
      <w:r>
        <w:t>比如认字、识图、说话、翻译、下棋、开车、写代码</w:t>
      </w:r>
      <w:r>
        <w:t>……</w:t>
      </w:r>
      <w:r>
        <w:t>这些事儿，以前只有人能干。</w:t>
      </w:r>
      <w:r>
        <w:rPr>
          <w:lang w:eastAsia="zh-CN"/>
        </w:rPr>
        <w:t>现在机器也能干了，这就是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但</w:t>
      </w:r>
      <w:r>
        <w:rPr>
          <w:lang w:eastAsia="zh-CN"/>
        </w:rPr>
        <w:t>“</w:t>
      </w:r>
      <w:r>
        <w:rPr>
          <w:lang w:eastAsia="zh-CN"/>
        </w:rPr>
        <w:t>智能</w:t>
      </w:r>
      <w:r>
        <w:rPr>
          <w:lang w:eastAsia="zh-CN"/>
        </w:rPr>
        <w:t>”</w:t>
      </w:r>
      <w:r>
        <w:rPr>
          <w:lang w:eastAsia="zh-CN"/>
        </w:rPr>
        <w:t>这词儿容易让人想多了。很多人</w:t>
      </w:r>
      <w:r w:rsidR="000C0CA0">
        <w:rPr>
          <w:lang w:eastAsia="zh-CN"/>
        </w:rPr>
        <w:t>（包括阿色）</w:t>
      </w:r>
      <w:r w:rsidR="000C0CA0">
        <w:rPr>
          <w:rFonts w:hint="eastAsia"/>
          <w:lang w:eastAsia="zh-CN"/>
        </w:rPr>
        <w:t>认</w:t>
      </w:r>
      <w:r>
        <w:rPr>
          <w:lang w:eastAsia="zh-CN"/>
        </w:rPr>
        <w:t>为</w:t>
      </w:r>
      <w:r>
        <w:rPr>
          <w:lang w:eastAsia="zh-CN"/>
        </w:rPr>
        <w:t>AI</w:t>
      </w:r>
      <w:r>
        <w:rPr>
          <w:lang w:eastAsia="zh-CN"/>
        </w:rPr>
        <w:t>是有意识的、能思</w:t>
      </w:r>
      <w:r>
        <w:rPr>
          <w:lang w:eastAsia="zh-CN"/>
        </w:rPr>
        <w:lastRenderedPageBreak/>
        <w:t>考的、有感情的</w:t>
      </w:r>
      <w:r>
        <w:rPr>
          <w:lang w:eastAsia="zh-CN"/>
        </w:rPr>
        <w:t>——</w:t>
      </w:r>
      <w:r w:rsidR="000C0CA0">
        <w:rPr>
          <w:lang w:eastAsia="zh-CN"/>
        </w:rPr>
        <w:t>但这可能是</w:t>
      </w:r>
      <w:r>
        <w:rPr>
          <w:lang w:eastAsia="zh-CN"/>
        </w:rPr>
        <w:t>想多了。</w:t>
      </w:r>
      <w:r w:rsidR="000C0CA0">
        <w:rPr>
          <w:rFonts w:hint="eastAsia"/>
          <w:lang w:eastAsia="zh-CN"/>
        </w:rPr>
        <w:t>你让他编程序的时候，最好不要这样想。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阿色打个比方：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你养了一条狗，它会坐下、握手、打滚。你觉得这条狗</w:t>
      </w:r>
      <w:r>
        <w:rPr>
          <w:lang w:eastAsia="zh-CN"/>
        </w:rPr>
        <w:t>“</w:t>
      </w:r>
      <w:r>
        <w:rPr>
          <w:lang w:eastAsia="zh-CN"/>
        </w:rPr>
        <w:t>通人性</w:t>
      </w:r>
      <w:r>
        <w:rPr>
          <w:lang w:eastAsia="zh-CN"/>
        </w:rPr>
        <w:t>”</w:t>
      </w:r>
      <w:r>
        <w:rPr>
          <w:lang w:eastAsia="zh-CN"/>
        </w:rPr>
        <w:t>。但你真的觉得它有哲学思考能力吗？没有。</w:t>
      </w:r>
      <w:r w:rsidR="000C0CA0">
        <w:rPr>
          <w:rFonts w:hint="eastAsia"/>
          <w:lang w:eastAsia="zh-CN"/>
        </w:rPr>
        <w:t>它会变程序吗？不会。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现在的</w:t>
      </w:r>
      <w:r>
        <w:rPr>
          <w:lang w:eastAsia="zh-CN"/>
        </w:rPr>
        <w:t>AI</w:t>
      </w:r>
      <w:r>
        <w:rPr>
          <w:lang w:eastAsia="zh-CN"/>
        </w:rPr>
        <w:t>差不多也是这样</w:t>
      </w:r>
      <w:r>
        <w:rPr>
          <w:lang w:eastAsia="zh-CN"/>
        </w:rPr>
        <w:t>——</w:t>
      </w:r>
      <w:r>
        <w:rPr>
          <w:lang w:eastAsia="zh-CN"/>
        </w:rPr>
        <w:t>它表现得像是会思考，但本质上是个超级复杂的</w:t>
      </w:r>
      <w:r>
        <w:rPr>
          <w:lang w:eastAsia="zh-CN"/>
        </w:rPr>
        <w:t>“</w:t>
      </w:r>
      <w:r>
        <w:rPr>
          <w:lang w:eastAsia="zh-CN"/>
        </w:rPr>
        <w:t>找规律机器</w:t>
      </w:r>
      <w:r>
        <w:rPr>
          <w:lang w:eastAsia="zh-CN"/>
        </w:rPr>
        <w:t>”</w:t>
      </w:r>
      <w:r>
        <w:rPr>
          <w:lang w:eastAsia="zh-CN"/>
        </w:rPr>
        <w:t>。</w:t>
      </w:r>
      <w:r w:rsidR="000C0CA0" w:rsidRPr="000C0CA0">
        <w:rPr>
          <w:rFonts w:hint="eastAsia"/>
          <w:lang w:eastAsia="zh-CN"/>
        </w:rPr>
        <w:t xml:space="preserve"> </w:t>
      </w:r>
      <w:r w:rsidR="000C0CA0" w:rsidRPr="000C0CA0">
        <w:rPr>
          <w:rFonts w:hint="eastAsia"/>
          <w:lang w:eastAsia="zh-CN"/>
        </w:rPr>
        <w:t>不管</w:t>
      </w:r>
      <w:r w:rsidR="000C0CA0" w:rsidRPr="000C0CA0">
        <w:rPr>
          <w:rFonts w:hint="eastAsia"/>
          <w:lang w:eastAsia="zh-CN"/>
        </w:rPr>
        <w:t>AI</w:t>
      </w:r>
      <w:r w:rsidR="000C0CA0" w:rsidRPr="000C0CA0">
        <w:rPr>
          <w:rFonts w:hint="eastAsia"/>
          <w:lang w:eastAsia="zh-CN"/>
        </w:rPr>
        <w:t>到底有没有思想，有没有感情，你编程序的时候最好把它当成一个机器看待。</w:t>
      </w:r>
    </w:p>
    <w:p w:rsidR="005B568C" w:rsidRDefault="001D6794">
      <w:pPr>
        <w:pStyle w:val="31"/>
        <w:rPr>
          <w:lang w:eastAsia="zh-CN"/>
        </w:rPr>
      </w:pPr>
      <w:bookmarkStart w:id="278" w:name="_Toc229754016"/>
      <w:r>
        <w:rPr>
          <w:lang w:eastAsia="zh-CN"/>
        </w:rPr>
        <w:t>2</w:t>
      </w:r>
      <w:r>
        <w:rPr>
          <w:lang w:eastAsia="zh-CN"/>
        </w:rPr>
        <w:t>、图灵测试：你怎么知道对面是人是机器？</w:t>
      </w:r>
      <w:bookmarkEnd w:id="278"/>
    </w:p>
    <w:p w:rsidR="005B568C" w:rsidRDefault="001D6794">
      <w:pPr>
        <w:rPr>
          <w:lang w:eastAsia="zh-CN"/>
        </w:rPr>
      </w:pPr>
      <w:r>
        <w:rPr>
          <w:lang w:eastAsia="zh-CN"/>
        </w:rPr>
        <w:t>1950</w:t>
      </w:r>
      <w:r>
        <w:rPr>
          <w:lang w:eastAsia="zh-CN"/>
        </w:rPr>
        <w:t>年，英国数学家艾伦</w:t>
      </w:r>
      <w:r>
        <w:rPr>
          <w:lang w:eastAsia="zh-CN"/>
        </w:rPr>
        <w:t>·</w:t>
      </w:r>
      <w:r>
        <w:rPr>
          <w:lang w:eastAsia="zh-CN"/>
        </w:rPr>
        <w:t>图灵提出了一个测试：一个人通过键盘和对面聊天，如果这人分辨不出对面是人是机器，那这台机器就通过了图灵测试。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这其实是个很有哲学意味的问题：啥叫</w:t>
      </w:r>
      <w:r>
        <w:rPr>
          <w:lang w:eastAsia="zh-CN"/>
        </w:rPr>
        <w:t>“</w:t>
      </w:r>
      <w:r>
        <w:rPr>
          <w:lang w:eastAsia="zh-CN"/>
        </w:rPr>
        <w:t>能思考</w:t>
      </w:r>
      <w:r>
        <w:rPr>
          <w:lang w:eastAsia="zh-CN"/>
        </w:rPr>
        <w:t>”</w:t>
      </w:r>
      <w:r>
        <w:rPr>
          <w:lang w:eastAsia="zh-CN"/>
        </w:rPr>
        <w:t>？如果表现得像在思考，算不算会思考？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到了</w:t>
      </w:r>
      <w:r>
        <w:rPr>
          <w:lang w:eastAsia="zh-CN"/>
        </w:rPr>
        <w:t>2025</w:t>
      </w:r>
      <w:r>
        <w:rPr>
          <w:lang w:eastAsia="zh-CN"/>
        </w:rPr>
        <w:t>、</w:t>
      </w:r>
      <w:r>
        <w:rPr>
          <w:lang w:eastAsia="zh-CN"/>
        </w:rPr>
        <w:t>2026</w:t>
      </w:r>
      <w:r>
        <w:rPr>
          <w:lang w:eastAsia="zh-CN"/>
        </w:rPr>
        <w:t>年，你随便打开一个</w:t>
      </w:r>
      <w:r>
        <w:rPr>
          <w:lang w:eastAsia="zh-CN"/>
        </w:rPr>
        <w:t>AI</w:t>
      </w:r>
      <w:r>
        <w:rPr>
          <w:lang w:eastAsia="zh-CN"/>
        </w:rPr>
        <w:t>聊天，基本已经分不清对面是人是机器了。尤其是那些大语言模型，聊天水平已经远超当时的想象。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但图灵测试有个问题：它测试的是</w:t>
      </w:r>
      <w:r>
        <w:rPr>
          <w:lang w:eastAsia="zh-CN"/>
        </w:rPr>
        <w:t>“</w:t>
      </w:r>
      <w:r>
        <w:rPr>
          <w:lang w:eastAsia="zh-CN"/>
        </w:rPr>
        <w:t>能不能骗过你</w:t>
      </w:r>
      <w:r>
        <w:rPr>
          <w:lang w:eastAsia="zh-CN"/>
        </w:rPr>
        <w:t>”</w:t>
      </w:r>
      <w:r>
        <w:rPr>
          <w:lang w:eastAsia="zh-CN"/>
        </w:rPr>
        <w:t>，不是</w:t>
      </w:r>
      <w:r>
        <w:rPr>
          <w:lang w:eastAsia="zh-CN"/>
        </w:rPr>
        <w:t>“</w:t>
      </w:r>
      <w:r>
        <w:rPr>
          <w:lang w:eastAsia="zh-CN"/>
        </w:rPr>
        <w:t>有没有真正的理解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这话题有点深了，咱们点到为止。</w:t>
      </w:r>
    </w:p>
    <w:p w:rsidR="005B568C" w:rsidRDefault="001D6794">
      <w:pPr>
        <w:pStyle w:val="31"/>
        <w:rPr>
          <w:lang w:eastAsia="zh-CN"/>
        </w:rPr>
      </w:pPr>
      <w:bookmarkStart w:id="279" w:name="_Toc229754017"/>
      <w:r>
        <w:rPr>
          <w:lang w:eastAsia="zh-CN"/>
        </w:rPr>
        <w:t>3</w:t>
      </w:r>
      <w:r>
        <w:rPr>
          <w:lang w:eastAsia="zh-CN"/>
        </w:rPr>
        <w:t>、</w:t>
      </w:r>
      <w:r>
        <w:rPr>
          <w:lang w:eastAsia="zh-CN"/>
        </w:rPr>
        <w:t>AI</w:t>
      </w:r>
      <w:r>
        <w:rPr>
          <w:lang w:eastAsia="zh-CN"/>
        </w:rPr>
        <w:t>和传统程序的区别</w:t>
      </w:r>
      <w:bookmarkEnd w:id="279"/>
    </w:p>
    <w:p w:rsidR="005B568C" w:rsidRDefault="001D6794">
      <w:pPr>
        <w:rPr>
          <w:lang w:eastAsia="zh-CN"/>
        </w:rPr>
      </w:pPr>
      <w:r>
        <w:rPr>
          <w:lang w:eastAsia="zh-CN"/>
        </w:rPr>
        <w:t>传统程序：程序员写好规则，计算机按规则执行。输入</w:t>
      </w:r>
      <w:r>
        <w:rPr>
          <w:lang w:eastAsia="zh-CN"/>
        </w:rPr>
        <w:t>A</w:t>
      </w:r>
      <w:r>
        <w:rPr>
          <w:lang w:eastAsia="zh-CN"/>
        </w:rPr>
        <w:t>，通过规则算出来</w:t>
      </w:r>
      <w:r>
        <w:rPr>
          <w:lang w:eastAsia="zh-CN"/>
        </w:rPr>
        <w:t>B</w:t>
      </w:r>
      <w:r>
        <w:rPr>
          <w:lang w:eastAsia="zh-CN"/>
        </w:rPr>
        <w:t>。一切都在程序员的预料之中。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程序：程序员不写具体规则，而是让程序从数据中</w:t>
      </w:r>
      <w:r>
        <w:rPr>
          <w:lang w:eastAsia="zh-CN"/>
        </w:rPr>
        <w:t>“</w:t>
      </w:r>
      <w:r>
        <w:rPr>
          <w:lang w:eastAsia="zh-CN"/>
        </w:rPr>
        <w:t>学</w:t>
      </w:r>
      <w:r>
        <w:rPr>
          <w:lang w:eastAsia="zh-CN"/>
        </w:rPr>
        <w:t>”</w:t>
      </w:r>
      <w:r>
        <w:rPr>
          <w:lang w:eastAsia="zh-CN"/>
        </w:rPr>
        <w:t>会规则。输入一堆例子，程序自己总结出规律。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打个比方：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传统程序：你给孩子写一本详细的菜谱，每一步都写清楚</w:t>
      </w:r>
      <w:r>
        <w:rPr>
          <w:lang w:eastAsia="zh-CN"/>
        </w:rPr>
        <w:t>——“</w:t>
      </w:r>
      <w:r>
        <w:rPr>
          <w:lang w:eastAsia="zh-CN"/>
        </w:rPr>
        <w:t>把鸡蛋打在碗里，搅拌</w:t>
      </w:r>
      <w:r>
        <w:rPr>
          <w:lang w:eastAsia="zh-CN"/>
        </w:rPr>
        <w:t>30</w:t>
      </w:r>
      <w:r>
        <w:rPr>
          <w:lang w:eastAsia="zh-CN"/>
        </w:rPr>
        <w:t>下</w:t>
      </w:r>
      <w:r>
        <w:rPr>
          <w:lang w:eastAsia="zh-CN"/>
        </w:rPr>
        <w:t>……”</w:t>
      </w:r>
      <w:r>
        <w:rPr>
          <w:lang w:eastAsia="zh-CN"/>
        </w:rPr>
        <w:t>孩子照着做。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程序：你给孩子看</w:t>
      </w:r>
      <w:r>
        <w:rPr>
          <w:lang w:eastAsia="zh-CN"/>
        </w:rPr>
        <w:t>1000</w:t>
      </w:r>
      <w:r>
        <w:rPr>
          <w:lang w:eastAsia="zh-CN"/>
        </w:rPr>
        <w:t>个做番茄炒蛋的视频，孩子自己琢磨出</w:t>
      </w:r>
      <w:r>
        <w:rPr>
          <w:lang w:eastAsia="zh-CN"/>
        </w:rPr>
        <w:t>“</w:t>
      </w:r>
      <w:r>
        <w:rPr>
          <w:lang w:eastAsia="zh-CN"/>
        </w:rPr>
        <w:t>哦，大概是这样做的</w:t>
      </w:r>
      <w:r>
        <w:rPr>
          <w:lang w:eastAsia="zh-CN"/>
        </w:rPr>
        <w:t>”</w:t>
      </w:r>
      <w:r>
        <w:rPr>
          <w:lang w:eastAsia="zh-CN"/>
        </w:rPr>
        <w:t>，然后自己发挥。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能看出来区别了吧？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传统程序确定性高</w:t>
      </w:r>
      <w:r>
        <w:rPr>
          <w:lang w:eastAsia="zh-CN"/>
        </w:rPr>
        <w:t>——</w:t>
      </w:r>
      <w:r>
        <w:rPr>
          <w:lang w:eastAsia="zh-CN"/>
        </w:rPr>
        <w:t>同样的输入，永远同样的输出。</w:t>
      </w:r>
      <w:r>
        <w:rPr>
          <w:lang w:eastAsia="zh-CN"/>
        </w:rPr>
        <w:t>AI</w:t>
      </w:r>
      <w:r>
        <w:rPr>
          <w:lang w:eastAsia="zh-CN"/>
        </w:rPr>
        <w:t>有</w:t>
      </w:r>
      <w:r>
        <w:rPr>
          <w:lang w:eastAsia="zh-CN"/>
        </w:rPr>
        <w:t>“</w:t>
      </w:r>
      <w:r>
        <w:rPr>
          <w:lang w:eastAsia="zh-CN"/>
        </w:rPr>
        <w:t>创意</w:t>
      </w:r>
      <w:r>
        <w:rPr>
          <w:lang w:eastAsia="zh-CN"/>
        </w:rPr>
        <w:t>”——</w:t>
      </w:r>
      <w:r>
        <w:rPr>
          <w:lang w:eastAsia="zh-CN"/>
        </w:rPr>
        <w:t>同样的提示词，每次给你的答案可能都不一样。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传统程序好调试</w:t>
      </w:r>
      <w:r>
        <w:rPr>
          <w:lang w:eastAsia="zh-CN"/>
        </w:rPr>
        <w:t>——</w:t>
      </w:r>
      <w:r>
        <w:rPr>
          <w:lang w:eastAsia="zh-CN"/>
        </w:rPr>
        <w:t>出错了你能追着逻辑链找</w:t>
      </w:r>
      <w:r>
        <w:rPr>
          <w:lang w:eastAsia="zh-CN"/>
        </w:rPr>
        <w:t>bug</w:t>
      </w:r>
      <w:r>
        <w:rPr>
          <w:lang w:eastAsia="zh-CN"/>
        </w:rPr>
        <w:t>。</w:t>
      </w:r>
      <w:r>
        <w:rPr>
          <w:lang w:eastAsia="zh-CN"/>
        </w:rPr>
        <w:t>AI</w:t>
      </w:r>
      <w:r>
        <w:rPr>
          <w:lang w:eastAsia="zh-CN"/>
        </w:rPr>
        <w:t>是黑盒子</w:t>
      </w:r>
      <w:r>
        <w:rPr>
          <w:lang w:eastAsia="zh-CN"/>
        </w:rPr>
        <w:t>——</w:t>
      </w:r>
      <w:r>
        <w:rPr>
          <w:lang w:eastAsia="zh-CN"/>
        </w:rPr>
        <w:t>它给你一个答案，但说不清是咋得出的。</w:t>
      </w:r>
    </w:p>
    <w:p w:rsidR="005B568C" w:rsidRDefault="001D6794">
      <w:pPr>
        <w:pStyle w:val="31"/>
      </w:pPr>
      <w:bookmarkStart w:id="280" w:name="_Toc229754018"/>
      <w:r>
        <w:t>4</w:t>
      </w:r>
      <w:r>
        <w:t>、机器学习和深度学习</w:t>
      </w:r>
      <w:bookmarkEnd w:id="280"/>
    </w:p>
    <w:p w:rsidR="005B568C" w:rsidRDefault="001D6794">
      <w:r>
        <w:t>机器学习（</w:t>
      </w:r>
      <w:r>
        <w:t>Machine Learning</w:t>
      </w:r>
      <w:r>
        <w:t>，</w:t>
      </w:r>
      <w:r>
        <w:t>ML</w:t>
      </w:r>
      <w:r>
        <w:t>）是</w:t>
      </w:r>
      <w:r>
        <w:t>AI</w:t>
      </w:r>
      <w:r>
        <w:t>的一个分支。核心思想：不写规则，让程序从数据中学。</w:t>
      </w:r>
    </w:p>
    <w:p w:rsidR="005B568C" w:rsidRDefault="001D6794">
      <w:pPr>
        <w:rPr>
          <w:lang w:eastAsia="zh-CN"/>
        </w:rPr>
      </w:pPr>
      <w:r>
        <w:t>深度学习（</w:t>
      </w:r>
      <w:r>
        <w:t>Deep Learning</w:t>
      </w:r>
      <w:r>
        <w:t>）是机器学习的一个分支。</w:t>
      </w:r>
      <w:r>
        <w:rPr>
          <w:lang w:eastAsia="zh-CN"/>
        </w:rPr>
        <w:t>它用</w:t>
      </w:r>
      <w:r>
        <w:rPr>
          <w:lang w:eastAsia="zh-CN"/>
        </w:rPr>
        <w:t>“</w:t>
      </w:r>
      <w:r>
        <w:rPr>
          <w:lang w:eastAsia="zh-CN"/>
        </w:rPr>
        <w:t>神经网络</w:t>
      </w:r>
      <w:r>
        <w:rPr>
          <w:lang w:eastAsia="zh-CN"/>
        </w:rPr>
        <w:t>”</w:t>
      </w:r>
      <w:r>
        <w:rPr>
          <w:lang w:eastAsia="zh-CN"/>
        </w:rPr>
        <w:t>来学习，网络层数多、参数大，所以叫</w:t>
      </w:r>
      <w:r>
        <w:rPr>
          <w:lang w:eastAsia="zh-CN"/>
        </w:rPr>
        <w:t>“</w:t>
      </w:r>
      <w:r>
        <w:rPr>
          <w:lang w:eastAsia="zh-CN"/>
        </w:rPr>
        <w:t>深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神经网络是啥？说白了就是模仿人脑的神经元结构。人脑有几百亿个神经元，互相连接。人工神经网络就是模拟这个结构</w:t>
      </w:r>
      <w:r>
        <w:rPr>
          <w:lang w:eastAsia="zh-CN"/>
        </w:rPr>
        <w:t>——</w:t>
      </w:r>
      <w:r>
        <w:rPr>
          <w:lang w:eastAsia="zh-CN"/>
        </w:rPr>
        <w:t>用数字化的</w:t>
      </w:r>
      <w:r>
        <w:rPr>
          <w:lang w:eastAsia="zh-CN"/>
        </w:rPr>
        <w:t>“</w:t>
      </w:r>
      <w:r>
        <w:rPr>
          <w:lang w:eastAsia="zh-CN"/>
        </w:rPr>
        <w:t>神经元</w:t>
      </w:r>
      <w:r>
        <w:rPr>
          <w:lang w:eastAsia="zh-CN"/>
        </w:rPr>
        <w:t>”</w:t>
      </w:r>
      <w:r>
        <w:rPr>
          <w:lang w:eastAsia="zh-CN"/>
        </w:rPr>
        <w:t>一层层传递信息。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大语言模型（</w:t>
      </w:r>
      <w:r>
        <w:rPr>
          <w:lang w:eastAsia="zh-CN"/>
        </w:rPr>
        <w:t>Large Language Model</w:t>
      </w:r>
      <w:r>
        <w:rPr>
          <w:lang w:eastAsia="zh-CN"/>
        </w:rPr>
        <w:t>，</w:t>
      </w:r>
      <w:r>
        <w:rPr>
          <w:lang w:eastAsia="zh-CN"/>
        </w:rPr>
        <w:t>LLM</w:t>
      </w:r>
      <w:r>
        <w:rPr>
          <w:lang w:eastAsia="zh-CN"/>
        </w:rPr>
        <w:t>），就是基于深度学习的、专门处理语言的大模型。它是深度学习在自然语言处理领域的最新成果。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它们的关系是这样的：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（最大）</w:t>
      </w:r>
      <w:r>
        <w:rPr>
          <w:lang w:eastAsia="zh-CN"/>
        </w:rPr>
        <w:t xml:space="preserve">→ </w:t>
      </w:r>
      <w:r>
        <w:rPr>
          <w:lang w:eastAsia="zh-CN"/>
        </w:rPr>
        <w:t>机器学习（子集）</w:t>
      </w:r>
      <w:r>
        <w:rPr>
          <w:lang w:eastAsia="zh-CN"/>
        </w:rPr>
        <w:t xml:space="preserve">→ </w:t>
      </w:r>
      <w:r>
        <w:rPr>
          <w:lang w:eastAsia="zh-CN"/>
        </w:rPr>
        <w:t>深度学习（子集）</w:t>
      </w:r>
      <w:r>
        <w:rPr>
          <w:lang w:eastAsia="zh-CN"/>
        </w:rPr>
        <w:t xml:space="preserve">→ </w:t>
      </w:r>
      <w:r>
        <w:rPr>
          <w:lang w:eastAsia="zh-CN"/>
        </w:rPr>
        <w:t>大语言模型（子集）</w:t>
      </w:r>
    </w:p>
    <w:p w:rsidR="001D6794" w:rsidRDefault="001D6794">
      <w:pPr>
        <w:rPr>
          <w:lang w:eastAsia="zh-CN"/>
        </w:rPr>
      </w:pPr>
      <w:r>
        <w:rPr>
          <w:lang w:eastAsia="zh-CN"/>
        </w:rPr>
        <w:t>你现在用的</w:t>
      </w:r>
      <w:r>
        <w:rPr>
          <w:lang w:eastAsia="zh-CN"/>
        </w:rPr>
        <w:t>ChatGPT</w:t>
      </w:r>
      <w:r>
        <w:rPr>
          <w:lang w:eastAsia="zh-CN"/>
        </w:rPr>
        <w:t>、</w:t>
      </w:r>
      <w:r>
        <w:rPr>
          <w:lang w:eastAsia="zh-CN"/>
        </w:rPr>
        <w:t>Claude</w:t>
      </w:r>
      <w:r>
        <w:rPr>
          <w:lang w:eastAsia="zh-CN"/>
        </w:rPr>
        <w:t>、通义千问、文心一言，都属于大语言模型。</w:t>
      </w:r>
    </w:p>
    <w:p w:rsidR="005B568C" w:rsidRDefault="001D6794">
      <w:pPr>
        <w:pStyle w:val="31"/>
      </w:pPr>
      <w:bookmarkStart w:id="281" w:name="_Toc229754019"/>
      <w:r>
        <w:t>小结一下</w:t>
      </w:r>
      <w:bookmarkEnd w:id="281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就是让机器干脑力活儿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图灵测试测的是</w:t>
      </w:r>
      <w:r>
        <w:rPr>
          <w:lang w:eastAsia="zh-CN"/>
        </w:rPr>
        <w:t>“</w:t>
      </w:r>
      <w:r>
        <w:rPr>
          <w:lang w:eastAsia="zh-CN"/>
        </w:rPr>
        <w:t>像不像人</w:t>
      </w:r>
      <w:r>
        <w:rPr>
          <w:lang w:eastAsia="zh-CN"/>
        </w:rPr>
        <w:t>”</w:t>
      </w:r>
      <w:r>
        <w:rPr>
          <w:lang w:eastAsia="zh-CN"/>
        </w:rPr>
        <w:t>，不测</w:t>
      </w:r>
      <w:r>
        <w:rPr>
          <w:lang w:eastAsia="zh-CN"/>
        </w:rPr>
        <w:t>“</w:t>
      </w:r>
      <w:r>
        <w:rPr>
          <w:lang w:eastAsia="zh-CN"/>
        </w:rPr>
        <w:t>有没有意识</w:t>
      </w:r>
      <w:r>
        <w:rPr>
          <w:lang w:eastAsia="zh-CN"/>
        </w:rPr>
        <w:t>”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传统程序靠规则，</w:t>
      </w:r>
      <w:r>
        <w:rPr>
          <w:lang w:eastAsia="zh-CN"/>
        </w:rPr>
        <w:t>AI</w:t>
      </w:r>
      <w:r>
        <w:rPr>
          <w:lang w:eastAsia="zh-CN"/>
        </w:rPr>
        <w:t>程序靠数据学习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机器学习</w:t>
      </w:r>
      <w:r>
        <w:rPr>
          <w:lang w:eastAsia="zh-CN"/>
        </w:rPr>
        <w:t>→</w:t>
      </w:r>
      <w:r>
        <w:rPr>
          <w:lang w:eastAsia="zh-CN"/>
        </w:rPr>
        <w:t>深度学习</w:t>
      </w:r>
      <w:r>
        <w:rPr>
          <w:lang w:eastAsia="zh-CN"/>
        </w:rPr>
        <w:t>→</w:t>
      </w:r>
      <w:r>
        <w:rPr>
          <w:lang w:eastAsia="zh-CN"/>
        </w:rPr>
        <w:t>大语言模型，是一个比一个具体的概念</w:t>
      </w:r>
    </w:p>
    <w:p w:rsidR="005B568C" w:rsidRDefault="001D6794">
      <w:pPr>
        <w:pStyle w:val="21"/>
        <w:rPr>
          <w:lang w:eastAsia="zh-CN"/>
        </w:rPr>
      </w:pPr>
      <w:bookmarkStart w:id="282" w:name="_Toc229754020"/>
      <w:r>
        <w:rPr>
          <w:lang w:eastAsia="zh-CN"/>
        </w:rPr>
        <w:t xml:space="preserve">8.2 </w:t>
      </w:r>
      <w:r>
        <w:rPr>
          <w:lang w:eastAsia="zh-CN"/>
        </w:rPr>
        <w:t>大语言模型是咋工作的？</w:t>
      </w:r>
      <w:bookmarkEnd w:id="282"/>
    </w:p>
    <w:p w:rsidR="005B568C" w:rsidRDefault="001D6794">
      <w:pPr>
        <w:pStyle w:val="31"/>
        <w:rPr>
          <w:lang w:eastAsia="zh-CN"/>
        </w:rPr>
      </w:pPr>
      <w:bookmarkStart w:id="283" w:name="_Toc229754021"/>
      <w:r>
        <w:rPr>
          <w:lang w:eastAsia="zh-CN"/>
        </w:rPr>
        <w:t>1</w:t>
      </w:r>
      <w:r>
        <w:rPr>
          <w:lang w:eastAsia="zh-CN"/>
        </w:rPr>
        <w:t>、大语言模型的</w:t>
      </w:r>
      <w:r>
        <w:rPr>
          <w:lang w:eastAsia="zh-CN"/>
        </w:rPr>
        <w:t>“</w:t>
      </w:r>
      <w:r>
        <w:rPr>
          <w:lang w:eastAsia="zh-CN"/>
        </w:rPr>
        <w:t>大</w:t>
      </w:r>
      <w:r>
        <w:rPr>
          <w:lang w:eastAsia="zh-CN"/>
        </w:rPr>
        <w:t>”</w:t>
      </w:r>
      <w:r>
        <w:rPr>
          <w:lang w:eastAsia="zh-CN"/>
        </w:rPr>
        <w:t>是啥意思？</w:t>
      </w:r>
      <w:bookmarkEnd w:id="283"/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大语言模型，关键是</w:t>
      </w:r>
      <w:r>
        <w:rPr>
          <w:lang w:eastAsia="zh-CN"/>
        </w:rPr>
        <w:t>“</w:t>
      </w:r>
      <w:r>
        <w:rPr>
          <w:lang w:eastAsia="zh-CN"/>
        </w:rPr>
        <w:t>大</w:t>
      </w:r>
      <w:r>
        <w:rPr>
          <w:lang w:eastAsia="zh-CN"/>
        </w:rPr>
        <w:t>”</w:t>
      </w:r>
      <w:r>
        <w:rPr>
          <w:lang w:eastAsia="zh-CN"/>
        </w:rPr>
        <w:t>和</w:t>
      </w:r>
      <w:r>
        <w:rPr>
          <w:lang w:eastAsia="zh-CN"/>
        </w:rPr>
        <w:t>“</w:t>
      </w:r>
      <w:r>
        <w:rPr>
          <w:lang w:eastAsia="zh-CN"/>
        </w:rPr>
        <w:t>语言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先说</w:t>
      </w:r>
      <w:r>
        <w:rPr>
          <w:lang w:eastAsia="zh-CN"/>
        </w:rPr>
        <w:t>“</w:t>
      </w:r>
      <w:r>
        <w:rPr>
          <w:lang w:eastAsia="zh-CN"/>
        </w:rPr>
        <w:t>大</w:t>
      </w:r>
      <w:r>
        <w:rPr>
          <w:lang w:eastAsia="zh-CN"/>
        </w:rPr>
        <w:t>”</w:t>
      </w:r>
      <w:r>
        <w:rPr>
          <w:lang w:eastAsia="zh-CN"/>
        </w:rPr>
        <w:t>：以前的</w:t>
      </w:r>
      <w:r>
        <w:rPr>
          <w:lang w:eastAsia="zh-CN"/>
        </w:rPr>
        <w:t>AI</w:t>
      </w:r>
      <w:r>
        <w:rPr>
          <w:lang w:eastAsia="zh-CN"/>
        </w:rPr>
        <w:t>模型参数少，几百几千万就算大了。现在的</w:t>
      </w:r>
      <w:r>
        <w:rPr>
          <w:lang w:eastAsia="zh-CN"/>
        </w:rPr>
        <w:t>LLM</w:t>
      </w:r>
      <w:r>
        <w:rPr>
          <w:lang w:eastAsia="zh-CN"/>
        </w:rPr>
        <w:t>，参数动辄几百亿甚至上万亿。</w:t>
      </w:r>
      <w:r>
        <w:rPr>
          <w:lang w:eastAsia="zh-CN"/>
        </w:rPr>
        <w:t>GPT-4</w:t>
      </w:r>
      <w:r>
        <w:rPr>
          <w:lang w:eastAsia="zh-CN"/>
        </w:rPr>
        <w:t>据说有</w:t>
      </w:r>
      <w:r>
        <w:rPr>
          <w:lang w:eastAsia="zh-CN"/>
        </w:rPr>
        <w:t>1.8</w:t>
      </w:r>
      <w:r>
        <w:rPr>
          <w:lang w:eastAsia="zh-CN"/>
        </w:rPr>
        <w:t>万亿参数。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啥是参数？你可以理解为模型的</w:t>
      </w:r>
      <w:r>
        <w:rPr>
          <w:lang w:eastAsia="zh-CN"/>
        </w:rPr>
        <w:t>“</w:t>
      </w:r>
      <w:r>
        <w:rPr>
          <w:lang w:eastAsia="zh-CN"/>
        </w:rPr>
        <w:t>记忆细胞</w:t>
      </w:r>
      <w:r>
        <w:rPr>
          <w:lang w:eastAsia="zh-CN"/>
        </w:rPr>
        <w:t>”</w:t>
      </w:r>
      <w:r>
        <w:rPr>
          <w:lang w:eastAsia="zh-CN"/>
        </w:rPr>
        <w:t>或者</w:t>
      </w:r>
      <w:r>
        <w:rPr>
          <w:lang w:eastAsia="zh-CN"/>
        </w:rPr>
        <w:t>“</w:t>
      </w:r>
      <w:r>
        <w:rPr>
          <w:lang w:eastAsia="zh-CN"/>
        </w:rPr>
        <w:t>旋钮</w:t>
      </w:r>
      <w:r>
        <w:rPr>
          <w:lang w:eastAsia="zh-CN"/>
        </w:rPr>
        <w:t>”</w:t>
      </w:r>
      <w:r>
        <w:rPr>
          <w:lang w:eastAsia="zh-CN"/>
        </w:rPr>
        <w:t>。每个参数就是一个可以调节的数字，模型就是靠几亿几百亿个这样的数字来</w:t>
      </w:r>
      <w:r>
        <w:rPr>
          <w:lang w:eastAsia="zh-CN"/>
        </w:rPr>
        <w:t>“</w:t>
      </w:r>
      <w:r>
        <w:rPr>
          <w:lang w:eastAsia="zh-CN"/>
        </w:rPr>
        <w:t>记住</w:t>
      </w:r>
      <w:r>
        <w:rPr>
          <w:lang w:eastAsia="zh-CN"/>
        </w:rPr>
        <w:t>”</w:t>
      </w:r>
      <w:r>
        <w:rPr>
          <w:lang w:eastAsia="zh-CN"/>
        </w:rPr>
        <w:t>它学到的东西。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参数越多，模型能记住的规律就越复杂、越精细。但参数多也不全是好处</w:t>
      </w:r>
      <w:r>
        <w:rPr>
          <w:lang w:eastAsia="zh-CN"/>
        </w:rPr>
        <w:t>——</w:t>
      </w:r>
      <w:r>
        <w:rPr>
          <w:lang w:eastAsia="zh-CN"/>
        </w:rPr>
        <w:t>训练成本高、运行速度慢、容易</w:t>
      </w:r>
      <w:r>
        <w:rPr>
          <w:lang w:eastAsia="zh-CN"/>
        </w:rPr>
        <w:t>“</w:t>
      </w:r>
      <w:r>
        <w:rPr>
          <w:lang w:eastAsia="zh-CN"/>
        </w:rPr>
        <w:t>死记硬背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再说</w:t>
      </w:r>
      <w:r>
        <w:rPr>
          <w:lang w:eastAsia="zh-CN"/>
        </w:rPr>
        <w:t>“</w:t>
      </w:r>
      <w:r>
        <w:rPr>
          <w:lang w:eastAsia="zh-CN"/>
        </w:rPr>
        <w:t>语言</w:t>
      </w:r>
      <w:r>
        <w:rPr>
          <w:lang w:eastAsia="zh-CN"/>
        </w:rPr>
        <w:t>”</w:t>
      </w:r>
      <w:r>
        <w:rPr>
          <w:lang w:eastAsia="zh-CN"/>
        </w:rPr>
        <w:t>：这些模型是专门处理语言的。它们读海量的文本，学习语言的规律、知识、逻辑、甚至某种程度的</w:t>
      </w:r>
      <w:r>
        <w:rPr>
          <w:lang w:eastAsia="zh-CN"/>
        </w:rPr>
        <w:t>“</w:t>
      </w:r>
      <w:r>
        <w:rPr>
          <w:lang w:eastAsia="zh-CN"/>
        </w:rPr>
        <w:t>常识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pStyle w:val="31"/>
        <w:rPr>
          <w:lang w:eastAsia="zh-CN"/>
        </w:rPr>
      </w:pPr>
      <w:bookmarkStart w:id="284" w:name="_Toc229754022"/>
      <w:r>
        <w:rPr>
          <w:lang w:eastAsia="zh-CN"/>
        </w:rPr>
        <w:t>2</w:t>
      </w:r>
      <w:r>
        <w:rPr>
          <w:lang w:eastAsia="zh-CN"/>
        </w:rPr>
        <w:t>、预测下一个词的核心玩法</w:t>
      </w:r>
      <w:bookmarkEnd w:id="284"/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大语言模型的核心玩法，简单得让你不敢相信：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给它一段文字，让它预测下一个最可能出现的词。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就这么简单。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比如你输入：</w:t>
      </w:r>
      <w:r>
        <w:rPr>
          <w:lang w:eastAsia="zh-CN"/>
        </w:rPr>
        <w:t>“</w:t>
      </w:r>
      <w:r>
        <w:rPr>
          <w:lang w:eastAsia="zh-CN"/>
        </w:rPr>
        <w:t>今天天气真</w:t>
      </w:r>
      <w:r>
        <w:rPr>
          <w:lang w:eastAsia="zh-CN"/>
        </w:rPr>
        <w:t>”</w:t>
      </w:r>
      <w:r>
        <w:rPr>
          <w:lang w:eastAsia="zh-CN"/>
        </w:rPr>
        <w:t>，模型会预测下一个词大概率是</w:t>
      </w:r>
      <w:r>
        <w:rPr>
          <w:lang w:eastAsia="zh-CN"/>
        </w:rPr>
        <w:t>“</w:t>
      </w:r>
      <w:r>
        <w:rPr>
          <w:lang w:eastAsia="zh-CN"/>
        </w:rPr>
        <w:t>好</w:t>
      </w:r>
      <w:r>
        <w:rPr>
          <w:lang w:eastAsia="zh-CN"/>
        </w:rPr>
        <w:t>”</w:t>
      </w:r>
      <w:r>
        <w:rPr>
          <w:lang w:eastAsia="zh-CN"/>
        </w:rPr>
        <w:t>或者</w:t>
      </w:r>
      <w:r>
        <w:rPr>
          <w:lang w:eastAsia="zh-CN"/>
        </w:rPr>
        <w:t>“</w:t>
      </w:r>
      <w:r>
        <w:rPr>
          <w:lang w:eastAsia="zh-CN"/>
        </w:rPr>
        <w:t>不错</w:t>
      </w:r>
      <w:r>
        <w:rPr>
          <w:lang w:eastAsia="zh-CN"/>
        </w:rPr>
        <w:t>”</w:t>
      </w:r>
      <w:r>
        <w:rPr>
          <w:lang w:eastAsia="zh-CN"/>
        </w:rPr>
        <w:t>或者</w:t>
      </w:r>
      <w:r>
        <w:rPr>
          <w:lang w:eastAsia="zh-CN"/>
        </w:rPr>
        <w:t>“</w:t>
      </w:r>
      <w:r>
        <w:rPr>
          <w:lang w:eastAsia="zh-CN"/>
        </w:rPr>
        <w:t>热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然后模型把预测出的词接上去，继续预测下一个：</w:t>
      </w:r>
      <w:r>
        <w:rPr>
          <w:lang w:eastAsia="zh-CN"/>
        </w:rPr>
        <w:t>“</w:t>
      </w:r>
      <w:r>
        <w:rPr>
          <w:lang w:eastAsia="zh-CN"/>
        </w:rPr>
        <w:t>今天天气真好</w:t>
      </w:r>
      <w:r>
        <w:rPr>
          <w:lang w:eastAsia="zh-CN"/>
        </w:rPr>
        <w:t xml:space="preserve">” → </w:t>
      </w:r>
      <w:r>
        <w:rPr>
          <w:lang w:eastAsia="zh-CN"/>
        </w:rPr>
        <w:t>预测</w:t>
      </w:r>
      <w:r>
        <w:rPr>
          <w:lang w:eastAsia="zh-CN"/>
        </w:rPr>
        <w:t>“</w:t>
      </w:r>
      <w:r>
        <w:rPr>
          <w:lang w:eastAsia="zh-CN"/>
        </w:rPr>
        <w:t>啊</w:t>
      </w:r>
      <w:r>
        <w:rPr>
          <w:lang w:eastAsia="zh-CN"/>
        </w:rPr>
        <w:t>” → “</w:t>
      </w:r>
      <w:r>
        <w:rPr>
          <w:lang w:eastAsia="zh-CN"/>
        </w:rPr>
        <w:t>今天天气真好啊</w:t>
      </w:r>
      <w:r>
        <w:rPr>
          <w:lang w:eastAsia="zh-CN"/>
        </w:rPr>
        <w:t xml:space="preserve">” → </w:t>
      </w:r>
      <w:r>
        <w:rPr>
          <w:lang w:eastAsia="zh-CN"/>
        </w:rPr>
        <w:t>预测</w:t>
      </w:r>
      <w:r>
        <w:rPr>
          <w:lang w:eastAsia="zh-CN"/>
        </w:rPr>
        <w:t>“</w:t>
      </w:r>
      <w:r>
        <w:rPr>
          <w:lang w:eastAsia="zh-CN"/>
        </w:rPr>
        <w:t>，</w:t>
      </w:r>
      <w:r>
        <w:rPr>
          <w:lang w:eastAsia="zh-CN"/>
        </w:rPr>
        <w:t>” → “</w:t>
      </w:r>
      <w:r>
        <w:rPr>
          <w:lang w:eastAsia="zh-CN"/>
        </w:rPr>
        <w:t>今天天气真好啊，</w:t>
      </w:r>
      <w:r>
        <w:rPr>
          <w:lang w:eastAsia="zh-CN"/>
        </w:rPr>
        <w:t xml:space="preserve">” → </w:t>
      </w:r>
      <w:r>
        <w:rPr>
          <w:lang w:eastAsia="zh-CN"/>
        </w:rPr>
        <w:t>预测</w:t>
      </w:r>
      <w:r>
        <w:rPr>
          <w:lang w:eastAsia="zh-CN"/>
        </w:rPr>
        <w:t>“</w:t>
      </w:r>
      <w:r>
        <w:rPr>
          <w:lang w:eastAsia="zh-CN"/>
        </w:rPr>
        <w:t>我</w:t>
      </w:r>
      <w:r>
        <w:rPr>
          <w:lang w:eastAsia="zh-CN"/>
        </w:rPr>
        <w:t>” → ……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整个对话过程，就是这样一个词一个词</w:t>
      </w:r>
      <w:r>
        <w:rPr>
          <w:lang w:eastAsia="zh-CN"/>
        </w:rPr>
        <w:t>“</w:t>
      </w:r>
      <w:r>
        <w:rPr>
          <w:lang w:eastAsia="zh-CN"/>
        </w:rPr>
        <w:t>挤</w:t>
      </w:r>
      <w:r>
        <w:rPr>
          <w:lang w:eastAsia="zh-CN"/>
        </w:rPr>
        <w:t>”</w:t>
      </w:r>
      <w:r>
        <w:rPr>
          <w:lang w:eastAsia="zh-CN"/>
        </w:rPr>
        <w:t>出来的。看起来像在思考，其实是在做高速的</w:t>
      </w:r>
      <w:r>
        <w:rPr>
          <w:lang w:eastAsia="zh-CN"/>
        </w:rPr>
        <w:t>“</w:t>
      </w:r>
      <w:r>
        <w:rPr>
          <w:lang w:eastAsia="zh-CN"/>
        </w:rPr>
        <w:t>猜词游戏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你可能会说：这不就是个高级输入法吗？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对，也没错。但这个</w:t>
      </w:r>
      <w:r>
        <w:rPr>
          <w:lang w:eastAsia="zh-CN"/>
        </w:rPr>
        <w:t>“</w:t>
      </w:r>
      <w:r>
        <w:rPr>
          <w:lang w:eastAsia="zh-CN"/>
        </w:rPr>
        <w:t>输入法</w:t>
      </w:r>
      <w:r>
        <w:rPr>
          <w:lang w:eastAsia="zh-CN"/>
        </w:rPr>
        <w:t>”</w:t>
      </w:r>
      <w:r>
        <w:rPr>
          <w:lang w:eastAsia="zh-CN"/>
        </w:rPr>
        <w:t>看了整个互联网的数据（几万亿个词），所以它</w:t>
      </w:r>
      <w:r>
        <w:rPr>
          <w:lang w:eastAsia="zh-CN"/>
        </w:rPr>
        <w:t>“</w:t>
      </w:r>
      <w:r>
        <w:rPr>
          <w:lang w:eastAsia="zh-CN"/>
        </w:rPr>
        <w:t>猜</w:t>
      </w:r>
      <w:r>
        <w:rPr>
          <w:lang w:eastAsia="zh-CN"/>
        </w:rPr>
        <w:t>”</w:t>
      </w:r>
      <w:r>
        <w:rPr>
          <w:lang w:eastAsia="zh-CN"/>
        </w:rPr>
        <w:t>得极其准，看起来就像真的懂了一样。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当这个</w:t>
      </w:r>
      <w:r>
        <w:rPr>
          <w:lang w:eastAsia="zh-CN"/>
        </w:rPr>
        <w:t>“</w:t>
      </w:r>
      <w:r>
        <w:rPr>
          <w:lang w:eastAsia="zh-CN"/>
        </w:rPr>
        <w:t>猜词游戏</w:t>
      </w:r>
      <w:r>
        <w:rPr>
          <w:lang w:eastAsia="zh-CN"/>
        </w:rPr>
        <w:t>”</w:t>
      </w:r>
      <w:r>
        <w:rPr>
          <w:lang w:eastAsia="zh-CN"/>
        </w:rPr>
        <w:t>做到极致，猜出来的内容就不再是简单的词语接龙，而是一段段有逻辑、有知识、甚至看起来有思想的文字。</w:t>
      </w:r>
    </w:p>
    <w:p w:rsidR="005B568C" w:rsidRDefault="001D6794">
      <w:pPr>
        <w:pStyle w:val="31"/>
        <w:rPr>
          <w:lang w:eastAsia="zh-CN"/>
        </w:rPr>
      </w:pPr>
      <w:bookmarkStart w:id="285" w:name="_Toc229754023"/>
      <w:r>
        <w:rPr>
          <w:lang w:eastAsia="zh-CN"/>
        </w:rPr>
        <w:t>3</w:t>
      </w:r>
      <w:r>
        <w:rPr>
          <w:lang w:eastAsia="zh-CN"/>
        </w:rPr>
        <w:t>、训练和推理</w:t>
      </w:r>
      <w:bookmarkEnd w:id="285"/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大语言模型有两个阶段：训练和推理。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训练阶段：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拿海量数据（互联网上的各种文字</w:t>
      </w:r>
      <w:r>
        <w:rPr>
          <w:lang w:eastAsia="zh-CN"/>
        </w:rPr>
        <w:t>——</w:t>
      </w:r>
      <w:r>
        <w:rPr>
          <w:lang w:eastAsia="zh-CN"/>
        </w:rPr>
        <w:t>网页、书籍、论文、代码、对话</w:t>
      </w:r>
      <w:r>
        <w:rPr>
          <w:lang w:eastAsia="zh-CN"/>
        </w:rPr>
        <w:t>……</w:t>
      </w:r>
      <w:r>
        <w:rPr>
          <w:lang w:eastAsia="zh-CN"/>
        </w:rPr>
        <w:t>）给模型看，让模型不断练习</w:t>
      </w:r>
      <w:r>
        <w:rPr>
          <w:lang w:eastAsia="zh-CN"/>
        </w:rPr>
        <w:t>“</w:t>
      </w:r>
      <w:r>
        <w:rPr>
          <w:lang w:eastAsia="zh-CN"/>
        </w:rPr>
        <w:t>猜词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猜错了，模型就调整自己的参数（那几百亿个</w:t>
      </w:r>
      <w:r>
        <w:rPr>
          <w:lang w:eastAsia="zh-CN"/>
        </w:rPr>
        <w:t>“</w:t>
      </w:r>
      <w:r>
        <w:rPr>
          <w:lang w:eastAsia="zh-CN"/>
        </w:rPr>
        <w:t>旋钮</w:t>
      </w:r>
      <w:r>
        <w:rPr>
          <w:lang w:eastAsia="zh-CN"/>
        </w:rPr>
        <w:t>”</w:t>
      </w:r>
      <w:r>
        <w:rPr>
          <w:lang w:eastAsia="zh-CN"/>
        </w:rPr>
        <w:t>）让下次猜得更准。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这个过程需要巨大的算力</w:t>
      </w:r>
      <w:r>
        <w:rPr>
          <w:lang w:eastAsia="zh-CN"/>
        </w:rPr>
        <w:t>——</w:t>
      </w:r>
      <w:r>
        <w:rPr>
          <w:lang w:eastAsia="zh-CN"/>
        </w:rPr>
        <w:t>成千上万块</w:t>
      </w:r>
      <w:r>
        <w:rPr>
          <w:lang w:eastAsia="zh-CN"/>
        </w:rPr>
        <w:t>GPU</w:t>
      </w:r>
      <w:r>
        <w:rPr>
          <w:lang w:eastAsia="zh-CN"/>
        </w:rPr>
        <w:t>同时跑几个月，电费都要几千万。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推理阶段：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训练好的模型，就可以用来回答问题了。你把提示词发给模型，模型运行一次，输出答案。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推理不需要那么大的算力，一块</w:t>
      </w:r>
      <w:r>
        <w:rPr>
          <w:lang w:eastAsia="zh-CN"/>
        </w:rPr>
        <w:t>GPU</w:t>
      </w:r>
      <w:r>
        <w:rPr>
          <w:lang w:eastAsia="zh-CN"/>
        </w:rPr>
        <w:t>甚至</w:t>
      </w:r>
      <w:r>
        <w:rPr>
          <w:lang w:eastAsia="zh-CN"/>
        </w:rPr>
        <w:t>CPU</w:t>
      </w:r>
      <w:r>
        <w:rPr>
          <w:lang w:eastAsia="zh-CN"/>
        </w:rPr>
        <w:t>就能跑（当然速度慢些）。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你每次用</w:t>
      </w:r>
      <w:r>
        <w:rPr>
          <w:lang w:eastAsia="zh-CN"/>
        </w:rPr>
        <w:t>ChatGPT</w:t>
      </w:r>
      <w:r>
        <w:rPr>
          <w:lang w:eastAsia="zh-CN"/>
        </w:rPr>
        <w:t>或者</w:t>
      </w:r>
      <w:r>
        <w:rPr>
          <w:lang w:eastAsia="zh-CN"/>
        </w:rPr>
        <w:t>Claude</w:t>
      </w:r>
      <w:r>
        <w:rPr>
          <w:lang w:eastAsia="zh-CN"/>
        </w:rPr>
        <w:t>聊天，都是在进行推理</w:t>
      </w:r>
      <w:r>
        <w:rPr>
          <w:lang w:eastAsia="zh-CN"/>
        </w:rPr>
        <w:t>——</w:t>
      </w:r>
      <w:r>
        <w:rPr>
          <w:lang w:eastAsia="zh-CN"/>
        </w:rPr>
        <w:t>模型根据你的输入，一个词一个词地生成回答。</w:t>
      </w:r>
    </w:p>
    <w:p w:rsidR="005B568C" w:rsidRDefault="001D6794">
      <w:pPr>
        <w:pStyle w:val="31"/>
        <w:rPr>
          <w:lang w:eastAsia="zh-CN"/>
        </w:rPr>
      </w:pPr>
      <w:bookmarkStart w:id="286" w:name="_Toc229754024"/>
      <w:r>
        <w:rPr>
          <w:lang w:eastAsia="zh-CN"/>
        </w:rPr>
        <w:t>4</w:t>
      </w:r>
      <w:r>
        <w:rPr>
          <w:lang w:eastAsia="zh-CN"/>
        </w:rPr>
        <w:t>、</w:t>
      </w:r>
      <w:r>
        <w:rPr>
          <w:lang w:eastAsia="zh-CN"/>
        </w:rPr>
        <w:t>Token</w:t>
      </w:r>
      <w:r>
        <w:rPr>
          <w:lang w:eastAsia="zh-CN"/>
        </w:rPr>
        <w:t>是啥玩意儿？</w:t>
      </w:r>
      <w:bookmarkEnd w:id="286"/>
    </w:p>
    <w:p w:rsidR="005B568C" w:rsidRDefault="001D6794">
      <w:pPr>
        <w:rPr>
          <w:lang w:eastAsia="zh-CN"/>
        </w:rPr>
      </w:pPr>
      <w:r>
        <w:rPr>
          <w:lang w:eastAsia="zh-CN"/>
        </w:rPr>
        <w:t>你可能会注意到，</w:t>
      </w:r>
      <w:r>
        <w:rPr>
          <w:lang w:eastAsia="zh-CN"/>
        </w:rPr>
        <w:t>AI</w:t>
      </w:r>
      <w:r>
        <w:rPr>
          <w:lang w:eastAsia="zh-CN"/>
        </w:rPr>
        <w:t>聊天界面下面有时会显示</w:t>
      </w:r>
      <w:r>
        <w:rPr>
          <w:lang w:eastAsia="zh-CN"/>
        </w:rPr>
        <w:t>“</w:t>
      </w:r>
      <w:r>
        <w:rPr>
          <w:lang w:eastAsia="zh-CN"/>
        </w:rPr>
        <w:t>已使用</w:t>
      </w:r>
      <w:r>
        <w:rPr>
          <w:lang w:eastAsia="zh-CN"/>
        </w:rPr>
        <w:t>X</w:t>
      </w:r>
      <w:r>
        <w:rPr>
          <w:lang w:eastAsia="zh-CN"/>
        </w:rPr>
        <w:t>个</w:t>
      </w:r>
      <w:r>
        <w:rPr>
          <w:lang w:eastAsia="zh-CN"/>
        </w:rPr>
        <w:t>tokens”</w:t>
      </w:r>
      <w:r>
        <w:rPr>
          <w:lang w:eastAsia="zh-CN"/>
        </w:rPr>
        <w:t>或者提示</w:t>
      </w:r>
      <w:r>
        <w:rPr>
          <w:lang w:eastAsia="zh-CN"/>
        </w:rPr>
        <w:t>“</w:t>
      </w:r>
      <w:r>
        <w:rPr>
          <w:lang w:eastAsia="zh-CN"/>
        </w:rPr>
        <w:t>最大</w:t>
      </w:r>
      <w:r>
        <w:rPr>
          <w:lang w:eastAsia="zh-CN"/>
        </w:rPr>
        <w:t>token</w:t>
      </w:r>
      <w:r>
        <w:rPr>
          <w:lang w:eastAsia="zh-CN"/>
        </w:rPr>
        <w:t>数限制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Token</w:t>
      </w:r>
      <w:r>
        <w:rPr>
          <w:lang w:eastAsia="zh-CN"/>
        </w:rPr>
        <w:t>（</w:t>
      </w:r>
      <w:r>
        <w:rPr>
          <w:rFonts w:hint="eastAsia"/>
          <w:lang w:eastAsia="zh-CN"/>
        </w:rPr>
        <w:t>词元</w:t>
      </w:r>
      <w:r>
        <w:rPr>
          <w:lang w:eastAsia="zh-CN"/>
        </w:rPr>
        <w:t>）是大语言模型处理文本的基本单位。它不是</w:t>
      </w:r>
      <w:r>
        <w:rPr>
          <w:lang w:eastAsia="zh-CN"/>
        </w:rPr>
        <w:t>“</w:t>
      </w:r>
      <w:r>
        <w:rPr>
          <w:lang w:eastAsia="zh-CN"/>
        </w:rPr>
        <w:t>字</w:t>
      </w:r>
      <w:r>
        <w:rPr>
          <w:lang w:eastAsia="zh-CN"/>
        </w:rPr>
        <w:t>”</w:t>
      </w:r>
      <w:r>
        <w:rPr>
          <w:lang w:eastAsia="zh-CN"/>
        </w:rPr>
        <w:t>也不是</w:t>
      </w:r>
      <w:r>
        <w:rPr>
          <w:lang w:eastAsia="zh-CN"/>
        </w:rPr>
        <w:t>“</w:t>
      </w:r>
      <w:r>
        <w:rPr>
          <w:lang w:eastAsia="zh-CN"/>
        </w:rPr>
        <w:t>词</w:t>
      </w:r>
      <w:r>
        <w:rPr>
          <w:lang w:eastAsia="zh-CN"/>
        </w:rPr>
        <w:t>”</w:t>
      </w:r>
      <w:r>
        <w:rPr>
          <w:lang w:eastAsia="zh-CN"/>
        </w:rPr>
        <w:t>，而是一个更灵活的分片。</w:t>
      </w:r>
    </w:p>
    <w:p w:rsidR="005B568C" w:rsidRDefault="001D6794">
      <w:r>
        <w:t>比如：</w:t>
      </w:r>
      <w:r>
        <w:t>“</w:t>
      </w:r>
      <w:r>
        <w:t>今天天气真好</w:t>
      </w:r>
      <w:r>
        <w:t>”</w:t>
      </w:r>
      <w:r>
        <w:t>可能被分成</w:t>
      </w:r>
      <w:r>
        <w:t>[“</w:t>
      </w:r>
      <w:r>
        <w:t>今天</w:t>
      </w:r>
      <w:r>
        <w:t>”, “</w:t>
      </w:r>
      <w:r>
        <w:t>天气</w:t>
      </w:r>
      <w:r>
        <w:t>”, “</w:t>
      </w:r>
      <w:r>
        <w:t>真好</w:t>
      </w:r>
      <w:r>
        <w:t>”]</w:t>
      </w:r>
      <w:r>
        <w:t>三个</w:t>
      </w:r>
      <w:r>
        <w:t>token</w:t>
      </w:r>
      <w:r>
        <w:t>，也可能分成</w:t>
      </w:r>
      <w:r>
        <w:t>[“</w:t>
      </w:r>
      <w:r>
        <w:t>今天</w:t>
      </w:r>
      <w:r>
        <w:t>”, “</w:t>
      </w:r>
      <w:r>
        <w:t>天气</w:t>
      </w:r>
      <w:r>
        <w:t>”, “</w:t>
      </w:r>
      <w:r>
        <w:t>真</w:t>
      </w:r>
      <w:r>
        <w:t>”, “</w:t>
      </w:r>
      <w:r>
        <w:t>好</w:t>
      </w:r>
      <w:r>
        <w:t>”]</w:t>
      </w:r>
      <w:r>
        <w:t>四个</w:t>
      </w:r>
      <w:r>
        <w:t>token</w:t>
      </w:r>
      <w:r>
        <w:t>。</w:t>
      </w:r>
    </w:p>
    <w:p w:rsidR="005B568C" w:rsidRDefault="001D6794">
      <w:r>
        <w:t>英文类似：</w:t>
      </w:r>
      <w:r>
        <w:t>“I love programming”</w:t>
      </w:r>
      <w:r>
        <w:t>可能是</w:t>
      </w:r>
      <w:r>
        <w:t>[“I”, “love”, “pro”, “gramming”]</w:t>
      </w:r>
      <w:r>
        <w:t>这样分的。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不同模型的分词方式不一样，但大致遵循</w:t>
      </w:r>
      <w:r>
        <w:rPr>
          <w:lang w:eastAsia="zh-CN"/>
        </w:rPr>
        <w:t>“</w:t>
      </w:r>
      <w:r>
        <w:rPr>
          <w:lang w:eastAsia="zh-CN"/>
        </w:rPr>
        <w:t>常用词完整保留，生僻词拆成小块</w:t>
      </w:r>
      <w:r>
        <w:rPr>
          <w:lang w:eastAsia="zh-CN"/>
        </w:rPr>
        <w:t>”</w:t>
      </w:r>
      <w:r>
        <w:rPr>
          <w:lang w:eastAsia="zh-CN"/>
        </w:rPr>
        <w:t>的原则。</w:t>
      </w:r>
    </w:p>
    <w:p w:rsidR="005B568C" w:rsidRDefault="001D6794">
      <w:r>
        <w:t>一般来说：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</w:pPr>
      <w:r>
        <w:t>1</w:t>
      </w:r>
      <w:r>
        <w:t>个汉字</w:t>
      </w:r>
      <w:r>
        <w:t xml:space="preserve"> ≈ 1-2</w:t>
      </w:r>
      <w:r>
        <w:t>个</w:t>
      </w:r>
      <w:r>
        <w:t>token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</w:t>
      </w:r>
      <w:r>
        <w:rPr>
          <w:lang w:eastAsia="zh-CN"/>
        </w:rPr>
        <w:t>个英文单词</w:t>
      </w:r>
      <w:r>
        <w:rPr>
          <w:lang w:eastAsia="zh-CN"/>
        </w:rPr>
        <w:t xml:space="preserve"> ≈ 1-2</w:t>
      </w:r>
      <w:r>
        <w:rPr>
          <w:lang w:eastAsia="zh-CN"/>
        </w:rPr>
        <w:t>个</w:t>
      </w:r>
      <w:r>
        <w:rPr>
          <w:lang w:eastAsia="zh-CN"/>
        </w:rPr>
        <w:t>token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1000</w:t>
      </w:r>
      <w:r>
        <w:rPr>
          <w:lang w:eastAsia="zh-CN"/>
        </w:rPr>
        <w:t>个</w:t>
      </w:r>
      <w:r>
        <w:rPr>
          <w:lang w:eastAsia="zh-CN"/>
        </w:rPr>
        <w:t>token ≈ 750</w:t>
      </w:r>
      <w:r>
        <w:rPr>
          <w:lang w:eastAsia="zh-CN"/>
        </w:rPr>
        <w:t>个英文词，或约</w:t>
      </w:r>
      <w:r>
        <w:rPr>
          <w:lang w:eastAsia="zh-CN"/>
        </w:rPr>
        <w:t>500</w:t>
      </w:r>
      <w:r>
        <w:rPr>
          <w:lang w:eastAsia="zh-CN"/>
        </w:rPr>
        <w:t>个汉字</w:t>
      </w:r>
    </w:p>
    <w:p w:rsidR="005B568C" w:rsidRDefault="001D6794">
      <w:r>
        <w:t>了解</w:t>
      </w:r>
      <w:r>
        <w:t>token</w:t>
      </w:r>
      <w:r>
        <w:t>的概念很重要，因为：</w:t>
      </w:r>
    </w:p>
    <w:p w:rsidR="005B568C" w:rsidRDefault="001D6794">
      <w:r>
        <w:t>AI</w:t>
      </w:r>
      <w:r>
        <w:t>有上下文窗口限制（比如</w:t>
      </w:r>
      <w:r>
        <w:t>8K</w:t>
      </w:r>
      <w:r>
        <w:t>、</w:t>
      </w:r>
      <w:r>
        <w:t>32K</w:t>
      </w:r>
      <w:r>
        <w:t>、</w:t>
      </w:r>
      <w:r>
        <w:t>128K token</w:t>
      </w:r>
      <w:r>
        <w:t>），超出就</w:t>
      </w:r>
      <w:r>
        <w:t>“</w:t>
      </w:r>
      <w:r>
        <w:t>记不住</w:t>
      </w:r>
      <w:r>
        <w:t>”</w:t>
      </w:r>
      <w:r>
        <w:t>前面的内容了。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计费也是按</w:t>
      </w:r>
      <w:r>
        <w:rPr>
          <w:lang w:eastAsia="zh-CN"/>
        </w:rPr>
        <w:t>token</w:t>
      </w:r>
      <w:r>
        <w:rPr>
          <w:lang w:eastAsia="zh-CN"/>
        </w:rPr>
        <w:t>算的，输入输出都花钱。所以长短问题直接影响钱包。</w:t>
      </w:r>
    </w:p>
    <w:p w:rsidR="005B568C" w:rsidRDefault="001D6794">
      <w:pPr>
        <w:pStyle w:val="31"/>
        <w:rPr>
          <w:lang w:eastAsia="zh-CN"/>
        </w:rPr>
      </w:pPr>
      <w:bookmarkStart w:id="287" w:name="_Toc229754025"/>
      <w:r>
        <w:rPr>
          <w:lang w:eastAsia="zh-CN"/>
        </w:rPr>
        <w:t>5</w:t>
      </w:r>
      <w:r>
        <w:rPr>
          <w:lang w:eastAsia="zh-CN"/>
        </w:rPr>
        <w:t>、幻觉：</w:t>
      </w:r>
      <w:r>
        <w:rPr>
          <w:lang w:eastAsia="zh-CN"/>
        </w:rPr>
        <w:t>AI</w:t>
      </w:r>
      <w:r>
        <w:rPr>
          <w:lang w:eastAsia="zh-CN"/>
        </w:rPr>
        <w:t>为啥会胡说八道？</w:t>
      </w:r>
      <w:bookmarkEnd w:id="287"/>
    </w:p>
    <w:p w:rsidR="005B568C" w:rsidRDefault="001D6794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多了你就会发现：</w:t>
      </w:r>
      <w:r>
        <w:rPr>
          <w:lang w:eastAsia="zh-CN"/>
        </w:rPr>
        <w:t>AI</w:t>
      </w:r>
      <w:r>
        <w:rPr>
          <w:lang w:eastAsia="zh-CN"/>
        </w:rPr>
        <w:t>有时候会特别自信地给出完全错误的信息。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你问它</w:t>
      </w:r>
      <w:r>
        <w:rPr>
          <w:lang w:eastAsia="zh-CN"/>
        </w:rPr>
        <w:t>“2025</w:t>
      </w:r>
      <w:r>
        <w:rPr>
          <w:lang w:eastAsia="zh-CN"/>
        </w:rPr>
        <w:t>年</w:t>
      </w:r>
      <w:r>
        <w:rPr>
          <w:lang w:eastAsia="zh-CN"/>
        </w:rPr>
        <w:t>NBA</w:t>
      </w:r>
      <w:r>
        <w:rPr>
          <w:lang w:eastAsia="zh-CN"/>
        </w:rPr>
        <w:t>总冠军是谁？</w:t>
      </w:r>
      <w:r>
        <w:rPr>
          <w:lang w:eastAsia="zh-CN"/>
        </w:rPr>
        <w:t>”</w:t>
      </w:r>
      <w:r>
        <w:rPr>
          <w:lang w:eastAsia="zh-CN"/>
        </w:rPr>
        <w:t>它可能给你一个煞有其事的回答</w:t>
      </w:r>
      <w:r>
        <w:rPr>
          <w:lang w:eastAsia="zh-CN"/>
        </w:rPr>
        <w:t>——</w:t>
      </w:r>
      <w:r>
        <w:rPr>
          <w:lang w:eastAsia="zh-CN"/>
        </w:rPr>
        <w:t>球员名字、比分、</w:t>
      </w:r>
      <w:r>
        <w:rPr>
          <w:lang w:eastAsia="zh-CN"/>
        </w:rPr>
        <w:t>MVP</w:t>
      </w:r>
      <w:r>
        <w:rPr>
          <w:lang w:eastAsia="zh-CN"/>
        </w:rPr>
        <w:t>都有</w:t>
      </w:r>
      <w:r>
        <w:rPr>
          <w:lang w:eastAsia="zh-CN"/>
        </w:rPr>
        <w:t>——</w:t>
      </w:r>
      <w:r>
        <w:rPr>
          <w:lang w:eastAsia="zh-CN"/>
        </w:rPr>
        <w:t>但全是编的。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这就是</w:t>
      </w:r>
      <w:r>
        <w:rPr>
          <w:lang w:eastAsia="zh-CN"/>
        </w:rPr>
        <w:t>“</w:t>
      </w:r>
      <w:r>
        <w:rPr>
          <w:lang w:eastAsia="zh-CN"/>
        </w:rPr>
        <w:t>幻觉</w:t>
      </w:r>
      <w:r>
        <w:rPr>
          <w:lang w:eastAsia="zh-CN"/>
        </w:rPr>
        <w:t>”</w:t>
      </w:r>
      <w:r>
        <w:rPr>
          <w:lang w:eastAsia="zh-CN"/>
        </w:rPr>
        <w:t>（</w:t>
      </w:r>
      <w:r>
        <w:rPr>
          <w:lang w:eastAsia="zh-CN"/>
        </w:rPr>
        <w:t>Hallucination</w:t>
      </w:r>
      <w:r>
        <w:rPr>
          <w:lang w:eastAsia="zh-CN"/>
        </w:rPr>
        <w:t>）。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为啥会这样？因为模型本质上就是在做</w:t>
      </w:r>
      <w:r>
        <w:rPr>
          <w:lang w:eastAsia="zh-CN"/>
        </w:rPr>
        <w:t>“</w:t>
      </w:r>
      <w:r>
        <w:rPr>
          <w:lang w:eastAsia="zh-CN"/>
        </w:rPr>
        <w:t>猜词游戏</w:t>
      </w:r>
      <w:r>
        <w:rPr>
          <w:lang w:eastAsia="zh-CN"/>
        </w:rPr>
        <w:t>”</w:t>
      </w:r>
      <w:r>
        <w:rPr>
          <w:lang w:eastAsia="zh-CN"/>
        </w:rPr>
        <w:t>。它学到的规律是：</w:t>
      </w:r>
      <w:r>
        <w:rPr>
          <w:lang w:eastAsia="zh-CN"/>
        </w:rPr>
        <w:t>“</w:t>
      </w:r>
      <w:r>
        <w:rPr>
          <w:lang w:eastAsia="zh-CN"/>
        </w:rPr>
        <w:t>当被问到</w:t>
      </w:r>
      <w:r>
        <w:rPr>
          <w:lang w:eastAsia="zh-CN"/>
        </w:rPr>
        <w:t>XX</w:t>
      </w:r>
      <w:r>
        <w:rPr>
          <w:lang w:eastAsia="zh-CN"/>
        </w:rPr>
        <w:t>问题时，通常的回答格式是</w:t>
      </w:r>
      <w:r>
        <w:rPr>
          <w:lang w:eastAsia="zh-CN"/>
        </w:rPr>
        <w:t>XXX</w:t>
      </w:r>
      <w:r>
        <w:rPr>
          <w:lang w:eastAsia="zh-CN"/>
        </w:rPr>
        <w:t>。</w:t>
      </w:r>
      <w:r>
        <w:rPr>
          <w:lang w:eastAsia="zh-CN"/>
        </w:rPr>
        <w:t>”</w:t>
      </w:r>
      <w:r>
        <w:rPr>
          <w:lang w:eastAsia="zh-CN"/>
        </w:rPr>
        <w:t>所以它会按照这个格式生成内容。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但它并不</w:t>
      </w:r>
      <w:r>
        <w:rPr>
          <w:lang w:eastAsia="zh-CN"/>
        </w:rPr>
        <w:t>“</w:t>
      </w:r>
      <w:r>
        <w:rPr>
          <w:lang w:eastAsia="zh-CN"/>
        </w:rPr>
        <w:t>知道</w:t>
      </w:r>
      <w:r>
        <w:rPr>
          <w:lang w:eastAsia="zh-CN"/>
        </w:rPr>
        <w:t>”</w:t>
      </w:r>
      <w:r>
        <w:rPr>
          <w:lang w:eastAsia="zh-CN"/>
        </w:rPr>
        <w:t>事实是什么。它没有知识库，没有数据库，只有从训练数据中学到的统计规律。</w:t>
      </w:r>
    </w:p>
    <w:p w:rsidR="005B568C" w:rsidRDefault="001D6794">
      <w:r>
        <w:t>所以：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说的不一定对</w:t>
      </w:r>
      <w:r>
        <w:rPr>
          <w:lang w:eastAsia="zh-CN"/>
        </w:rPr>
        <w:t>——</w:t>
      </w:r>
      <w:r>
        <w:rPr>
          <w:lang w:eastAsia="zh-CN"/>
        </w:rPr>
        <w:t>永远要核实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越自信越要小心</w:t>
      </w:r>
      <w:r>
        <w:rPr>
          <w:lang w:eastAsia="zh-CN"/>
        </w:rPr>
        <w:t>——</w:t>
      </w:r>
      <w:r>
        <w:rPr>
          <w:lang w:eastAsia="zh-CN"/>
        </w:rPr>
        <w:t>它没有</w:t>
      </w:r>
      <w:r>
        <w:rPr>
          <w:lang w:eastAsia="zh-CN"/>
        </w:rPr>
        <w:t>“</w:t>
      </w:r>
      <w:r>
        <w:rPr>
          <w:lang w:eastAsia="zh-CN"/>
        </w:rPr>
        <w:t>不确定</w:t>
      </w:r>
      <w:r>
        <w:rPr>
          <w:lang w:eastAsia="zh-CN"/>
        </w:rPr>
        <w:t>”</w:t>
      </w:r>
      <w:r>
        <w:rPr>
          <w:lang w:eastAsia="zh-CN"/>
        </w:rPr>
        <w:t>的概念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代码也要测试</w:t>
      </w:r>
      <w:r>
        <w:rPr>
          <w:lang w:eastAsia="zh-CN"/>
        </w:rPr>
        <w:t>——AI</w:t>
      </w:r>
      <w:r>
        <w:rPr>
          <w:lang w:eastAsia="zh-CN"/>
        </w:rPr>
        <w:t>写的代码可能看起来对，但运行起来报错</w:t>
      </w:r>
    </w:p>
    <w:p w:rsidR="001D6794" w:rsidRDefault="001D6794" w:rsidP="001D6794">
      <w:pPr>
        <w:pStyle w:val="a0"/>
        <w:numPr>
          <w:ilvl w:val="0"/>
          <w:numId w:val="0"/>
        </w:numPr>
        <w:ind w:left="240"/>
        <w:rPr>
          <w:lang w:eastAsia="zh-CN"/>
        </w:rPr>
      </w:pPr>
    </w:p>
    <w:p w:rsidR="005B568C" w:rsidRDefault="001D6794">
      <w:pPr>
        <w:pStyle w:val="31"/>
      </w:pPr>
      <w:bookmarkStart w:id="288" w:name="_Toc229754026"/>
      <w:r>
        <w:t>小结一下</w:t>
      </w:r>
      <w:bookmarkEnd w:id="288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大语言模型的</w:t>
      </w:r>
      <w:r>
        <w:rPr>
          <w:lang w:eastAsia="zh-CN"/>
        </w:rPr>
        <w:t>“</w:t>
      </w:r>
      <w:r>
        <w:rPr>
          <w:lang w:eastAsia="zh-CN"/>
        </w:rPr>
        <w:t>大</w:t>
      </w:r>
      <w:r>
        <w:rPr>
          <w:lang w:eastAsia="zh-CN"/>
        </w:rPr>
        <w:t>”</w:t>
      </w:r>
      <w:r>
        <w:rPr>
          <w:lang w:eastAsia="zh-CN"/>
        </w:rPr>
        <w:t>指参数多，</w:t>
      </w:r>
      <w:r>
        <w:rPr>
          <w:lang w:eastAsia="zh-CN"/>
        </w:rPr>
        <w:t>“</w:t>
      </w:r>
      <w:r>
        <w:rPr>
          <w:lang w:eastAsia="zh-CN"/>
        </w:rPr>
        <w:t>语言</w:t>
      </w:r>
      <w:r>
        <w:rPr>
          <w:lang w:eastAsia="zh-CN"/>
        </w:rPr>
        <w:t>”</w:t>
      </w:r>
      <w:r>
        <w:rPr>
          <w:lang w:eastAsia="zh-CN"/>
        </w:rPr>
        <w:t>指处理文本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核心玩法：预测下一个词，一个词一个词地生成回答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训练需要海量数据和算力，推理就是日常使用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Token</w:t>
      </w:r>
      <w:r>
        <w:rPr>
          <w:lang w:eastAsia="zh-CN"/>
        </w:rPr>
        <w:t>是</w:t>
      </w:r>
      <w:r>
        <w:rPr>
          <w:lang w:eastAsia="zh-CN"/>
        </w:rPr>
        <w:t>AI</w:t>
      </w:r>
      <w:r>
        <w:rPr>
          <w:lang w:eastAsia="zh-CN"/>
        </w:rPr>
        <w:t>处理文本的基本单位，影响上下文长度和费用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幻觉是</w:t>
      </w:r>
      <w:r>
        <w:rPr>
          <w:lang w:eastAsia="zh-CN"/>
        </w:rPr>
        <w:t>AI</w:t>
      </w:r>
      <w:r>
        <w:rPr>
          <w:lang w:eastAsia="zh-CN"/>
        </w:rPr>
        <w:t>会自信地胡说八道，要学会核实</w:t>
      </w:r>
    </w:p>
    <w:p w:rsidR="005B568C" w:rsidRDefault="001D6794">
      <w:pPr>
        <w:pStyle w:val="21"/>
        <w:rPr>
          <w:lang w:eastAsia="zh-CN"/>
        </w:rPr>
      </w:pPr>
      <w:bookmarkStart w:id="289" w:name="_Toc229754027"/>
      <w:r>
        <w:rPr>
          <w:lang w:eastAsia="zh-CN"/>
        </w:rPr>
        <w:t xml:space="preserve">8.3 </w:t>
      </w:r>
      <w:r>
        <w:rPr>
          <w:lang w:eastAsia="zh-CN"/>
        </w:rPr>
        <w:t>常见的大语言模型</w:t>
      </w:r>
      <w:bookmarkEnd w:id="289"/>
    </w:p>
    <w:p w:rsidR="005B568C" w:rsidRDefault="001D6794">
      <w:pPr>
        <w:pStyle w:val="31"/>
        <w:rPr>
          <w:lang w:eastAsia="zh-CN"/>
        </w:rPr>
      </w:pPr>
      <w:bookmarkStart w:id="290" w:name="_Toc229754028"/>
      <w:r>
        <w:rPr>
          <w:lang w:eastAsia="zh-CN"/>
        </w:rPr>
        <w:t>1</w:t>
      </w:r>
      <w:r>
        <w:rPr>
          <w:lang w:eastAsia="zh-CN"/>
        </w:rPr>
        <w:t>、国外的选手</w:t>
      </w:r>
      <w:bookmarkEnd w:id="290"/>
    </w:p>
    <w:p w:rsidR="005B568C" w:rsidRPr="001D6794" w:rsidRDefault="001D6794">
      <w:pPr>
        <w:rPr>
          <w:b/>
        </w:rPr>
      </w:pPr>
      <w:r w:rsidRPr="001D6794">
        <w:rPr>
          <w:b/>
        </w:rPr>
        <w:t>ChatGPT / GPT-4 / GPT-4o</w:t>
      </w:r>
      <w:r w:rsidRPr="001D6794">
        <w:rPr>
          <w:b/>
        </w:rPr>
        <w:t>（</w:t>
      </w:r>
      <w:r w:rsidRPr="001D6794">
        <w:rPr>
          <w:b/>
        </w:rPr>
        <w:t>OpenAI</w:t>
      </w:r>
      <w:r w:rsidRPr="001D6794">
        <w:rPr>
          <w:b/>
        </w:rPr>
        <w:t>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界的当红炸子鸡。</w:t>
      </w:r>
      <w:r>
        <w:rPr>
          <w:lang w:eastAsia="zh-CN"/>
        </w:rPr>
        <w:t>2022</w:t>
      </w:r>
      <w:r>
        <w:rPr>
          <w:lang w:eastAsia="zh-CN"/>
        </w:rPr>
        <w:t>年底</w:t>
      </w:r>
      <w:r>
        <w:rPr>
          <w:lang w:eastAsia="zh-CN"/>
        </w:rPr>
        <w:t>ChatGPT</w:t>
      </w:r>
      <w:r>
        <w:rPr>
          <w:lang w:eastAsia="zh-CN"/>
        </w:rPr>
        <w:t>发布，直接引爆了这一波</w:t>
      </w:r>
      <w:r>
        <w:rPr>
          <w:lang w:eastAsia="zh-CN"/>
        </w:rPr>
        <w:t>AI</w:t>
      </w:r>
      <w:r>
        <w:rPr>
          <w:lang w:eastAsia="zh-CN"/>
        </w:rPr>
        <w:t>热潮。</w:t>
      </w:r>
      <w:r>
        <w:rPr>
          <w:lang w:eastAsia="zh-CN"/>
        </w:rPr>
        <w:t>GPT-4</w:t>
      </w:r>
      <w:r>
        <w:rPr>
          <w:lang w:eastAsia="zh-CN"/>
        </w:rPr>
        <w:lastRenderedPageBreak/>
        <w:t>和</w:t>
      </w:r>
      <w:r>
        <w:rPr>
          <w:lang w:eastAsia="zh-CN"/>
        </w:rPr>
        <w:t>GPT-4o</w:t>
      </w:r>
      <w:r>
        <w:rPr>
          <w:lang w:eastAsia="zh-CN"/>
        </w:rPr>
        <w:t>能力很强，支持文本、图片、音频多模态。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优点：能力强、生态好、插件多。缺点：贵、国内访问不方便。</w:t>
      </w:r>
    </w:p>
    <w:p w:rsidR="005B568C" w:rsidRPr="001D6794" w:rsidRDefault="001D6794">
      <w:pPr>
        <w:rPr>
          <w:b/>
        </w:rPr>
      </w:pPr>
      <w:r w:rsidRPr="001D6794">
        <w:rPr>
          <w:b/>
        </w:rPr>
        <w:t>Claude</w:t>
      </w:r>
      <w:r w:rsidRPr="001D6794">
        <w:rPr>
          <w:b/>
        </w:rPr>
        <w:t>（</w:t>
      </w:r>
      <w:r w:rsidRPr="001D6794">
        <w:rPr>
          <w:b/>
        </w:rPr>
        <w:t>Anthropic</w:t>
      </w:r>
      <w:r w:rsidRPr="001D6794">
        <w:rPr>
          <w:b/>
        </w:rPr>
        <w:t>）</w:t>
      </w:r>
    </w:p>
    <w:p w:rsidR="005B568C" w:rsidRDefault="001D6794">
      <w:r>
        <w:t>由前</w:t>
      </w:r>
      <w:r>
        <w:t>OpenAI</w:t>
      </w:r>
      <w:r>
        <w:t>员工创立，主打</w:t>
      </w:r>
      <w:r>
        <w:t>“</w:t>
      </w:r>
      <w:r>
        <w:t>安全</w:t>
      </w:r>
      <w:r>
        <w:t>”</w:t>
      </w:r>
      <w:r>
        <w:t>和</w:t>
      </w:r>
      <w:r>
        <w:t>“</w:t>
      </w:r>
      <w:r>
        <w:t>可靠</w:t>
      </w:r>
      <w:r>
        <w:t>”</w:t>
      </w:r>
      <w:r>
        <w:t>。</w:t>
      </w:r>
      <w:r>
        <w:t>Claude</w:t>
      </w:r>
      <w:r>
        <w:t>在编程方面口碑很好，上下文窗口巨大（</w:t>
      </w:r>
      <w:r>
        <w:t>200K tokens</w:t>
      </w:r>
      <w:r>
        <w:t>），写长文、分析大项目很爽。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优点：编程能力强、上下文长、安全可靠。缺点：知名度不如</w:t>
      </w:r>
      <w:r>
        <w:rPr>
          <w:lang w:eastAsia="zh-CN"/>
        </w:rPr>
        <w:t>ChatGPT</w:t>
      </w:r>
      <w:r>
        <w:rPr>
          <w:lang w:eastAsia="zh-CN"/>
        </w:rPr>
        <w:t>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Gemini</w:t>
      </w:r>
      <w:r w:rsidRPr="001D6794">
        <w:rPr>
          <w:b/>
          <w:lang w:eastAsia="zh-CN"/>
        </w:rPr>
        <w:t>（</w:t>
      </w:r>
      <w:r w:rsidRPr="001D6794">
        <w:rPr>
          <w:b/>
          <w:lang w:eastAsia="zh-CN"/>
        </w:rPr>
        <w:t>Google</w:t>
      </w:r>
      <w:r w:rsidRPr="001D6794">
        <w:rPr>
          <w:b/>
          <w:lang w:eastAsia="zh-CN"/>
        </w:rPr>
        <w:t>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Google</w:t>
      </w:r>
      <w:r>
        <w:rPr>
          <w:lang w:eastAsia="zh-CN"/>
        </w:rPr>
        <w:t>的</w:t>
      </w:r>
      <w:r>
        <w:rPr>
          <w:lang w:eastAsia="zh-CN"/>
        </w:rPr>
        <w:t>AI</w:t>
      </w:r>
      <w:r>
        <w:rPr>
          <w:lang w:eastAsia="zh-CN"/>
        </w:rPr>
        <w:t>模型，跟</w:t>
      </w:r>
      <w:r>
        <w:rPr>
          <w:lang w:eastAsia="zh-CN"/>
        </w:rPr>
        <w:t>Google</w:t>
      </w:r>
      <w:r>
        <w:rPr>
          <w:lang w:eastAsia="zh-CN"/>
        </w:rPr>
        <w:t>生态深度整合。多模态能力强，能处理视频、图片、文字。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优点：跟</w:t>
      </w:r>
      <w:r>
        <w:rPr>
          <w:lang w:eastAsia="zh-CN"/>
        </w:rPr>
        <w:t>Google</w:t>
      </w:r>
      <w:r>
        <w:rPr>
          <w:lang w:eastAsia="zh-CN"/>
        </w:rPr>
        <w:t>产品集成好。缺点：更新有点乱，版本多。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还有</w:t>
      </w:r>
      <w:r>
        <w:rPr>
          <w:lang w:eastAsia="zh-CN"/>
        </w:rPr>
        <w:t>Llama</w:t>
      </w:r>
      <w:r>
        <w:rPr>
          <w:lang w:eastAsia="zh-CN"/>
        </w:rPr>
        <w:t>（</w:t>
      </w:r>
      <w:r>
        <w:rPr>
          <w:lang w:eastAsia="zh-CN"/>
        </w:rPr>
        <w:t>Meta</w:t>
      </w:r>
      <w:r>
        <w:rPr>
          <w:lang w:eastAsia="zh-CN"/>
        </w:rPr>
        <w:t>开源）、</w:t>
      </w:r>
      <w:r>
        <w:rPr>
          <w:lang w:eastAsia="zh-CN"/>
        </w:rPr>
        <w:t>Mistral</w:t>
      </w:r>
      <w:r>
        <w:rPr>
          <w:lang w:eastAsia="zh-CN"/>
        </w:rPr>
        <w:t>（法国开源）等，这里就不一一展开了。</w:t>
      </w:r>
    </w:p>
    <w:p w:rsidR="005B568C" w:rsidRDefault="001D6794">
      <w:pPr>
        <w:pStyle w:val="31"/>
        <w:rPr>
          <w:lang w:eastAsia="zh-CN"/>
        </w:rPr>
      </w:pPr>
      <w:bookmarkStart w:id="291" w:name="_Toc229754029"/>
      <w:r>
        <w:rPr>
          <w:lang w:eastAsia="zh-CN"/>
        </w:rPr>
        <w:t>2</w:t>
      </w:r>
      <w:r>
        <w:rPr>
          <w:lang w:eastAsia="zh-CN"/>
        </w:rPr>
        <w:t>、国内的选手</w:t>
      </w:r>
      <w:bookmarkEnd w:id="291"/>
    </w:p>
    <w:p w:rsidR="005B568C" w:rsidRPr="001D6794" w:rsidRDefault="001D6794">
      <w:pPr>
        <w:rPr>
          <w:b/>
          <w:lang w:eastAsia="zh-CN"/>
        </w:rPr>
      </w:pPr>
      <w:bookmarkStart w:id="292" w:name="OLE_LINK19"/>
      <w:bookmarkStart w:id="293" w:name="OLE_LINK20"/>
      <w:r w:rsidRPr="001D6794">
        <w:rPr>
          <w:b/>
          <w:lang w:eastAsia="zh-CN"/>
        </w:rPr>
        <w:t>通义千问（阿里）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阿里出品，综合能力不错，有开源版本。跟阿里云、钉钉等产品集成。</w:t>
      </w:r>
    </w:p>
    <w:p w:rsidR="005B568C" w:rsidRPr="001D6794" w:rsidRDefault="001D6794">
      <w:pPr>
        <w:rPr>
          <w:b/>
        </w:rPr>
      </w:pPr>
      <w:r w:rsidRPr="001D6794">
        <w:rPr>
          <w:b/>
        </w:rPr>
        <w:t>文心一言（百度）</w:t>
      </w:r>
    </w:p>
    <w:p w:rsidR="005B568C" w:rsidRDefault="001D6794">
      <w:pPr>
        <w:rPr>
          <w:lang w:eastAsia="zh-CN"/>
        </w:rPr>
      </w:pPr>
      <w:r>
        <w:t>百度出品，基于文心大模型。</w:t>
      </w:r>
      <w:r>
        <w:rPr>
          <w:lang w:eastAsia="zh-CN"/>
        </w:rPr>
        <w:t>中文理解能力强，跟百度搜索、文库等产品打通。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智谱清言（智谱</w:t>
      </w:r>
      <w:r w:rsidRPr="001D6794">
        <w:rPr>
          <w:b/>
          <w:lang w:eastAsia="zh-CN"/>
        </w:rPr>
        <w:t>AI / GLM</w:t>
      </w:r>
      <w:r w:rsidRPr="001D6794">
        <w:rPr>
          <w:b/>
          <w:lang w:eastAsia="zh-CN"/>
        </w:rPr>
        <w:t>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清华系创业公司，</w:t>
      </w:r>
      <w:r>
        <w:rPr>
          <w:lang w:eastAsia="zh-CN"/>
        </w:rPr>
        <w:t>GLM</w:t>
      </w:r>
      <w:r>
        <w:rPr>
          <w:lang w:eastAsia="zh-CN"/>
        </w:rPr>
        <w:t>模型。在学术界和工业界口碑都不错，也有开源版本。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豆包（字节跳动）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字节跳动出品，集成在抖音、飞书等产品中。用户体验做得不错。</w:t>
      </w:r>
    </w:p>
    <w:p w:rsidR="00297BAE" w:rsidRPr="00297BAE" w:rsidRDefault="00297BAE" w:rsidP="00297BAE">
      <w:pPr>
        <w:rPr>
          <w:b/>
          <w:lang w:eastAsia="zh-CN"/>
        </w:rPr>
      </w:pPr>
      <w:r w:rsidRPr="00297BAE">
        <w:rPr>
          <w:rFonts w:hint="eastAsia"/>
          <w:b/>
          <w:lang w:eastAsia="zh-CN"/>
        </w:rPr>
        <w:t>DeepSeek</w:t>
      </w:r>
      <w:r w:rsidRPr="00297BAE">
        <w:rPr>
          <w:rFonts w:hint="eastAsia"/>
          <w:b/>
          <w:lang w:eastAsia="zh-CN"/>
        </w:rPr>
        <w:t>（深度求索）</w:t>
      </w:r>
    </w:p>
    <w:p w:rsidR="00297BAE" w:rsidRDefault="00297BAE" w:rsidP="00297BAE">
      <w:pPr>
        <w:rPr>
          <w:lang w:eastAsia="zh-CN"/>
        </w:rPr>
      </w:pPr>
      <w:r>
        <w:rPr>
          <w:rFonts w:hint="eastAsia"/>
          <w:lang w:eastAsia="zh-CN"/>
        </w:rPr>
        <w:t>国货之光！主打极致推理、代码编写与深度逻辑思考能力，专业领域实力突出，开源生态完善，长文本处理、数理解题、工程实操表现亮眼，深受技术开发者与专业人群青睐。</w:t>
      </w:r>
    </w:p>
    <w:p w:rsidR="00297BAE" w:rsidRPr="00297BAE" w:rsidRDefault="00297BAE" w:rsidP="00297BAE">
      <w:pPr>
        <w:rPr>
          <w:lang w:eastAsia="zh-CN"/>
        </w:rPr>
      </w:pPr>
      <w:r>
        <w:rPr>
          <w:lang w:eastAsia="zh-CN"/>
        </w:rPr>
        <w:t>还有讯飞星火、</w:t>
      </w:r>
      <w:r>
        <w:rPr>
          <w:lang w:eastAsia="zh-CN"/>
        </w:rPr>
        <w:t>360</w:t>
      </w:r>
      <w:r>
        <w:rPr>
          <w:lang w:eastAsia="zh-CN"/>
        </w:rPr>
        <w:t>智脑、腾讯混元、百川智能等。国内的大模型百花齐放，各有</w:t>
      </w:r>
      <w:r>
        <w:rPr>
          <w:lang w:eastAsia="zh-CN"/>
        </w:rPr>
        <w:lastRenderedPageBreak/>
        <w:t>特色。</w:t>
      </w:r>
    </w:p>
    <w:p w:rsidR="005B568C" w:rsidRDefault="001D6794">
      <w:pPr>
        <w:pStyle w:val="31"/>
        <w:rPr>
          <w:lang w:eastAsia="zh-CN"/>
        </w:rPr>
      </w:pPr>
      <w:bookmarkStart w:id="294" w:name="_Toc229754030"/>
      <w:bookmarkEnd w:id="292"/>
      <w:bookmarkEnd w:id="293"/>
      <w:r>
        <w:rPr>
          <w:lang w:eastAsia="zh-CN"/>
        </w:rPr>
        <w:t>3</w:t>
      </w:r>
      <w:r>
        <w:rPr>
          <w:lang w:eastAsia="zh-CN"/>
        </w:rPr>
        <w:t>、选哪个好？</w:t>
      </w:r>
      <w:bookmarkEnd w:id="294"/>
    </w:p>
    <w:p w:rsidR="005B568C" w:rsidRDefault="001D6794">
      <w:pPr>
        <w:rPr>
          <w:lang w:eastAsia="zh-CN"/>
        </w:rPr>
      </w:pPr>
      <w:r>
        <w:rPr>
          <w:lang w:eastAsia="zh-CN"/>
        </w:rPr>
        <w:t>没有</w:t>
      </w:r>
      <w:r>
        <w:rPr>
          <w:lang w:eastAsia="zh-CN"/>
        </w:rPr>
        <w:t>“</w:t>
      </w:r>
      <w:r>
        <w:rPr>
          <w:lang w:eastAsia="zh-CN"/>
        </w:rPr>
        <w:t>最好</w:t>
      </w:r>
      <w:r>
        <w:rPr>
          <w:lang w:eastAsia="zh-CN"/>
        </w:rPr>
        <w:t>”</w:t>
      </w:r>
      <w:r>
        <w:rPr>
          <w:lang w:eastAsia="zh-CN"/>
        </w:rPr>
        <w:t>的模型，只有</w:t>
      </w:r>
      <w:r>
        <w:rPr>
          <w:lang w:eastAsia="zh-CN"/>
        </w:rPr>
        <w:t>“</w:t>
      </w:r>
      <w:r>
        <w:rPr>
          <w:lang w:eastAsia="zh-CN"/>
        </w:rPr>
        <w:t>最适合</w:t>
      </w:r>
      <w:r>
        <w:rPr>
          <w:lang w:eastAsia="zh-CN"/>
        </w:rPr>
        <w:t>”</w:t>
      </w:r>
      <w:r>
        <w:rPr>
          <w:lang w:eastAsia="zh-CN"/>
        </w:rPr>
        <w:t>你的。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写代码：</w:t>
      </w:r>
      <w:r>
        <w:rPr>
          <w:lang w:eastAsia="zh-CN"/>
        </w:rPr>
        <w:t>Claude</w:t>
      </w:r>
      <w:r>
        <w:rPr>
          <w:lang w:eastAsia="zh-CN"/>
        </w:rPr>
        <w:t>和</w:t>
      </w:r>
      <w:r>
        <w:rPr>
          <w:lang w:eastAsia="zh-CN"/>
        </w:rPr>
        <w:t>ChatGPT</w:t>
      </w:r>
      <w:r>
        <w:rPr>
          <w:lang w:eastAsia="zh-CN"/>
        </w:rPr>
        <w:t>都不错，很多程序员觉得</w:t>
      </w:r>
      <w:r>
        <w:rPr>
          <w:lang w:eastAsia="zh-CN"/>
        </w:rPr>
        <w:t>Claude</w:t>
      </w:r>
      <w:r>
        <w:rPr>
          <w:lang w:eastAsia="zh-CN"/>
        </w:rPr>
        <w:t>更靠谱。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日常问答：各家差异不大，挑个顺手的。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中文支持：国内模型在中文上通常更好一些。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需要联网功能：</w:t>
      </w:r>
      <w:r>
        <w:rPr>
          <w:lang w:eastAsia="zh-CN"/>
        </w:rPr>
        <w:t>ChatGPT</w:t>
      </w:r>
      <w:r>
        <w:rPr>
          <w:lang w:eastAsia="zh-CN"/>
        </w:rPr>
        <w:t>和国内模型都有联网选项。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要性价比：试试国产模型，很多有免费额度或者很便宜。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阿色的建议：别纠结，先拿一个用起来。用熟了再换，反正切换成本不高。</w:t>
      </w:r>
    </w:p>
    <w:p w:rsidR="00B60FEB" w:rsidRPr="00B60FEB" w:rsidRDefault="00B60FEB">
      <w:pPr>
        <w:rPr>
          <w:b/>
          <w:lang w:eastAsia="zh-CN"/>
        </w:rPr>
      </w:pPr>
      <w:r w:rsidRPr="00B60FEB">
        <w:rPr>
          <w:rFonts w:hint="eastAsia"/>
          <w:b/>
          <w:lang w:eastAsia="zh-CN"/>
        </w:rPr>
        <w:t>【注意】关于</w:t>
      </w:r>
      <w:r w:rsidRPr="00B60FEB">
        <w:rPr>
          <w:b/>
          <w:lang w:eastAsia="zh-CN"/>
        </w:rPr>
        <w:t>Claude</w:t>
      </w:r>
      <w:r w:rsidRPr="00B60FEB">
        <w:rPr>
          <w:b/>
          <w:lang w:eastAsia="zh-CN"/>
        </w:rPr>
        <w:t>：</w:t>
      </w:r>
    </w:p>
    <w:p w:rsidR="00B60FEB" w:rsidRDefault="00B60FEB">
      <w:pPr>
        <w:rPr>
          <w:lang w:eastAsia="zh-CN"/>
        </w:rPr>
      </w:pPr>
      <w:r>
        <w:rPr>
          <w:rFonts w:hint="eastAsia"/>
          <w:lang w:eastAsia="zh-CN"/>
        </w:rPr>
        <w:t>说起</w:t>
      </w:r>
      <w:r>
        <w:rPr>
          <w:rFonts w:hint="eastAsia"/>
          <w:lang w:eastAsia="zh-CN"/>
        </w:rPr>
        <w:t>Claude</w:t>
      </w:r>
      <w:r>
        <w:rPr>
          <w:rFonts w:hint="eastAsia"/>
          <w:lang w:eastAsia="zh-CN"/>
        </w:rPr>
        <w:t>，大家容易混淆两个意思。</w:t>
      </w:r>
    </w:p>
    <w:p w:rsidR="008063A3" w:rsidRDefault="008063A3">
      <w:r w:rsidRPr="008063A3">
        <w:t>Anthropic</w:t>
      </w:r>
      <w:r w:rsidRPr="008063A3">
        <w:rPr>
          <w:rFonts w:hint="eastAsia"/>
        </w:rPr>
        <w:t>这个公司有两个产品，一是</w:t>
      </w:r>
      <w:r w:rsidRPr="008063A3">
        <w:t>Claude</w:t>
      </w:r>
      <w:r w:rsidRPr="008063A3">
        <w:rPr>
          <w:rFonts w:hint="eastAsia"/>
        </w:rPr>
        <w:t>大</w:t>
      </w:r>
      <w:r w:rsidRPr="008063A3">
        <w:rPr>
          <w:rFonts w:hint="eastAsia"/>
          <w:lang w:eastAsia="zh-CN"/>
        </w:rPr>
        <w:t>语言</w:t>
      </w:r>
      <w:r>
        <w:rPr>
          <w:rFonts w:hint="eastAsia"/>
        </w:rPr>
        <w:t>模型</w:t>
      </w:r>
      <w:r>
        <w:rPr>
          <w:rFonts w:hint="eastAsia"/>
          <w:lang w:eastAsia="zh-CN"/>
        </w:rPr>
        <w:t>；</w:t>
      </w:r>
      <w:r>
        <w:rPr>
          <w:rFonts w:hint="eastAsia"/>
        </w:rPr>
        <w:t>二</w:t>
      </w:r>
      <w:r w:rsidRPr="008063A3">
        <w:rPr>
          <w:rFonts w:hint="eastAsia"/>
        </w:rPr>
        <w:t>是</w:t>
      </w:r>
      <w:r>
        <w:t>Claude C</w:t>
      </w:r>
      <w:r w:rsidRPr="008063A3">
        <w:rPr>
          <w:rFonts w:hint="eastAsia"/>
        </w:rPr>
        <w:t>ode</w:t>
      </w:r>
      <w:r w:rsidRPr="008063A3">
        <w:rPr>
          <w:rFonts w:hint="eastAsia"/>
        </w:rPr>
        <w:t>编程环境</w:t>
      </w:r>
      <w:r>
        <w:rPr>
          <w:rFonts w:hint="eastAsia"/>
        </w:rPr>
        <w:t>，</w:t>
      </w:r>
      <w:r>
        <w:rPr>
          <w:rFonts w:hint="eastAsia"/>
          <w:lang w:eastAsia="zh-CN"/>
        </w:rPr>
        <w:t>它是个智能体</w:t>
      </w:r>
      <w:r w:rsidRPr="008063A3">
        <w:rPr>
          <w:rFonts w:hint="eastAsia"/>
        </w:rPr>
        <w:t>。</w:t>
      </w:r>
    </w:p>
    <w:p w:rsidR="008063A3" w:rsidRDefault="008063A3">
      <w:pPr>
        <w:rPr>
          <w:lang w:eastAsia="zh-CN"/>
        </w:rPr>
      </w:pPr>
      <w:r w:rsidRPr="008063A3">
        <w:rPr>
          <w:lang w:eastAsia="zh-CN"/>
        </w:rPr>
        <w:t>Claude</w:t>
      </w:r>
      <w:r w:rsidRPr="008063A3">
        <w:rPr>
          <w:rFonts w:hint="eastAsia"/>
          <w:lang w:eastAsia="zh-CN"/>
        </w:rPr>
        <w:t>大语言</w:t>
      </w:r>
      <w:r>
        <w:rPr>
          <w:rFonts w:hint="eastAsia"/>
          <w:lang w:eastAsia="zh-CN"/>
        </w:rPr>
        <w:t>模型</w:t>
      </w:r>
      <w:r w:rsidRPr="008063A3">
        <w:rPr>
          <w:rFonts w:hint="eastAsia"/>
          <w:lang w:eastAsia="zh-CN"/>
        </w:rPr>
        <w:t>因为受控制我们用不了。</w:t>
      </w:r>
    </w:p>
    <w:p w:rsidR="008063A3" w:rsidRDefault="008063A3">
      <w:pPr>
        <w:rPr>
          <w:lang w:eastAsia="zh-CN"/>
        </w:rPr>
      </w:pPr>
      <w:r>
        <w:rPr>
          <w:lang w:eastAsia="zh-CN"/>
        </w:rPr>
        <w:t>Claude C</w:t>
      </w:r>
      <w:r w:rsidRPr="008063A3">
        <w:rPr>
          <w:rFonts w:hint="eastAsia"/>
          <w:lang w:eastAsia="zh-CN"/>
        </w:rPr>
        <w:t>ode</w:t>
      </w:r>
      <w:r>
        <w:rPr>
          <w:rFonts w:hint="eastAsia"/>
          <w:lang w:eastAsia="zh-CN"/>
        </w:rPr>
        <w:t>作为一个智能体和编程环境，我们是可以使用的，</w:t>
      </w:r>
      <w:r w:rsidRPr="008063A3">
        <w:rPr>
          <w:rFonts w:hint="eastAsia"/>
          <w:lang w:eastAsia="zh-CN"/>
        </w:rPr>
        <w:t>可以用国内的大语言模型支撑它。</w:t>
      </w:r>
    </w:p>
    <w:p w:rsidR="009D77A9" w:rsidRDefault="009D77A9" w:rsidP="009D77A9">
      <w:pPr>
        <w:rPr>
          <w:lang w:eastAsia="zh-CN"/>
        </w:rPr>
      </w:pPr>
      <w:r>
        <w:rPr>
          <w:rFonts w:hint="eastAsia"/>
          <w:lang w:eastAsia="zh-CN"/>
        </w:rPr>
        <w:t>阿色</w:t>
      </w:r>
      <w:r w:rsidRPr="00B60FEB">
        <w:rPr>
          <w:rFonts w:hint="eastAsia"/>
          <w:lang w:eastAsia="zh-CN"/>
        </w:rPr>
        <w:t>自己</w:t>
      </w:r>
      <w:r>
        <w:rPr>
          <w:rFonts w:hint="eastAsia"/>
          <w:lang w:eastAsia="zh-CN"/>
        </w:rPr>
        <w:t>常</w:t>
      </w:r>
      <w:r w:rsidRPr="00B60FEB">
        <w:rPr>
          <w:rFonts w:hint="eastAsia"/>
          <w:lang w:eastAsia="zh-CN"/>
        </w:rPr>
        <w:t>用的</w:t>
      </w:r>
      <w:r>
        <w:rPr>
          <w:rFonts w:hint="eastAsia"/>
          <w:lang w:eastAsia="zh-CN"/>
        </w:rPr>
        <w:t>就</w:t>
      </w:r>
      <w:r w:rsidRPr="00B60FEB">
        <w:rPr>
          <w:rFonts w:hint="eastAsia"/>
          <w:lang w:eastAsia="zh-CN"/>
        </w:rPr>
        <w:t>是</w:t>
      </w:r>
      <w:r>
        <w:rPr>
          <w:lang w:eastAsia="zh-CN"/>
        </w:rPr>
        <w:t xml:space="preserve">Claude Code + </w:t>
      </w:r>
      <w:r w:rsidR="002068FB">
        <w:rPr>
          <w:lang w:eastAsia="zh-CN"/>
        </w:rPr>
        <w:t>(</w:t>
      </w:r>
      <w:r>
        <w:rPr>
          <w:lang w:eastAsia="zh-CN"/>
        </w:rPr>
        <w:t>Kimi</w:t>
      </w:r>
      <w:r w:rsidRPr="00B60FEB">
        <w:rPr>
          <w:rFonts w:hint="eastAsia"/>
          <w:lang w:eastAsia="zh-CN"/>
        </w:rPr>
        <w:t xml:space="preserve"> </w:t>
      </w:r>
      <w:r>
        <w:rPr>
          <w:lang w:eastAsia="zh-CN"/>
        </w:rPr>
        <w:t>C</w:t>
      </w:r>
      <w:r w:rsidRPr="00B60FEB">
        <w:rPr>
          <w:rFonts w:hint="eastAsia"/>
          <w:lang w:eastAsia="zh-CN"/>
        </w:rPr>
        <w:t>ode</w:t>
      </w:r>
      <w:r w:rsidRPr="00B60FEB">
        <w:rPr>
          <w:rFonts w:hint="eastAsia"/>
          <w:lang w:eastAsia="zh-CN"/>
        </w:rPr>
        <w:t>或</w:t>
      </w:r>
      <w:r>
        <w:rPr>
          <w:rFonts w:hint="eastAsia"/>
          <w:lang w:eastAsia="zh-CN"/>
        </w:rPr>
        <w:t>D</w:t>
      </w:r>
      <w:r>
        <w:rPr>
          <w:lang w:eastAsia="zh-CN"/>
        </w:rPr>
        <w:t>eepSeek</w:t>
      </w:r>
      <w:r w:rsidR="002068FB">
        <w:rPr>
          <w:lang w:eastAsia="zh-CN"/>
        </w:rPr>
        <w:t>)</w:t>
      </w:r>
      <w:r>
        <w:rPr>
          <w:rFonts w:hint="eastAsia"/>
          <w:lang w:eastAsia="zh-CN"/>
        </w:rPr>
        <w:t>，</w:t>
      </w:r>
      <w:r w:rsidRPr="00B60FEB">
        <w:rPr>
          <w:rFonts w:hint="eastAsia"/>
          <w:lang w:eastAsia="zh-CN"/>
        </w:rPr>
        <w:t>编程及修改这本书都使用了它。</w:t>
      </w:r>
      <w:r w:rsidR="00EA13C4">
        <w:rPr>
          <w:rFonts w:hint="eastAsia"/>
          <w:lang w:eastAsia="zh-CN"/>
        </w:rPr>
        <w:t>效果感觉非常好。</w:t>
      </w:r>
    </w:p>
    <w:p w:rsidR="00EA13C4" w:rsidRDefault="00EA13C4" w:rsidP="009D77A9">
      <w:pPr>
        <w:rPr>
          <w:lang w:eastAsia="zh-CN"/>
        </w:rPr>
      </w:pPr>
      <w:r w:rsidRPr="00EA13C4">
        <w:rPr>
          <w:rFonts w:hint="eastAsia"/>
          <w:lang w:eastAsia="zh-CN"/>
        </w:rPr>
        <w:t>现在你看到的这个第八章</w:t>
      </w:r>
      <w:r>
        <w:rPr>
          <w:rFonts w:hint="eastAsia"/>
          <w:lang w:eastAsia="zh-CN"/>
        </w:rPr>
        <w:t>，实际上是阿色</w:t>
      </w:r>
      <w:r w:rsidRPr="00EA13C4">
        <w:rPr>
          <w:rFonts w:hint="eastAsia"/>
          <w:lang w:eastAsia="zh-CN"/>
        </w:rPr>
        <w:t>最后</w:t>
      </w:r>
      <w:r>
        <w:rPr>
          <w:rFonts w:hint="eastAsia"/>
          <w:lang w:eastAsia="zh-CN"/>
        </w:rPr>
        <w:t>临时</w:t>
      </w:r>
      <w:r w:rsidRPr="00EA13C4">
        <w:rPr>
          <w:rFonts w:hint="eastAsia"/>
          <w:lang w:eastAsia="zh-CN"/>
        </w:rPr>
        <w:t>加进来的。</w:t>
      </w:r>
    </w:p>
    <w:p w:rsidR="00EA13C4" w:rsidRDefault="00EA13C4" w:rsidP="009D77A9">
      <w:pPr>
        <w:rPr>
          <w:lang w:eastAsia="zh-CN"/>
        </w:rPr>
      </w:pPr>
      <w:r w:rsidRPr="00EA13C4">
        <w:rPr>
          <w:rFonts w:hint="eastAsia"/>
          <w:lang w:eastAsia="zh-CN"/>
        </w:rPr>
        <w:t>我要求</w:t>
      </w:r>
      <w:r>
        <w:rPr>
          <w:lang w:eastAsia="zh-CN"/>
        </w:rPr>
        <w:t>Claude Code</w:t>
      </w:r>
      <w:r w:rsidRPr="00EA13C4">
        <w:rPr>
          <w:rFonts w:hint="eastAsia"/>
          <w:lang w:eastAsia="zh-CN"/>
        </w:rPr>
        <w:t>插入第八章</w:t>
      </w:r>
      <w:r>
        <w:rPr>
          <w:rFonts w:hint="eastAsia"/>
          <w:lang w:eastAsia="zh-CN"/>
        </w:rPr>
        <w:t>，</w:t>
      </w:r>
      <w:r w:rsidRPr="00EA13C4">
        <w:rPr>
          <w:rFonts w:hint="eastAsia"/>
          <w:lang w:eastAsia="zh-CN"/>
        </w:rPr>
        <w:t>并遵守原书的格式。</w:t>
      </w:r>
    </w:p>
    <w:p w:rsidR="00EA13C4" w:rsidRDefault="00EA13C4" w:rsidP="009D77A9">
      <w:pPr>
        <w:rPr>
          <w:lang w:eastAsia="zh-CN"/>
        </w:rPr>
      </w:pPr>
      <w:r>
        <w:rPr>
          <w:rFonts w:hint="eastAsia"/>
          <w:lang w:eastAsia="zh-CN"/>
        </w:rPr>
        <w:t>它照原样做到了，完成的非常好。能达到这样的效果</w:t>
      </w:r>
      <w:r w:rsidR="00153C0D">
        <w:rPr>
          <w:rFonts w:hint="eastAsia"/>
          <w:lang w:eastAsia="zh-CN"/>
        </w:rPr>
        <w:t>主要</w:t>
      </w:r>
      <w:r>
        <w:rPr>
          <w:rFonts w:hint="eastAsia"/>
          <w:lang w:eastAsia="zh-CN"/>
        </w:rPr>
        <w:t>有两个原因：一是</w:t>
      </w:r>
      <w:r w:rsidRPr="00EA13C4">
        <w:rPr>
          <w:lang w:eastAsia="zh-CN"/>
        </w:rPr>
        <w:t>Claude Code</w:t>
      </w:r>
      <w:r>
        <w:rPr>
          <w:rFonts w:hint="eastAsia"/>
          <w:lang w:eastAsia="zh-CN"/>
        </w:rPr>
        <w:t>这个智能体确实非常棒；二是</w:t>
      </w:r>
      <w:r>
        <w:rPr>
          <w:rFonts w:hint="eastAsia"/>
          <w:lang w:eastAsia="zh-CN"/>
        </w:rPr>
        <w:t>DeepSeek</w:t>
      </w:r>
      <w:r>
        <w:rPr>
          <w:rFonts w:hint="eastAsia"/>
          <w:lang w:eastAsia="zh-CN"/>
        </w:rPr>
        <w:t>作为支撑它的大模型表现也非常出色。</w:t>
      </w:r>
    </w:p>
    <w:p w:rsidR="009D77A9" w:rsidRPr="009D77A9" w:rsidRDefault="009D77A9">
      <w:pPr>
        <w:rPr>
          <w:lang w:eastAsia="zh-CN"/>
        </w:rPr>
      </w:pPr>
    </w:p>
    <w:p w:rsidR="005B568C" w:rsidRDefault="001D6794">
      <w:pPr>
        <w:pStyle w:val="31"/>
      </w:pPr>
      <w:bookmarkStart w:id="295" w:name="_Toc229754031"/>
      <w:r>
        <w:lastRenderedPageBreak/>
        <w:t>小结一下</w:t>
      </w:r>
      <w:bookmarkEnd w:id="295"/>
    </w:p>
    <w:p w:rsidR="005B568C" w:rsidRDefault="001D6794">
      <w:pPr>
        <w:pStyle w:val="a0"/>
      </w:pPr>
      <w:r>
        <w:t>国外主流：</w:t>
      </w:r>
      <w:r>
        <w:t>ChatGPT</w:t>
      </w:r>
      <w:r>
        <w:t>、</w:t>
      </w:r>
      <w:r>
        <w:t>Claude</w:t>
      </w:r>
      <w:r>
        <w:t>、</w:t>
      </w:r>
      <w:r>
        <w:t>Gemini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国内主流：</w:t>
      </w:r>
      <w:r w:rsidR="00B60FEB">
        <w:rPr>
          <w:rFonts w:hint="eastAsia"/>
          <w:lang w:eastAsia="zh-CN"/>
        </w:rPr>
        <w:t>D</w:t>
      </w:r>
      <w:r w:rsidR="00B60FEB">
        <w:rPr>
          <w:lang w:eastAsia="zh-CN"/>
        </w:rPr>
        <w:t>eepSeek</w:t>
      </w:r>
      <w:r w:rsidR="00B60FEB">
        <w:rPr>
          <w:rFonts w:hint="eastAsia"/>
          <w:lang w:eastAsia="zh-CN"/>
        </w:rPr>
        <w:t>、</w:t>
      </w:r>
      <w:r>
        <w:rPr>
          <w:lang w:eastAsia="zh-CN"/>
        </w:rPr>
        <w:t>通义千问、文心一言、智谱清言、豆包</w:t>
      </w:r>
    </w:p>
    <w:p w:rsidR="005B568C" w:rsidRDefault="001D6794">
      <w:pPr>
        <w:pStyle w:val="a0"/>
      </w:pPr>
      <w:r>
        <w:t>写代码推荐</w:t>
      </w:r>
      <w:r w:rsidR="007F2AB3">
        <w:rPr>
          <w:rFonts w:hint="eastAsia"/>
          <w:lang w:eastAsia="zh-CN"/>
        </w:rPr>
        <w:t>D</w:t>
      </w:r>
      <w:r w:rsidR="007F2AB3">
        <w:rPr>
          <w:lang w:eastAsia="zh-CN"/>
        </w:rPr>
        <w:t>eepSeek</w:t>
      </w:r>
      <w:r w:rsidR="007F2AB3">
        <w:rPr>
          <w:rFonts w:hint="eastAsia"/>
          <w:lang w:eastAsia="zh-CN"/>
        </w:rPr>
        <w:t>、</w:t>
      </w:r>
      <w:r w:rsidR="007F2AB3">
        <w:rPr>
          <w:rFonts w:hint="eastAsia"/>
          <w:lang w:eastAsia="zh-CN"/>
        </w:rPr>
        <w:t>K</w:t>
      </w:r>
      <w:r w:rsidR="007F2AB3">
        <w:rPr>
          <w:lang w:eastAsia="zh-CN"/>
        </w:rPr>
        <w:t>imi Code</w:t>
      </w:r>
      <w:r w:rsidR="007F2AB3">
        <w:rPr>
          <w:lang w:eastAsia="zh-CN"/>
        </w:rPr>
        <w:t>、</w:t>
      </w:r>
      <w:r>
        <w:t>Claude</w:t>
      </w:r>
      <w:r w:rsidR="00B60FEB">
        <w:rPr>
          <w:rFonts w:hint="eastAsia"/>
          <w:lang w:eastAsia="zh-CN"/>
        </w:rPr>
        <w:t>、</w:t>
      </w:r>
      <w:r w:rsidR="00B60FEB">
        <w:t xml:space="preserve"> </w:t>
      </w:r>
      <w:r>
        <w:t>ChatGPT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没有最好，只有最适合，先用起来再调整</w:t>
      </w:r>
    </w:p>
    <w:p w:rsidR="005B568C" w:rsidRDefault="001D6794">
      <w:pPr>
        <w:pStyle w:val="21"/>
        <w:rPr>
          <w:lang w:eastAsia="zh-CN"/>
        </w:rPr>
      </w:pPr>
      <w:bookmarkStart w:id="296" w:name="_Toc229754032"/>
      <w:r>
        <w:rPr>
          <w:lang w:eastAsia="zh-CN"/>
        </w:rPr>
        <w:t xml:space="preserve">8.4 </w:t>
      </w:r>
      <w:r>
        <w:rPr>
          <w:lang w:eastAsia="zh-CN"/>
        </w:rPr>
        <w:t>跟</w:t>
      </w:r>
      <w:r>
        <w:rPr>
          <w:lang w:eastAsia="zh-CN"/>
        </w:rPr>
        <w:t>AI</w:t>
      </w:r>
      <w:r>
        <w:rPr>
          <w:lang w:eastAsia="zh-CN"/>
        </w:rPr>
        <w:t>聊天：提示词那点学问</w:t>
      </w:r>
      <w:bookmarkEnd w:id="296"/>
    </w:p>
    <w:p w:rsidR="005B568C" w:rsidRDefault="001D6794">
      <w:pPr>
        <w:pStyle w:val="31"/>
        <w:rPr>
          <w:lang w:eastAsia="zh-CN"/>
        </w:rPr>
      </w:pPr>
      <w:bookmarkStart w:id="297" w:name="_Toc229754033"/>
      <w:r>
        <w:rPr>
          <w:lang w:eastAsia="zh-CN"/>
        </w:rPr>
        <w:t>1</w:t>
      </w:r>
      <w:r>
        <w:rPr>
          <w:lang w:eastAsia="zh-CN"/>
        </w:rPr>
        <w:t>、啥是提示词？</w:t>
      </w:r>
      <w:bookmarkEnd w:id="297"/>
    </w:p>
    <w:p w:rsidR="005B568C" w:rsidRDefault="001D6794">
      <w:pPr>
        <w:rPr>
          <w:lang w:eastAsia="zh-CN"/>
        </w:rPr>
      </w:pPr>
      <w:r>
        <w:rPr>
          <w:lang w:eastAsia="zh-CN"/>
        </w:rPr>
        <w:t>提示词（</w:t>
      </w:r>
      <w:r>
        <w:rPr>
          <w:lang w:eastAsia="zh-CN"/>
        </w:rPr>
        <w:t>Prompt</w:t>
      </w:r>
      <w:r>
        <w:rPr>
          <w:lang w:eastAsia="zh-CN"/>
        </w:rPr>
        <w:t>），就是你对</w:t>
      </w:r>
      <w:r>
        <w:rPr>
          <w:lang w:eastAsia="zh-CN"/>
        </w:rPr>
        <w:t>AI</w:t>
      </w:r>
      <w:r>
        <w:rPr>
          <w:lang w:eastAsia="zh-CN"/>
        </w:rPr>
        <w:t>说的话。你告诉</w:t>
      </w:r>
      <w:r>
        <w:rPr>
          <w:lang w:eastAsia="zh-CN"/>
        </w:rPr>
        <w:t>AI</w:t>
      </w:r>
      <w:r>
        <w:rPr>
          <w:lang w:eastAsia="zh-CN"/>
        </w:rPr>
        <w:t>你要啥，</w:t>
      </w:r>
      <w:r>
        <w:rPr>
          <w:lang w:eastAsia="zh-CN"/>
        </w:rPr>
        <w:t>AI</w:t>
      </w:r>
      <w:r>
        <w:rPr>
          <w:lang w:eastAsia="zh-CN"/>
        </w:rPr>
        <w:t>根据这个生成回答。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别小看提示词。同一个</w:t>
      </w:r>
      <w:r>
        <w:rPr>
          <w:lang w:eastAsia="zh-CN"/>
        </w:rPr>
        <w:t>AI</w:t>
      </w:r>
      <w:r>
        <w:rPr>
          <w:lang w:eastAsia="zh-CN"/>
        </w:rPr>
        <w:t>，提示词写得好，答案质量天差地别。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这就好比你跟一个超级聪明但完全没主见的助手说话</w:t>
      </w:r>
      <w:r>
        <w:rPr>
          <w:lang w:eastAsia="zh-CN"/>
        </w:rPr>
        <w:t>——</w:t>
      </w:r>
      <w:r>
        <w:rPr>
          <w:lang w:eastAsia="zh-CN"/>
        </w:rPr>
        <w:t>你说得越清楚，他干得越好；你含含糊糊，他就瞎猜。</w:t>
      </w:r>
    </w:p>
    <w:p w:rsidR="005B568C" w:rsidRDefault="001D6794">
      <w:pPr>
        <w:pStyle w:val="31"/>
        <w:rPr>
          <w:lang w:eastAsia="zh-CN"/>
        </w:rPr>
      </w:pPr>
      <w:bookmarkStart w:id="298" w:name="_Toc229754034"/>
      <w:r>
        <w:rPr>
          <w:lang w:eastAsia="zh-CN"/>
        </w:rPr>
        <w:t>2</w:t>
      </w:r>
      <w:r>
        <w:rPr>
          <w:lang w:eastAsia="zh-CN"/>
        </w:rPr>
        <w:t>、写提示词的基本技巧</w:t>
      </w:r>
      <w:bookmarkEnd w:id="298"/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t>第一：说清楚你要啥。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不好的问法：</w:t>
      </w:r>
      <w:r>
        <w:rPr>
          <w:lang w:eastAsia="zh-CN"/>
        </w:rPr>
        <w:t>“</w:t>
      </w:r>
      <w:r>
        <w:rPr>
          <w:lang w:eastAsia="zh-CN"/>
        </w:rPr>
        <w:t>帮我写个程序。</w:t>
      </w:r>
      <w:r>
        <w:rPr>
          <w:lang w:eastAsia="zh-CN"/>
        </w:rPr>
        <w:t>”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好的问法：</w:t>
      </w:r>
      <w:r>
        <w:rPr>
          <w:lang w:eastAsia="zh-CN"/>
        </w:rPr>
        <w:t>“</w:t>
      </w:r>
      <w:r>
        <w:rPr>
          <w:lang w:eastAsia="zh-CN"/>
        </w:rPr>
        <w:t>帮我用</w:t>
      </w:r>
      <w:r>
        <w:rPr>
          <w:lang w:eastAsia="zh-CN"/>
        </w:rPr>
        <w:t>Python</w:t>
      </w:r>
      <w:r>
        <w:rPr>
          <w:lang w:eastAsia="zh-CN"/>
        </w:rPr>
        <w:t>写一个计算器程序，支持加减乘除，命令行交互式的，用户输入两个数和运算符，输出结果。</w:t>
      </w:r>
      <w:r>
        <w:rPr>
          <w:lang w:eastAsia="zh-CN"/>
        </w:rPr>
        <w:t>”</w:t>
      </w:r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t>第二：给角色设定。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让</w:t>
      </w:r>
      <w:r>
        <w:rPr>
          <w:lang w:eastAsia="zh-CN"/>
        </w:rPr>
        <w:t>AI</w:t>
      </w:r>
      <w:r>
        <w:rPr>
          <w:lang w:eastAsia="zh-CN"/>
        </w:rPr>
        <w:t>扮演特定角色，回答会更专业。</w:t>
      </w:r>
      <w:r>
        <w:rPr>
          <w:lang w:eastAsia="zh-CN"/>
        </w:rPr>
        <w:t>“</w:t>
      </w:r>
      <w:r>
        <w:rPr>
          <w:lang w:eastAsia="zh-CN"/>
        </w:rPr>
        <w:t>你是一个资深</w:t>
      </w:r>
      <w:r>
        <w:rPr>
          <w:lang w:eastAsia="zh-CN"/>
        </w:rPr>
        <w:t>Python</w:t>
      </w:r>
      <w:r>
        <w:rPr>
          <w:lang w:eastAsia="zh-CN"/>
        </w:rPr>
        <w:t>开发者，请帮我</w:t>
      </w:r>
      <w:r>
        <w:rPr>
          <w:lang w:eastAsia="zh-CN"/>
        </w:rPr>
        <w:t>review</w:t>
      </w:r>
      <w:r>
        <w:rPr>
          <w:lang w:eastAsia="zh-CN"/>
        </w:rPr>
        <w:t>以下代码</w:t>
      </w:r>
      <w:r>
        <w:rPr>
          <w:lang w:eastAsia="zh-CN"/>
        </w:rPr>
        <w:t>……”</w:t>
      </w:r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t>第三：给示例。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你想让</w:t>
      </w:r>
      <w:r>
        <w:rPr>
          <w:lang w:eastAsia="zh-CN"/>
        </w:rPr>
        <w:t>AI</w:t>
      </w:r>
      <w:r>
        <w:rPr>
          <w:lang w:eastAsia="zh-CN"/>
        </w:rPr>
        <w:t>输出什么格式，给它一个例子。它就会照着你的格式来。</w:t>
      </w:r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t>第四：分步骤说。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复杂任务别一口气全扔给</w:t>
      </w:r>
      <w:r>
        <w:rPr>
          <w:lang w:eastAsia="zh-CN"/>
        </w:rPr>
        <w:t>AI</w:t>
      </w:r>
      <w:r>
        <w:rPr>
          <w:lang w:eastAsia="zh-CN"/>
        </w:rPr>
        <w:t>。先让它做第一步，审核没问题了再做第二步。</w:t>
      </w:r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lastRenderedPageBreak/>
        <w:t>第五：要求</w:t>
      </w:r>
      <w:r w:rsidRPr="001F6691">
        <w:rPr>
          <w:b/>
          <w:lang w:eastAsia="zh-CN"/>
        </w:rPr>
        <w:t>AI</w:t>
      </w:r>
      <w:r w:rsidRPr="001F6691">
        <w:rPr>
          <w:b/>
          <w:lang w:eastAsia="zh-CN"/>
        </w:rPr>
        <w:t>一步步思考。</w:t>
      </w:r>
    </w:p>
    <w:p w:rsidR="005B568C" w:rsidRDefault="001D6794">
      <w:r>
        <w:t>遇到逻辑问题，在提示词里加上</w:t>
      </w:r>
      <w:r>
        <w:t>“</w:t>
      </w:r>
      <w:r>
        <w:t>请一步步思考</w:t>
      </w:r>
      <w:r>
        <w:t>”</w:t>
      </w:r>
      <w:r>
        <w:t>或者</w:t>
      </w:r>
      <w:r>
        <w:t>Let’s think step by step</w:t>
      </w:r>
      <w:r>
        <w:t>，</w:t>
      </w:r>
      <w:r>
        <w:t>AI</w:t>
      </w:r>
      <w:r>
        <w:t>的回答质量通常会提升不少。</w:t>
      </w:r>
    </w:p>
    <w:p w:rsidR="005B568C" w:rsidRDefault="001D6794">
      <w:pPr>
        <w:pStyle w:val="31"/>
      </w:pPr>
      <w:bookmarkStart w:id="299" w:name="_Toc229754035"/>
      <w:r>
        <w:t>3</w:t>
      </w:r>
      <w:r>
        <w:t>、进阶技巧</w:t>
      </w:r>
      <w:bookmarkEnd w:id="299"/>
    </w:p>
    <w:p w:rsidR="005B568C" w:rsidRDefault="001D6794">
      <w:r w:rsidRPr="001F6691">
        <w:rPr>
          <w:b/>
        </w:rPr>
        <w:t>使用系统提示词（</w:t>
      </w:r>
      <w:r w:rsidRPr="001F6691">
        <w:rPr>
          <w:b/>
        </w:rPr>
        <w:t>System Prompt</w:t>
      </w:r>
      <w:r w:rsidRPr="001F6691">
        <w:rPr>
          <w:b/>
        </w:rPr>
        <w:t>）</w:t>
      </w:r>
      <w:r>
        <w:t>：有些</w:t>
      </w:r>
      <w:r>
        <w:t>AI</w:t>
      </w:r>
      <w:r>
        <w:t>（如</w:t>
      </w:r>
      <w:r>
        <w:t>Claude</w:t>
      </w:r>
      <w:r>
        <w:t>、</w:t>
      </w:r>
      <w:r>
        <w:t>ChatGPT</w:t>
      </w:r>
      <w:r>
        <w:t>）支持设置系统提示词，相当于给</w:t>
      </w:r>
      <w:r>
        <w:t>AI</w:t>
      </w:r>
      <w:r>
        <w:t>一个</w:t>
      </w:r>
      <w:r>
        <w:t>“</w:t>
      </w:r>
      <w:r>
        <w:t>背景设定</w:t>
      </w:r>
      <w:r>
        <w:t>”</w:t>
      </w:r>
      <w:r>
        <w:t>，让它从头到尾都按这个风格回答。</w:t>
      </w:r>
    </w:p>
    <w:p w:rsidR="005B568C" w:rsidRDefault="001D6794">
      <w:pPr>
        <w:rPr>
          <w:lang w:eastAsia="zh-CN"/>
        </w:rPr>
      </w:pPr>
      <w:r w:rsidRPr="001F6691">
        <w:rPr>
          <w:b/>
          <w:lang w:eastAsia="zh-CN"/>
        </w:rPr>
        <w:t>对话上下文管理</w:t>
      </w:r>
      <w:r>
        <w:rPr>
          <w:lang w:eastAsia="zh-CN"/>
        </w:rPr>
        <w:t>：</w:t>
      </w:r>
      <w:r>
        <w:rPr>
          <w:lang w:eastAsia="zh-CN"/>
        </w:rPr>
        <w:t>AI</w:t>
      </w:r>
      <w:r>
        <w:rPr>
          <w:lang w:eastAsia="zh-CN"/>
        </w:rPr>
        <w:t>能记住当前对话的内容，但记不住别的对话。所以遇到复杂问题，保持在一个对话里，别开新对话。</w:t>
      </w:r>
    </w:p>
    <w:p w:rsidR="005B568C" w:rsidRDefault="001D6794">
      <w:pPr>
        <w:rPr>
          <w:lang w:eastAsia="zh-CN"/>
        </w:rPr>
      </w:pPr>
      <w:r w:rsidRPr="001F6691">
        <w:rPr>
          <w:b/>
          <w:lang w:eastAsia="zh-CN"/>
        </w:rPr>
        <w:t>文件上传</w:t>
      </w:r>
      <w:r>
        <w:rPr>
          <w:lang w:eastAsia="zh-CN"/>
        </w:rPr>
        <w:t>：很多</w:t>
      </w:r>
      <w:r>
        <w:rPr>
          <w:lang w:eastAsia="zh-CN"/>
        </w:rPr>
        <w:t>AI</w:t>
      </w:r>
      <w:r>
        <w:rPr>
          <w:lang w:eastAsia="zh-CN"/>
        </w:rPr>
        <w:t>现在支持上传图片、</w:t>
      </w:r>
      <w:r>
        <w:rPr>
          <w:lang w:eastAsia="zh-CN"/>
        </w:rPr>
        <w:t>PDF</w:t>
      </w:r>
      <w:r>
        <w:rPr>
          <w:lang w:eastAsia="zh-CN"/>
        </w:rPr>
        <w:t>、代码文件等。直接上传文件让它分析，比复制粘贴方便。</w:t>
      </w:r>
    </w:p>
    <w:p w:rsidR="005B568C" w:rsidRDefault="001D6794">
      <w:pPr>
        <w:rPr>
          <w:lang w:eastAsia="zh-CN"/>
        </w:rPr>
      </w:pPr>
      <w:r w:rsidRPr="001F6691">
        <w:rPr>
          <w:b/>
          <w:lang w:eastAsia="zh-CN"/>
        </w:rPr>
        <w:t>工具使用</w:t>
      </w:r>
      <w:r>
        <w:rPr>
          <w:lang w:eastAsia="zh-CN"/>
        </w:rPr>
        <w:t>：</w:t>
      </w:r>
      <w:r>
        <w:rPr>
          <w:lang w:eastAsia="zh-CN"/>
        </w:rPr>
        <w:t>AI</w:t>
      </w:r>
      <w:r>
        <w:rPr>
          <w:lang w:eastAsia="zh-CN"/>
        </w:rPr>
        <w:t>可以调用插件、搜索网页、运行代码等。善用这些工具能大幅提升</w:t>
      </w:r>
      <w:r>
        <w:rPr>
          <w:lang w:eastAsia="zh-CN"/>
        </w:rPr>
        <w:t>AI</w:t>
      </w:r>
      <w:r>
        <w:rPr>
          <w:lang w:eastAsia="zh-CN"/>
        </w:rPr>
        <w:t>的能力。</w:t>
      </w:r>
    </w:p>
    <w:p w:rsidR="005B568C" w:rsidRDefault="001D6794">
      <w:pPr>
        <w:pStyle w:val="31"/>
        <w:rPr>
          <w:lang w:eastAsia="zh-CN"/>
        </w:rPr>
      </w:pPr>
      <w:bookmarkStart w:id="300" w:name="_Toc229754036"/>
      <w:r>
        <w:rPr>
          <w:lang w:eastAsia="zh-CN"/>
        </w:rPr>
        <w:t>4</w:t>
      </w:r>
      <w:r>
        <w:rPr>
          <w:lang w:eastAsia="zh-CN"/>
        </w:rPr>
        <w:t>、别把</w:t>
      </w:r>
      <w:r>
        <w:rPr>
          <w:lang w:eastAsia="zh-CN"/>
        </w:rPr>
        <w:t>AI</w:t>
      </w:r>
      <w:r>
        <w:rPr>
          <w:lang w:eastAsia="zh-CN"/>
        </w:rPr>
        <w:t>当神仙</w:t>
      </w:r>
      <w:bookmarkEnd w:id="300"/>
    </w:p>
    <w:p w:rsidR="005B568C" w:rsidRDefault="001D6794">
      <w:pPr>
        <w:rPr>
          <w:lang w:eastAsia="zh-CN"/>
        </w:rPr>
      </w:pPr>
      <w:r>
        <w:rPr>
          <w:lang w:eastAsia="zh-CN"/>
        </w:rPr>
        <w:t>虽然</w:t>
      </w:r>
      <w:r>
        <w:rPr>
          <w:lang w:eastAsia="zh-CN"/>
        </w:rPr>
        <w:t>AI</w:t>
      </w:r>
      <w:r>
        <w:rPr>
          <w:lang w:eastAsia="zh-CN"/>
        </w:rPr>
        <w:t>很强大，但它不是万能的。你得清楚它的底线：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不理解代码，它只是见过很多代码。</w:t>
      </w:r>
      <w:r>
        <w:rPr>
          <w:lang w:eastAsia="zh-CN"/>
        </w:rPr>
        <w:t>“</w:t>
      </w:r>
      <w:r>
        <w:rPr>
          <w:lang w:eastAsia="zh-CN"/>
        </w:rPr>
        <w:t>像</w:t>
      </w:r>
      <w:r>
        <w:rPr>
          <w:lang w:eastAsia="zh-CN"/>
        </w:rPr>
        <w:t>”</w:t>
      </w:r>
      <w:r>
        <w:rPr>
          <w:lang w:eastAsia="zh-CN"/>
        </w:rPr>
        <w:t>正确不等于</w:t>
      </w:r>
      <w:r>
        <w:rPr>
          <w:lang w:eastAsia="zh-CN"/>
        </w:rPr>
        <w:t>“</w:t>
      </w:r>
      <w:r>
        <w:rPr>
          <w:lang w:eastAsia="zh-CN"/>
        </w:rPr>
        <w:t>是</w:t>
      </w:r>
      <w:r>
        <w:rPr>
          <w:lang w:eastAsia="zh-CN"/>
        </w:rPr>
        <w:t>”</w:t>
      </w:r>
      <w:r>
        <w:rPr>
          <w:lang w:eastAsia="zh-CN"/>
        </w:rPr>
        <w:t>正确的。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会出错，而且有时候错得离谱。永远保持警惕。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没有隐私概念。不要给</w:t>
      </w:r>
      <w:r>
        <w:rPr>
          <w:lang w:eastAsia="zh-CN"/>
        </w:rPr>
        <w:t>AI</w:t>
      </w:r>
      <w:r>
        <w:rPr>
          <w:lang w:eastAsia="zh-CN"/>
        </w:rPr>
        <w:t>发送密码、密钥、身份证号等敏感信息。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有知识截止日期。它不知道它训练完之后发生的事情。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把</w:t>
      </w:r>
      <w:r>
        <w:rPr>
          <w:lang w:eastAsia="zh-CN"/>
        </w:rPr>
        <w:t>AI</w:t>
      </w:r>
      <w:r>
        <w:rPr>
          <w:lang w:eastAsia="zh-CN"/>
        </w:rPr>
        <w:t>当成一个</w:t>
      </w:r>
      <w:r>
        <w:rPr>
          <w:lang w:eastAsia="zh-CN"/>
        </w:rPr>
        <w:t>“</w:t>
      </w:r>
      <w:r>
        <w:rPr>
          <w:lang w:eastAsia="zh-CN"/>
        </w:rPr>
        <w:t>聪明但不太靠谱的助手</w:t>
      </w:r>
      <w:r>
        <w:rPr>
          <w:lang w:eastAsia="zh-CN"/>
        </w:rPr>
        <w:t>”</w:t>
      </w:r>
      <w:r>
        <w:rPr>
          <w:lang w:eastAsia="zh-CN"/>
        </w:rPr>
        <w:t>，而不是</w:t>
      </w:r>
      <w:r>
        <w:rPr>
          <w:lang w:eastAsia="zh-CN"/>
        </w:rPr>
        <w:t>“</w:t>
      </w:r>
      <w:r>
        <w:rPr>
          <w:lang w:eastAsia="zh-CN"/>
        </w:rPr>
        <w:t>万能的神</w:t>
      </w:r>
      <w:r>
        <w:rPr>
          <w:lang w:eastAsia="zh-CN"/>
        </w:rPr>
        <w:t>”</w:t>
      </w:r>
      <w:r>
        <w:rPr>
          <w:lang w:eastAsia="zh-CN"/>
        </w:rPr>
        <w:t>。这个心态很重要。</w:t>
      </w:r>
    </w:p>
    <w:p w:rsidR="001F6691" w:rsidRDefault="001F6691">
      <w:pPr>
        <w:rPr>
          <w:lang w:eastAsia="zh-CN"/>
        </w:rPr>
      </w:pPr>
    </w:p>
    <w:p w:rsidR="005B568C" w:rsidRDefault="001D6794">
      <w:pPr>
        <w:pStyle w:val="31"/>
        <w:rPr>
          <w:lang w:eastAsia="zh-CN"/>
        </w:rPr>
      </w:pPr>
      <w:bookmarkStart w:id="301" w:name="_Toc229754037"/>
      <w:r>
        <w:rPr>
          <w:lang w:eastAsia="zh-CN"/>
        </w:rPr>
        <w:t>小结一下</w:t>
      </w:r>
      <w:bookmarkEnd w:id="301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提示词就是你对</w:t>
      </w:r>
      <w:r>
        <w:rPr>
          <w:lang w:eastAsia="zh-CN"/>
        </w:rPr>
        <w:t>AI</w:t>
      </w:r>
      <w:r>
        <w:rPr>
          <w:lang w:eastAsia="zh-CN"/>
        </w:rPr>
        <w:t>说的话，说得越清楚，</w:t>
      </w:r>
      <w:r>
        <w:rPr>
          <w:lang w:eastAsia="zh-CN"/>
        </w:rPr>
        <w:t>AI</w:t>
      </w:r>
      <w:r>
        <w:rPr>
          <w:lang w:eastAsia="zh-CN"/>
        </w:rPr>
        <w:t>干得越好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基本技巧：说清楚需求、给角色设定、给示例、分步骤、要求一步步思考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进阶：系统提示词、上下文管理、文件上传、工具使用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不是神仙，会出错、没隐私、有知识截止期</w:t>
      </w:r>
    </w:p>
    <w:p w:rsidR="005B568C" w:rsidRDefault="001D6794">
      <w:pPr>
        <w:pStyle w:val="21"/>
        <w:rPr>
          <w:lang w:eastAsia="zh-CN"/>
        </w:rPr>
      </w:pPr>
      <w:bookmarkStart w:id="302" w:name="_Toc229754038"/>
      <w:r>
        <w:rPr>
          <w:lang w:eastAsia="zh-CN"/>
        </w:rPr>
        <w:lastRenderedPageBreak/>
        <w:t>8.5 AI</w:t>
      </w:r>
      <w:r>
        <w:rPr>
          <w:lang w:eastAsia="zh-CN"/>
        </w:rPr>
        <w:t>编程的正确姿势</w:t>
      </w:r>
      <w:bookmarkEnd w:id="302"/>
    </w:p>
    <w:p w:rsidR="005B568C" w:rsidRDefault="001D6794">
      <w:pPr>
        <w:pStyle w:val="31"/>
        <w:rPr>
          <w:lang w:eastAsia="zh-CN"/>
        </w:rPr>
      </w:pPr>
      <w:bookmarkStart w:id="303" w:name="_Toc229754039"/>
      <w:r>
        <w:rPr>
          <w:lang w:eastAsia="zh-CN"/>
        </w:rPr>
        <w:t>1</w:t>
      </w:r>
      <w:r>
        <w:rPr>
          <w:lang w:eastAsia="zh-CN"/>
        </w:rPr>
        <w:t>、</w:t>
      </w:r>
      <w:r>
        <w:rPr>
          <w:lang w:eastAsia="zh-CN"/>
        </w:rPr>
        <w:t>AI</w:t>
      </w:r>
      <w:r>
        <w:rPr>
          <w:lang w:eastAsia="zh-CN"/>
        </w:rPr>
        <w:t>能帮咱干啥？</w:t>
      </w:r>
      <w:bookmarkEnd w:id="303"/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编程现在已经是很多程序员的日常了。它能做的事情真不少：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写代码</w:t>
      </w:r>
      <w:r>
        <w:rPr>
          <w:lang w:eastAsia="zh-CN"/>
        </w:rPr>
        <w:t>：从零写一个功能、写测试、写脚本，</w:t>
      </w:r>
      <w:r>
        <w:rPr>
          <w:lang w:eastAsia="zh-CN"/>
        </w:rPr>
        <w:t>AI</w:t>
      </w:r>
      <w:r>
        <w:rPr>
          <w:lang w:eastAsia="zh-CN"/>
        </w:rPr>
        <w:t>都能干。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解释代码</w:t>
      </w:r>
      <w:r>
        <w:rPr>
          <w:lang w:eastAsia="zh-CN"/>
        </w:rPr>
        <w:t>：看不懂的代码扔给</w:t>
      </w:r>
      <w:r>
        <w:rPr>
          <w:lang w:eastAsia="zh-CN"/>
        </w:rPr>
        <w:t>AI</w:t>
      </w:r>
      <w:r>
        <w:rPr>
          <w:lang w:eastAsia="zh-CN"/>
        </w:rPr>
        <w:t>，让它解释。比自己查文档快。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找</w:t>
      </w:r>
      <w:r w:rsidRPr="00E426D3">
        <w:rPr>
          <w:b/>
          <w:lang w:eastAsia="zh-CN"/>
        </w:rPr>
        <w:t>bug</w:t>
      </w:r>
      <w:r>
        <w:rPr>
          <w:lang w:eastAsia="zh-CN"/>
        </w:rPr>
        <w:t>：把报错信息贴给</w:t>
      </w:r>
      <w:r>
        <w:rPr>
          <w:lang w:eastAsia="zh-CN"/>
        </w:rPr>
        <w:t>AI</w:t>
      </w:r>
      <w:r>
        <w:rPr>
          <w:lang w:eastAsia="zh-CN"/>
        </w:rPr>
        <w:t>，它能帮你定位问题。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重构代码</w:t>
      </w:r>
      <w:r>
        <w:rPr>
          <w:lang w:eastAsia="zh-CN"/>
        </w:rPr>
        <w:t>：让</w:t>
      </w:r>
      <w:r>
        <w:rPr>
          <w:lang w:eastAsia="zh-CN"/>
        </w:rPr>
        <w:t>AI</w:t>
      </w:r>
      <w:r>
        <w:rPr>
          <w:lang w:eastAsia="zh-CN"/>
        </w:rPr>
        <w:t>帮你优化代码结构、提高可读性。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写文档</w:t>
      </w:r>
      <w:r>
        <w:rPr>
          <w:lang w:eastAsia="zh-CN"/>
        </w:rPr>
        <w:t>：自动生成注释、</w:t>
      </w:r>
      <w:r>
        <w:rPr>
          <w:lang w:eastAsia="zh-CN"/>
        </w:rPr>
        <w:t>README</w:t>
      </w:r>
      <w:r>
        <w:rPr>
          <w:lang w:eastAsia="zh-CN"/>
        </w:rPr>
        <w:t>、</w:t>
      </w:r>
      <w:r>
        <w:rPr>
          <w:lang w:eastAsia="zh-CN"/>
        </w:rPr>
        <w:t>API</w:t>
      </w:r>
      <w:r>
        <w:rPr>
          <w:lang w:eastAsia="zh-CN"/>
        </w:rPr>
        <w:t>文档。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学习新东西</w:t>
      </w:r>
      <w:r>
        <w:rPr>
          <w:lang w:eastAsia="zh-CN"/>
        </w:rPr>
        <w:t>：想学新技术、新语言，让</w:t>
      </w:r>
      <w:r>
        <w:rPr>
          <w:lang w:eastAsia="zh-CN"/>
        </w:rPr>
        <w:t>AI</w:t>
      </w:r>
      <w:r>
        <w:rPr>
          <w:lang w:eastAsia="zh-CN"/>
        </w:rPr>
        <w:t>当你的私人老师。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更重要的是</w:t>
      </w:r>
      <w:r>
        <w:rPr>
          <w:lang w:eastAsia="zh-CN"/>
        </w:rPr>
        <w:t>：</w:t>
      </w:r>
      <w:r>
        <w:rPr>
          <w:lang w:eastAsia="zh-CN"/>
        </w:rPr>
        <w:t>AI</w:t>
      </w:r>
      <w:r>
        <w:rPr>
          <w:lang w:eastAsia="zh-CN"/>
        </w:rPr>
        <w:t>编程极大地降低了编程的门槛。不需要背语法、不需要记</w:t>
      </w:r>
      <w:r>
        <w:rPr>
          <w:lang w:eastAsia="zh-CN"/>
        </w:rPr>
        <w:t>API</w:t>
      </w:r>
      <w:r>
        <w:rPr>
          <w:lang w:eastAsia="zh-CN"/>
        </w:rPr>
        <w:t>、不需要深究细节，你只需要知道你要啥，</w:t>
      </w:r>
      <w:r>
        <w:rPr>
          <w:lang w:eastAsia="zh-CN"/>
        </w:rPr>
        <w:t>AI</w:t>
      </w:r>
      <w:r>
        <w:rPr>
          <w:lang w:eastAsia="zh-CN"/>
        </w:rPr>
        <w:t>帮你实现。</w:t>
      </w:r>
    </w:p>
    <w:p w:rsidR="005B568C" w:rsidRDefault="001D6794">
      <w:pPr>
        <w:pStyle w:val="31"/>
        <w:rPr>
          <w:lang w:eastAsia="zh-CN"/>
        </w:rPr>
      </w:pPr>
      <w:bookmarkStart w:id="304" w:name="_Toc229754040"/>
      <w:r>
        <w:rPr>
          <w:lang w:eastAsia="zh-CN"/>
        </w:rPr>
        <w:t>2</w:t>
      </w:r>
      <w:r>
        <w:rPr>
          <w:lang w:eastAsia="zh-CN"/>
        </w:rPr>
        <w:t>、</w:t>
      </w:r>
      <w:r>
        <w:rPr>
          <w:lang w:eastAsia="zh-CN"/>
        </w:rPr>
        <w:t>AI</w:t>
      </w:r>
      <w:r>
        <w:rPr>
          <w:lang w:eastAsia="zh-CN"/>
        </w:rPr>
        <w:t>不能干啥？</w:t>
      </w:r>
      <w:bookmarkEnd w:id="304"/>
    </w:p>
    <w:p w:rsidR="005B568C" w:rsidRDefault="001D6794">
      <w:pPr>
        <w:rPr>
          <w:lang w:eastAsia="zh-CN"/>
        </w:rPr>
      </w:pPr>
      <w:r>
        <w:rPr>
          <w:lang w:eastAsia="zh-CN"/>
        </w:rPr>
        <w:t>了解</w:t>
      </w:r>
      <w:r>
        <w:rPr>
          <w:lang w:eastAsia="zh-CN"/>
        </w:rPr>
        <w:t>AI</w:t>
      </w:r>
      <w:r>
        <w:rPr>
          <w:lang w:eastAsia="zh-CN"/>
        </w:rPr>
        <w:t>的边界，才能用好</w:t>
      </w:r>
      <w:r>
        <w:rPr>
          <w:lang w:eastAsia="zh-CN"/>
        </w:rPr>
        <w:t>AI</w:t>
      </w:r>
      <w:r>
        <w:rPr>
          <w:lang w:eastAsia="zh-CN"/>
        </w:rPr>
        <w:t>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不能保证正确性。它写的代码看起来对，但不一定真的对。测试和审查还是得你来。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不能理解业务需求。你告诉它做个电商网站，它真给你写一个。但业务逻辑对吗？符合你的商业模式吗？这些得你来判断。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不能做架构决策。用啥数据库、怎么拆分服务、要不要微服务</w:t>
      </w:r>
      <w:r>
        <w:rPr>
          <w:lang w:eastAsia="zh-CN"/>
        </w:rPr>
        <w:t>……</w:t>
      </w:r>
      <w:r>
        <w:rPr>
          <w:lang w:eastAsia="zh-CN"/>
        </w:rPr>
        <w:t>这些得你来定。</w:t>
      </w:r>
      <w:r>
        <w:rPr>
          <w:lang w:eastAsia="zh-CN"/>
        </w:rPr>
        <w:t>AI</w:t>
      </w:r>
      <w:r>
        <w:rPr>
          <w:lang w:eastAsia="zh-CN"/>
        </w:rPr>
        <w:t>的建议可以听，但不能照搬。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不能处理你没有描述清楚的需求。你给了模糊的提示词，它就给你模糊的答案</w:t>
      </w:r>
      <w:r>
        <w:rPr>
          <w:lang w:eastAsia="zh-CN"/>
        </w:rPr>
        <w:t>——</w:t>
      </w:r>
      <w:r>
        <w:rPr>
          <w:lang w:eastAsia="zh-CN"/>
        </w:rPr>
        <w:t>看起来对，但总差那么点意思。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不擅长版本升级、依赖冲突、环境配置这些</w:t>
      </w:r>
      <w:r>
        <w:rPr>
          <w:lang w:eastAsia="zh-CN"/>
        </w:rPr>
        <w:t>“</w:t>
      </w:r>
      <w:r>
        <w:rPr>
          <w:lang w:eastAsia="zh-CN"/>
        </w:rPr>
        <w:t>脏活累活</w:t>
      </w:r>
      <w:r>
        <w:rPr>
          <w:lang w:eastAsia="zh-CN"/>
        </w:rPr>
        <w:t>”</w:t>
      </w:r>
      <w:r>
        <w:rPr>
          <w:lang w:eastAsia="zh-CN"/>
        </w:rPr>
        <w:t>。这些还是得靠人。</w:t>
      </w:r>
    </w:p>
    <w:p w:rsidR="005B568C" w:rsidRDefault="001D6794">
      <w:pPr>
        <w:pStyle w:val="31"/>
        <w:rPr>
          <w:lang w:eastAsia="zh-CN"/>
        </w:rPr>
      </w:pPr>
      <w:bookmarkStart w:id="305" w:name="_Toc229754041"/>
      <w:r>
        <w:rPr>
          <w:lang w:eastAsia="zh-CN"/>
        </w:rPr>
        <w:t>3</w:t>
      </w:r>
      <w:r>
        <w:rPr>
          <w:lang w:eastAsia="zh-CN"/>
        </w:rPr>
        <w:t>、怎么用好</w:t>
      </w:r>
      <w:r>
        <w:rPr>
          <w:lang w:eastAsia="zh-CN"/>
        </w:rPr>
        <w:t>AI</w:t>
      </w:r>
      <w:r>
        <w:rPr>
          <w:lang w:eastAsia="zh-CN"/>
        </w:rPr>
        <w:t>编程？</w:t>
      </w:r>
      <w:bookmarkEnd w:id="305"/>
    </w:p>
    <w:p w:rsidR="005B568C" w:rsidRDefault="001D6794">
      <w:pPr>
        <w:rPr>
          <w:lang w:eastAsia="zh-CN"/>
        </w:rPr>
      </w:pPr>
      <w:r>
        <w:rPr>
          <w:lang w:eastAsia="zh-CN"/>
        </w:rPr>
        <w:t>阿色总结了几条经验：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lastRenderedPageBreak/>
        <w:t>第一条：先想清楚再让</w:t>
      </w:r>
      <w:r w:rsidRPr="00E426D3">
        <w:rPr>
          <w:b/>
          <w:lang w:eastAsia="zh-CN"/>
        </w:rPr>
        <w:t>AI</w:t>
      </w:r>
      <w:r w:rsidRPr="00E426D3">
        <w:rPr>
          <w:b/>
          <w:lang w:eastAsia="zh-CN"/>
        </w:rPr>
        <w:t>写。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别一上来就让</w:t>
      </w:r>
      <w:r>
        <w:rPr>
          <w:lang w:eastAsia="zh-CN"/>
        </w:rPr>
        <w:t>AI</w:t>
      </w:r>
      <w:r>
        <w:rPr>
          <w:lang w:eastAsia="zh-CN"/>
        </w:rPr>
        <w:t>写代码。你得先想清楚你要啥</w:t>
      </w:r>
      <w:r>
        <w:rPr>
          <w:lang w:eastAsia="zh-CN"/>
        </w:rPr>
        <w:t>——</w:t>
      </w:r>
      <w:r>
        <w:rPr>
          <w:lang w:eastAsia="zh-CN"/>
        </w:rPr>
        <w:t>功能需求、输入输出、边界条件。想清楚了，</w:t>
      </w:r>
      <w:r>
        <w:rPr>
          <w:lang w:eastAsia="zh-CN"/>
        </w:rPr>
        <w:t>AI</w:t>
      </w:r>
      <w:r>
        <w:rPr>
          <w:lang w:eastAsia="zh-CN"/>
        </w:rPr>
        <w:t>写的代码才对路。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t>第二条：分解任务，逐个击破。</w:t>
      </w:r>
    </w:p>
    <w:p w:rsidR="005B568C" w:rsidRPr="00E426D3" w:rsidRDefault="001D6794">
      <w:pPr>
        <w:rPr>
          <w:b/>
          <w:lang w:eastAsia="zh-CN"/>
        </w:rPr>
      </w:pPr>
      <w:r>
        <w:rPr>
          <w:lang w:eastAsia="zh-CN"/>
        </w:rPr>
        <w:t>别让</w:t>
      </w:r>
      <w:r>
        <w:rPr>
          <w:lang w:eastAsia="zh-CN"/>
        </w:rPr>
        <w:t>AI</w:t>
      </w:r>
      <w:r>
        <w:rPr>
          <w:lang w:eastAsia="zh-CN"/>
        </w:rPr>
        <w:t>一次性写一个几千行的程序。拆成小任务：先写用户登录，再写商品展</w:t>
      </w:r>
      <w:r w:rsidRPr="00E426D3">
        <w:rPr>
          <w:b/>
          <w:lang w:eastAsia="zh-CN"/>
        </w:rPr>
        <w:t>示，再写购物车</w:t>
      </w:r>
      <w:r w:rsidRPr="00E426D3">
        <w:rPr>
          <w:b/>
          <w:lang w:eastAsia="zh-CN"/>
        </w:rPr>
        <w:t>……</w:t>
      </w:r>
      <w:r w:rsidRPr="00E426D3">
        <w:rPr>
          <w:b/>
          <w:lang w:eastAsia="zh-CN"/>
        </w:rPr>
        <w:t>每一步都验证。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t>第三条：复审</w:t>
      </w:r>
      <w:r w:rsidRPr="00E426D3">
        <w:rPr>
          <w:b/>
          <w:lang w:eastAsia="zh-CN"/>
        </w:rPr>
        <w:t>AI</w:t>
      </w:r>
      <w:r w:rsidRPr="00E426D3">
        <w:rPr>
          <w:b/>
          <w:lang w:eastAsia="zh-CN"/>
        </w:rPr>
        <w:t>的代码。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写的代码，你一定要看一遍。看不懂的让</w:t>
      </w:r>
      <w:r>
        <w:rPr>
          <w:lang w:eastAsia="zh-CN"/>
        </w:rPr>
        <w:t>AI</w:t>
      </w:r>
      <w:r>
        <w:rPr>
          <w:lang w:eastAsia="zh-CN"/>
        </w:rPr>
        <w:t>解释给你听。不理解的就别用。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t>第四条：学会问对的问题。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“</w:t>
      </w:r>
      <w:r>
        <w:rPr>
          <w:lang w:eastAsia="zh-CN"/>
        </w:rPr>
        <w:t>帮我用</w:t>
      </w:r>
      <w:r>
        <w:rPr>
          <w:lang w:eastAsia="zh-CN"/>
        </w:rPr>
        <w:t>Python</w:t>
      </w:r>
      <w:r>
        <w:rPr>
          <w:lang w:eastAsia="zh-CN"/>
        </w:rPr>
        <w:t>写一个下载文件的脚本</w:t>
      </w:r>
      <w:r>
        <w:rPr>
          <w:lang w:eastAsia="zh-CN"/>
        </w:rPr>
        <w:t xml:space="preserve">” —— </w:t>
      </w:r>
      <w:r>
        <w:rPr>
          <w:lang w:eastAsia="zh-CN"/>
        </w:rPr>
        <w:t>不如</w:t>
      </w:r>
      <w:r>
        <w:rPr>
          <w:lang w:eastAsia="zh-CN"/>
        </w:rPr>
        <w:t xml:space="preserve"> —— “</w:t>
      </w:r>
      <w:r>
        <w:rPr>
          <w:lang w:eastAsia="zh-CN"/>
        </w:rPr>
        <w:t>帮我用</w:t>
      </w:r>
      <w:r>
        <w:rPr>
          <w:lang w:eastAsia="zh-CN"/>
        </w:rPr>
        <w:t>Python</w:t>
      </w:r>
      <w:r>
        <w:rPr>
          <w:lang w:eastAsia="zh-CN"/>
        </w:rPr>
        <w:t>写一个下载文件的脚本，从</w:t>
      </w:r>
      <w:r>
        <w:rPr>
          <w:lang w:eastAsia="zh-CN"/>
        </w:rPr>
        <w:t>URL</w:t>
      </w:r>
      <w:r>
        <w:rPr>
          <w:lang w:eastAsia="zh-CN"/>
        </w:rPr>
        <w:t>下载到本地指定目录，支持进度显示，支持断点续传。</w:t>
      </w:r>
      <w:r>
        <w:rPr>
          <w:lang w:eastAsia="zh-CN"/>
        </w:rPr>
        <w:t>”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t>第五条：保持迭代。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写第一版，你审核、测试，反馈给</w:t>
      </w:r>
      <w:r>
        <w:rPr>
          <w:lang w:eastAsia="zh-CN"/>
        </w:rPr>
        <w:t>AI</w:t>
      </w:r>
      <w:r>
        <w:rPr>
          <w:lang w:eastAsia="zh-CN"/>
        </w:rPr>
        <w:t>修改。来回几轮，代码质量就上去了。</w:t>
      </w:r>
    </w:p>
    <w:p w:rsidR="005B568C" w:rsidRDefault="001D6794">
      <w:pPr>
        <w:pStyle w:val="31"/>
        <w:rPr>
          <w:lang w:eastAsia="zh-CN"/>
        </w:rPr>
      </w:pPr>
      <w:bookmarkStart w:id="306" w:name="_Toc229754042"/>
      <w:r>
        <w:rPr>
          <w:lang w:eastAsia="zh-CN"/>
        </w:rPr>
        <w:t>4</w:t>
      </w:r>
      <w:r>
        <w:rPr>
          <w:lang w:eastAsia="zh-CN"/>
        </w:rPr>
        <w:t>、</w:t>
      </w:r>
      <w:r>
        <w:rPr>
          <w:lang w:eastAsia="zh-CN"/>
        </w:rPr>
        <w:t>AI</w:t>
      </w:r>
      <w:r>
        <w:rPr>
          <w:lang w:eastAsia="zh-CN"/>
        </w:rPr>
        <w:t>编程的未来</w:t>
      </w:r>
      <w:bookmarkEnd w:id="306"/>
    </w:p>
    <w:p w:rsidR="005B568C" w:rsidRDefault="001D6794">
      <w:pPr>
        <w:rPr>
          <w:lang w:eastAsia="zh-CN"/>
        </w:rPr>
      </w:pPr>
      <w:r>
        <w:rPr>
          <w:lang w:eastAsia="zh-CN"/>
        </w:rPr>
        <w:t>很多人担心：</w:t>
      </w:r>
      <w:r>
        <w:rPr>
          <w:lang w:eastAsia="zh-CN"/>
        </w:rPr>
        <w:t>AI</w:t>
      </w:r>
      <w:r>
        <w:rPr>
          <w:lang w:eastAsia="zh-CN"/>
        </w:rPr>
        <w:t>这么强了，程序员是不是要失业了？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阿色的看法：程序员不会失业，但</w:t>
      </w:r>
      <w:r>
        <w:rPr>
          <w:lang w:eastAsia="zh-CN"/>
        </w:rPr>
        <w:t>“</w:t>
      </w:r>
      <w:r>
        <w:rPr>
          <w:lang w:eastAsia="zh-CN"/>
        </w:rPr>
        <w:t>只会写代码的程序员</w:t>
      </w:r>
      <w:r>
        <w:rPr>
          <w:lang w:eastAsia="zh-CN"/>
        </w:rPr>
        <w:t>”</w:t>
      </w:r>
      <w:r>
        <w:rPr>
          <w:lang w:eastAsia="zh-CN"/>
        </w:rPr>
        <w:t>可能会被淘汰。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时代，编程的门槛在降低，但</w:t>
      </w:r>
      <w:r>
        <w:rPr>
          <w:lang w:eastAsia="zh-CN"/>
        </w:rPr>
        <w:t>“</w:t>
      </w:r>
      <w:r>
        <w:rPr>
          <w:lang w:eastAsia="zh-CN"/>
        </w:rPr>
        <w:t>解决问题</w:t>
      </w:r>
      <w:r>
        <w:rPr>
          <w:lang w:eastAsia="zh-CN"/>
        </w:rPr>
        <w:t>”</w:t>
      </w:r>
      <w:r>
        <w:rPr>
          <w:lang w:eastAsia="zh-CN"/>
        </w:rPr>
        <w:t>的能力更重要。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以前：你得懂语法、懂算法、懂</w:t>
      </w:r>
      <w:r>
        <w:rPr>
          <w:lang w:eastAsia="zh-CN"/>
        </w:rPr>
        <w:t>API</w:t>
      </w:r>
      <w:r>
        <w:rPr>
          <w:lang w:eastAsia="zh-CN"/>
        </w:rPr>
        <w:t>才能写代码。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现在：你只要知道你要啥，</w:t>
      </w:r>
      <w:r>
        <w:rPr>
          <w:lang w:eastAsia="zh-CN"/>
        </w:rPr>
        <w:t>AI</w:t>
      </w:r>
      <w:r>
        <w:rPr>
          <w:lang w:eastAsia="zh-CN"/>
        </w:rPr>
        <w:t>帮你写。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未来：你需要的能力不再是</w:t>
      </w:r>
      <w:r>
        <w:rPr>
          <w:lang w:eastAsia="zh-CN"/>
        </w:rPr>
        <w:t>“</w:t>
      </w:r>
      <w:r>
        <w:rPr>
          <w:lang w:eastAsia="zh-CN"/>
        </w:rPr>
        <w:t>怎么写代码</w:t>
      </w:r>
      <w:r>
        <w:rPr>
          <w:lang w:eastAsia="zh-CN"/>
        </w:rPr>
        <w:t>”</w:t>
      </w:r>
      <w:r>
        <w:rPr>
          <w:lang w:eastAsia="zh-CN"/>
        </w:rPr>
        <w:t>，而是：</w:t>
      </w:r>
    </w:p>
    <w:p w:rsidR="005B568C" w:rsidRDefault="001D6794" w:rsidP="00E426D3">
      <w:pPr>
        <w:pStyle w:val="a0"/>
        <w:tabs>
          <w:tab w:val="clear" w:pos="360"/>
          <w:tab w:val="num" w:pos="600"/>
        </w:tabs>
        <w:ind w:leftChars="100" w:left="600"/>
      </w:pPr>
      <w:r>
        <w:t>“</w:t>
      </w:r>
      <w:r>
        <w:t>要做什么</w:t>
      </w:r>
      <w:r>
        <w:t>”——</w:t>
      </w:r>
      <w:r>
        <w:t>分析和拆解需求的能力</w:t>
      </w:r>
    </w:p>
    <w:p w:rsidR="005B568C" w:rsidRDefault="001D6794" w:rsidP="00E426D3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“</w:t>
      </w:r>
      <w:r>
        <w:rPr>
          <w:lang w:eastAsia="zh-CN"/>
        </w:rPr>
        <w:t>这么做对不对</w:t>
      </w:r>
      <w:r>
        <w:rPr>
          <w:lang w:eastAsia="zh-CN"/>
        </w:rPr>
        <w:t>”——</w:t>
      </w:r>
      <w:r>
        <w:rPr>
          <w:lang w:eastAsia="zh-CN"/>
        </w:rPr>
        <w:t>判断和审查</w:t>
      </w:r>
      <w:r>
        <w:rPr>
          <w:lang w:eastAsia="zh-CN"/>
        </w:rPr>
        <w:t>AI</w:t>
      </w:r>
      <w:r>
        <w:rPr>
          <w:lang w:eastAsia="zh-CN"/>
        </w:rPr>
        <w:t>输出的能力</w:t>
      </w:r>
    </w:p>
    <w:p w:rsidR="005B568C" w:rsidRDefault="001D6794" w:rsidP="00E426D3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“</w:t>
      </w:r>
      <w:r>
        <w:rPr>
          <w:lang w:eastAsia="zh-CN"/>
        </w:rPr>
        <w:t>出了问题咋办</w:t>
      </w:r>
      <w:r>
        <w:rPr>
          <w:lang w:eastAsia="zh-CN"/>
        </w:rPr>
        <w:t>”——</w:t>
      </w:r>
      <w:r>
        <w:rPr>
          <w:lang w:eastAsia="zh-CN"/>
        </w:rPr>
        <w:t>排错和</w:t>
      </w:r>
      <w:r>
        <w:rPr>
          <w:lang w:eastAsia="zh-CN"/>
        </w:rPr>
        <w:t>Debug</w:t>
      </w:r>
      <w:r>
        <w:rPr>
          <w:lang w:eastAsia="zh-CN"/>
        </w:rPr>
        <w:t>的能力</w:t>
      </w:r>
    </w:p>
    <w:p w:rsidR="005B568C" w:rsidRDefault="001D6794" w:rsidP="00E426D3">
      <w:pPr>
        <w:pStyle w:val="a0"/>
        <w:tabs>
          <w:tab w:val="clear" w:pos="360"/>
          <w:tab w:val="num" w:pos="600"/>
        </w:tabs>
        <w:ind w:leftChars="100" w:left="600"/>
      </w:pPr>
      <w:r>
        <w:t>“</w:t>
      </w:r>
      <w:r>
        <w:t>能不能更好</w:t>
      </w:r>
      <w:r>
        <w:t>”——</w:t>
      </w:r>
      <w:r>
        <w:t>优化和迭代的能力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换句话说，程序员的工作从</w:t>
      </w:r>
      <w:r>
        <w:rPr>
          <w:lang w:eastAsia="zh-CN"/>
        </w:rPr>
        <w:t>“</w:t>
      </w:r>
      <w:r>
        <w:rPr>
          <w:lang w:eastAsia="zh-CN"/>
        </w:rPr>
        <w:t>技术劳动</w:t>
      </w:r>
      <w:r>
        <w:rPr>
          <w:lang w:eastAsia="zh-CN"/>
        </w:rPr>
        <w:t>”</w:t>
      </w:r>
      <w:r>
        <w:rPr>
          <w:lang w:eastAsia="zh-CN"/>
        </w:rPr>
        <w:t>变成了</w:t>
      </w:r>
      <w:r>
        <w:rPr>
          <w:lang w:eastAsia="zh-CN"/>
        </w:rPr>
        <w:t>“</w:t>
      </w:r>
      <w:r>
        <w:rPr>
          <w:lang w:eastAsia="zh-CN"/>
        </w:rPr>
        <w:t>脑力劳动</w:t>
      </w:r>
      <w:r>
        <w:rPr>
          <w:lang w:eastAsia="zh-CN"/>
        </w:rPr>
        <w:t>+</w:t>
      </w:r>
      <w:r>
        <w:rPr>
          <w:lang w:eastAsia="zh-CN"/>
        </w:rPr>
        <w:t>技术劳动</w:t>
      </w:r>
      <w:r>
        <w:rPr>
          <w:lang w:eastAsia="zh-CN"/>
        </w:rPr>
        <w:t>”</w:t>
      </w:r>
      <w:r>
        <w:rPr>
          <w:lang w:eastAsia="zh-CN"/>
        </w:rPr>
        <w:t>，对综合能力要求更高了。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好消息是：不懂编程的人也能用</w:t>
      </w:r>
      <w:r>
        <w:rPr>
          <w:lang w:eastAsia="zh-CN"/>
        </w:rPr>
        <w:t>AI</w:t>
      </w:r>
      <w:r>
        <w:rPr>
          <w:lang w:eastAsia="zh-CN"/>
        </w:rPr>
        <w:t>做些基础的开发了。这对于非技术人员来说，是巨大的解放。</w:t>
      </w:r>
    </w:p>
    <w:p w:rsidR="00E426D3" w:rsidRDefault="00E426D3">
      <w:pPr>
        <w:rPr>
          <w:lang w:eastAsia="zh-CN"/>
        </w:rPr>
      </w:pPr>
    </w:p>
    <w:p w:rsidR="005B568C" w:rsidRDefault="001D6794">
      <w:pPr>
        <w:pStyle w:val="31"/>
      </w:pPr>
      <w:bookmarkStart w:id="307" w:name="_Toc229754043"/>
      <w:r>
        <w:t>小结一下</w:t>
      </w:r>
      <w:bookmarkEnd w:id="307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能写代码、解释代码、找</w:t>
      </w:r>
      <w:r>
        <w:rPr>
          <w:lang w:eastAsia="zh-CN"/>
        </w:rPr>
        <w:t>bug</w:t>
      </w:r>
      <w:r>
        <w:rPr>
          <w:lang w:eastAsia="zh-CN"/>
        </w:rPr>
        <w:t>、重构、写文档、当老师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不能保证正确、不能理解业务、不能代替架构决策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用好</w:t>
      </w:r>
      <w:r>
        <w:rPr>
          <w:lang w:eastAsia="zh-CN"/>
        </w:rPr>
        <w:t>AI</w:t>
      </w:r>
      <w:r>
        <w:rPr>
          <w:lang w:eastAsia="zh-CN"/>
        </w:rPr>
        <w:t>：先想清楚、分解任务、复审代码、问对问题、保持迭代</w:t>
      </w:r>
    </w:p>
    <w:p w:rsidR="00210283" w:rsidRDefault="001D6794" w:rsidP="00210283">
      <w:pPr>
        <w:pStyle w:val="a0"/>
        <w:rPr>
          <w:lang w:eastAsia="zh-CN"/>
        </w:rPr>
      </w:pPr>
      <w:r>
        <w:rPr>
          <w:lang w:eastAsia="zh-CN"/>
        </w:rPr>
        <w:t>程序员不会失业，但需要的能力在不断升级</w:t>
      </w:r>
    </w:p>
    <w:p w:rsidR="00210283" w:rsidRDefault="00210283" w:rsidP="00210283">
      <w:pPr>
        <w:pStyle w:val="21"/>
        <w:rPr>
          <w:lang w:eastAsia="zh-CN"/>
        </w:rPr>
      </w:pPr>
      <w:bookmarkStart w:id="308" w:name="heading_3"/>
      <w:bookmarkStart w:id="309" w:name="_Toc229754044"/>
      <w:r w:rsidRPr="00210283">
        <w:rPr>
          <w:lang w:eastAsia="zh-CN"/>
        </w:rPr>
        <w:t>8.6 OpenClaw</w:t>
      </w:r>
      <w:r w:rsidRPr="00210283">
        <w:rPr>
          <w:lang w:eastAsia="zh-CN"/>
        </w:rPr>
        <w:t>及各种龙虾</w:t>
      </w:r>
      <w:bookmarkEnd w:id="308"/>
      <w:bookmarkEnd w:id="309"/>
    </w:p>
    <w:p w:rsidR="00210283" w:rsidRDefault="00210283" w:rsidP="00210283">
      <w:pPr>
        <w:pStyle w:val="31"/>
        <w:rPr>
          <w:lang w:eastAsia="zh-CN"/>
        </w:rPr>
      </w:pPr>
      <w:bookmarkStart w:id="310" w:name="heading_4"/>
      <w:bookmarkStart w:id="311" w:name="_Toc229754045"/>
      <w:r w:rsidRPr="00210283">
        <w:rPr>
          <w:lang w:eastAsia="zh-CN"/>
        </w:rPr>
        <w:t>1</w:t>
      </w:r>
      <w:r w:rsidRPr="00210283">
        <w:rPr>
          <w:lang w:eastAsia="zh-CN"/>
        </w:rPr>
        <w:t>、什么是龙虾？</w:t>
      </w:r>
      <w:bookmarkEnd w:id="310"/>
      <w:bookmarkEnd w:id="311"/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最近爆火的各类</w:t>
      </w:r>
      <w:r w:rsidRPr="00210283">
        <w:rPr>
          <w:lang w:eastAsia="zh-CN"/>
        </w:rPr>
        <w:t>“</w:t>
      </w:r>
      <w:r w:rsidRPr="00210283">
        <w:rPr>
          <w:lang w:eastAsia="zh-CN"/>
        </w:rPr>
        <w:t>龙虾</w:t>
      </w:r>
      <w:r w:rsidRPr="00210283">
        <w:rPr>
          <w:lang w:eastAsia="zh-CN"/>
        </w:rPr>
        <w:t>”</w:t>
      </w:r>
      <w:r w:rsidRPr="00210283">
        <w:rPr>
          <w:lang w:eastAsia="zh-CN"/>
        </w:rPr>
        <w:t>，本质都是</w:t>
      </w:r>
      <w:r w:rsidRPr="00210283">
        <w:rPr>
          <w:lang w:eastAsia="zh-CN"/>
        </w:rPr>
        <w:t>AI</w:t>
      </w:r>
      <w:r w:rsidRPr="00210283">
        <w:rPr>
          <w:lang w:eastAsia="zh-CN"/>
        </w:rPr>
        <w:t>智能体框架。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OpenClaw</w:t>
      </w:r>
      <w:r>
        <w:rPr>
          <w:lang w:eastAsia="zh-CN"/>
        </w:rPr>
        <w:t>是开源通用智能体框架，也是所有龙虾产品的底层鼻祖。</w:t>
      </w:r>
    </w:p>
    <w:p w:rsidR="00210283" w:rsidRDefault="00210283" w:rsidP="00210283">
      <w:pPr>
        <w:rPr>
          <w:lang w:eastAsia="zh-CN"/>
        </w:rPr>
      </w:pPr>
      <w:r>
        <w:rPr>
          <w:lang w:eastAsia="zh-CN"/>
        </w:rPr>
        <w:t>它</w:t>
      </w:r>
      <w:r w:rsidRPr="00210283">
        <w:rPr>
          <w:lang w:eastAsia="zh-CN"/>
        </w:rPr>
        <w:t>能操控电脑、识别界面、自动执行各类电脑操作，给</w:t>
      </w:r>
      <w:r w:rsidRPr="00210283">
        <w:rPr>
          <w:lang w:eastAsia="zh-CN"/>
        </w:rPr>
        <w:t>AI</w:t>
      </w:r>
      <w:r w:rsidRPr="00210283">
        <w:rPr>
          <w:lang w:eastAsia="zh-CN"/>
        </w:rPr>
        <w:t>装上眼睛和手，不局限于聊天，能实打实本地操作电脑完成任务。</w:t>
      </w:r>
    </w:p>
    <w:p w:rsidR="00210283" w:rsidRPr="00210283" w:rsidRDefault="00210283" w:rsidP="00210283">
      <w:pPr>
        <w:rPr>
          <w:lang w:eastAsia="zh-CN"/>
        </w:rPr>
      </w:pPr>
      <w:r>
        <w:rPr>
          <w:rFonts w:hint="eastAsia"/>
          <w:lang w:eastAsia="zh-CN"/>
        </w:rPr>
        <w:t>所以它也非常危险。使用它的时候要注意个人信息、隐私、涉密事项、财产等安全问题。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市面上带</w:t>
      </w:r>
      <w:r w:rsidRPr="00210283">
        <w:rPr>
          <w:lang w:eastAsia="zh-CN"/>
        </w:rPr>
        <w:t>Claw</w:t>
      </w:r>
      <w:r w:rsidRPr="00210283">
        <w:rPr>
          <w:lang w:eastAsia="zh-CN"/>
        </w:rPr>
        <w:t>后缀的工具，大家通俗统称为龙虾工具，目前各大互联网公司都在扎堆研发，掀起了</w:t>
      </w:r>
      <w:r w:rsidRPr="00210283">
        <w:rPr>
          <w:lang w:eastAsia="zh-CN"/>
        </w:rPr>
        <w:t>“</w:t>
      </w:r>
      <w:r w:rsidRPr="00210283">
        <w:rPr>
          <w:lang w:eastAsia="zh-CN"/>
        </w:rPr>
        <w:t>养虾</w:t>
      </w:r>
      <w:r w:rsidRPr="00210283">
        <w:rPr>
          <w:lang w:eastAsia="zh-CN"/>
        </w:rPr>
        <w:t>”</w:t>
      </w:r>
      <w:r w:rsidRPr="00210283">
        <w:rPr>
          <w:lang w:eastAsia="zh-CN"/>
        </w:rPr>
        <w:t>热潮。</w:t>
      </w:r>
    </w:p>
    <w:p w:rsidR="00210283" w:rsidRDefault="00210283" w:rsidP="00210283">
      <w:pPr>
        <w:pStyle w:val="31"/>
        <w:rPr>
          <w:lang w:eastAsia="zh-CN"/>
        </w:rPr>
      </w:pPr>
      <w:bookmarkStart w:id="312" w:name="heading_5"/>
      <w:bookmarkStart w:id="313" w:name="_Toc229754046"/>
      <w:r w:rsidRPr="00210283">
        <w:rPr>
          <w:lang w:eastAsia="zh-CN"/>
        </w:rPr>
        <w:t>2</w:t>
      </w:r>
      <w:r w:rsidRPr="00210283">
        <w:rPr>
          <w:lang w:eastAsia="zh-CN"/>
        </w:rPr>
        <w:t>、</w:t>
      </w:r>
      <w:r>
        <w:rPr>
          <w:lang w:eastAsia="zh-CN"/>
        </w:rPr>
        <w:t>其他</w:t>
      </w:r>
      <w:r w:rsidRPr="00210283">
        <w:rPr>
          <w:lang w:eastAsia="zh-CN"/>
        </w:rPr>
        <w:t>龙虾产品</w:t>
      </w:r>
      <w:bookmarkEnd w:id="312"/>
      <w:bookmarkEnd w:id="313"/>
    </w:p>
    <w:p w:rsidR="00210283" w:rsidRDefault="00210283" w:rsidP="00210283">
      <w:pPr>
        <w:rPr>
          <w:lang w:eastAsia="zh-CN"/>
        </w:rPr>
      </w:pPr>
      <w:r>
        <w:rPr>
          <w:b/>
          <w:lang w:eastAsia="zh-CN"/>
        </w:rPr>
        <w:t>阿里</w:t>
      </w:r>
      <w:r w:rsidRPr="00210283">
        <w:rPr>
          <w:b/>
          <w:lang w:eastAsia="zh-CN"/>
        </w:rPr>
        <w:t>QwenPaw</w:t>
      </w:r>
      <w:r w:rsidRPr="00210283">
        <w:rPr>
          <w:b/>
          <w:lang w:eastAsia="zh-CN"/>
        </w:rPr>
        <w:t>：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这本书最开始的初稿就是由</w:t>
      </w:r>
      <w:r w:rsidRPr="00210283">
        <w:rPr>
          <w:lang w:eastAsia="zh-CN"/>
        </w:rPr>
        <w:t>QwenPaw</w:t>
      </w:r>
      <w:r w:rsidRPr="00210283">
        <w:rPr>
          <w:lang w:eastAsia="zh-CN"/>
        </w:rPr>
        <w:t>编写完成。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它前身是阿里开源的</w:t>
      </w:r>
      <w:r w:rsidRPr="00210283">
        <w:rPr>
          <w:lang w:eastAsia="zh-CN"/>
        </w:rPr>
        <w:t>CoPaw</w:t>
      </w:r>
      <w:r w:rsidRPr="00210283">
        <w:rPr>
          <w:lang w:eastAsia="zh-CN"/>
        </w:rPr>
        <w:t>，是最早一批基于</w:t>
      </w:r>
      <w:r w:rsidRPr="00210283">
        <w:rPr>
          <w:lang w:eastAsia="zh-CN"/>
        </w:rPr>
        <w:t>OpenClaw</w:t>
      </w:r>
      <w:r w:rsidRPr="00210283">
        <w:rPr>
          <w:lang w:eastAsia="zh-CN"/>
        </w:rPr>
        <w:t>开发的本土化智能体，深度适配通义千问模型，主打本地部署、数据安全，操作简洁、上手门槛低，偏向日常办公、简单自动化操作，也是大众接触最多的入门级龙虾。</w:t>
      </w:r>
    </w:p>
    <w:p w:rsidR="00210283" w:rsidRPr="00210283" w:rsidRDefault="00210283" w:rsidP="00210283">
      <w:pPr>
        <w:rPr>
          <w:b/>
          <w:lang w:eastAsia="zh-CN"/>
        </w:rPr>
      </w:pPr>
      <w:r w:rsidRPr="00210283">
        <w:rPr>
          <w:b/>
          <w:lang w:eastAsia="zh-CN"/>
        </w:rPr>
        <w:lastRenderedPageBreak/>
        <w:t>腾讯</w:t>
      </w:r>
      <w:r w:rsidRPr="00210283">
        <w:rPr>
          <w:b/>
          <w:lang w:eastAsia="zh-CN"/>
        </w:rPr>
        <w:t>WorkBuddy</w:t>
      </w:r>
      <w:r w:rsidRPr="00210283">
        <w:rPr>
          <w:b/>
          <w:lang w:eastAsia="zh-CN"/>
        </w:rPr>
        <w:t>：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腾讯推出的桌面智能龙虾工具，深度贴合微信、腾讯办公生态，主打办公自动化、文件整理、日常辅助操作，适配国内办公场景，联动腾讯全系软件，办公兼容性拉满。</w:t>
      </w:r>
    </w:p>
    <w:p w:rsidR="00210283" w:rsidRPr="00210283" w:rsidRDefault="00210283" w:rsidP="00210283">
      <w:pPr>
        <w:rPr>
          <w:b/>
          <w:lang w:eastAsia="zh-CN"/>
        </w:rPr>
      </w:pPr>
      <w:r w:rsidRPr="00210283">
        <w:rPr>
          <w:b/>
          <w:lang w:eastAsia="zh-CN"/>
        </w:rPr>
        <w:t>智谱</w:t>
      </w:r>
      <w:r w:rsidRPr="00210283">
        <w:rPr>
          <w:b/>
          <w:lang w:eastAsia="zh-CN"/>
        </w:rPr>
        <w:t>AutoClaw</w:t>
      </w:r>
      <w:r w:rsidRPr="00210283">
        <w:rPr>
          <w:b/>
          <w:lang w:eastAsia="zh-CN"/>
        </w:rPr>
        <w:t>：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主打一键本地安装，开箱即用，内置大量现成技能，适配零基础用户，偏向内容创作、简单批量操作，通用性强，无需复杂配置就能上手。</w:t>
      </w:r>
    </w:p>
    <w:p w:rsidR="00210283" w:rsidRPr="00210283" w:rsidRDefault="00210283" w:rsidP="00210283">
      <w:pPr>
        <w:rPr>
          <w:b/>
          <w:lang w:eastAsia="zh-CN"/>
        </w:rPr>
      </w:pPr>
      <w:r w:rsidRPr="00210283">
        <w:rPr>
          <w:b/>
          <w:lang w:eastAsia="zh-CN"/>
        </w:rPr>
        <w:t>其他常见龙虾：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除此之外，还有字节、百度等大厂推出的同类智能体工具，比如百度红手指、</w:t>
      </w:r>
      <w:r w:rsidRPr="00210283">
        <w:rPr>
          <w:lang w:eastAsia="zh-CN"/>
        </w:rPr>
        <w:t>HiClaw</w:t>
      </w:r>
      <w:r w:rsidRPr="00210283">
        <w:rPr>
          <w:lang w:eastAsia="zh-CN"/>
        </w:rPr>
        <w:t>等。所有龙虾共性都是通用型智能体，功能杂、覆盖面广，主打全能通用，适配多种日常电脑操作场景。</w:t>
      </w:r>
    </w:p>
    <w:p w:rsidR="00210283" w:rsidRDefault="00210283" w:rsidP="00210283">
      <w:pPr>
        <w:pStyle w:val="31"/>
        <w:rPr>
          <w:lang w:eastAsia="zh-CN"/>
        </w:rPr>
      </w:pPr>
      <w:bookmarkStart w:id="314" w:name="heading_6"/>
      <w:bookmarkStart w:id="315" w:name="_Toc229754047"/>
      <w:r w:rsidRPr="00210283">
        <w:rPr>
          <w:lang w:eastAsia="zh-CN"/>
        </w:rPr>
        <w:t>3</w:t>
      </w:r>
      <w:r w:rsidRPr="00210283">
        <w:rPr>
          <w:lang w:eastAsia="zh-CN"/>
        </w:rPr>
        <w:t>、龙虾适不适合做</w:t>
      </w:r>
      <w:r w:rsidRPr="00210283">
        <w:rPr>
          <w:lang w:eastAsia="zh-CN"/>
        </w:rPr>
        <w:t>AI</w:t>
      </w:r>
      <w:r w:rsidRPr="00210283">
        <w:rPr>
          <w:lang w:eastAsia="zh-CN"/>
        </w:rPr>
        <w:t>编程？</w:t>
      </w:r>
      <w:bookmarkEnd w:id="314"/>
      <w:bookmarkEnd w:id="315"/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直白说：绝大多数龙虾不适合专业</w:t>
      </w:r>
      <w:r w:rsidRPr="00210283">
        <w:rPr>
          <w:lang w:eastAsia="zh-CN"/>
        </w:rPr>
        <w:t>AI</w:t>
      </w:r>
      <w:r w:rsidRPr="00210283">
        <w:rPr>
          <w:lang w:eastAsia="zh-CN"/>
        </w:rPr>
        <w:t>编程。</w:t>
      </w:r>
    </w:p>
    <w:p w:rsidR="004E4708" w:rsidRDefault="00210283" w:rsidP="00210283">
      <w:pPr>
        <w:rPr>
          <w:lang w:eastAsia="zh-CN"/>
        </w:rPr>
      </w:pPr>
      <w:r w:rsidRPr="00210283">
        <w:rPr>
          <w:lang w:eastAsia="zh-CN"/>
        </w:rPr>
        <w:t>龙虾的优势是通用全能，能操作桌面、处理文件、完成简单自动化任务，但短板也很明显：编程专业性不足、代码逻辑优化差、复杂项目适配度低，还容易出现冗余代码、逻辑漏洞，甚至误删文件、错误执行指令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它们主打综合通用，不是为编程量身打造。</w:t>
      </w:r>
    </w:p>
    <w:p w:rsidR="00210283" w:rsidRDefault="00210283" w:rsidP="00210283">
      <w:pPr>
        <w:pStyle w:val="31"/>
        <w:rPr>
          <w:lang w:eastAsia="zh-CN"/>
        </w:rPr>
      </w:pPr>
      <w:bookmarkStart w:id="316" w:name="heading_7"/>
      <w:bookmarkStart w:id="317" w:name="_Toc229754048"/>
      <w:r w:rsidRPr="00210283">
        <w:rPr>
          <w:lang w:eastAsia="zh-CN"/>
        </w:rPr>
        <w:t>4</w:t>
      </w:r>
      <w:r w:rsidRPr="00210283">
        <w:rPr>
          <w:lang w:eastAsia="zh-CN"/>
        </w:rPr>
        <w:t>、编程该怎么选工具？</w:t>
      </w:r>
      <w:bookmarkEnd w:id="316"/>
      <w:bookmarkEnd w:id="317"/>
    </w:p>
    <w:p w:rsidR="004E4708" w:rsidRDefault="00210283" w:rsidP="00210283">
      <w:pPr>
        <w:rPr>
          <w:lang w:eastAsia="zh-CN"/>
        </w:rPr>
      </w:pPr>
      <w:r w:rsidRPr="00210283">
        <w:rPr>
          <w:lang w:eastAsia="zh-CN"/>
        </w:rPr>
        <w:t>写代码、做开发，不要盲目跟风用各类龙虾。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编程最好选择专门化的编程智能体。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这类专业工具聚焦代码场景，适配开发逻辑，语法精准、</w:t>
      </w:r>
      <w:r w:rsidRPr="00210283">
        <w:rPr>
          <w:lang w:eastAsia="zh-CN"/>
        </w:rPr>
        <w:t>bug</w:t>
      </w:r>
      <w:r w:rsidRPr="00210283">
        <w:rPr>
          <w:lang w:eastAsia="zh-CN"/>
        </w:rPr>
        <w:t>排查能力强，支持项目重构、工程优化、代码调试，专门针对编程场景深度优化，比通用龙虾靠谱得多。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总结：龙虾适合玩一玩、做办公自动化、简单杂活；专业编程开发，优先选专精编程</w:t>
      </w:r>
      <w:r w:rsidRPr="00210283">
        <w:rPr>
          <w:lang w:eastAsia="zh-CN"/>
        </w:rPr>
        <w:t>AI</w:t>
      </w:r>
      <w:r w:rsidRPr="00210283">
        <w:rPr>
          <w:lang w:eastAsia="zh-CN"/>
        </w:rPr>
        <w:t>，不要混用通用龙虾工具。</w:t>
      </w:r>
    </w:p>
    <w:p w:rsidR="00210283" w:rsidRPr="00210283" w:rsidRDefault="00210283" w:rsidP="00210283">
      <w:pPr>
        <w:rPr>
          <w:lang w:eastAsia="zh-CN"/>
        </w:rPr>
      </w:pPr>
    </w:p>
    <w:p w:rsidR="005B568C" w:rsidRDefault="001D6794">
      <w:pPr>
        <w:pStyle w:val="21"/>
        <w:rPr>
          <w:lang w:eastAsia="zh-CN"/>
        </w:rPr>
      </w:pPr>
      <w:bookmarkStart w:id="318" w:name="_Toc229754049"/>
      <w:r>
        <w:rPr>
          <w:lang w:eastAsia="zh-CN"/>
        </w:rPr>
        <w:lastRenderedPageBreak/>
        <w:t>本章小结</w:t>
      </w:r>
      <w:bookmarkEnd w:id="318"/>
    </w:p>
    <w:p w:rsidR="005B568C" w:rsidRDefault="001D6794">
      <w:pPr>
        <w:rPr>
          <w:lang w:eastAsia="zh-CN"/>
        </w:rPr>
      </w:pPr>
      <w:r>
        <w:rPr>
          <w:lang w:eastAsia="zh-CN"/>
        </w:rPr>
        <w:t>这一章，咱们唠了</w:t>
      </w:r>
      <w:r>
        <w:rPr>
          <w:lang w:eastAsia="zh-CN"/>
        </w:rPr>
        <w:t>AI</w:t>
      </w:r>
      <w:r>
        <w:rPr>
          <w:lang w:eastAsia="zh-CN"/>
        </w:rPr>
        <w:t>和大语言模型的事儿：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是让机器干脑力活儿的工具，本质是</w:t>
      </w:r>
      <w:r>
        <w:rPr>
          <w:lang w:eastAsia="zh-CN"/>
        </w:rPr>
        <w:t>“</w:t>
      </w:r>
      <w:r>
        <w:rPr>
          <w:lang w:eastAsia="zh-CN"/>
        </w:rPr>
        <w:t>找规律机器</w:t>
      </w:r>
      <w:r>
        <w:rPr>
          <w:lang w:eastAsia="zh-CN"/>
        </w:rPr>
        <w:t>”</w:t>
      </w:r>
      <w:r>
        <w:rPr>
          <w:lang w:eastAsia="zh-CN"/>
        </w:rPr>
        <w:t>而不是</w:t>
      </w:r>
      <w:r>
        <w:rPr>
          <w:lang w:eastAsia="zh-CN"/>
        </w:rPr>
        <w:t>“</w:t>
      </w:r>
      <w:r>
        <w:rPr>
          <w:lang w:eastAsia="zh-CN"/>
        </w:rPr>
        <w:t>思考者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大语言模型的核心是预测下一个词，靠海量数据和巨大算力训练出来的。</w:t>
      </w:r>
    </w:p>
    <w:p w:rsidR="005B568C" w:rsidRDefault="001D6794">
      <w:r>
        <w:t>LLM</w:t>
      </w:r>
      <w:r>
        <w:t>有很多：</w:t>
      </w:r>
      <w:r>
        <w:t>ChatGPT</w:t>
      </w:r>
      <w:r>
        <w:t>、</w:t>
      </w:r>
      <w:r>
        <w:t>Claude</w:t>
      </w:r>
      <w:r>
        <w:t>、</w:t>
      </w:r>
      <w:r>
        <w:t>Gemini</w:t>
      </w:r>
      <w:r>
        <w:t>、</w:t>
      </w:r>
      <w:r w:rsidR="00523F14">
        <w:rPr>
          <w:rFonts w:hint="eastAsia"/>
          <w:lang w:eastAsia="zh-CN"/>
        </w:rPr>
        <w:t>D</w:t>
      </w:r>
      <w:r w:rsidR="00523F14">
        <w:rPr>
          <w:lang w:eastAsia="zh-CN"/>
        </w:rPr>
        <w:t>eepSeek</w:t>
      </w:r>
      <w:r w:rsidR="00523F14">
        <w:rPr>
          <w:lang w:eastAsia="zh-CN"/>
        </w:rPr>
        <w:t>、</w:t>
      </w:r>
      <w:r>
        <w:t>通义千问、文心一言</w:t>
      </w:r>
      <w:r w:rsidR="00523F14">
        <w:t>、豆包</w:t>
      </w:r>
      <w:r>
        <w:t>……</w:t>
      </w:r>
      <w:r>
        <w:t>各有特色。</w:t>
      </w:r>
    </w:p>
    <w:p w:rsidR="005B568C" w:rsidRDefault="001D6794">
      <w:r>
        <w:t>提示词是跟</w:t>
      </w:r>
      <w:r>
        <w:t>AI</w:t>
      </w:r>
      <w:r>
        <w:t>交流的关键，说得越清楚，</w:t>
      </w:r>
      <w:r>
        <w:t>AI</w:t>
      </w:r>
      <w:r>
        <w:t>干得越好。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编程很强大，但不是万能的。你得会审核、会判断、会迭代。</w:t>
      </w:r>
    </w:p>
    <w:p w:rsidR="00D75561" w:rsidRDefault="00D75561">
      <w:pPr>
        <w:rPr>
          <w:lang w:eastAsia="zh-CN"/>
        </w:rPr>
      </w:pPr>
      <w:r w:rsidRPr="00D75561">
        <w:rPr>
          <w:rFonts w:hint="eastAsia"/>
          <w:lang w:eastAsia="zh-CN"/>
        </w:rPr>
        <w:t>龙虾是功能强大的智能体，但它不一定适合做</w:t>
      </w:r>
      <w:r w:rsidRPr="00D75561">
        <w:rPr>
          <w:rFonts w:hint="eastAsia"/>
          <w:lang w:eastAsia="zh-CN"/>
        </w:rPr>
        <w:t>AI</w:t>
      </w:r>
      <w:r w:rsidRPr="00D75561">
        <w:rPr>
          <w:rFonts w:hint="eastAsia"/>
          <w:lang w:eastAsia="zh-CN"/>
        </w:rPr>
        <w:t>编程。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学会了这些，你就能更从容地用好</w:t>
      </w:r>
      <w:r>
        <w:rPr>
          <w:lang w:eastAsia="zh-CN"/>
        </w:rPr>
        <w:t>AI</w:t>
      </w:r>
      <w:r>
        <w:rPr>
          <w:lang w:eastAsia="zh-CN"/>
        </w:rPr>
        <w:t>，而不是被</w:t>
      </w:r>
      <w:r>
        <w:rPr>
          <w:lang w:eastAsia="zh-CN"/>
        </w:rPr>
        <w:t>AI</w:t>
      </w:r>
      <w:r>
        <w:rPr>
          <w:lang w:eastAsia="zh-CN"/>
        </w:rPr>
        <w:t>带着跑。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下一章，咱们唠唠编程工具的那点事儿。</w:t>
      </w:r>
    </w:p>
    <w:p w:rsidR="005B568C" w:rsidRDefault="001D6794">
      <w:pPr>
        <w:pStyle w:val="1"/>
      </w:pPr>
      <w:bookmarkStart w:id="319" w:name="_Toc229754050"/>
      <w:r>
        <w:t>第九章：编程工具的那点事儿</w:t>
      </w:r>
      <w:bookmarkEnd w:id="319"/>
    </w:p>
    <w:p w:rsidR="005B568C" w:rsidRDefault="001D6794">
      <w:pPr>
        <w:pStyle w:val="21"/>
        <w:rPr>
          <w:lang w:eastAsia="zh-CN"/>
        </w:rPr>
      </w:pPr>
      <w:bookmarkStart w:id="320" w:name="_Toc229754051"/>
      <w:r>
        <w:rPr>
          <w:lang w:eastAsia="zh-CN"/>
        </w:rPr>
        <w:t>开场白</w:t>
      </w:r>
      <w:bookmarkEnd w:id="320"/>
    </w:p>
    <w:p w:rsidR="005B568C" w:rsidRDefault="001D6794">
      <w:pPr>
        <w:rPr>
          <w:lang w:eastAsia="zh-CN"/>
        </w:rPr>
      </w:pPr>
      <w:r>
        <w:rPr>
          <w:lang w:eastAsia="zh-CN"/>
        </w:rPr>
        <w:t>前面几章讲了计算机、程序、网络、部署、运维这些概念，这一章咱们唠唠编程工具。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工欲善其事，必先利其器。工具选好了、环境配好了，写代码才能顺手。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这一章，咱们唠唠你需要哪些工具、怎么选、怎么用。</w:t>
      </w:r>
    </w:p>
    <w:p w:rsidR="005B568C" w:rsidRDefault="001D6794">
      <w:pPr>
        <w:pStyle w:val="21"/>
        <w:rPr>
          <w:lang w:eastAsia="zh-CN"/>
        </w:rPr>
      </w:pPr>
      <w:bookmarkStart w:id="321" w:name="_Toc229754052"/>
      <w:r>
        <w:rPr>
          <w:lang w:eastAsia="zh-CN"/>
        </w:rPr>
        <w:lastRenderedPageBreak/>
        <w:t xml:space="preserve">9.1 </w:t>
      </w:r>
      <w:r>
        <w:rPr>
          <w:lang w:eastAsia="zh-CN"/>
        </w:rPr>
        <w:t>编程环境是啥玩意儿？</w:t>
      </w:r>
      <w:bookmarkEnd w:id="321"/>
    </w:p>
    <w:p w:rsidR="005B568C" w:rsidRDefault="001D6794">
      <w:pPr>
        <w:pStyle w:val="31"/>
        <w:rPr>
          <w:lang w:eastAsia="zh-CN"/>
        </w:rPr>
      </w:pPr>
      <w:bookmarkStart w:id="322" w:name="_Toc229754053"/>
      <w:r>
        <w:rPr>
          <w:lang w:eastAsia="zh-CN"/>
        </w:rPr>
        <w:t>1</w:t>
      </w:r>
      <w:r>
        <w:rPr>
          <w:lang w:eastAsia="zh-CN"/>
        </w:rPr>
        <w:t>、啥是编程环境？</w:t>
      </w:r>
      <w:bookmarkEnd w:id="322"/>
    </w:p>
    <w:p w:rsidR="005B568C" w:rsidRDefault="001D6794">
      <w:pPr>
        <w:rPr>
          <w:lang w:eastAsia="zh-CN"/>
        </w:rPr>
      </w:pPr>
      <w:r>
        <w:rPr>
          <w:lang w:eastAsia="zh-CN"/>
        </w:rPr>
        <w:t>编程环境就是你写代码、跑代码的地方。</w:t>
      </w:r>
    </w:p>
    <w:p w:rsidR="005B568C" w:rsidRDefault="001D6794">
      <w:r>
        <w:t>编程环境的组成：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操作系统：</w:t>
      </w:r>
      <w:r>
        <w:t>Windows/Mac/Linux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运行环境：</w:t>
      </w:r>
      <w:r>
        <w:t>Python/Node.js/Java</w:t>
      </w:r>
      <w:r>
        <w:t>等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编辑器：</w:t>
      </w:r>
      <w:r>
        <w:t>VS Code/PyCharm</w:t>
      </w:r>
      <w:r>
        <w:t>等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命令行终端：</w:t>
      </w:r>
      <w:r>
        <w:t>Terminal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版本控制：</w:t>
      </w:r>
      <w:r>
        <w:t>Git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调试和分析工具：</w:t>
      </w:r>
      <w:r>
        <w:t>IDE</w:t>
      </w:r>
      <w:r>
        <w:t>内置调试器</w:t>
      </w:r>
      <w:r>
        <w:t>/Chrome DevTools/pprof</w:t>
      </w:r>
      <w:r>
        <w:t>等</w:t>
      </w:r>
    </w:p>
    <w:p w:rsidR="005B568C" w:rsidRDefault="001D6794">
      <w:pPr>
        <w:pStyle w:val="31"/>
      </w:pPr>
      <w:bookmarkStart w:id="323" w:name="_Toc229754054"/>
      <w:r>
        <w:t>2</w:t>
      </w:r>
      <w:r>
        <w:t>、环境咋配？</w:t>
      </w:r>
      <w:bookmarkEnd w:id="323"/>
    </w:p>
    <w:p w:rsidR="005B568C" w:rsidRDefault="001D6794">
      <w:pPr>
        <w:rPr>
          <w:lang w:eastAsia="zh-CN"/>
        </w:rPr>
      </w:pPr>
      <w:r>
        <w:rPr>
          <w:lang w:eastAsia="zh-CN"/>
        </w:rPr>
        <w:t>不同语言、不同项目，环境配置不一样。但大体的步骤是：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第一步：安装操作系统</w:t>
      </w:r>
    </w:p>
    <w:p w:rsidR="005B568C" w:rsidRDefault="001D6794">
      <w:r>
        <w:t>如果你是新手，用</w:t>
      </w:r>
      <w:r>
        <w:t>Windows</w:t>
      </w:r>
      <w:r>
        <w:t>就行，熟悉的界面，操作方便。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如果你想深入学编程，可以试试</w:t>
      </w:r>
      <w:r>
        <w:rPr>
          <w:lang w:eastAsia="zh-CN"/>
        </w:rPr>
        <w:t>Linux</w:t>
      </w:r>
      <w:r>
        <w:rPr>
          <w:lang w:eastAsia="zh-CN"/>
        </w:rPr>
        <w:t>或</w:t>
      </w:r>
      <w:r>
        <w:rPr>
          <w:lang w:eastAsia="zh-CN"/>
        </w:rPr>
        <w:t>macOS</w:t>
      </w:r>
      <w:r>
        <w:rPr>
          <w:lang w:eastAsia="zh-CN"/>
        </w:rPr>
        <w:t>。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第二步：安装运行环境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根据你要学的语言，安装对应的运行环境：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去官网下载安装包，一路下一步就行，很简单。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第三步：安装编辑器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推荐</w:t>
      </w:r>
      <w:r>
        <w:rPr>
          <w:lang w:eastAsia="zh-CN"/>
        </w:rPr>
        <w:t>VS Code</w:t>
      </w:r>
      <w:r>
        <w:rPr>
          <w:lang w:eastAsia="zh-CN"/>
        </w:rPr>
        <w:t>，免费、插件丰富、跨平台，新手老手都用它。阿色一直都用它。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第四步：安装</w:t>
      </w:r>
      <w:r w:rsidRPr="006B14A8">
        <w:rPr>
          <w:b/>
          <w:lang w:eastAsia="zh-CN"/>
        </w:rPr>
        <w:t>Git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版本控制必备，后面会细说。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第五步：安装包管理器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Python</w:t>
      </w:r>
      <w:r>
        <w:rPr>
          <w:lang w:eastAsia="zh-CN"/>
        </w:rPr>
        <w:t>自带</w:t>
      </w:r>
      <w:r>
        <w:rPr>
          <w:lang w:eastAsia="zh-CN"/>
        </w:rPr>
        <w:t>pip</w:t>
      </w:r>
      <w:r>
        <w:rPr>
          <w:lang w:eastAsia="zh-CN"/>
        </w:rPr>
        <w:t>，</w:t>
      </w:r>
      <w:r>
        <w:rPr>
          <w:lang w:eastAsia="zh-CN"/>
        </w:rPr>
        <w:t>Node.js</w:t>
      </w:r>
      <w:r>
        <w:rPr>
          <w:lang w:eastAsia="zh-CN"/>
        </w:rPr>
        <w:t>自带</w:t>
      </w:r>
      <w:r>
        <w:rPr>
          <w:lang w:eastAsia="zh-CN"/>
        </w:rPr>
        <w:t>npm</w:t>
      </w:r>
      <w:r>
        <w:rPr>
          <w:lang w:eastAsia="zh-CN"/>
        </w:rPr>
        <w:t>，一般不用单独装。</w:t>
      </w:r>
    </w:p>
    <w:p w:rsidR="005B568C" w:rsidRDefault="001D6794">
      <w:pPr>
        <w:pStyle w:val="31"/>
        <w:rPr>
          <w:lang w:eastAsia="zh-CN"/>
        </w:rPr>
      </w:pPr>
      <w:bookmarkStart w:id="324" w:name="_Toc229754055"/>
      <w:r>
        <w:rPr>
          <w:lang w:eastAsia="zh-CN"/>
        </w:rPr>
        <w:lastRenderedPageBreak/>
        <w:t>3</w:t>
      </w:r>
      <w:r>
        <w:rPr>
          <w:lang w:eastAsia="zh-CN"/>
        </w:rPr>
        <w:t>、环境变量是啥？</w:t>
      </w:r>
      <w:bookmarkEnd w:id="324"/>
    </w:p>
    <w:p w:rsidR="005B568C" w:rsidRDefault="001D6794">
      <w:pPr>
        <w:rPr>
          <w:lang w:eastAsia="zh-CN"/>
        </w:rPr>
      </w:pPr>
      <w:r>
        <w:rPr>
          <w:lang w:eastAsia="zh-CN"/>
        </w:rPr>
        <w:t>安装完运行环境，有时候还要配置环境变量。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啥是环境变量？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环境变量就是操作系统记录的一些全局变量，程序运行时会读取这些变量。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最常见的场景：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你装了</w:t>
      </w:r>
      <w:r>
        <w:rPr>
          <w:lang w:eastAsia="zh-CN"/>
        </w:rPr>
        <w:t>Python</w:t>
      </w:r>
      <w:r>
        <w:rPr>
          <w:lang w:eastAsia="zh-CN"/>
        </w:rPr>
        <w:t>，但命令行输入</w:t>
      </w:r>
      <w:r>
        <w:rPr>
          <w:lang w:eastAsia="zh-CN"/>
        </w:rPr>
        <w:t>python</w:t>
      </w:r>
      <w:r>
        <w:rPr>
          <w:lang w:eastAsia="zh-CN"/>
        </w:rPr>
        <w:t>提示找不到命令。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为啥？因为操作系统不知道</w:t>
      </w:r>
      <w:r>
        <w:rPr>
          <w:lang w:eastAsia="zh-CN"/>
        </w:rPr>
        <w:t>Python</w:t>
      </w:r>
      <w:r>
        <w:rPr>
          <w:lang w:eastAsia="zh-CN"/>
        </w:rPr>
        <w:t>装在哪。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你需要把</w:t>
      </w:r>
      <w:r>
        <w:rPr>
          <w:lang w:eastAsia="zh-CN"/>
        </w:rPr>
        <w:t>Python</w:t>
      </w:r>
      <w:r>
        <w:rPr>
          <w:lang w:eastAsia="zh-CN"/>
        </w:rPr>
        <w:t>的安装路径添加到</w:t>
      </w:r>
      <w:r>
        <w:rPr>
          <w:lang w:eastAsia="zh-CN"/>
        </w:rPr>
        <w:t>PATH</w:t>
      </w:r>
      <w:r>
        <w:rPr>
          <w:lang w:eastAsia="zh-CN"/>
        </w:rPr>
        <w:t>环境变量里，操作系统才能找到它。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Windows</w:t>
      </w:r>
      <w:r>
        <w:rPr>
          <w:lang w:eastAsia="zh-CN"/>
        </w:rPr>
        <w:t>怎么配环境变量：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右键此电脑</w:t>
      </w:r>
      <w:r>
        <w:rPr>
          <w:lang w:eastAsia="zh-CN"/>
        </w:rPr>
        <w:t xml:space="preserve"> → </w:t>
      </w:r>
      <w:r>
        <w:rPr>
          <w:lang w:eastAsia="zh-CN"/>
        </w:rPr>
        <w:t>属性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点击高级系统设置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点击环境变量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在系统变量里找到</w:t>
      </w:r>
      <w:r>
        <w:rPr>
          <w:lang w:eastAsia="zh-CN"/>
        </w:rPr>
        <w:t>Path</w:t>
      </w:r>
      <w:r>
        <w:rPr>
          <w:lang w:eastAsia="zh-CN"/>
        </w:rPr>
        <w:t>，点击编辑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点击新建，添加路径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一路确定，重启命令行生效</w:t>
      </w:r>
    </w:p>
    <w:p w:rsidR="005B568C" w:rsidRDefault="001D6794">
      <w:r>
        <w:t>Mac/Linux</w:t>
      </w:r>
      <w:r>
        <w:t>怎么配：</w:t>
      </w:r>
    </w:p>
    <w:p w:rsidR="005B568C" w:rsidRDefault="001D6794">
      <w:r>
        <w:t>编辑</w:t>
      </w:r>
      <w:r>
        <w:t>~/.bashrc</w:t>
      </w:r>
      <w:r>
        <w:t>或</w:t>
      </w:r>
      <w:r>
        <w:t>~/.zshrc</w:t>
      </w:r>
      <w:r>
        <w:t>文件：</w:t>
      </w:r>
    </w:p>
    <w:p w:rsidR="005B568C" w:rsidRDefault="001D6794">
      <w:pPr>
        <w:pStyle w:val="aff2"/>
      </w:pPr>
      <w:r>
        <w:t>export PATH="/path/to/python:$PATH"</w:t>
      </w:r>
    </w:p>
    <w:p w:rsidR="005B568C" w:rsidRDefault="001D6794">
      <w:r>
        <w:t>然后执行：</w:t>
      </w:r>
    </w:p>
    <w:p w:rsidR="005B568C" w:rsidRDefault="001D6794">
      <w:pPr>
        <w:pStyle w:val="aff2"/>
      </w:pPr>
      <w:r>
        <w:t>source ~/.bashrc</w:t>
      </w:r>
    </w:p>
    <w:p w:rsidR="005B568C" w:rsidRDefault="001D6794">
      <w:pPr>
        <w:pStyle w:val="31"/>
      </w:pPr>
      <w:bookmarkStart w:id="325" w:name="_Toc229754056"/>
      <w:r>
        <w:t>小结一下</w:t>
      </w:r>
      <w:bookmarkEnd w:id="325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编程环境包括操作系统、运行环境、编辑器、命令行等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安装步骤：系统</w:t>
      </w:r>
      <w:r>
        <w:rPr>
          <w:lang w:eastAsia="zh-CN"/>
        </w:rPr>
        <w:t>→</w:t>
      </w:r>
      <w:r>
        <w:rPr>
          <w:lang w:eastAsia="zh-CN"/>
        </w:rPr>
        <w:t>运行环境</w:t>
      </w:r>
      <w:r>
        <w:rPr>
          <w:lang w:eastAsia="zh-CN"/>
        </w:rPr>
        <w:t>→</w:t>
      </w:r>
      <w:r>
        <w:rPr>
          <w:lang w:eastAsia="zh-CN"/>
        </w:rPr>
        <w:t>编辑器</w:t>
      </w:r>
      <w:r>
        <w:rPr>
          <w:lang w:eastAsia="zh-CN"/>
        </w:rPr>
        <w:t>→Git→</w:t>
      </w:r>
      <w:r>
        <w:rPr>
          <w:lang w:eastAsia="zh-CN"/>
        </w:rPr>
        <w:t>包管理器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环境变量告诉操作系统程序在哪，有时需要手动配置</w:t>
      </w:r>
    </w:p>
    <w:p w:rsidR="005B568C" w:rsidRDefault="001D6794">
      <w:pPr>
        <w:pStyle w:val="21"/>
        <w:rPr>
          <w:lang w:eastAsia="zh-CN"/>
        </w:rPr>
      </w:pPr>
      <w:bookmarkStart w:id="326" w:name="_Toc229754057"/>
      <w:r>
        <w:rPr>
          <w:lang w:eastAsia="zh-CN"/>
        </w:rPr>
        <w:lastRenderedPageBreak/>
        <w:t xml:space="preserve">9.2 </w:t>
      </w:r>
      <w:r>
        <w:rPr>
          <w:lang w:eastAsia="zh-CN"/>
        </w:rPr>
        <w:t>代码编辑器：</w:t>
      </w:r>
      <w:r>
        <w:rPr>
          <w:lang w:eastAsia="zh-CN"/>
        </w:rPr>
        <w:t>VS Code</w:t>
      </w:r>
      <w:r>
        <w:rPr>
          <w:lang w:eastAsia="zh-CN"/>
        </w:rPr>
        <w:t>为啥这么火？</w:t>
      </w:r>
      <w:bookmarkEnd w:id="326"/>
    </w:p>
    <w:p w:rsidR="005B568C" w:rsidRDefault="001D6794">
      <w:pPr>
        <w:pStyle w:val="31"/>
        <w:rPr>
          <w:lang w:eastAsia="zh-CN"/>
        </w:rPr>
      </w:pPr>
      <w:bookmarkStart w:id="327" w:name="_Toc229754058"/>
      <w:r>
        <w:rPr>
          <w:lang w:eastAsia="zh-CN"/>
        </w:rPr>
        <w:t>1</w:t>
      </w:r>
      <w:r>
        <w:rPr>
          <w:lang w:eastAsia="zh-CN"/>
        </w:rPr>
        <w:t>、啥是代码编辑器？</w:t>
      </w:r>
      <w:bookmarkEnd w:id="327"/>
    </w:p>
    <w:p w:rsidR="005B568C" w:rsidRDefault="001D6794">
      <w:pPr>
        <w:rPr>
          <w:lang w:eastAsia="zh-CN"/>
        </w:rPr>
      </w:pPr>
      <w:r>
        <w:rPr>
          <w:lang w:eastAsia="zh-CN"/>
        </w:rPr>
        <w:t>代码编辑器就是写代码的软件，就像写文档用</w:t>
      </w:r>
      <w:r>
        <w:rPr>
          <w:lang w:eastAsia="zh-CN"/>
        </w:rPr>
        <w:t>Word</w:t>
      </w:r>
      <w:r>
        <w:rPr>
          <w:lang w:eastAsia="zh-CN"/>
        </w:rPr>
        <w:t>，写代码用编辑器。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你可能会问：记事本不能写代码吗？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能，但太原始了。没有语法高亮、没有智能提示、没有自动补全</w:t>
      </w:r>
      <w:r>
        <w:rPr>
          <w:lang w:eastAsia="zh-CN"/>
        </w:rPr>
        <w:t>……</w:t>
      </w:r>
      <w:r>
        <w:rPr>
          <w:lang w:eastAsia="zh-CN"/>
        </w:rPr>
        <w:t>写起来累死人。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代码编辑器就是为写代码优化的，有各种贴心功能。</w:t>
      </w:r>
    </w:p>
    <w:p w:rsidR="005B568C" w:rsidRDefault="001D6794">
      <w:pPr>
        <w:pStyle w:val="31"/>
        <w:rPr>
          <w:lang w:eastAsia="zh-CN"/>
        </w:rPr>
      </w:pPr>
      <w:bookmarkStart w:id="328" w:name="_Toc229754059"/>
      <w:r>
        <w:rPr>
          <w:lang w:eastAsia="zh-CN"/>
        </w:rPr>
        <w:t>2</w:t>
      </w:r>
      <w:r>
        <w:rPr>
          <w:lang w:eastAsia="zh-CN"/>
        </w:rPr>
        <w:t>、常见编辑器</w:t>
      </w:r>
      <w:bookmarkEnd w:id="328"/>
    </w:p>
    <w:p w:rsidR="005B568C" w:rsidRDefault="001D6794">
      <w:pPr>
        <w:rPr>
          <w:lang w:eastAsia="zh-CN"/>
        </w:rPr>
      </w:pPr>
      <w:r>
        <w:rPr>
          <w:lang w:eastAsia="zh-CN"/>
        </w:rPr>
        <w:t>记事本（</w:t>
      </w:r>
      <w:r>
        <w:rPr>
          <w:lang w:eastAsia="zh-CN"/>
        </w:rPr>
        <w:t>Notepad</w:t>
      </w:r>
      <w:r>
        <w:rPr>
          <w:lang w:eastAsia="zh-CN"/>
        </w:rPr>
        <w:t>）：系统自带，啥也没有</w:t>
      </w:r>
    </w:p>
    <w:p w:rsidR="005B568C" w:rsidRDefault="001D6794">
      <w:r>
        <w:t>Notepad++</w:t>
      </w:r>
      <w:r>
        <w:t>：轻量，只有</w:t>
      </w:r>
      <w:r>
        <w:t>Windows</w:t>
      </w:r>
      <w:r>
        <w:t>版</w:t>
      </w:r>
    </w:p>
    <w:p w:rsidR="005B568C" w:rsidRDefault="001D6794">
      <w:r>
        <w:t>VS Code</w:t>
      </w:r>
      <w:r>
        <w:t>：目前最火，免费开源</w:t>
      </w:r>
    </w:p>
    <w:p w:rsidR="005B568C" w:rsidRDefault="001D6794">
      <w:r>
        <w:t>Sublime Text</w:t>
      </w:r>
      <w:r>
        <w:t>：轻量快速，收费</w:t>
      </w:r>
    </w:p>
    <w:p w:rsidR="005B568C" w:rsidRDefault="001D6794">
      <w:r>
        <w:t>Vim/Emacs</w:t>
      </w:r>
      <w:r>
        <w:t>：老牌编辑器，学习曲线陡峭</w:t>
      </w:r>
    </w:p>
    <w:p w:rsidR="005B568C" w:rsidRDefault="001D6794">
      <w:pPr>
        <w:pStyle w:val="31"/>
        <w:rPr>
          <w:lang w:eastAsia="zh-CN"/>
        </w:rPr>
      </w:pPr>
      <w:bookmarkStart w:id="329" w:name="_Toc229754060"/>
      <w:r>
        <w:rPr>
          <w:lang w:eastAsia="zh-CN"/>
        </w:rPr>
        <w:t>3</w:t>
      </w:r>
      <w:r>
        <w:rPr>
          <w:lang w:eastAsia="zh-CN"/>
        </w:rPr>
        <w:t>、</w:t>
      </w:r>
      <w:r>
        <w:rPr>
          <w:lang w:eastAsia="zh-CN"/>
        </w:rPr>
        <w:t>IDE</w:t>
      </w:r>
      <w:r>
        <w:rPr>
          <w:lang w:eastAsia="zh-CN"/>
        </w:rPr>
        <w:t>和编辑器的区别</w:t>
      </w:r>
      <w:bookmarkEnd w:id="329"/>
    </w:p>
    <w:p w:rsidR="005B568C" w:rsidRDefault="001D6794">
      <w:r>
        <w:t>你可能还听说过</w:t>
      </w:r>
      <w:r>
        <w:t>IDE</w:t>
      </w:r>
      <w:r>
        <w:t>（</w:t>
      </w:r>
      <w:r>
        <w:t>Integrated Development Environment</w:t>
      </w:r>
      <w:r>
        <w:t>，集成开发环境）。</w:t>
      </w:r>
    </w:p>
    <w:p w:rsidR="005B568C" w:rsidRDefault="001D6794">
      <w:r>
        <w:t>编辑器：主要功能是写代码，轻量、灵活。插件丰富，想要啥功能装啥。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IDE</w:t>
      </w:r>
      <w:r>
        <w:rPr>
          <w:lang w:eastAsia="zh-CN"/>
        </w:rPr>
        <w:t>：功能更全面，集成了编辑、调试、编译、运行等功能。重量级，开箱即用。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选哪个？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新手：</w:t>
      </w:r>
      <w:r>
        <w:t>VS Code</w:t>
      </w:r>
      <w:r>
        <w:t>，轻量好上手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Python</w:t>
      </w:r>
      <w:r>
        <w:t>开发：</w:t>
      </w:r>
      <w:r>
        <w:t>VS Code</w:t>
      </w:r>
      <w:r>
        <w:t>或</w:t>
      </w:r>
      <w:r>
        <w:t>PyCharm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Java</w:t>
      </w:r>
      <w:r>
        <w:t>开发：</w:t>
      </w:r>
      <w:r>
        <w:t>IntelliJ IDEA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前端开发：</w:t>
      </w:r>
      <w:r>
        <w:t>VS Code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不想折腾：</w:t>
      </w:r>
      <w:r>
        <w:rPr>
          <w:lang w:eastAsia="zh-CN"/>
        </w:rPr>
        <w:t>IDE</w:t>
      </w:r>
      <w:r>
        <w:rPr>
          <w:lang w:eastAsia="zh-CN"/>
        </w:rPr>
        <w:t>（开箱即用）</w:t>
      </w:r>
    </w:p>
    <w:p w:rsidR="005B568C" w:rsidRDefault="001D6794">
      <w:pPr>
        <w:pStyle w:val="31"/>
        <w:rPr>
          <w:lang w:eastAsia="zh-CN"/>
        </w:rPr>
      </w:pPr>
      <w:bookmarkStart w:id="330" w:name="_Toc229754061"/>
      <w:r>
        <w:rPr>
          <w:lang w:eastAsia="zh-CN"/>
        </w:rPr>
        <w:lastRenderedPageBreak/>
        <w:t>4</w:t>
      </w:r>
      <w:r>
        <w:rPr>
          <w:lang w:eastAsia="zh-CN"/>
        </w:rPr>
        <w:t>、</w:t>
      </w:r>
      <w:r>
        <w:rPr>
          <w:lang w:eastAsia="zh-CN"/>
        </w:rPr>
        <w:t>VS Code</w:t>
      </w:r>
      <w:r>
        <w:rPr>
          <w:lang w:eastAsia="zh-CN"/>
        </w:rPr>
        <w:t>为啥这么火？</w:t>
      </w:r>
      <w:bookmarkEnd w:id="330"/>
    </w:p>
    <w:p w:rsidR="005B568C" w:rsidRDefault="001D6794">
      <w:pPr>
        <w:rPr>
          <w:lang w:eastAsia="zh-CN"/>
        </w:rPr>
      </w:pPr>
      <w:r>
        <w:rPr>
          <w:lang w:eastAsia="zh-CN"/>
        </w:rPr>
        <w:t>免费开源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微软出品，不花钱就能用，而且开源。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插件丰富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各种语言的插件、主题插件、功能插件，想装啥装啥。插件也叫扩展。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常用的插件：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Python</w:t>
      </w:r>
      <w:r>
        <w:t>：</w:t>
      </w:r>
      <w:r>
        <w:t>Python</w:t>
      </w:r>
      <w:r>
        <w:t>插件（微软官方）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JavaScript/TypeScript</w:t>
      </w:r>
      <w:r>
        <w:t>：</w:t>
      </w:r>
      <w:r>
        <w:t>ES7+ React/Redux</w:t>
      </w:r>
      <w:r>
        <w:t>等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Git</w:t>
      </w:r>
      <w:r>
        <w:t>：内置</w:t>
      </w:r>
      <w:r>
        <w:t>Git</w:t>
      </w:r>
      <w:r>
        <w:t>支持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AI</w:t>
      </w:r>
      <w:r>
        <w:t>编程：通义灵码、</w:t>
      </w:r>
      <w:r>
        <w:t>GitHub Copilot</w:t>
      </w:r>
      <w:r>
        <w:t>、</w:t>
      </w:r>
      <w:r>
        <w:t>Claude Code</w:t>
      </w:r>
      <w:r>
        <w:t>等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中文：中文语言包</w:t>
      </w:r>
    </w:p>
    <w:p w:rsidR="005B568C" w:rsidRDefault="001D6794">
      <w:r>
        <w:t>跨平台</w:t>
      </w:r>
    </w:p>
    <w:p w:rsidR="005B568C" w:rsidRDefault="001D6794">
      <w:r>
        <w:t>Windows</w:t>
      </w:r>
      <w:r>
        <w:t>、</w:t>
      </w:r>
      <w:r>
        <w:t>macOS</w:t>
      </w:r>
      <w:r>
        <w:t>、</w:t>
      </w:r>
      <w:r>
        <w:t>Linux</w:t>
      </w:r>
      <w:r>
        <w:t>都能用，体验一致。</w:t>
      </w:r>
    </w:p>
    <w:p w:rsidR="005B568C" w:rsidRDefault="001D6794">
      <w:pPr>
        <w:pStyle w:val="31"/>
      </w:pPr>
      <w:bookmarkStart w:id="331" w:name="_Toc229754062"/>
      <w:r>
        <w:t>5</w:t>
      </w:r>
      <w:r>
        <w:t>、怎么用</w:t>
      </w:r>
      <w:r>
        <w:t>VS Code</w:t>
      </w:r>
      <w:r>
        <w:t>？</w:t>
      </w:r>
      <w:bookmarkEnd w:id="331"/>
    </w:p>
    <w:p w:rsidR="005B568C" w:rsidRDefault="001D6794">
      <w:r>
        <w:t>安装：去官网</w:t>
      </w:r>
      <w:r>
        <w:t>code.visualstudio.com</w:t>
      </w:r>
      <w:r>
        <w:t>下载安装包，一路下一步。</w:t>
      </w:r>
    </w:p>
    <w:p w:rsidR="005B568C" w:rsidRDefault="001D6794">
      <w:r>
        <w:t>基本使用：</w:t>
      </w:r>
    </w:p>
    <w:p w:rsidR="005B568C" w:rsidRDefault="001D6794" w:rsidP="002F0CC8">
      <w:pPr>
        <w:pStyle w:val="aa"/>
        <w:numPr>
          <w:ilvl w:val="0"/>
          <w:numId w:val="42"/>
        </w:numPr>
      </w:pPr>
      <w:r>
        <w:t>打开文件夹：</w:t>
      </w:r>
      <w:r>
        <w:t>File → Open Folder</w:t>
      </w:r>
    </w:p>
    <w:p w:rsidR="005B568C" w:rsidRDefault="001D6794" w:rsidP="002F0CC8">
      <w:pPr>
        <w:pStyle w:val="aa"/>
        <w:numPr>
          <w:ilvl w:val="0"/>
          <w:numId w:val="42"/>
        </w:numPr>
      </w:pPr>
      <w:r>
        <w:t>新建文件：</w:t>
      </w:r>
      <w:r>
        <w:t>Ctrl+N</w:t>
      </w:r>
    </w:p>
    <w:p w:rsidR="005B568C" w:rsidRDefault="001D6794" w:rsidP="002F0CC8">
      <w:pPr>
        <w:pStyle w:val="aa"/>
        <w:numPr>
          <w:ilvl w:val="0"/>
          <w:numId w:val="42"/>
        </w:numPr>
      </w:pPr>
      <w:r>
        <w:t>保存文件：</w:t>
      </w:r>
      <w:r>
        <w:t>Ctrl+S</w:t>
      </w:r>
    </w:p>
    <w:p w:rsidR="005B568C" w:rsidRDefault="001D6794" w:rsidP="002F0CC8">
      <w:pPr>
        <w:pStyle w:val="aa"/>
        <w:numPr>
          <w:ilvl w:val="0"/>
          <w:numId w:val="42"/>
        </w:numPr>
        <w:rPr>
          <w:lang w:eastAsia="zh-CN"/>
        </w:rPr>
      </w:pPr>
      <w:r>
        <w:rPr>
          <w:lang w:eastAsia="zh-CN"/>
        </w:rPr>
        <w:t>打开终端：</w:t>
      </w:r>
      <w:r>
        <w:rPr>
          <w:lang w:eastAsia="zh-CN"/>
        </w:rPr>
        <w:t>Ctrl+`</w:t>
      </w:r>
      <w:r>
        <w:rPr>
          <w:lang w:eastAsia="zh-CN"/>
        </w:rPr>
        <w:t>（反引号）</w:t>
      </w:r>
    </w:p>
    <w:p w:rsidR="005B568C" w:rsidRDefault="001D6794" w:rsidP="002F0CC8">
      <w:pPr>
        <w:pStyle w:val="aa"/>
        <w:numPr>
          <w:ilvl w:val="0"/>
          <w:numId w:val="42"/>
        </w:numPr>
        <w:rPr>
          <w:lang w:eastAsia="zh-CN"/>
        </w:rPr>
      </w:pPr>
      <w:r>
        <w:rPr>
          <w:lang w:eastAsia="zh-CN"/>
        </w:rPr>
        <w:t>安装插件：点击左侧扩展图标，搜索插件，点击安装</w:t>
      </w:r>
    </w:p>
    <w:p w:rsidR="005B568C" w:rsidRDefault="001D6794">
      <w:r>
        <w:t>常用快捷键：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Ctrl+Shift+P</w:t>
      </w:r>
      <w:r>
        <w:t>：打开命令面板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Ctrl+P</w:t>
      </w:r>
      <w:r>
        <w:t>：快速打开文件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Ctrl+`</w:t>
      </w:r>
      <w:r>
        <w:t>：打开终端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Ctrl+Shift+`</w:t>
      </w:r>
      <w:r>
        <w:t>：新建终端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Alt+↑/↓</w:t>
      </w:r>
      <w:r>
        <w:rPr>
          <w:lang w:eastAsia="zh-CN"/>
        </w:rPr>
        <w:t>：移动当前行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Ctrl+/</w:t>
      </w:r>
      <w:r>
        <w:rPr>
          <w:lang w:eastAsia="zh-CN"/>
        </w:rPr>
        <w:t>：注释</w:t>
      </w:r>
      <w:r>
        <w:rPr>
          <w:lang w:eastAsia="zh-CN"/>
        </w:rPr>
        <w:t>/</w:t>
      </w:r>
      <w:r>
        <w:rPr>
          <w:lang w:eastAsia="zh-CN"/>
        </w:rPr>
        <w:t>取消注释</w:t>
      </w:r>
    </w:p>
    <w:p w:rsidR="002F0CC8" w:rsidRDefault="002F0CC8" w:rsidP="002F0CC8">
      <w:pPr>
        <w:pStyle w:val="a0"/>
        <w:numPr>
          <w:ilvl w:val="0"/>
          <w:numId w:val="0"/>
        </w:numPr>
        <w:ind w:left="600"/>
        <w:rPr>
          <w:lang w:eastAsia="zh-CN"/>
        </w:rPr>
      </w:pPr>
    </w:p>
    <w:p w:rsidR="005B568C" w:rsidRDefault="001D6794">
      <w:pPr>
        <w:pStyle w:val="31"/>
      </w:pPr>
      <w:bookmarkStart w:id="332" w:name="_Toc229754063"/>
      <w:r>
        <w:t>小结一下</w:t>
      </w:r>
      <w:bookmarkEnd w:id="332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代码编辑器就是写代码的软件，比记事本强大得多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IDE</w:t>
      </w:r>
      <w:r>
        <w:rPr>
          <w:lang w:eastAsia="zh-CN"/>
        </w:rPr>
        <w:t>功能全面但重，编辑器轻量灵活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VS Code</w:t>
      </w:r>
      <w:r>
        <w:rPr>
          <w:lang w:eastAsia="zh-CN"/>
        </w:rPr>
        <w:t>免费、开源、插件丰富、跨平台，是目前最火的编辑器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常用快捷键能大幅提升效率</w:t>
      </w:r>
    </w:p>
    <w:p w:rsidR="005B568C" w:rsidRDefault="001D6794">
      <w:pPr>
        <w:pStyle w:val="21"/>
        <w:rPr>
          <w:lang w:eastAsia="zh-CN"/>
        </w:rPr>
      </w:pPr>
      <w:bookmarkStart w:id="333" w:name="_Toc229754064"/>
      <w:r>
        <w:rPr>
          <w:lang w:eastAsia="zh-CN"/>
        </w:rPr>
        <w:t xml:space="preserve">9.3 </w:t>
      </w:r>
      <w:r>
        <w:rPr>
          <w:lang w:eastAsia="zh-CN"/>
        </w:rPr>
        <w:t>终端和命令行：别怕黑窗口</w:t>
      </w:r>
      <w:bookmarkEnd w:id="333"/>
    </w:p>
    <w:p w:rsidR="005B568C" w:rsidRDefault="001D6794">
      <w:pPr>
        <w:pStyle w:val="31"/>
        <w:rPr>
          <w:lang w:eastAsia="zh-CN"/>
        </w:rPr>
      </w:pPr>
      <w:bookmarkStart w:id="334" w:name="_Toc229754065"/>
      <w:r>
        <w:rPr>
          <w:lang w:eastAsia="zh-CN"/>
        </w:rPr>
        <w:t>1</w:t>
      </w:r>
      <w:r>
        <w:rPr>
          <w:lang w:eastAsia="zh-CN"/>
        </w:rPr>
        <w:t>、啥是终端？</w:t>
      </w:r>
      <w:bookmarkEnd w:id="334"/>
    </w:p>
    <w:p w:rsidR="005B568C" w:rsidRDefault="001D6794">
      <w:pPr>
        <w:rPr>
          <w:lang w:eastAsia="zh-CN"/>
        </w:rPr>
      </w:pPr>
      <w:r>
        <w:rPr>
          <w:lang w:eastAsia="zh-CN"/>
        </w:rPr>
        <w:t>终端（</w:t>
      </w:r>
      <w:r>
        <w:rPr>
          <w:lang w:eastAsia="zh-CN"/>
        </w:rPr>
        <w:t>Terminal</w:t>
      </w:r>
      <w:r>
        <w:rPr>
          <w:lang w:eastAsia="zh-CN"/>
        </w:rPr>
        <w:t>）就是一个黑乎乎的窗口，你在里面输入命令，计算机执行。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很多新手看到终端就害怕</w:t>
      </w:r>
      <w:r>
        <w:rPr>
          <w:lang w:eastAsia="zh-CN"/>
        </w:rPr>
        <w:t>——</w:t>
      </w:r>
      <w:r>
        <w:rPr>
          <w:lang w:eastAsia="zh-CN"/>
        </w:rPr>
        <w:t>黑乎乎一片，全是英文，敲不对还报错。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其实终端没那么可怕。你不需要记住所有命令，常用的就那么几个。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为啥要用终端？因为有些事情用鼠标点不了</w:t>
      </w:r>
      <w:r>
        <w:rPr>
          <w:lang w:eastAsia="zh-CN"/>
        </w:rPr>
        <w:t>——</w:t>
      </w:r>
      <w:r>
        <w:rPr>
          <w:lang w:eastAsia="zh-CN"/>
        </w:rPr>
        <w:t>比如装包、运行脚本、查看日志。终端效率更高。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终端和命令行的关系：</w:t>
      </w:r>
    </w:p>
    <w:p w:rsidR="005B568C" w:rsidRDefault="001D6794" w:rsidP="002A274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终端：软件本身，那个窗口</w:t>
      </w:r>
    </w:p>
    <w:p w:rsidR="005B568C" w:rsidRDefault="001D6794" w:rsidP="002A274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命令行：你输入命令的环境，在终端里运行</w:t>
      </w:r>
    </w:p>
    <w:p w:rsidR="005B568C" w:rsidRDefault="001D6794" w:rsidP="002A274F">
      <w:pPr>
        <w:pStyle w:val="a0"/>
        <w:tabs>
          <w:tab w:val="clear" w:pos="360"/>
          <w:tab w:val="num" w:pos="720"/>
        </w:tabs>
        <w:ind w:leftChars="150" w:left="720"/>
      </w:pPr>
      <w:r>
        <w:t>Shell</w:t>
      </w:r>
      <w:r>
        <w:t>（壳）：命令行的解释器，比如</w:t>
      </w:r>
      <w:r>
        <w:t>Bash</w:t>
      </w:r>
      <w:r>
        <w:t>、</w:t>
      </w:r>
      <w:r>
        <w:t>Zsh</w:t>
      </w:r>
      <w:r>
        <w:t>、</w:t>
      </w:r>
      <w:r>
        <w:t>PowerShell</w:t>
      </w:r>
    </w:p>
    <w:p w:rsidR="005B568C" w:rsidRDefault="001D6794">
      <w:pPr>
        <w:pStyle w:val="31"/>
      </w:pPr>
      <w:bookmarkStart w:id="335" w:name="_Toc229754066"/>
      <w:r>
        <w:t>2</w:t>
      </w:r>
      <w:r>
        <w:t>、打开终端</w:t>
      </w:r>
      <w:bookmarkEnd w:id="335"/>
    </w:p>
    <w:p w:rsidR="005B568C" w:rsidRDefault="001D6794">
      <w:r>
        <w:t>Windows</w:t>
      </w:r>
      <w:r>
        <w:t>：</w:t>
      </w:r>
    </w:p>
    <w:p w:rsidR="005B568C" w:rsidRDefault="001D6794" w:rsidP="002A274F">
      <w:pPr>
        <w:pStyle w:val="aa"/>
        <w:numPr>
          <w:ilvl w:val="0"/>
          <w:numId w:val="43"/>
        </w:num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Win+R</w:t>
      </w:r>
      <w:r>
        <w:rPr>
          <w:lang w:eastAsia="zh-CN"/>
        </w:rPr>
        <w:t>，输入</w:t>
      </w:r>
      <w:r>
        <w:rPr>
          <w:lang w:eastAsia="zh-CN"/>
        </w:rPr>
        <w:t>cmd</w:t>
      </w:r>
      <w:r>
        <w:rPr>
          <w:lang w:eastAsia="zh-CN"/>
        </w:rPr>
        <w:t>，回车</w:t>
      </w:r>
    </w:p>
    <w:p w:rsidR="005B568C" w:rsidRDefault="001D6794" w:rsidP="002A274F">
      <w:pPr>
        <w:pStyle w:val="aa"/>
        <w:numPr>
          <w:ilvl w:val="0"/>
          <w:numId w:val="43"/>
        </w:numPr>
      </w:pPr>
      <w:r>
        <w:t>或者搜索命令提示符或</w:t>
      </w:r>
      <w:r>
        <w:t>PowerShell</w:t>
      </w:r>
    </w:p>
    <w:p w:rsidR="005B568C" w:rsidRDefault="001D6794" w:rsidP="002A274F">
      <w:pPr>
        <w:pStyle w:val="aa"/>
        <w:numPr>
          <w:ilvl w:val="0"/>
          <w:numId w:val="43"/>
        </w:numPr>
      </w:pPr>
      <w:r>
        <w:t>或者在</w:t>
      </w:r>
      <w:r>
        <w:t>VS Code</w:t>
      </w:r>
      <w:r>
        <w:t>里按</w:t>
      </w:r>
      <w:r>
        <w:t>Ctrl+`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macOS</w:t>
      </w:r>
      <w:r>
        <w:rPr>
          <w:lang w:eastAsia="zh-CN"/>
        </w:rPr>
        <w:t>：</w:t>
      </w:r>
    </w:p>
    <w:p w:rsidR="005B568C" w:rsidRDefault="001D6794" w:rsidP="002A274F">
      <w:pPr>
        <w:pStyle w:val="aa"/>
        <w:numPr>
          <w:ilvl w:val="0"/>
          <w:numId w:val="44"/>
        </w:numPr>
        <w:rPr>
          <w:lang w:eastAsia="zh-CN"/>
        </w:rPr>
      </w:pPr>
      <w:r>
        <w:rPr>
          <w:lang w:eastAsia="zh-CN"/>
        </w:rPr>
        <w:t>打开启动台</w:t>
      </w:r>
      <w:r>
        <w:rPr>
          <w:lang w:eastAsia="zh-CN"/>
        </w:rPr>
        <w:t>→</w:t>
      </w:r>
      <w:r>
        <w:rPr>
          <w:lang w:eastAsia="zh-CN"/>
        </w:rPr>
        <w:t>其他</w:t>
      </w:r>
      <w:r>
        <w:rPr>
          <w:lang w:eastAsia="zh-CN"/>
        </w:rPr>
        <w:t>→</w:t>
      </w:r>
      <w:r>
        <w:rPr>
          <w:lang w:eastAsia="zh-CN"/>
        </w:rPr>
        <w:t>终端</w:t>
      </w:r>
    </w:p>
    <w:p w:rsidR="005B568C" w:rsidRDefault="001D6794" w:rsidP="002A274F">
      <w:pPr>
        <w:pStyle w:val="aa"/>
        <w:numPr>
          <w:ilvl w:val="0"/>
          <w:numId w:val="44"/>
        </w:numPr>
        <w:rPr>
          <w:lang w:eastAsia="zh-CN"/>
        </w:rPr>
      </w:pPr>
      <w:r>
        <w:rPr>
          <w:lang w:eastAsia="zh-CN"/>
        </w:rPr>
        <w:lastRenderedPageBreak/>
        <w:t>或按</w:t>
      </w:r>
      <w:r>
        <w:rPr>
          <w:lang w:eastAsia="zh-CN"/>
        </w:rPr>
        <w:t>Cmd+</w:t>
      </w:r>
      <w:r>
        <w:rPr>
          <w:lang w:eastAsia="zh-CN"/>
        </w:rPr>
        <w:t>空格，搜索终端</w:t>
      </w:r>
    </w:p>
    <w:p w:rsidR="005B568C" w:rsidRDefault="001D6794">
      <w:r>
        <w:t>Linux</w:t>
      </w:r>
      <w:r>
        <w:t>：</w:t>
      </w:r>
    </w:p>
    <w:p w:rsidR="005B568C" w:rsidRDefault="001D6794" w:rsidP="002A274F">
      <w:pPr>
        <w:pStyle w:val="aa"/>
        <w:ind w:left="0" w:firstLine="720"/>
      </w:pPr>
      <w:r>
        <w:t>按</w:t>
      </w:r>
      <w:r>
        <w:t>Ctrl+Alt+T</w:t>
      </w:r>
      <w:r w:rsidR="002A274F">
        <w:tab/>
      </w:r>
    </w:p>
    <w:p w:rsidR="005B568C" w:rsidRDefault="001D6794">
      <w:pPr>
        <w:pStyle w:val="31"/>
      </w:pPr>
      <w:bookmarkStart w:id="336" w:name="_Toc229754067"/>
      <w:r>
        <w:t>3</w:t>
      </w:r>
      <w:r>
        <w:t>、常用命令</w:t>
      </w:r>
      <w:bookmarkEnd w:id="336"/>
    </w:p>
    <w:p w:rsidR="005B568C" w:rsidRDefault="001D6794">
      <w:r>
        <w:t>文件操作：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ls</w:t>
      </w:r>
      <w:r>
        <w:t>：列出当前目录的文件（</w:t>
      </w:r>
      <w:r>
        <w:t>Linux/Mac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dir</w:t>
      </w:r>
      <w:r>
        <w:t>：列出当前目录的文件（</w:t>
      </w:r>
      <w:r>
        <w:t>Windows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 xml:space="preserve">cd </w:t>
      </w:r>
      <w:r>
        <w:rPr>
          <w:lang w:eastAsia="zh-CN"/>
        </w:rPr>
        <w:t>目录名：进入某个目录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cd ..</w:t>
      </w:r>
      <w:r>
        <w:t>：回到上级目录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 xml:space="preserve">mkdir </w:t>
      </w:r>
      <w:r>
        <w:rPr>
          <w:lang w:eastAsia="zh-CN"/>
        </w:rPr>
        <w:t>目录名：创建新目录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rm </w:t>
      </w:r>
      <w:r>
        <w:t>文件名：删除文件（</w:t>
      </w:r>
      <w:r>
        <w:t>Linux/Mac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del </w:t>
      </w:r>
      <w:r>
        <w:t>文件名：删除文件（</w:t>
      </w:r>
      <w:r>
        <w:t>Windows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cp </w:t>
      </w:r>
      <w:r>
        <w:t>源</w:t>
      </w:r>
      <w:r>
        <w:t xml:space="preserve"> </w:t>
      </w:r>
      <w:r>
        <w:t>目标：复制文件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 xml:space="preserve">mv </w:t>
      </w:r>
      <w:r>
        <w:rPr>
          <w:lang w:eastAsia="zh-CN"/>
        </w:rPr>
        <w:t>源</w:t>
      </w:r>
      <w:r>
        <w:rPr>
          <w:lang w:eastAsia="zh-CN"/>
        </w:rPr>
        <w:t xml:space="preserve"> </w:t>
      </w:r>
      <w:r>
        <w:rPr>
          <w:lang w:eastAsia="zh-CN"/>
        </w:rPr>
        <w:t>目标：移动</w:t>
      </w:r>
      <w:r>
        <w:rPr>
          <w:lang w:eastAsia="zh-CN"/>
        </w:rPr>
        <w:t>/</w:t>
      </w:r>
      <w:r>
        <w:rPr>
          <w:lang w:eastAsia="zh-CN"/>
        </w:rPr>
        <w:t>重命名文件</w:t>
      </w:r>
    </w:p>
    <w:p w:rsidR="005B568C" w:rsidRDefault="001D6794">
      <w:r>
        <w:t>查看文件：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cat </w:t>
      </w:r>
      <w:r>
        <w:t>文件名：查看文件内容（</w:t>
      </w:r>
      <w:r>
        <w:t>Linux/Mac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type </w:t>
      </w:r>
      <w:r>
        <w:t>文件名：查看文件内容（</w:t>
      </w:r>
      <w:r>
        <w:t>Windows</w:t>
      </w:r>
      <w:r>
        <w:t>）</w:t>
      </w:r>
    </w:p>
    <w:p w:rsidR="005B568C" w:rsidRDefault="001D6794">
      <w:r>
        <w:t>其他：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pwd</w:t>
      </w:r>
      <w:r>
        <w:rPr>
          <w:lang w:eastAsia="zh-CN"/>
        </w:rPr>
        <w:t>：显示当前目录路径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clear</w:t>
      </w:r>
      <w:r>
        <w:t>：清屏（</w:t>
      </w:r>
      <w:r>
        <w:t>Linux/Mac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cls</w:t>
      </w:r>
      <w:r>
        <w:t>：清屏（</w:t>
      </w:r>
      <w:r>
        <w:t>Windows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echo </w:t>
      </w:r>
      <w:r>
        <w:t>文字：输出文字</w:t>
      </w:r>
    </w:p>
    <w:p w:rsidR="005B568C" w:rsidRDefault="001D6794">
      <w:pPr>
        <w:pStyle w:val="31"/>
      </w:pPr>
      <w:bookmarkStart w:id="337" w:name="_Toc229754068"/>
      <w:r>
        <w:t>4</w:t>
      </w:r>
      <w:r>
        <w:t>、路径是啥？</w:t>
      </w:r>
      <w:bookmarkEnd w:id="337"/>
    </w:p>
    <w:p w:rsidR="005B568C" w:rsidRDefault="001D6794">
      <w:pPr>
        <w:rPr>
          <w:lang w:eastAsia="zh-CN"/>
        </w:rPr>
      </w:pPr>
      <w:r>
        <w:rPr>
          <w:lang w:eastAsia="zh-CN"/>
        </w:rPr>
        <w:t>路径就是文件或文件夹在电脑上的地址。</w:t>
      </w:r>
    </w:p>
    <w:p w:rsidR="005B568C" w:rsidRDefault="001D6794">
      <w:r>
        <w:rPr>
          <w:lang w:eastAsia="zh-CN"/>
        </w:rPr>
        <w:t>绝对路径：从根目录开始写。</w:t>
      </w:r>
      <w:r>
        <w:t>比如：</w:t>
      </w:r>
    </w:p>
    <w:p w:rsidR="005B568C" w:rsidRDefault="001D6794">
      <w:r>
        <w:t>Windows</w:t>
      </w:r>
      <w:r>
        <w:t>：</w:t>
      </w:r>
      <w:r>
        <w:t>C:\Users\</w:t>
      </w:r>
      <w:r>
        <w:t>你的名字</w:t>
      </w:r>
      <w:r>
        <w:t>\Documents</w:t>
      </w:r>
    </w:p>
    <w:p w:rsidR="005B568C" w:rsidRDefault="001D6794">
      <w:r>
        <w:t>Mac/Linux</w:t>
      </w:r>
      <w:r>
        <w:t>：</w:t>
      </w:r>
      <w:r>
        <w:t>/Users/</w:t>
      </w:r>
      <w:r>
        <w:t>你的名字</w:t>
      </w:r>
      <w:r>
        <w:t>/Documents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相对路径：从当前位置开始写。比如：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如果你在</w:t>
      </w:r>
      <w:r>
        <w:rPr>
          <w:lang w:eastAsia="zh-CN"/>
        </w:rPr>
        <w:t>Documents</w:t>
      </w:r>
      <w:r>
        <w:rPr>
          <w:lang w:eastAsia="zh-CN"/>
        </w:rPr>
        <w:t>目录下，要访问</w:t>
      </w:r>
      <w:r>
        <w:rPr>
          <w:lang w:eastAsia="zh-CN"/>
        </w:rPr>
        <w:t>test.txt</w:t>
      </w:r>
      <w:r>
        <w:rPr>
          <w:lang w:eastAsia="zh-CN"/>
        </w:rPr>
        <w:t>，直接写</w:t>
      </w:r>
      <w:r>
        <w:rPr>
          <w:lang w:eastAsia="zh-CN"/>
        </w:rPr>
        <w:t>test.txt</w:t>
      </w:r>
      <w:r>
        <w:rPr>
          <w:lang w:eastAsia="zh-CN"/>
        </w:rPr>
        <w:t>就行。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 xml:space="preserve">./ </w:t>
      </w:r>
      <w:r>
        <w:rPr>
          <w:lang w:eastAsia="zh-CN"/>
        </w:rPr>
        <w:t>表示当前目录，</w:t>
      </w:r>
      <w:r>
        <w:rPr>
          <w:lang w:eastAsia="zh-CN"/>
        </w:rPr>
        <w:t xml:space="preserve">../ </w:t>
      </w:r>
      <w:r>
        <w:rPr>
          <w:lang w:eastAsia="zh-CN"/>
        </w:rPr>
        <w:t>表示上级目录。</w:t>
      </w:r>
    </w:p>
    <w:p w:rsidR="005B568C" w:rsidRDefault="001D6794">
      <w:r>
        <w:t>几个特殊符号：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.</w:t>
      </w:r>
      <w:r>
        <w:t>：当前目录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..</w:t>
      </w:r>
      <w:r>
        <w:t>：上级目录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~</w:t>
      </w:r>
      <w:r>
        <w:t>：用户主目录（</w:t>
      </w:r>
      <w:r>
        <w:t>Linux/Mac</w:t>
      </w:r>
      <w:r>
        <w:t>）</w:t>
      </w:r>
    </w:p>
    <w:p w:rsidR="005B568C" w:rsidRDefault="001D6794">
      <w:pPr>
        <w:pStyle w:val="31"/>
      </w:pPr>
      <w:bookmarkStart w:id="338" w:name="_Toc229754069"/>
      <w:r>
        <w:t>5</w:t>
      </w:r>
      <w:r>
        <w:t>、小技巧</w:t>
      </w:r>
      <w:bookmarkEnd w:id="338"/>
    </w:p>
    <w:p w:rsidR="005B568C" w:rsidRDefault="001D6794">
      <w:p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Tab</w:t>
      </w:r>
      <w:r>
        <w:rPr>
          <w:lang w:eastAsia="zh-CN"/>
        </w:rPr>
        <w:t>键自动补全命令和路径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↑↓</w:t>
      </w:r>
      <w:r>
        <w:rPr>
          <w:lang w:eastAsia="zh-CN"/>
        </w:rPr>
        <w:t>键切换历史命令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Ctrl+C</w:t>
      </w:r>
      <w:r>
        <w:rPr>
          <w:lang w:eastAsia="zh-CN"/>
        </w:rPr>
        <w:t>终止正在运行的命令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多个命令可以用</w:t>
      </w:r>
      <w:r>
        <w:rPr>
          <w:lang w:eastAsia="zh-CN"/>
        </w:rPr>
        <w:t>&amp;&amp;</w:t>
      </w:r>
      <w:r>
        <w:rPr>
          <w:lang w:eastAsia="zh-CN"/>
        </w:rPr>
        <w:t>连接：</w:t>
      </w:r>
      <w:r>
        <w:rPr>
          <w:lang w:eastAsia="zh-CN"/>
        </w:rPr>
        <w:t>cmd1 &amp;&amp; cmd2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命令太长可以用</w:t>
      </w:r>
      <w:r>
        <w:rPr>
          <w:lang w:eastAsia="zh-CN"/>
        </w:rPr>
        <w:t>\</w:t>
      </w:r>
      <w:r>
        <w:rPr>
          <w:lang w:eastAsia="zh-CN"/>
        </w:rPr>
        <w:t>换行继续写</w:t>
      </w:r>
    </w:p>
    <w:p w:rsidR="000F2EF2" w:rsidRDefault="000F2EF2">
      <w:pPr>
        <w:rPr>
          <w:lang w:eastAsia="zh-CN"/>
        </w:rPr>
      </w:pPr>
    </w:p>
    <w:p w:rsidR="005B568C" w:rsidRDefault="001D6794">
      <w:pPr>
        <w:pStyle w:val="31"/>
      </w:pPr>
      <w:bookmarkStart w:id="339" w:name="_Toc229754070"/>
      <w:r>
        <w:t>小结一下</w:t>
      </w:r>
      <w:bookmarkEnd w:id="339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终端是黑窗口，在里面输入命令让计算机干活</w:t>
      </w:r>
    </w:p>
    <w:p w:rsidR="005B568C" w:rsidRDefault="001D6794">
      <w:pPr>
        <w:pStyle w:val="a0"/>
      </w:pPr>
      <w:r>
        <w:t>常用命令不多：</w:t>
      </w:r>
      <w:r>
        <w:t>cd</w:t>
      </w:r>
      <w:r>
        <w:t>、</w:t>
      </w:r>
      <w:r>
        <w:t>ls/dir</w:t>
      </w:r>
      <w:r>
        <w:t>、</w:t>
      </w:r>
      <w:r>
        <w:t>mkdir</w:t>
      </w:r>
      <w:r>
        <w:t>、</w:t>
      </w:r>
      <w:r>
        <w:t>rm/del</w:t>
      </w:r>
      <w:r>
        <w:t>、</w:t>
      </w:r>
      <w:r>
        <w:t>cp</w:t>
      </w:r>
      <w:r>
        <w:t>、</w:t>
      </w:r>
      <w:r>
        <w:t>mv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路径分绝对和相对，</w:t>
      </w:r>
      <w:r>
        <w:rPr>
          <w:lang w:eastAsia="zh-CN"/>
        </w:rPr>
        <w:t>.</w:t>
      </w:r>
      <w:r>
        <w:rPr>
          <w:lang w:eastAsia="zh-CN"/>
        </w:rPr>
        <w:t>是当前目录，</w:t>
      </w:r>
      <w:r>
        <w:rPr>
          <w:lang w:eastAsia="zh-CN"/>
        </w:rPr>
        <w:t>..</w:t>
      </w:r>
      <w:r>
        <w:rPr>
          <w:lang w:eastAsia="zh-CN"/>
        </w:rPr>
        <w:t>是上级目录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Tab</w:t>
      </w:r>
      <w:r>
        <w:rPr>
          <w:lang w:eastAsia="zh-CN"/>
        </w:rPr>
        <w:t>补全、</w:t>
      </w:r>
      <w:r>
        <w:rPr>
          <w:lang w:eastAsia="zh-CN"/>
        </w:rPr>
        <w:t>↑↓</w:t>
      </w:r>
      <w:r>
        <w:rPr>
          <w:lang w:eastAsia="zh-CN"/>
        </w:rPr>
        <w:t>翻历史、</w:t>
      </w:r>
      <w:r>
        <w:rPr>
          <w:lang w:eastAsia="zh-CN"/>
        </w:rPr>
        <w:t>Ctrl+C</w:t>
      </w:r>
      <w:r>
        <w:rPr>
          <w:lang w:eastAsia="zh-CN"/>
        </w:rPr>
        <w:t>终止，这几个小技巧很实用</w:t>
      </w:r>
    </w:p>
    <w:p w:rsidR="005B568C" w:rsidRDefault="001D6794">
      <w:pPr>
        <w:pStyle w:val="21"/>
      </w:pPr>
      <w:bookmarkStart w:id="340" w:name="_Toc229754071"/>
      <w:r>
        <w:t>9.4 Git</w:t>
      </w:r>
      <w:r>
        <w:t>：版本控制的王者</w:t>
      </w:r>
      <w:bookmarkEnd w:id="340"/>
    </w:p>
    <w:p w:rsidR="005B568C" w:rsidRDefault="001D6794">
      <w:pPr>
        <w:pStyle w:val="31"/>
      </w:pPr>
      <w:bookmarkStart w:id="341" w:name="_Toc229754072"/>
      <w:r>
        <w:t>1</w:t>
      </w:r>
      <w:r>
        <w:t>、啥是版本控制？</w:t>
      </w:r>
      <w:bookmarkEnd w:id="341"/>
    </w:p>
    <w:p w:rsidR="005B568C" w:rsidRDefault="001D6794">
      <w:pPr>
        <w:rPr>
          <w:lang w:eastAsia="zh-CN"/>
        </w:rPr>
      </w:pPr>
      <w:r>
        <w:rPr>
          <w:lang w:eastAsia="zh-CN"/>
        </w:rPr>
        <w:t>版本控制就是记录文件修改历史的系统。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你写论文的时候是不是这样：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论文</w:t>
      </w:r>
      <w:r>
        <w:rPr>
          <w:lang w:eastAsia="zh-CN"/>
        </w:rPr>
        <w:t>_v1.docx</w:t>
      </w:r>
      <w:r>
        <w:rPr>
          <w:lang w:eastAsia="zh-CN"/>
        </w:rPr>
        <w:t>、论文</w:t>
      </w:r>
      <w:r>
        <w:rPr>
          <w:lang w:eastAsia="zh-CN"/>
        </w:rPr>
        <w:t>_v2.docx</w:t>
      </w:r>
      <w:r>
        <w:rPr>
          <w:lang w:eastAsia="zh-CN"/>
        </w:rPr>
        <w:t>、论文</w:t>
      </w:r>
      <w:r>
        <w:rPr>
          <w:lang w:eastAsia="zh-CN"/>
        </w:rPr>
        <w:t>_</w:t>
      </w:r>
      <w:r>
        <w:rPr>
          <w:lang w:eastAsia="zh-CN"/>
        </w:rPr>
        <w:t>最终版</w:t>
      </w:r>
      <w:r>
        <w:rPr>
          <w:lang w:eastAsia="zh-CN"/>
        </w:rPr>
        <w:t>.docx</w:t>
      </w:r>
      <w:r>
        <w:rPr>
          <w:lang w:eastAsia="zh-CN"/>
        </w:rPr>
        <w:t>、论文</w:t>
      </w:r>
      <w:r>
        <w:rPr>
          <w:lang w:eastAsia="zh-CN"/>
        </w:rPr>
        <w:t>_</w:t>
      </w:r>
      <w:r>
        <w:rPr>
          <w:lang w:eastAsia="zh-CN"/>
        </w:rPr>
        <w:t>最终版</w:t>
      </w:r>
      <w:r>
        <w:rPr>
          <w:lang w:eastAsia="zh-CN"/>
        </w:rPr>
        <w:t>2.docx……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写代码也是一样</w:t>
      </w:r>
      <w:r>
        <w:rPr>
          <w:lang w:eastAsia="zh-CN"/>
        </w:rPr>
        <w:t>——</w:t>
      </w:r>
      <w:r>
        <w:rPr>
          <w:lang w:eastAsia="zh-CN"/>
        </w:rPr>
        <w:t>改来改去，想回退找不到之前的版本。</w:t>
      </w:r>
    </w:p>
    <w:p w:rsidR="005B568C" w:rsidRDefault="001D6794">
      <w:r>
        <w:rPr>
          <w:lang w:eastAsia="zh-CN"/>
        </w:rPr>
        <w:t>版本控制就是解决这个问题的。</w:t>
      </w:r>
      <w:r>
        <w:t>它能：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记录每次修改：谁、啥时候、改了啥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回退到任意历史版本：改坏了也不怕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多人协作：各改各的，最后合并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分支管理：同时开发多个功能</w:t>
      </w:r>
    </w:p>
    <w:p w:rsidR="005B568C" w:rsidRDefault="001D6794">
      <w:pPr>
        <w:pStyle w:val="31"/>
      </w:pPr>
      <w:bookmarkStart w:id="342" w:name="_Toc229754073"/>
      <w:r>
        <w:t>2</w:t>
      </w:r>
      <w:r>
        <w:t>、</w:t>
      </w:r>
      <w:r>
        <w:t>Git</w:t>
      </w:r>
      <w:r>
        <w:t>是啥？</w:t>
      </w:r>
      <w:bookmarkEnd w:id="342"/>
    </w:p>
    <w:p w:rsidR="005B568C" w:rsidRDefault="001D6794">
      <w:r>
        <w:t>Git</w:t>
      </w:r>
      <w:r>
        <w:t>是目前最流行的版本控制工具，没有之一。</w:t>
      </w:r>
    </w:p>
    <w:p w:rsidR="005B568C" w:rsidRDefault="001D6794">
      <w:r>
        <w:t>Linux</w:t>
      </w:r>
      <w:r>
        <w:t>之父</w:t>
      </w:r>
      <w:r>
        <w:t>Linus Torvalds</w:t>
      </w:r>
      <w:r>
        <w:t>开发的，原本是为了管理</w:t>
      </w:r>
      <w:r>
        <w:t>Linux</w:t>
      </w:r>
      <w:r>
        <w:t>内核代码。</w:t>
      </w:r>
    </w:p>
    <w:p w:rsidR="005B568C" w:rsidRDefault="001D6794">
      <w:r>
        <w:t>Git</w:t>
      </w:r>
      <w:r>
        <w:t>的特点：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分布式：每个人电脑上都有完整的代码仓库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快速：大部分操作都在本地，不依赖网络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强大：分支管理非常灵活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</w:pPr>
      <w:r>
        <w:t>开源免费：不用钱</w:t>
      </w:r>
    </w:p>
    <w:p w:rsidR="005B568C" w:rsidRDefault="001D6794">
      <w:pPr>
        <w:pStyle w:val="31"/>
      </w:pPr>
      <w:bookmarkStart w:id="343" w:name="_Toc229754074"/>
      <w:r>
        <w:t>3</w:t>
      </w:r>
      <w:r>
        <w:t>、</w:t>
      </w:r>
      <w:r>
        <w:t>Git</w:t>
      </w:r>
      <w:r>
        <w:t>的基本操作</w:t>
      </w:r>
      <w:bookmarkEnd w:id="343"/>
    </w:p>
    <w:p w:rsidR="005B568C" w:rsidRDefault="001D6794">
      <w:r>
        <w:t>安装</w:t>
      </w:r>
      <w:r>
        <w:t>Git</w:t>
      </w:r>
      <w:r>
        <w:t>：</w:t>
      </w:r>
    </w:p>
    <w:p w:rsidR="005B568C" w:rsidRDefault="001D6794">
      <w:r>
        <w:t>去</w:t>
      </w:r>
      <w:r>
        <w:t>git-scm.com</w:t>
      </w:r>
      <w:r>
        <w:t>下载安装包，一路下一步。</w:t>
      </w:r>
    </w:p>
    <w:p w:rsidR="005B568C" w:rsidRDefault="001D6794">
      <w:r>
        <w:t>配置身份：</w:t>
      </w:r>
    </w:p>
    <w:p w:rsidR="005B568C" w:rsidRDefault="001D6794">
      <w:pPr>
        <w:pStyle w:val="aff2"/>
      </w:pPr>
      <w:r>
        <w:t>git config --global user.name "</w:t>
      </w:r>
      <w:r>
        <w:t>你的名字</w:t>
      </w:r>
      <w:r>
        <w:t>"</w:t>
      </w:r>
    </w:p>
    <w:p w:rsidR="005B568C" w:rsidRDefault="001D6794">
      <w:pPr>
        <w:pStyle w:val="aff2"/>
      </w:pPr>
      <w:r>
        <w:t>git config --global user.email "</w:t>
      </w:r>
      <w:r>
        <w:t>你的邮箱</w:t>
      </w:r>
      <w:r>
        <w:t>"</w:t>
      </w:r>
    </w:p>
    <w:p w:rsidR="005B568C" w:rsidRDefault="001D6794">
      <w:r>
        <w:t>基本流程：</w:t>
      </w:r>
    </w:p>
    <w:p w:rsidR="005B568C" w:rsidRDefault="001D6794">
      <w:pPr>
        <w:pStyle w:val="aff2"/>
      </w:pPr>
      <w:r>
        <w:t>初始化仓库：</w:t>
      </w:r>
      <w:r>
        <w:t>git init</w:t>
      </w:r>
    </w:p>
    <w:p w:rsidR="005B568C" w:rsidRDefault="001D6794">
      <w:pPr>
        <w:pStyle w:val="aff2"/>
      </w:pPr>
      <w:r>
        <w:t>添加文件到暂存区：</w:t>
      </w:r>
      <w:r>
        <w:t xml:space="preserve">git add </w:t>
      </w:r>
      <w:r>
        <w:t>文件名</w:t>
      </w:r>
      <w:r>
        <w:t xml:space="preserve"> </w:t>
      </w:r>
      <w:r>
        <w:t>或</w:t>
      </w:r>
      <w:r>
        <w:t xml:space="preserve"> git add .</w:t>
      </w:r>
      <w:r>
        <w:t>（添加所有）</w:t>
      </w:r>
    </w:p>
    <w:p w:rsidR="005B568C" w:rsidRDefault="001D6794">
      <w:pPr>
        <w:pStyle w:val="aff2"/>
      </w:pPr>
      <w:r>
        <w:lastRenderedPageBreak/>
        <w:t>提交到仓库：</w:t>
      </w:r>
      <w:r>
        <w:t>git commit -m "</w:t>
      </w:r>
      <w:r>
        <w:t>提交说明</w:t>
      </w:r>
      <w:r>
        <w:t>"</w:t>
      </w:r>
    </w:p>
    <w:p w:rsidR="005B568C" w:rsidRDefault="001D6794">
      <w:pPr>
        <w:pStyle w:val="aff2"/>
      </w:pPr>
      <w:r>
        <w:t>查看状态：</w:t>
      </w:r>
      <w:r>
        <w:t>git status</w:t>
      </w:r>
    </w:p>
    <w:p w:rsidR="005B568C" w:rsidRDefault="001D6794">
      <w:pPr>
        <w:pStyle w:val="aff2"/>
      </w:pPr>
      <w:r>
        <w:t>查看历史：</w:t>
      </w:r>
      <w:r>
        <w:t>git log</w:t>
      </w:r>
    </w:p>
    <w:p w:rsidR="005B568C" w:rsidRDefault="001D6794">
      <w:r>
        <w:t>Git</w:t>
      </w:r>
      <w:r>
        <w:t>的核心概念：</w:t>
      </w:r>
    </w:p>
    <w:p w:rsidR="005B568C" w:rsidRDefault="001D6794" w:rsidP="0066379F">
      <w:pPr>
        <w:pStyle w:val="a0"/>
        <w:tabs>
          <w:tab w:val="clear" w:pos="360"/>
          <w:tab w:val="num" w:pos="600"/>
        </w:tabs>
        <w:ind w:leftChars="100" w:left="600"/>
      </w:pPr>
      <w:r>
        <w:t>仓库（</w:t>
      </w:r>
      <w:r>
        <w:t>Repository</w:t>
      </w:r>
      <w:r>
        <w:t>）：存放代码的地方</w:t>
      </w:r>
    </w:p>
    <w:p w:rsidR="005B568C" w:rsidRDefault="001D6794" w:rsidP="0066379F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暂存区（</w:t>
      </w:r>
      <w:r>
        <w:rPr>
          <w:lang w:eastAsia="zh-CN"/>
        </w:rPr>
        <w:t>Staging</w:t>
      </w:r>
      <w:r>
        <w:rPr>
          <w:lang w:eastAsia="zh-CN"/>
        </w:rPr>
        <w:t>）：提交前的临时存放区</w:t>
      </w:r>
    </w:p>
    <w:p w:rsidR="005B568C" w:rsidRDefault="001D6794" w:rsidP="0066379F">
      <w:pPr>
        <w:pStyle w:val="a0"/>
        <w:tabs>
          <w:tab w:val="clear" w:pos="360"/>
          <w:tab w:val="num" w:pos="600"/>
        </w:tabs>
        <w:ind w:leftChars="100" w:left="600"/>
      </w:pPr>
      <w:r>
        <w:t>提交（</w:t>
      </w:r>
      <w:r>
        <w:t>Commit</w:t>
      </w:r>
      <w:r>
        <w:t>）：一次保存，生成一个版本</w:t>
      </w:r>
    </w:p>
    <w:p w:rsidR="005B568C" w:rsidRDefault="001D6794" w:rsidP="0066379F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分支（</w:t>
      </w:r>
      <w:r>
        <w:rPr>
          <w:lang w:eastAsia="zh-CN"/>
        </w:rPr>
        <w:t>Branch</w:t>
      </w:r>
      <w:r>
        <w:rPr>
          <w:lang w:eastAsia="zh-CN"/>
        </w:rPr>
        <w:t>）：独立的开发线</w:t>
      </w:r>
    </w:p>
    <w:p w:rsidR="005B568C" w:rsidRDefault="001D6794">
      <w:pPr>
        <w:pStyle w:val="31"/>
        <w:rPr>
          <w:lang w:eastAsia="zh-CN"/>
        </w:rPr>
      </w:pPr>
      <w:bookmarkStart w:id="344" w:name="_Toc229754075"/>
      <w:r>
        <w:rPr>
          <w:lang w:eastAsia="zh-CN"/>
        </w:rPr>
        <w:t>4</w:t>
      </w:r>
      <w:r>
        <w:rPr>
          <w:lang w:eastAsia="zh-CN"/>
        </w:rPr>
        <w:t>、</w:t>
      </w:r>
      <w:r>
        <w:rPr>
          <w:lang w:eastAsia="zh-CN"/>
        </w:rPr>
        <w:t>Git</w:t>
      </w:r>
      <w:r>
        <w:rPr>
          <w:lang w:eastAsia="zh-CN"/>
        </w:rPr>
        <w:t>的工作流程</w:t>
      </w:r>
      <w:bookmarkEnd w:id="344"/>
    </w:p>
    <w:p w:rsidR="005B568C" w:rsidRDefault="001D6794">
      <w:pPr>
        <w:rPr>
          <w:lang w:eastAsia="zh-CN"/>
        </w:rPr>
      </w:pPr>
      <w:r>
        <w:rPr>
          <w:lang w:eastAsia="zh-CN"/>
        </w:rPr>
        <w:t>单人开发：</w:t>
      </w:r>
    </w:p>
    <w:p w:rsidR="005B568C" w:rsidRDefault="001D6794">
      <w:r>
        <w:t xml:space="preserve">git init → </w:t>
      </w:r>
      <w:r>
        <w:t>写代码</w:t>
      </w:r>
      <w:r>
        <w:t xml:space="preserve"> → git add → git commit → </w:t>
      </w:r>
      <w:r>
        <w:t>重复</w:t>
      </w:r>
    </w:p>
    <w:p w:rsidR="005B568C" w:rsidRDefault="001D6794">
      <w:r>
        <w:t>多人协作：</w:t>
      </w:r>
    </w:p>
    <w:p w:rsidR="005B568C" w:rsidRDefault="001D6794">
      <w:pPr>
        <w:pStyle w:val="aff2"/>
      </w:pPr>
      <w:r>
        <w:t>克隆远程仓库：</w:t>
      </w:r>
      <w:r>
        <w:t xml:space="preserve">git clone </w:t>
      </w:r>
      <w:r>
        <w:t>仓库地址</w:t>
      </w:r>
    </w:p>
    <w:p w:rsidR="005B568C" w:rsidRDefault="001D6794">
      <w:pPr>
        <w:pStyle w:val="aff2"/>
      </w:pPr>
      <w:r>
        <w:t>创建分支：</w:t>
      </w:r>
      <w:r>
        <w:t xml:space="preserve">git branch </w:t>
      </w:r>
      <w:r>
        <w:t>分支名</w:t>
      </w:r>
    </w:p>
    <w:p w:rsidR="005B568C" w:rsidRDefault="001D6794">
      <w:pPr>
        <w:pStyle w:val="aff2"/>
      </w:pPr>
      <w:r>
        <w:t>切换到分支：</w:t>
      </w:r>
      <w:r>
        <w:t xml:space="preserve">git checkout </w:t>
      </w:r>
      <w:r>
        <w:t>分支名</w:t>
      </w:r>
    </w:p>
    <w:p w:rsidR="005B568C" w:rsidRDefault="001D6794">
      <w:r>
        <w:t>在分支上修改、提交</w:t>
      </w:r>
    </w:p>
    <w:p w:rsidR="005B568C" w:rsidRDefault="001D6794">
      <w:pPr>
        <w:pStyle w:val="aff2"/>
      </w:pPr>
      <w:r>
        <w:t>合并到主分支：</w:t>
      </w:r>
      <w:r>
        <w:t xml:space="preserve">git merge </w:t>
      </w:r>
      <w:r>
        <w:t>分支名</w:t>
      </w:r>
    </w:p>
    <w:p w:rsidR="005B568C" w:rsidRDefault="001D6794">
      <w:pPr>
        <w:pStyle w:val="aff2"/>
      </w:pPr>
      <w:r>
        <w:t>推送到远程：</w:t>
      </w:r>
      <w:r>
        <w:t>git push</w:t>
      </w:r>
    </w:p>
    <w:p w:rsidR="005B568C" w:rsidRDefault="001D6794">
      <w:pPr>
        <w:pStyle w:val="aff2"/>
      </w:pPr>
      <w:r>
        <w:t>拉取最新代码：</w:t>
      </w:r>
      <w:r>
        <w:t>git pull</w:t>
      </w:r>
    </w:p>
    <w:p w:rsidR="005B568C" w:rsidRDefault="001D6794">
      <w:pPr>
        <w:pStyle w:val="31"/>
        <w:rPr>
          <w:lang w:eastAsia="zh-CN"/>
        </w:rPr>
      </w:pPr>
      <w:bookmarkStart w:id="345" w:name="_Toc229754076"/>
      <w:r>
        <w:rPr>
          <w:lang w:eastAsia="zh-CN"/>
        </w:rPr>
        <w:lastRenderedPageBreak/>
        <w:t>5</w:t>
      </w:r>
      <w:r>
        <w:rPr>
          <w:lang w:eastAsia="zh-CN"/>
        </w:rPr>
        <w:t>、</w:t>
      </w:r>
      <w:r>
        <w:rPr>
          <w:lang w:eastAsia="zh-CN"/>
        </w:rPr>
        <w:t>GitHub</w:t>
      </w:r>
      <w:r>
        <w:rPr>
          <w:lang w:eastAsia="zh-CN"/>
        </w:rPr>
        <w:t>是啥？</w:t>
      </w:r>
      <w:bookmarkEnd w:id="345"/>
    </w:p>
    <w:p w:rsidR="005B568C" w:rsidRDefault="001D6794">
      <w:pPr>
        <w:rPr>
          <w:lang w:eastAsia="zh-CN"/>
        </w:rPr>
      </w:pPr>
      <w:r>
        <w:rPr>
          <w:lang w:eastAsia="zh-CN"/>
        </w:rPr>
        <w:t>GitHub</w:t>
      </w:r>
      <w:r>
        <w:rPr>
          <w:lang w:eastAsia="zh-CN"/>
        </w:rPr>
        <w:t>是一个代码托管平台，帮你把代码存到云端。</w:t>
      </w:r>
    </w:p>
    <w:p w:rsidR="006F6D2B" w:rsidRDefault="00DE4AFA">
      <w:r>
        <w:t>它提供：</w:t>
      </w:r>
    </w:p>
    <w:p w:rsidR="00241441" w:rsidRDefault="00DE4AFA" w:rsidP="00AF002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代码托管：把你的代码存在上面</w:t>
      </w:r>
    </w:p>
    <w:p w:rsidR="00241441" w:rsidRDefault="00DE4AFA" w:rsidP="00AF002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协作开发：多人一起开发项目</w:t>
      </w:r>
    </w:p>
    <w:p w:rsidR="00241441" w:rsidRDefault="00DE4AFA" w:rsidP="00AF002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开源社区：很多开源项目在上面</w:t>
      </w:r>
    </w:p>
    <w:p w:rsidR="006F6D2B" w:rsidRDefault="00DE4AFA" w:rsidP="00AF0022">
      <w:pPr>
        <w:pStyle w:val="a0"/>
        <w:tabs>
          <w:tab w:val="clear" w:pos="360"/>
          <w:tab w:val="num" w:pos="720"/>
        </w:tabs>
        <w:ind w:leftChars="150" w:left="720"/>
      </w:pPr>
      <w:r>
        <w:t>其他功能：</w:t>
      </w:r>
      <w:r>
        <w:t>Issue</w:t>
      </w:r>
      <w:r>
        <w:t>（问题跟踪）、</w:t>
      </w:r>
      <w:r>
        <w:t>Wiki</w:t>
      </w:r>
      <w:r>
        <w:t>、</w:t>
      </w:r>
      <w:r>
        <w:t>Actions</w:t>
      </w:r>
      <w:r>
        <w:t>（自动化）等</w:t>
      </w:r>
    </w:p>
    <w:p w:rsidR="00241441" w:rsidRDefault="00DE4AFA">
      <w:r>
        <w:rPr>
          <w:rFonts w:ascii="宋体" w:hAnsi="宋体"/>
          <w:b/>
        </w:rPr>
        <w:t>类似平台：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114"/>
        <w:gridCol w:w="5516"/>
      </w:tblGrid>
      <w:tr w:rsidR="00241441" w:rsidTr="00AF0022">
        <w:tc>
          <w:tcPr>
            <w:tcW w:w="3114" w:type="dxa"/>
          </w:tcPr>
          <w:p w:rsidR="00241441" w:rsidRPr="00AF0022" w:rsidRDefault="00DE4AFA" w:rsidP="00AF0022">
            <w:pPr>
              <w:jc w:val="center"/>
              <w:rPr>
                <w:b/>
              </w:rPr>
            </w:pPr>
            <w:r w:rsidRPr="00AF0022">
              <w:rPr>
                <w:b/>
              </w:rPr>
              <w:t>平台</w:t>
            </w:r>
          </w:p>
        </w:tc>
        <w:tc>
          <w:tcPr>
            <w:tcW w:w="5516" w:type="dxa"/>
          </w:tcPr>
          <w:p w:rsidR="00241441" w:rsidRPr="00AF0022" w:rsidRDefault="00DE4AFA" w:rsidP="00AF0022">
            <w:pPr>
              <w:jc w:val="center"/>
              <w:rPr>
                <w:b/>
              </w:rPr>
            </w:pPr>
            <w:r w:rsidRPr="00AF0022">
              <w:rPr>
                <w:b/>
              </w:rPr>
              <w:t>特点</w:t>
            </w:r>
          </w:p>
        </w:tc>
      </w:tr>
      <w:tr w:rsidR="00241441" w:rsidTr="00AF0022">
        <w:tc>
          <w:tcPr>
            <w:tcW w:w="3114" w:type="dxa"/>
          </w:tcPr>
          <w:p w:rsidR="00241441" w:rsidRDefault="00DE4AFA">
            <w:r>
              <w:t>GitHub</w:t>
            </w:r>
          </w:p>
        </w:tc>
        <w:tc>
          <w:tcPr>
            <w:tcW w:w="551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全球最大，被微软收购</w:t>
            </w:r>
          </w:p>
        </w:tc>
      </w:tr>
      <w:tr w:rsidR="00241441" w:rsidTr="00AF0022">
        <w:tc>
          <w:tcPr>
            <w:tcW w:w="3114" w:type="dxa"/>
          </w:tcPr>
          <w:p w:rsidR="00241441" w:rsidRDefault="00DE4AFA">
            <w:r>
              <w:t>GitLab</w:t>
            </w:r>
          </w:p>
        </w:tc>
        <w:tc>
          <w:tcPr>
            <w:tcW w:w="5516" w:type="dxa"/>
          </w:tcPr>
          <w:p w:rsidR="00241441" w:rsidRDefault="00DE4AFA">
            <w:r>
              <w:t>可以自己搭建</w:t>
            </w:r>
          </w:p>
        </w:tc>
      </w:tr>
      <w:tr w:rsidR="00241441" w:rsidTr="00AF0022">
        <w:tc>
          <w:tcPr>
            <w:tcW w:w="3114" w:type="dxa"/>
          </w:tcPr>
          <w:p w:rsidR="00241441" w:rsidRDefault="00DE4AFA">
            <w:r>
              <w:t>Gitee</w:t>
            </w:r>
          </w:p>
        </w:tc>
        <w:tc>
          <w:tcPr>
            <w:tcW w:w="5516" w:type="dxa"/>
          </w:tcPr>
          <w:p w:rsidR="00241441" w:rsidRDefault="00DE4AFA">
            <w:r>
              <w:t>国内平台，访问快</w:t>
            </w:r>
          </w:p>
        </w:tc>
      </w:tr>
      <w:tr w:rsidR="00241441" w:rsidTr="00AF0022">
        <w:tc>
          <w:tcPr>
            <w:tcW w:w="3114" w:type="dxa"/>
          </w:tcPr>
          <w:p w:rsidR="00241441" w:rsidRDefault="00DE4AFA">
            <w:r>
              <w:t>Bitbucket</w:t>
            </w:r>
          </w:p>
        </w:tc>
        <w:tc>
          <w:tcPr>
            <w:tcW w:w="5516" w:type="dxa"/>
          </w:tcPr>
          <w:p w:rsidR="00241441" w:rsidRDefault="00DE4AFA">
            <w:r>
              <w:t>Atlassian</w:t>
            </w:r>
            <w:r>
              <w:t>出品，与</w:t>
            </w:r>
            <w:r>
              <w:t>Jira</w:t>
            </w:r>
            <w:r>
              <w:t>集成好</w:t>
            </w:r>
          </w:p>
        </w:tc>
      </w:tr>
    </w:tbl>
    <w:p w:rsidR="00241441" w:rsidRDefault="00241441"/>
    <w:p w:rsidR="006F6D2B" w:rsidRDefault="00DE4AFA">
      <w:pPr>
        <w:pStyle w:val="31"/>
      </w:pPr>
      <w:bookmarkStart w:id="346" w:name="_Toc229754077"/>
      <w:r>
        <w:t>小结一下</w:t>
      </w:r>
      <w:bookmarkEnd w:id="346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版本控制帮你记录每次修改，随时可以回退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Git</w:t>
      </w:r>
      <w:r>
        <w:rPr>
          <w:lang w:eastAsia="zh-CN"/>
        </w:rPr>
        <w:t>是最流行的版本控制工具，分布式、快速、强大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基本概念：仓库、提交、分支、暂存区、远程仓库</w:t>
      </w:r>
    </w:p>
    <w:p w:rsidR="00241441" w:rsidRDefault="00DE4AFA">
      <w:pPr>
        <w:pStyle w:val="a0"/>
      </w:pPr>
      <w:r>
        <w:t>基本操作：</w:t>
      </w:r>
      <w:r>
        <w:t>init</w:t>
      </w:r>
      <w:r>
        <w:t>、</w:t>
      </w:r>
      <w:r>
        <w:t>add</w:t>
      </w:r>
      <w:r>
        <w:t>、</w:t>
      </w:r>
      <w:r>
        <w:t>commit</w:t>
      </w:r>
      <w:r>
        <w:t>、</w:t>
      </w:r>
      <w:r>
        <w:t>push</w:t>
      </w:r>
      <w:r>
        <w:t>、</w:t>
      </w:r>
      <w:r>
        <w:t>pull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GitHub</w:t>
      </w:r>
      <w:r>
        <w:rPr>
          <w:lang w:eastAsia="zh-CN"/>
        </w:rPr>
        <w:t>是托管</w:t>
      </w:r>
      <w:r>
        <w:rPr>
          <w:lang w:eastAsia="zh-CN"/>
        </w:rPr>
        <w:t>Git</w:t>
      </w:r>
      <w:r>
        <w:rPr>
          <w:lang w:eastAsia="zh-CN"/>
        </w:rPr>
        <w:t>仓库的平台，也是程序员社区</w:t>
      </w:r>
    </w:p>
    <w:p w:rsidR="006F6D2B" w:rsidRDefault="00DE4AFA">
      <w:pPr>
        <w:pStyle w:val="21"/>
        <w:rPr>
          <w:lang w:eastAsia="zh-CN"/>
        </w:rPr>
      </w:pPr>
      <w:bookmarkStart w:id="347" w:name="_Toc229754078"/>
      <w:r>
        <w:rPr>
          <w:lang w:eastAsia="zh-CN"/>
        </w:rPr>
        <w:t>9.5 AI</w:t>
      </w:r>
      <w:r>
        <w:rPr>
          <w:lang w:eastAsia="zh-CN"/>
        </w:rPr>
        <w:t>编程助手：你的随身参谋</w:t>
      </w:r>
      <w:bookmarkEnd w:id="347"/>
    </w:p>
    <w:p w:rsidR="006F6D2B" w:rsidRDefault="00AF0022">
      <w:pPr>
        <w:pStyle w:val="31"/>
        <w:rPr>
          <w:lang w:eastAsia="zh-CN"/>
        </w:rPr>
      </w:pPr>
      <w:bookmarkStart w:id="348" w:name="_Toc229754079"/>
      <w:r>
        <w:rPr>
          <w:rFonts w:hint="eastAsia"/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啥是</w:t>
      </w:r>
      <w:r w:rsidR="00DE4AFA">
        <w:rPr>
          <w:lang w:eastAsia="zh-CN"/>
        </w:rPr>
        <w:t>AI</w:t>
      </w:r>
      <w:r w:rsidR="00DE4AFA">
        <w:rPr>
          <w:lang w:eastAsia="zh-CN"/>
        </w:rPr>
        <w:t>编程助手</w:t>
      </w:r>
      <w:r>
        <w:rPr>
          <w:lang w:eastAsia="zh-CN"/>
        </w:rPr>
        <w:t>？</w:t>
      </w:r>
      <w:bookmarkEnd w:id="348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编程助手是用</w:t>
      </w:r>
      <w:r>
        <w:rPr>
          <w:lang w:eastAsia="zh-CN"/>
        </w:rPr>
        <w:t>AI</w:t>
      </w:r>
      <w:r>
        <w:rPr>
          <w:lang w:eastAsia="zh-CN"/>
        </w:rPr>
        <w:t>帮你写代码的工具。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你描述需求，</w:t>
      </w:r>
      <w:r>
        <w:rPr>
          <w:lang w:eastAsia="zh-CN"/>
        </w:rPr>
        <w:t>AI</w:t>
      </w:r>
      <w:r>
        <w:rPr>
          <w:lang w:eastAsia="zh-CN"/>
        </w:rPr>
        <w:t>给你代码；你写了一半，</w:t>
      </w:r>
      <w:r>
        <w:rPr>
          <w:lang w:eastAsia="zh-CN"/>
        </w:rPr>
        <w:t>AI</w:t>
      </w:r>
      <w:r>
        <w:rPr>
          <w:lang w:eastAsia="zh-CN"/>
        </w:rPr>
        <w:t>帮你补全；你报错了，</w:t>
      </w:r>
      <w:r>
        <w:rPr>
          <w:lang w:eastAsia="zh-CN"/>
        </w:rPr>
        <w:t>AI</w:t>
      </w:r>
      <w:r>
        <w:rPr>
          <w:lang w:eastAsia="zh-CN"/>
        </w:rPr>
        <w:t>帮你分析。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就像有个参谋在旁边，你不懂的可以问它。</w:t>
      </w:r>
    </w:p>
    <w:p w:rsidR="006F6D2B" w:rsidRDefault="00AF0022">
      <w:pPr>
        <w:pStyle w:val="31"/>
      </w:pPr>
      <w:bookmarkStart w:id="349" w:name="_Toc229754080"/>
      <w:r>
        <w:rPr>
          <w:rFonts w:hint="eastAsia"/>
          <w:lang w:eastAsia="zh-CN"/>
        </w:rPr>
        <w:lastRenderedPageBreak/>
        <w:t>2</w:t>
      </w:r>
      <w:r>
        <w:rPr>
          <w:rFonts w:hint="eastAsia"/>
          <w:lang w:eastAsia="zh-CN"/>
        </w:rPr>
        <w:t>、</w:t>
      </w:r>
      <w:r w:rsidR="00DE4AFA">
        <w:t>国外</w:t>
      </w:r>
      <w:r w:rsidR="00DE4AFA">
        <w:t>AI</w:t>
      </w:r>
      <w:r w:rsidR="00DE4AFA">
        <w:t>编程助手</w:t>
      </w:r>
      <w:bookmarkEnd w:id="349"/>
    </w:p>
    <w:p w:rsidR="006F6D2B" w:rsidRDefault="00DE4AFA">
      <w:r>
        <w:rPr>
          <w:rFonts w:ascii="宋体" w:hAnsi="宋体"/>
          <w:b/>
        </w:rPr>
        <w:t>GitHub Copilot</w:t>
      </w:r>
    </w:p>
    <w:p w:rsidR="006F6D2B" w:rsidRDefault="00DE4AFA">
      <w:r>
        <w:t>微软出品，集成在</w:t>
      </w:r>
      <w:r>
        <w:t>VS Code</w:t>
      </w:r>
      <w:r>
        <w:t>里。</w:t>
      </w:r>
    </w:p>
    <w:p w:rsidR="00241441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自动补全：写代码时自动提示</w:t>
      </w:r>
    </w:p>
    <w:p w:rsidR="00241441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根据注释生成代码：写个注释，</w:t>
      </w:r>
      <w:r>
        <w:rPr>
          <w:lang w:eastAsia="zh-CN"/>
        </w:rPr>
        <w:t>AI</w:t>
      </w:r>
      <w:r>
        <w:rPr>
          <w:lang w:eastAsia="zh-CN"/>
        </w:rPr>
        <w:t>给你代码</w:t>
      </w:r>
    </w:p>
    <w:p w:rsidR="006F6D2B" w:rsidRDefault="00DE4AFA" w:rsidP="00586576">
      <w:pPr>
        <w:pStyle w:val="a0"/>
        <w:tabs>
          <w:tab w:val="clear" w:pos="360"/>
          <w:tab w:val="num" w:pos="720"/>
        </w:tabs>
        <w:ind w:leftChars="150" w:left="720"/>
      </w:pPr>
      <w:r>
        <w:t>收费，但有免费试用</w:t>
      </w:r>
    </w:p>
    <w:p w:rsidR="006F6D2B" w:rsidRDefault="00DE4AFA">
      <w:r>
        <w:rPr>
          <w:rFonts w:ascii="宋体" w:hAnsi="宋体"/>
          <w:b/>
        </w:rPr>
        <w:t>Cursor</w:t>
      </w:r>
    </w:p>
    <w:p w:rsidR="006F6D2B" w:rsidRDefault="00DE4AFA">
      <w:r>
        <w:t>AI</w:t>
      </w:r>
      <w:r>
        <w:t>原生编辑器，基于</w:t>
      </w:r>
      <w:r>
        <w:t>VS Code</w:t>
      </w:r>
      <w:r>
        <w:t>改的。</w:t>
      </w:r>
    </w:p>
    <w:p w:rsidR="00241441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深度集成</w:t>
      </w:r>
      <w:r>
        <w:rPr>
          <w:lang w:eastAsia="zh-CN"/>
        </w:rPr>
        <w:t>AI</w:t>
      </w:r>
      <w:r>
        <w:rPr>
          <w:lang w:eastAsia="zh-CN"/>
        </w:rPr>
        <w:t>，能在编辑器里直接跟</w:t>
      </w:r>
      <w:r>
        <w:rPr>
          <w:lang w:eastAsia="zh-CN"/>
        </w:rPr>
        <w:t>AI</w:t>
      </w:r>
      <w:r>
        <w:rPr>
          <w:lang w:eastAsia="zh-CN"/>
        </w:rPr>
        <w:t>对话</w:t>
      </w:r>
    </w:p>
    <w:p w:rsidR="006F6D2B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免费版有限制，付费版功能更强</w:t>
      </w:r>
    </w:p>
    <w:p w:rsidR="006F6D2B" w:rsidRDefault="00DE4AFA">
      <w:r>
        <w:rPr>
          <w:rFonts w:ascii="宋体" w:hAnsi="宋体"/>
          <w:b/>
        </w:rPr>
        <w:t>Claude Code</w:t>
      </w:r>
    </w:p>
    <w:p w:rsidR="00586576" w:rsidRDefault="00586576">
      <w:pPr>
        <w:rPr>
          <w:lang w:eastAsia="zh-CN"/>
        </w:rPr>
      </w:pPr>
      <w:r>
        <w:rPr>
          <w:rFonts w:hint="eastAsia"/>
          <w:lang w:eastAsia="zh-CN"/>
        </w:rPr>
        <w:t>强大的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智能体。</w:t>
      </w:r>
      <w:r w:rsidR="00D608BE">
        <w:rPr>
          <w:rFonts w:hint="eastAsia"/>
          <w:lang w:eastAsia="zh-CN"/>
        </w:rPr>
        <w:t>阿色主要使用它。</w:t>
      </w:r>
    </w:p>
    <w:p w:rsidR="006F6D2B" w:rsidRDefault="00DE4AFA">
      <w:r>
        <w:t>Anthropic</w:t>
      </w:r>
      <w:r>
        <w:t>出品，命令行工具</w:t>
      </w:r>
      <w:r w:rsidR="00586576">
        <w:t>，</w:t>
      </w:r>
      <w:r w:rsidR="00586576">
        <w:rPr>
          <w:rFonts w:hint="eastAsia"/>
          <w:lang w:eastAsia="zh-CN"/>
        </w:rPr>
        <w:t>可以以插件形式嵌入到</w:t>
      </w:r>
      <w:r w:rsidR="00586576">
        <w:rPr>
          <w:rFonts w:hint="eastAsia"/>
          <w:lang w:eastAsia="zh-CN"/>
        </w:rPr>
        <w:t>VS Code</w:t>
      </w:r>
      <w:r>
        <w:t>。</w:t>
      </w:r>
    </w:p>
    <w:p w:rsidR="00241441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能帮你写代码、改</w:t>
      </w:r>
      <w:r>
        <w:rPr>
          <w:lang w:eastAsia="zh-CN"/>
        </w:rPr>
        <w:t>bug</w:t>
      </w:r>
      <w:r>
        <w:rPr>
          <w:lang w:eastAsia="zh-CN"/>
        </w:rPr>
        <w:t>、解释代码</w:t>
      </w:r>
    </w:p>
    <w:p w:rsidR="00586576" w:rsidRDefault="00586576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rFonts w:hint="eastAsia"/>
          <w:lang w:eastAsia="zh-CN"/>
        </w:rPr>
        <w:t>还能做环境部署、系统安装、日常办公等其他工作</w:t>
      </w:r>
    </w:p>
    <w:p w:rsidR="006F6D2B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需要</w:t>
      </w:r>
      <w:r w:rsidR="00586576">
        <w:rPr>
          <w:rFonts w:hint="eastAsia"/>
          <w:lang w:eastAsia="zh-CN"/>
        </w:rPr>
        <w:t>大语言模型</w:t>
      </w:r>
      <w:r>
        <w:rPr>
          <w:lang w:eastAsia="zh-CN"/>
        </w:rPr>
        <w:t>API</w:t>
      </w:r>
      <w:r>
        <w:rPr>
          <w:lang w:eastAsia="zh-CN"/>
        </w:rPr>
        <w:t>密钥</w:t>
      </w:r>
      <w:r w:rsidR="00586576">
        <w:rPr>
          <w:lang w:eastAsia="zh-CN"/>
        </w:rPr>
        <w:t>支持</w:t>
      </w:r>
    </w:p>
    <w:p w:rsidR="006F6D2B" w:rsidRDefault="00AF0022">
      <w:pPr>
        <w:pStyle w:val="31"/>
        <w:rPr>
          <w:lang w:eastAsia="zh-CN"/>
        </w:rPr>
      </w:pPr>
      <w:bookmarkStart w:id="350" w:name="_Toc229754081"/>
      <w:r>
        <w:rPr>
          <w:lang w:eastAsia="zh-CN"/>
        </w:rPr>
        <w:t>3</w:t>
      </w:r>
      <w:r>
        <w:rPr>
          <w:rFonts w:hint="eastAsia"/>
          <w:lang w:eastAsia="zh-CN"/>
        </w:rPr>
        <w:t>、</w:t>
      </w:r>
      <w:bookmarkStart w:id="351" w:name="OLE_LINK21"/>
      <w:bookmarkStart w:id="352" w:name="OLE_LINK22"/>
      <w:r w:rsidR="00DE4AFA">
        <w:rPr>
          <w:lang w:eastAsia="zh-CN"/>
        </w:rPr>
        <w:t>国内</w:t>
      </w:r>
      <w:r w:rsidR="00DE4AFA">
        <w:rPr>
          <w:lang w:eastAsia="zh-CN"/>
        </w:rPr>
        <w:t>AI</w:t>
      </w:r>
      <w:r w:rsidR="00DE4AFA">
        <w:rPr>
          <w:lang w:eastAsia="zh-CN"/>
        </w:rPr>
        <w:t>编程助手</w:t>
      </w:r>
      <w:bookmarkEnd w:id="350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通义灵码</w:t>
      </w:r>
    </w:p>
    <w:p w:rsidR="006F6D2B" w:rsidRDefault="00DE4AFA">
      <w:r>
        <w:t>阿里出品，免费。</w:t>
      </w:r>
    </w:p>
    <w:p w:rsidR="00241441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支持多种语言</w:t>
      </w:r>
    </w:p>
    <w:p w:rsidR="006F6D2B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集成在</w:t>
      </w:r>
      <w:r>
        <w:t>VS Code</w:t>
      </w:r>
      <w:r>
        <w:t>和</w:t>
      </w:r>
      <w:r>
        <w:t>JetBrains IDE</w:t>
      </w:r>
      <w:r>
        <w:t>里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豆包MarsCode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字节跳动出品，免费。</w:t>
      </w:r>
    </w:p>
    <w:p w:rsidR="00241441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支持多种语言</w:t>
      </w:r>
    </w:p>
    <w:p w:rsidR="006F6D2B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有</w:t>
      </w:r>
      <w:r>
        <w:t>VS Code</w:t>
      </w:r>
      <w:r>
        <w:t>插件，也有在线</w:t>
      </w:r>
      <w:r>
        <w:t>IDE</w:t>
      </w:r>
    </w:p>
    <w:p w:rsidR="006F6D2B" w:rsidRDefault="00DE4AFA">
      <w:r>
        <w:rPr>
          <w:rFonts w:ascii="宋体" w:hAnsi="宋体"/>
          <w:b/>
        </w:rPr>
        <w:t>CodeGeeX</w:t>
      </w:r>
    </w:p>
    <w:p w:rsidR="006F6D2B" w:rsidRDefault="00DE4AFA">
      <w:r>
        <w:lastRenderedPageBreak/>
        <w:t>清华出品，免费开源。</w:t>
      </w:r>
    </w:p>
    <w:p w:rsidR="00241441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支持多种语言</w:t>
      </w:r>
    </w:p>
    <w:p w:rsidR="006F6D2B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有</w:t>
      </w:r>
      <w:r>
        <w:t>VS Code</w:t>
      </w:r>
      <w:r>
        <w:t>插件</w:t>
      </w:r>
    </w:p>
    <w:p w:rsidR="007F1AAB" w:rsidRPr="007F1AAB" w:rsidRDefault="007F1AAB" w:rsidP="007F1AAB">
      <w:pPr>
        <w:rPr>
          <w:rFonts w:ascii="宋体" w:hAnsi="宋体"/>
          <w:b/>
          <w:lang w:eastAsia="zh-CN"/>
        </w:rPr>
      </w:pPr>
      <w:r w:rsidRPr="007F1AAB">
        <w:rPr>
          <w:rFonts w:ascii="宋体" w:hAnsi="宋体"/>
          <w:b/>
          <w:lang w:eastAsia="zh-CN"/>
        </w:rPr>
        <w:t>TRAE</w:t>
      </w:r>
    </w:p>
    <w:p w:rsidR="007F1AAB" w:rsidRPr="007F1AAB" w:rsidRDefault="007F1AAB" w:rsidP="007F1AAB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 w:rsidRPr="007F1AAB">
        <w:rPr>
          <w:lang w:eastAsia="zh-CN"/>
        </w:rPr>
        <w:t>字节跳动出品，个人版永久免费。</w:t>
      </w:r>
    </w:p>
    <w:p w:rsidR="007F1AAB" w:rsidRPr="007F1AAB" w:rsidRDefault="007F1AAB" w:rsidP="007F1AAB">
      <w:pPr>
        <w:pStyle w:val="a0"/>
        <w:tabs>
          <w:tab w:val="clear" w:pos="360"/>
          <w:tab w:val="num" w:pos="600"/>
        </w:tabs>
        <w:ind w:leftChars="100" w:left="600"/>
      </w:pPr>
      <w:r w:rsidRPr="007F1AAB">
        <w:t>AI</w:t>
      </w:r>
      <w:r w:rsidRPr="007F1AAB">
        <w:t>原生</w:t>
      </w:r>
      <w:r w:rsidRPr="007F1AAB">
        <w:t>IDE</w:t>
      </w:r>
      <w:r w:rsidRPr="007F1AAB">
        <w:t>，支持</w:t>
      </w:r>
      <w:r w:rsidRPr="007F1AAB">
        <w:t>IDE</w:t>
      </w:r>
      <w:r w:rsidRPr="007F1AAB">
        <w:t>模式（</w:t>
      </w:r>
      <w:r w:rsidRPr="007F1AAB">
        <w:t>AI</w:t>
      </w:r>
      <w:r w:rsidRPr="007F1AAB">
        <w:t>辅助）与</w:t>
      </w:r>
      <w:r w:rsidRPr="007F1AAB">
        <w:t>SOLO</w:t>
      </w:r>
      <w:r w:rsidRPr="007F1AAB">
        <w:t>模式（</w:t>
      </w:r>
      <w:r w:rsidRPr="007F1AAB">
        <w:t>AI</w:t>
      </w:r>
      <w:r w:rsidRPr="007F1AAB">
        <w:t>自主完成）</w:t>
      </w:r>
    </w:p>
    <w:p w:rsidR="007F1AAB" w:rsidRPr="007F1AAB" w:rsidRDefault="007F1AAB" w:rsidP="007F1AAB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 w:rsidRPr="007F1AAB">
        <w:rPr>
          <w:lang w:eastAsia="zh-CN"/>
        </w:rPr>
        <w:t>支持多语言、设计稿转代码、自动调试与修复</w:t>
      </w:r>
    </w:p>
    <w:p w:rsidR="007F1AAB" w:rsidRDefault="007F1AAB" w:rsidP="00526306">
      <w:pPr>
        <w:pStyle w:val="a0"/>
        <w:tabs>
          <w:tab w:val="clear" w:pos="360"/>
          <w:tab w:val="num" w:pos="600"/>
        </w:tabs>
        <w:ind w:leftChars="100" w:left="600"/>
      </w:pPr>
      <w:r w:rsidRPr="007F1AAB">
        <w:t>有独立客户端（</w:t>
      </w:r>
      <w:r w:rsidRPr="007F1AAB">
        <w:t>Windows/macOS/Linux</w:t>
      </w:r>
      <w:r w:rsidRPr="007F1AAB">
        <w:t>）、在线</w:t>
      </w:r>
      <w:r w:rsidRPr="007F1AAB">
        <w:t>IDE</w:t>
      </w:r>
      <w:r w:rsidRPr="007F1AAB">
        <w:t>，也可作为</w:t>
      </w:r>
      <w:r w:rsidRPr="007F1AAB">
        <w:t>VS Code</w:t>
      </w:r>
      <w:r w:rsidRPr="007F1AAB">
        <w:t>插件</w:t>
      </w:r>
    </w:p>
    <w:p w:rsidR="006F6D2B" w:rsidRDefault="00AF0022">
      <w:pPr>
        <w:pStyle w:val="31"/>
        <w:rPr>
          <w:lang w:eastAsia="zh-CN"/>
        </w:rPr>
      </w:pPr>
      <w:bookmarkStart w:id="353" w:name="_Toc229754082"/>
      <w:bookmarkEnd w:id="351"/>
      <w:bookmarkEnd w:id="352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怎么用</w:t>
      </w:r>
      <w:r w:rsidR="00DE4AFA">
        <w:rPr>
          <w:lang w:eastAsia="zh-CN"/>
        </w:rPr>
        <w:t>AI</w:t>
      </w:r>
      <w:r w:rsidR="00DE4AFA">
        <w:rPr>
          <w:lang w:eastAsia="zh-CN"/>
        </w:rPr>
        <w:t>编程助手</w:t>
      </w:r>
      <w:r w:rsidR="003023C2">
        <w:rPr>
          <w:lang w:eastAsia="zh-CN"/>
        </w:rPr>
        <w:t>？</w:t>
      </w:r>
      <w:bookmarkEnd w:id="353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安装插件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以</w:t>
      </w:r>
      <w:r>
        <w:rPr>
          <w:lang w:eastAsia="zh-CN"/>
        </w:rPr>
        <w:t>VS Code</w:t>
      </w:r>
      <w:r>
        <w:rPr>
          <w:lang w:eastAsia="zh-CN"/>
        </w:rPr>
        <w:t>为例：</w:t>
      </w:r>
    </w:p>
    <w:p w:rsidR="00241441" w:rsidRDefault="00DE4AFA" w:rsidP="006506FE">
      <w:pPr>
        <w:pStyle w:val="aa"/>
        <w:numPr>
          <w:ilvl w:val="1"/>
          <w:numId w:val="29"/>
        </w:numPr>
      </w:pPr>
      <w:r>
        <w:t>打开</w:t>
      </w:r>
      <w:r>
        <w:t>VS Code</w:t>
      </w:r>
    </w:p>
    <w:p w:rsidR="00241441" w:rsidRDefault="00DE4AFA" w:rsidP="006506FE">
      <w:pPr>
        <w:pStyle w:val="aa"/>
        <w:numPr>
          <w:ilvl w:val="1"/>
          <w:numId w:val="29"/>
        </w:numPr>
        <w:rPr>
          <w:lang w:eastAsia="zh-CN"/>
        </w:rPr>
      </w:pPr>
      <w:r>
        <w:rPr>
          <w:lang w:eastAsia="zh-CN"/>
        </w:rPr>
        <w:t>点左侧</w:t>
      </w:r>
      <w:r>
        <w:rPr>
          <w:lang w:eastAsia="zh-CN"/>
        </w:rPr>
        <w:t>"</w:t>
      </w:r>
      <w:r>
        <w:rPr>
          <w:lang w:eastAsia="zh-CN"/>
        </w:rPr>
        <w:t>扩展</w:t>
      </w:r>
      <w:r w:rsidR="00B63558">
        <w:rPr>
          <w:lang w:eastAsia="zh-CN"/>
        </w:rPr>
        <w:t>（俗称插件）</w:t>
      </w:r>
      <w:r>
        <w:rPr>
          <w:lang w:eastAsia="zh-CN"/>
        </w:rPr>
        <w:t>"</w:t>
      </w:r>
      <w:r>
        <w:rPr>
          <w:lang w:eastAsia="zh-CN"/>
        </w:rPr>
        <w:t>图标</w:t>
      </w:r>
    </w:p>
    <w:p w:rsidR="00241441" w:rsidRDefault="00DE4AFA" w:rsidP="006506FE">
      <w:pPr>
        <w:pStyle w:val="aa"/>
        <w:numPr>
          <w:ilvl w:val="1"/>
          <w:numId w:val="29"/>
        </w:numPr>
      </w:pPr>
      <w:r>
        <w:t>搜索</w:t>
      </w:r>
      <w:r w:rsidR="00B63558">
        <w:rPr>
          <w:rFonts w:hint="eastAsia"/>
          <w:lang w:eastAsia="zh-CN"/>
        </w:rPr>
        <w:t>想要使用的插件，如：</w:t>
      </w:r>
      <w:r w:rsidR="00B63558">
        <w:rPr>
          <w:lang w:eastAsia="zh-CN"/>
        </w:rPr>
        <w:t>’Claude Code”</w:t>
      </w:r>
      <w:r w:rsidR="00B63558">
        <w:rPr>
          <w:lang w:eastAsia="zh-CN"/>
        </w:rPr>
        <w:t>、</w:t>
      </w:r>
      <w:r>
        <w:t>"</w:t>
      </w:r>
      <w:r>
        <w:t>通义灵码</w:t>
      </w:r>
      <w:r>
        <w:t>"</w:t>
      </w:r>
      <w:r w:rsidR="00B63558">
        <w:t>、</w:t>
      </w:r>
      <w:r>
        <w:t>"Copilot"</w:t>
      </w:r>
      <w:r>
        <w:t>等</w:t>
      </w:r>
    </w:p>
    <w:p w:rsidR="00241441" w:rsidRDefault="00DE4AFA" w:rsidP="006506FE">
      <w:pPr>
        <w:pStyle w:val="aa"/>
        <w:numPr>
          <w:ilvl w:val="1"/>
          <w:numId w:val="29"/>
        </w:numPr>
      </w:pPr>
      <w:r>
        <w:t>点</w:t>
      </w:r>
      <w:r>
        <w:t>"</w:t>
      </w:r>
      <w:r>
        <w:t>安装</w:t>
      </w:r>
      <w:r>
        <w:t>"</w:t>
      </w:r>
    </w:p>
    <w:p w:rsidR="006F6D2B" w:rsidRDefault="00DE4AFA" w:rsidP="006506FE">
      <w:pPr>
        <w:pStyle w:val="aa"/>
        <w:numPr>
          <w:ilvl w:val="1"/>
          <w:numId w:val="29"/>
        </w:numPr>
      </w:pPr>
      <w:r>
        <w:t>按提示登录或配置</w:t>
      </w:r>
    </w:p>
    <w:p w:rsidR="006F6D2B" w:rsidRDefault="00DE4AFA">
      <w:r>
        <w:rPr>
          <w:rFonts w:ascii="宋体" w:hAnsi="宋体"/>
          <w:b/>
        </w:rPr>
        <w:t>使用方式</w:t>
      </w:r>
    </w:p>
    <w:p w:rsidR="00241441" w:rsidRDefault="00DE4AFA" w:rsidP="0034014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自动补全：写代码时</w:t>
      </w:r>
      <w:r>
        <w:rPr>
          <w:lang w:eastAsia="zh-CN"/>
        </w:rPr>
        <w:t>AI</w:t>
      </w:r>
      <w:r>
        <w:rPr>
          <w:lang w:eastAsia="zh-CN"/>
        </w:rPr>
        <w:t>自动提示，按</w:t>
      </w:r>
      <w:r>
        <w:rPr>
          <w:lang w:eastAsia="zh-CN"/>
        </w:rPr>
        <w:t>`Tab`</w:t>
      </w:r>
      <w:r>
        <w:rPr>
          <w:lang w:eastAsia="zh-CN"/>
        </w:rPr>
        <w:t>接受</w:t>
      </w:r>
    </w:p>
    <w:p w:rsidR="00241441" w:rsidRDefault="00DE4AFA" w:rsidP="0034014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聊天：在侧边栏跟</w:t>
      </w:r>
      <w:r>
        <w:rPr>
          <w:lang w:eastAsia="zh-CN"/>
        </w:rPr>
        <w:t>AI</w:t>
      </w:r>
      <w:r>
        <w:rPr>
          <w:lang w:eastAsia="zh-CN"/>
        </w:rPr>
        <w:t>对话，问问题</w:t>
      </w:r>
    </w:p>
    <w:p w:rsidR="00241441" w:rsidRDefault="00DE4AFA" w:rsidP="0034014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代码解释：选中代码，让</w:t>
      </w:r>
      <w:r>
        <w:rPr>
          <w:lang w:eastAsia="zh-CN"/>
        </w:rPr>
        <w:t>AI</w:t>
      </w:r>
      <w:r>
        <w:rPr>
          <w:lang w:eastAsia="zh-CN"/>
        </w:rPr>
        <w:t>解释</w:t>
      </w:r>
    </w:p>
    <w:p w:rsidR="006F6D2B" w:rsidRDefault="00DE4AFA" w:rsidP="0034014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生成代码：描述需求，让</w:t>
      </w:r>
      <w:r>
        <w:rPr>
          <w:lang w:eastAsia="zh-CN"/>
        </w:rPr>
        <w:t>AI</w:t>
      </w:r>
      <w:r>
        <w:rPr>
          <w:lang w:eastAsia="zh-CN"/>
        </w:rPr>
        <w:t>生成代码</w:t>
      </w:r>
    </w:p>
    <w:p w:rsidR="006F6D2B" w:rsidRDefault="00AF0022">
      <w:pPr>
        <w:pStyle w:val="31"/>
        <w:rPr>
          <w:lang w:eastAsia="zh-CN"/>
        </w:rPr>
      </w:pPr>
      <w:bookmarkStart w:id="354" w:name="_Toc229754083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使用建议</w:t>
      </w:r>
      <w:bookmarkEnd w:id="35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AI给的代码，别直接复制粘贴</w:t>
      </w:r>
    </w:p>
    <w:p w:rsidR="006F6D2B" w:rsidRDefault="00DE4AFA">
      <w:r>
        <w:t>先看懂，理解每行在干啥，再用。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AI也会犯错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尤其是一些细节、边界情况，</w:t>
      </w:r>
      <w:r>
        <w:rPr>
          <w:lang w:eastAsia="zh-CN"/>
        </w:rPr>
        <w:t>AI</w:t>
      </w:r>
      <w:r>
        <w:rPr>
          <w:lang w:eastAsia="zh-CN"/>
        </w:rPr>
        <w:t>可能处理不好，要检查。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学会提问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把背景、需求、约束说清楚，</w:t>
      </w:r>
      <w:r>
        <w:rPr>
          <w:lang w:eastAsia="zh-CN"/>
        </w:rPr>
        <w:t>AI</w:t>
      </w:r>
      <w:r>
        <w:rPr>
          <w:lang w:eastAsia="zh-CN"/>
        </w:rPr>
        <w:t>才能给好答案。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把AI当参谋，不是老板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给你建议，你来判断要不要采纳。</w:t>
      </w:r>
    </w:p>
    <w:p w:rsidR="00AF0022" w:rsidRDefault="00AF0022">
      <w:pPr>
        <w:rPr>
          <w:lang w:eastAsia="zh-CN"/>
        </w:rPr>
      </w:pPr>
    </w:p>
    <w:p w:rsidR="006F6D2B" w:rsidRDefault="00DE4AFA">
      <w:pPr>
        <w:pStyle w:val="31"/>
      </w:pPr>
      <w:bookmarkStart w:id="355" w:name="_Toc229754084"/>
      <w:r>
        <w:t>小结一下</w:t>
      </w:r>
      <w:bookmarkEnd w:id="35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编程助手能帮你写代码、改</w:t>
      </w:r>
      <w:r>
        <w:rPr>
          <w:lang w:eastAsia="zh-CN"/>
        </w:rPr>
        <w:t>bug</w:t>
      </w:r>
      <w:r>
        <w:rPr>
          <w:lang w:eastAsia="zh-CN"/>
        </w:rPr>
        <w:t>、解释代码</w:t>
      </w:r>
    </w:p>
    <w:p w:rsidR="00241441" w:rsidRDefault="00DE4AFA">
      <w:pPr>
        <w:pStyle w:val="a0"/>
      </w:pPr>
      <w:r>
        <w:t>国外：</w:t>
      </w:r>
      <w:r>
        <w:t>GitHub Copilot</w:t>
      </w:r>
      <w:r>
        <w:t>、</w:t>
      </w:r>
      <w:r>
        <w:t>Cursor</w:t>
      </w:r>
      <w:r>
        <w:t>、</w:t>
      </w:r>
      <w:r>
        <w:t>Claude Code</w:t>
      </w:r>
    </w:p>
    <w:p w:rsidR="00241441" w:rsidRDefault="00DE4AFA">
      <w:pPr>
        <w:pStyle w:val="a0"/>
      </w:pPr>
      <w:r>
        <w:t>国内：通义灵码、豆包</w:t>
      </w:r>
      <w:r>
        <w:t>MarsCode</w:t>
      </w:r>
      <w:r>
        <w:t>、</w:t>
      </w:r>
      <w:r>
        <w:t>CodeGeeX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给的代码要检查，别盲目相信</w:t>
      </w:r>
    </w:p>
    <w:p w:rsidR="006F6D2B" w:rsidRDefault="00DE4AFA">
      <w:pPr>
        <w:pStyle w:val="21"/>
        <w:rPr>
          <w:lang w:eastAsia="zh-CN"/>
        </w:rPr>
      </w:pPr>
      <w:bookmarkStart w:id="356" w:name="_Toc229754085"/>
      <w:r>
        <w:rPr>
          <w:lang w:eastAsia="zh-CN"/>
        </w:rPr>
        <w:t>本章小结</w:t>
      </w:r>
      <w:bookmarkEnd w:id="356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这一章，咱们唠了编程工具：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编程环境包括操作系统、运行环境、编辑器、命令行等，配好了才能顺畅写代码。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VS Code</w:t>
      </w:r>
      <w:r>
        <w:rPr>
          <w:lang w:eastAsia="zh-CN"/>
        </w:rPr>
        <w:t>是最火的编辑器，免费、插件丰富、轻量快速。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命令行没那么吓人，学会几个常用命令就行。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Git</w:t>
      </w:r>
      <w:r>
        <w:rPr>
          <w:lang w:eastAsia="zh-CN"/>
        </w:rPr>
        <w:t>是版本控制的王者，帮你记录修改、协作开发。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编程助手能帮你写代码，国内外都有好用的工具，选一个顺手的就行。</w:t>
      </w:r>
    </w:p>
    <w:p w:rsidR="00D8175E" w:rsidRDefault="00DE4AFA">
      <w:pPr>
        <w:rPr>
          <w:lang w:eastAsia="zh-CN"/>
        </w:rPr>
      </w:pPr>
      <w:r>
        <w:rPr>
          <w:lang w:eastAsia="zh-CN"/>
        </w:rPr>
        <w:t>下一章，咱们唠唠怎么跟</w:t>
      </w:r>
      <w:r>
        <w:rPr>
          <w:lang w:eastAsia="zh-CN"/>
        </w:rPr>
        <w:t>AI</w:t>
      </w:r>
      <w:r>
        <w:rPr>
          <w:lang w:eastAsia="zh-CN"/>
        </w:rPr>
        <w:t>打交道。</w:t>
      </w:r>
      <w:r w:rsidR="00D8175E">
        <w:rPr>
          <w:lang w:eastAsia="zh-CN"/>
        </w:rPr>
        <w:br w:type="page"/>
      </w:r>
    </w:p>
    <w:p w:rsidR="00241441" w:rsidRDefault="00241441">
      <w:pPr>
        <w:rPr>
          <w:lang w:eastAsia="zh-CN"/>
        </w:rPr>
      </w:pPr>
    </w:p>
    <w:p w:rsidR="006F6D2B" w:rsidRDefault="00DE4AFA" w:rsidP="00465D5F">
      <w:pPr>
        <w:pStyle w:val="1"/>
      </w:pPr>
      <w:bookmarkStart w:id="357" w:name="_Toc229754086"/>
      <w:r>
        <w:t>第十章：与</w:t>
      </w:r>
      <w:r>
        <w:t>bug</w:t>
      </w:r>
      <w:r>
        <w:t>作斗争的那点事儿</w:t>
      </w:r>
      <w:bookmarkEnd w:id="357"/>
    </w:p>
    <w:p w:rsidR="006F6D2B" w:rsidRDefault="00DE4AFA">
      <w:pPr>
        <w:pStyle w:val="21"/>
        <w:rPr>
          <w:lang w:eastAsia="zh-CN"/>
        </w:rPr>
      </w:pPr>
      <w:bookmarkStart w:id="358" w:name="_Toc229754087"/>
      <w:r>
        <w:rPr>
          <w:lang w:eastAsia="zh-CN"/>
        </w:rPr>
        <w:t>开场白</w:t>
      </w:r>
      <w:bookmarkEnd w:id="358"/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写代码，难免会出问题。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报错了，跑不通，结果不对</w:t>
      </w:r>
      <w:r>
        <w:rPr>
          <w:lang w:eastAsia="zh-CN"/>
        </w:rPr>
        <w:t>……</w:t>
      </w:r>
      <w:r>
        <w:rPr>
          <w:lang w:eastAsia="zh-CN"/>
        </w:rPr>
        <w:t>这些问题，每个程序员都会遇到。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这一章，咱们唠唠怎么排查问题，怎么解决问题。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别慌，有问题就有办法。</w:t>
      </w:r>
    </w:p>
    <w:p w:rsidR="006F6D2B" w:rsidRDefault="00DE4AFA">
      <w:pPr>
        <w:pStyle w:val="21"/>
        <w:rPr>
          <w:lang w:eastAsia="zh-CN"/>
        </w:rPr>
      </w:pPr>
      <w:bookmarkStart w:id="359" w:name="_Toc229754088"/>
      <w:r>
        <w:rPr>
          <w:lang w:eastAsia="zh-CN"/>
        </w:rPr>
        <w:t xml:space="preserve">10.1 </w:t>
      </w:r>
      <w:r>
        <w:rPr>
          <w:lang w:eastAsia="zh-CN"/>
        </w:rPr>
        <w:t>报错信息咋看？</w:t>
      </w:r>
      <w:bookmarkEnd w:id="359"/>
    </w:p>
    <w:p w:rsidR="006F6D2B" w:rsidRDefault="00636B19">
      <w:pPr>
        <w:pStyle w:val="31"/>
        <w:rPr>
          <w:lang w:eastAsia="zh-CN"/>
        </w:rPr>
      </w:pPr>
      <w:bookmarkStart w:id="360" w:name="_Toc229754089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报错信息是啥</w:t>
      </w:r>
      <w:r>
        <w:rPr>
          <w:lang w:eastAsia="zh-CN"/>
        </w:rPr>
        <w:t>？</w:t>
      </w:r>
      <w:bookmarkEnd w:id="360"/>
    </w:p>
    <w:p w:rsidR="006F6D2B" w:rsidRDefault="00DE4AFA">
      <w:pPr>
        <w:rPr>
          <w:lang w:eastAsia="zh-CN"/>
        </w:rPr>
      </w:pPr>
      <w:r>
        <w:rPr>
          <w:lang w:eastAsia="zh-CN"/>
        </w:rPr>
        <w:t>报错信息，就是程序告诉你：出问题了。</w:t>
      </w:r>
    </w:p>
    <w:p w:rsidR="006F6D2B" w:rsidRDefault="00DE4AFA">
      <w:r>
        <w:t>报错信息一般包含：</w:t>
      </w:r>
    </w:p>
    <w:p w:rsidR="00241441" w:rsidRDefault="00DE4AFA" w:rsidP="00636B1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错误类型：啥类型的错误</w:t>
      </w:r>
    </w:p>
    <w:p w:rsidR="00241441" w:rsidRDefault="00DE4AFA" w:rsidP="00636B1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错误位置：在哪个文件的哪一行</w:t>
      </w:r>
    </w:p>
    <w:p w:rsidR="006F6D2B" w:rsidRDefault="00DE4AFA" w:rsidP="00636B1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错误原因：为啥出错了</w:t>
      </w:r>
    </w:p>
    <w:p w:rsidR="006F6D2B" w:rsidRDefault="00636B19">
      <w:pPr>
        <w:pStyle w:val="31"/>
      </w:pPr>
      <w:bookmarkStart w:id="361" w:name="_Toc229754090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t>常见的错误类型</w:t>
      </w:r>
      <w:bookmarkEnd w:id="361"/>
    </w:p>
    <w:p w:rsidR="006F6D2B" w:rsidRDefault="00DE4AFA">
      <w:r>
        <w:rPr>
          <w:rFonts w:ascii="宋体" w:hAnsi="宋体"/>
          <w:b/>
        </w:rPr>
        <w:t>语法错误（Syntax Error）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代码写错了，程序根本跑不起来。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比如括号没闭合、冒号漏写了、缩进错了。</w:t>
      </w:r>
    </w:p>
    <w:p w:rsidR="00241441" w:rsidRPr="0025790D" w:rsidRDefault="00636B19" w:rsidP="00636B19">
      <w:pPr>
        <w:rPr>
          <w:b/>
          <w:lang w:eastAsia="zh-CN"/>
        </w:rPr>
      </w:pPr>
      <w:r w:rsidRPr="0025790D">
        <w:rPr>
          <w:b/>
          <w:lang w:eastAsia="zh-CN"/>
        </w:rPr>
        <w:lastRenderedPageBreak/>
        <w:t>【</w:t>
      </w:r>
      <w:r w:rsidR="00DE4AFA" w:rsidRPr="0025790D">
        <w:rPr>
          <w:b/>
          <w:lang w:eastAsia="zh-CN"/>
        </w:rPr>
        <w:t>错误示例</w:t>
      </w:r>
      <w:r w:rsidRPr="0025790D">
        <w:rPr>
          <w:b/>
          <w:lang w:eastAsia="zh-CN"/>
        </w:rPr>
        <w:t>】</w:t>
      </w:r>
    </w:p>
    <w:p w:rsidR="006F6D2B" w:rsidRDefault="00DE4AFA" w:rsidP="00930BF1">
      <w:pPr>
        <w:pStyle w:val="aff2"/>
        <w:ind w:left="476" w:hangingChars="100" w:hanging="236"/>
        <w:rPr>
          <w:lang w:eastAsia="zh-CN"/>
        </w:rPr>
      </w:pPr>
      <w:r>
        <w:rPr>
          <w:lang w:eastAsia="zh-CN"/>
        </w:rPr>
        <w:t>if x &gt; 0</w:t>
      </w:r>
      <w:r w:rsidR="00930BF1">
        <w:rPr>
          <w:lang w:eastAsia="zh-CN"/>
        </w:rPr>
        <w:br/>
      </w:r>
      <w:r>
        <w:rPr>
          <w:lang w:eastAsia="zh-CN"/>
        </w:rPr>
        <w:t>print("</w:t>
      </w:r>
      <w:r>
        <w:rPr>
          <w:rFonts w:ascii="宋体" w:eastAsia="宋体" w:hAnsi="宋体" w:hint="eastAsia"/>
          <w:lang w:eastAsia="zh-CN"/>
        </w:rPr>
        <w:t>正数</w:t>
      </w:r>
      <w:r>
        <w:rPr>
          <w:lang w:eastAsia="zh-CN"/>
        </w:rPr>
        <w:t>")  # if</w:t>
      </w:r>
      <w:r>
        <w:rPr>
          <w:rFonts w:ascii="宋体" w:eastAsia="宋体" w:hAnsi="宋体" w:hint="eastAsia"/>
          <w:lang w:eastAsia="zh-CN"/>
        </w:rPr>
        <w:t>后面忘了冒号</w:t>
      </w:r>
    </w:p>
    <w:p w:rsidR="00636B19" w:rsidRPr="00636B19" w:rsidRDefault="00636B19" w:rsidP="00636B19">
      <w:pPr>
        <w:rPr>
          <w:b/>
          <w:color w:val="0070C0"/>
          <w:lang w:eastAsia="zh-CN"/>
        </w:rPr>
      </w:pPr>
      <w:r w:rsidRPr="00636B19">
        <w:rPr>
          <w:rFonts w:hint="eastAsia"/>
          <w:b/>
          <w:color w:val="0070C0"/>
          <w:lang w:eastAsia="zh-CN"/>
        </w:rPr>
        <w:t>对于中国人而言，要特别注意标点符号半角和全角的问题，特别是分号和冒号。编程使用的标点符号都是半角的</w:t>
      </w:r>
      <w:r>
        <w:rPr>
          <w:rFonts w:hint="eastAsia"/>
          <w:b/>
          <w:color w:val="0070C0"/>
          <w:lang w:eastAsia="zh-CN"/>
        </w:rPr>
        <w:t>，写全角的就会报语法错误。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运行时错误（Runtime Error）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代码语法没问题，但跑的时候出错了。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比如除以零、访问不存在的索引、打开不存在的文件。</w:t>
      </w:r>
    </w:p>
    <w:p w:rsidR="00241441" w:rsidRPr="0025790D" w:rsidRDefault="00D4494F" w:rsidP="00D4494F">
      <w:pPr>
        <w:rPr>
          <w:b/>
          <w:lang w:eastAsia="zh-CN"/>
        </w:rPr>
      </w:pPr>
      <w:r w:rsidRPr="0025790D">
        <w:rPr>
          <w:b/>
          <w:lang w:eastAsia="zh-CN"/>
        </w:rPr>
        <w:t>【</w:t>
      </w:r>
      <w:r w:rsidR="00DE4AFA" w:rsidRPr="0025790D">
        <w:rPr>
          <w:b/>
          <w:lang w:eastAsia="zh-CN"/>
        </w:rPr>
        <w:t>错误示例</w:t>
      </w:r>
      <w:r w:rsidRPr="0025790D">
        <w:rPr>
          <w:b/>
          <w:lang w:eastAsia="zh-CN"/>
        </w:rPr>
        <w:t>】</w:t>
      </w:r>
    </w:p>
    <w:p w:rsidR="006F6D2B" w:rsidRDefault="00DE4AFA" w:rsidP="0025790D">
      <w:pPr>
        <w:pStyle w:val="aff2"/>
        <w:rPr>
          <w:lang w:eastAsia="zh-CN"/>
        </w:rPr>
      </w:pPr>
      <w:r>
        <w:rPr>
          <w:lang w:eastAsia="zh-CN"/>
        </w:rPr>
        <w:t xml:space="preserve">x = 10 / 0  # </w:t>
      </w:r>
      <w:r>
        <w:rPr>
          <w:rFonts w:ascii="宋体" w:eastAsia="宋体" w:hAnsi="宋体" w:hint="eastAsia"/>
          <w:lang w:eastAsia="zh-CN"/>
        </w:rPr>
        <w:t>除以零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逻辑错误（Logic Error）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代码能跑，但结果不对。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这是最难查的，因为程序不报错，你得自己发现结果不对。</w:t>
      </w:r>
    </w:p>
    <w:p w:rsidR="00241441" w:rsidRDefault="0025790D" w:rsidP="0025790D">
      <w:pPr>
        <w:rPr>
          <w:lang w:eastAsia="zh-CN"/>
        </w:rPr>
      </w:pPr>
      <w:r w:rsidRPr="0025790D">
        <w:rPr>
          <w:b/>
          <w:lang w:eastAsia="zh-CN"/>
        </w:rPr>
        <w:t>【</w:t>
      </w:r>
      <w:r w:rsidR="00DE4AFA" w:rsidRPr="0025790D">
        <w:rPr>
          <w:b/>
          <w:lang w:eastAsia="zh-CN"/>
        </w:rPr>
        <w:t>错误示例</w:t>
      </w:r>
      <w:r w:rsidRPr="0025790D">
        <w:rPr>
          <w:b/>
          <w:lang w:eastAsia="zh-CN"/>
        </w:rPr>
        <w:t>】</w:t>
      </w:r>
      <w:r w:rsidR="00DE4AFA">
        <w:rPr>
          <w:lang w:eastAsia="zh-CN"/>
        </w:rPr>
        <w:t>：想算平均值，但写错了</w:t>
      </w:r>
    </w:p>
    <w:p w:rsidR="006F6D2B" w:rsidRDefault="00DE4AFA" w:rsidP="0025790D">
      <w:pPr>
        <w:pStyle w:val="aff2"/>
      </w:pPr>
      <w:r>
        <w:t xml:space="preserve">average = a + b / 2  # </w:t>
      </w:r>
      <w:r>
        <w:rPr>
          <w:rFonts w:ascii="宋体" w:eastAsia="宋体" w:hAnsi="宋体" w:hint="eastAsia"/>
        </w:rPr>
        <w:t>应该是</w:t>
      </w:r>
      <w:r>
        <w:t xml:space="preserve"> (a + b) / 2</w:t>
      </w:r>
    </w:p>
    <w:p w:rsidR="006F6D2B" w:rsidRDefault="0025790D">
      <w:pPr>
        <w:pStyle w:val="31"/>
      </w:pPr>
      <w:bookmarkStart w:id="362" w:name="_Toc229754091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怎么看报错信息</w:t>
      </w:r>
      <w:r>
        <w:t>？</w:t>
      </w:r>
      <w:bookmarkEnd w:id="362"/>
    </w:p>
    <w:p w:rsidR="006F6D2B" w:rsidRDefault="00DE4AFA">
      <w:r>
        <w:rPr>
          <w:rFonts w:ascii="宋体" w:hAnsi="宋体"/>
          <w:b/>
        </w:rPr>
        <w:t>第一步：看错误类型</w:t>
      </w:r>
    </w:p>
    <w:p w:rsidR="006F6D2B" w:rsidRDefault="00DE4AFA">
      <w:r>
        <w:t>先搞清楚是啥类型的错误，心里就有谱了。</w:t>
      </w:r>
    </w:p>
    <w:p w:rsidR="006F6D2B" w:rsidRDefault="00DE4AFA">
      <w:r>
        <w:rPr>
          <w:rFonts w:ascii="宋体" w:hAnsi="宋体"/>
          <w:b/>
        </w:rPr>
        <w:t>第二步：看错误位置</w:t>
      </w:r>
    </w:p>
    <w:p w:rsidR="006F6D2B" w:rsidRDefault="00DE4AFA">
      <w:r>
        <w:t>找到出错的文件和行号，去那行看看。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第三步：看错误原因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理解为啥出错，才能改对。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第四步：看上下文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有时候问题不在报错的那一行，在前面几行。</w:t>
      </w:r>
    </w:p>
    <w:p w:rsidR="006F6D2B" w:rsidRDefault="0042301F">
      <w:pPr>
        <w:pStyle w:val="31"/>
        <w:rPr>
          <w:lang w:eastAsia="zh-CN"/>
        </w:rPr>
      </w:pPr>
      <w:bookmarkStart w:id="363" w:name="_Toc229754092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实例：看一个</w:t>
      </w:r>
      <w:r w:rsidR="00DE4AFA">
        <w:rPr>
          <w:lang w:eastAsia="zh-CN"/>
        </w:rPr>
        <w:t>Python</w:t>
      </w:r>
      <w:r w:rsidR="00DE4AFA">
        <w:rPr>
          <w:lang w:eastAsia="zh-CN"/>
        </w:rPr>
        <w:t>报错</w:t>
      </w:r>
      <w:bookmarkEnd w:id="363"/>
    </w:p>
    <w:p w:rsidR="00241441" w:rsidRDefault="00DE4AFA" w:rsidP="0042301F">
      <w:pPr>
        <w:pStyle w:val="aff2"/>
      </w:pPr>
      <w:r>
        <w:t>Traceback (most recent call last):</w:t>
      </w:r>
      <w:r w:rsidR="0042301F">
        <w:br/>
      </w:r>
      <w:r>
        <w:t xml:space="preserve">  File "test.py", line 5, in &lt;module&gt;</w:t>
      </w:r>
      <w:r w:rsidR="0042301F">
        <w:br/>
      </w:r>
      <w:r>
        <w:t xml:space="preserve">    result = divide(10, 0)</w:t>
      </w:r>
      <w:r w:rsidR="0042301F">
        <w:br/>
      </w:r>
      <w:r>
        <w:t xml:space="preserve">  File "test.py", line 2, in divide</w:t>
      </w:r>
      <w:r w:rsidR="0042301F">
        <w:br/>
      </w:r>
      <w:r>
        <w:t xml:space="preserve">    return a / b</w:t>
      </w:r>
    </w:p>
    <w:p w:rsidR="006F6D2B" w:rsidRDefault="00DE4AFA">
      <w:r w:rsidRPr="0042301F">
        <w:rPr>
          <w:color w:val="0070C0"/>
        </w:rPr>
        <w:t>ZeroDivisionError: division by zero</w:t>
      </w:r>
    </w:p>
    <w:p w:rsidR="006F6D2B" w:rsidRDefault="00DE4AFA">
      <w:r>
        <w:t>咱们来拆解：</w:t>
      </w:r>
    </w:p>
    <w:p w:rsidR="00241441" w:rsidRDefault="00DE4AFA" w:rsidP="00200BBD">
      <w:pPr>
        <w:pStyle w:val="a0"/>
        <w:tabs>
          <w:tab w:val="clear" w:pos="360"/>
          <w:tab w:val="num" w:pos="600"/>
        </w:tabs>
        <w:ind w:leftChars="100" w:left="600"/>
      </w:pPr>
      <w:r>
        <w:t>`File "test.py", line 5`</w:t>
      </w:r>
      <w:r>
        <w:t>：在</w:t>
      </w:r>
      <w:r>
        <w:t>test.py</w:t>
      </w:r>
      <w:r>
        <w:t>的第</w:t>
      </w:r>
      <w:r>
        <w:t>5</w:t>
      </w:r>
      <w:r>
        <w:t>行调用</w:t>
      </w:r>
      <w:r>
        <w:t>divide</w:t>
      </w:r>
      <w:r>
        <w:t>函数</w:t>
      </w:r>
    </w:p>
    <w:p w:rsidR="00241441" w:rsidRDefault="00DE4AFA" w:rsidP="00200BBD">
      <w:pPr>
        <w:pStyle w:val="a0"/>
        <w:tabs>
          <w:tab w:val="clear" w:pos="360"/>
          <w:tab w:val="num" w:pos="600"/>
        </w:tabs>
        <w:ind w:leftChars="100" w:left="600"/>
      </w:pPr>
      <w:r>
        <w:t>`File "test.py", line 2`</w:t>
      </w:r>
      <w:r>
        <w:t>：在</w:t>
      </w:r>
      <w:r>
        <w:t>test.py</w:t>
      </w:r>
      <w:r>
        <w:t>的第</w:t>
      </w:r>
      <w:r>
        <w:t>2</w:t>
      </w:r>
      <w:r>
        <w:t>行，</w:t>
      </w:r>
      <w:r>
        <w:t>a / b</w:t>
      </w:r>
      <w:r>
        <w:t>出错了</w:t>
      </w:r>
    </w:p>
    <w:p w:rsidR="006F6D2B" w:rsidRDefault="00DE4AFA" w:rsidP="00200BBD">
      <w:pPr>
        <w:pStyle w:val="a0"/>
        <w:tabs>
          <w:tab w:val="clear" w:pos="360"/>
          <w:tab w:val="num" w:pos="600"/>
        </w:tabs>
        <w:ind w:leftChars="100" w:left="600"/>
      </w:pPr>
      <w:r>
        <w:t>`ZeroDivisionError: division by zero`</w:t>
      </w:r>
      <w:r>
        <w:t>：除以零错误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这下就知道问题在哪了：除数是零，不能除。</w:t>
      </w:r>
    </w:p>
    <w:p w:rsidR="00200BBD" w:rsidRDefault="00200BBD">
      <w:pPr>
        <w:rPr>
          <w:lang w:eastAsia="zh-CN"/>
        </w:rPr>
      </w:pPr>
    </w:p>
    <w:p w:rsidR="006F6D2B" w:rsidRDefault="00DE4AFA">
      <w:pPr>
        <w:pStyle w:val="31"/>
      </w:pPr>
      <w:bookmarkStart w:id="364" w:name="_Toc229754093"/>
      <w:r>
        <w:t>小结一下</w:t>
      </w:r>
      <w:bookmarkEnd w:id="36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报错信息告诉你问题出在哪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先看类型，再看位置，再看原因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语法错误最容易改，逻辑错误最难找</w:t>
      </w:r>
    </w:p>
    <w:p w:rsidR="006F6D2B" w:rsidRDefault="00DE4AFA">
      <w:pPr>
        <w:pStyle w:val="21"/>
        <w:rPr>
          <w:lang w:eastAsia="zh-CN"/>
        </w:rPr>
      </w:pPr>
      <w:bookmarkStart w:id="365" w:name="_Toc229754094"/>
      <w:r>
        <w:rPr>
          <w:lang w:eastAsia="zh-CN"/>
        </w:rPr>
        <w:t xml:space="preserve">10.2 </w:t>
      </w:r>
      <w:r>
        <w:rPr>
          <w:lang w:eastAsia="zh-CN"/>
        </w:rPr>
        <w:t>常见错误类型</w:t>
      </w:r>
      <w:bookmarkEnd w:id="365"/>
    </w:p>
    <w:p w:rsidR="006F6D2B" w:rsidRDefault="0045093C">
      <w:pPr>
        <w:pStyle w:val="31"/>
        <w:rPr>
          <w:lang w:eastAsia="zh-CN"/>
        </w:rPr>
      </w:pPr>
      <w:bookmarkStart w:id="366" w:name="_Toc229754095"/>
      <w:r>
        <w:rPr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TypeError</w:t>
      </w:r>
      <w:r w:rsidR="00DE4AFA">
        <w:rPr>
          <w:lang w:eastAsia="zh-CN"/>
        </w:rPr>
        <w:t>：类型错误</w:t>
      </w:r>
      <w:bookmarkEnd w:id="366"/>
    </w:p>
    <w:p w:rsidR="006F6D2B" w:rsidRDefault="00DE4AFA">
      <w:pPr>
        <w:rPr>
          <w:lang w:eastAsia="zh-CN"/>
        </w:rPr>
      </w:pPr>
      <w:r>
        <w:rPr>
          <w:lang w:eastAsia="zh-CN"/>
        </w:rPr>
        <w:t>操作的对象类型不对。</w:t>
      </w:r>
    </w:p>
    <w:p w:rsidR="00241441" w:rsidRPr="0045093C" w:rsidRDefault="0045093C" w:rsidP="0045093C">
      <w:pPr>
        <w:rPr>
          <w:b/>
          <w:lang w:eastAsia="zh-CN"/>
        </w:rPr>
      </w:pPr>
      <w:r w:rsidRPr="0045093C">
        <w:rPr>
          <w:b/>
          <w:lang w:eastAsia="zh-CN"/>
        </w:rPr>
        <w:t>【</w:t>
      </w:r>
      <w:r w:rsidR="00DE4AFA" w:rsidRPr="0045093C">
        <w:rPr>
          <w:b/>
          <w:lang w:eastAsia="zh-CN"/>
        </w:rPr>
        <w:t>错误示例</w:t>
      </w:r>
      <w:r w:rsidRPr="0045093C">
        <w:rPr>
          <w:b/>
          <w:lang w:eastAsia="zh-CN"/>
        </w:rPr>
        <w:t>】</w:t>
      </w:r>
    </w:p>
    <w:p w:rsidR="006F6D2B" w:rsidRDefault="00DE4AFA" w:rsidP="0045093C">
      <w:pPr>
        <w:pStyle w:val="aff2"/>
        <w:rPr>
          <w:lang w:eastAsia="zh-CN"/>
        </w:rPr>
      </w:pPr>
      <w:r>
        <w:rPr>
          <w:lang w:eastAsia="zh-CN"/>
        </w:rPr>
        <w:t xml:space="preserve">"hello" + 123  # </w:t>
      </w:r>
      <w:r>
        <w:rPr>
          <w:rFonts w:ascii="宋体" w:eastAsia="宋体" w:hAnsi="宋体" w:hint="eastAsia"/>
          <w:lang w:eastAsia="zh-CN"/>
        </w:rPr>
        <w:t>字符串不能直接加数字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解决方法：转换类型。</w:t>
      </w:r>
    </w:p>
    <w:p w:rsidR="006F6D2B" w:rsidRDefault="00DE4AFA" w:rsidP="0045093C">
      <w:pPr>
        <w:pStyle w:val="aff2"/>
      </w:pPr>
      <w:r>
        <w:lastRenderedPageBreak/>
        <w:t xml:space="preserve">"hello" + str(123)  # </w:t>
      </w:r>
      <w:r>
        <w:rPr>
          <w:rFonts w:ascii="宋体" w:eastAsia="宋体" w:hAnsi="宋体" w:hint="eastAsia"/>
        </w:rPr>
        <w:t>把数字转成字符串</w:t>
      </w:r>
    </w:p>
    <w:p w:rsidR="006F6D2B" w:rsidRDefault="0045093C">
      <w:pPr>
        <w:pStyle w:val="31"/>
      </w:pPr>
      <w:bookmarkStart w:id="367" w:name="_Toc229754096"/>
      <w:r>
        <w:t>2</w:t>
      </w:r>
      <w:r>
        <w:t>、</w:t>
      </w:r>
      <w:r w:rsidR="00DE4AFA">
        <w:t>NameError</w:t>
      </w:r>
      <w:r w:rsidR="00DE4AFA">
        <w:t>：名字错误</w:t>
      </w:r>
      <w:bookmarkEnd w:id="367"/>
    </w:p>
    <w:p w:rsidR="006F6D2B" w:rsidRDefault="00DE4AFA">
      <w:r>
        <w:t>用了一个不存在的变量或函数。</w:t>
      </w:r>
    </w:p>
    <w:p w:rsidR="00241441" w:rsidRPr="0045093C" w:rsidRDefault="0045093C" w:rsidP="0045093C">
      <w:pPr>
        <w:rPr>
          <w:b/>
        </w:rPr>
      </w:pPr>
      <w:r w:rsidRPr="0045093C">
        <w:rPr>
          <w:b/>
        </w:rPr>
        <w:t>【</w:t>
      </w:r>
      <w:r w:rsidR="00DE4AFA" w:rsidRPr="0045093C">
        <w:rPr>
          <w:b/>
        </w:rPr>
        <w:t>错误示例</w:t>
      </w:r>
      <w:r w:rsidRPr="0045093C">
        <w:rPr>
          <w:b/>
        </w:rPr>
        <w:t>】</w:t>
      </w:r>
    </w:p>
    <w:p w:rsidR="006F6D2B" w:rsidRDefault="00DE4AFA" w:rsidP="0045093C">
      <w:pPr>
        <w:pStyle w:val="aff2"/>
      </w:pPr>
      <w:r>
        <w:t>print(username)  # username</w:t>
      </w:r>
      <w:r>
        <w:rPr>
          <w:rFonts w:ascii="宋体" w:eastAsia="宋体" w:hAnsi="宋体" w:hint="eastAsia"/>
        </w:rPr>
        <w:t>没定义过</w:t>
      </w:r>
    </w:p>
    <w:p w:rsidR="006F6D2B" w:rsidRDefault="00DE4AFA">
      <w:r>
        <w:t>解决方法：检查变量名，是不是拼写错了，是不是没定义。</w:t>
      </w:r>
    </w:p>
    <w:p w:rsidR="006F6D2B" w:rsidRDefault="0045093C">
      <w:pPr>
        <w:pStyle w:val="31"/>
        <w:rPr>
          <w:lang w:eastAsia="zh-CN"/>
        </w:rPr>
      </w:pPr>
      <w:bookmarkStart w:id="368" w:name="_Toc229754097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IndexError</w:t>
      </w:r>
      <w:r w:rsidR="00DE4AFA">
        <w:rPr>
          <w:lang w:eastAsia="zh-CN"/>
        </w:rPr>
        <w:t>：索引错误</w:t>
      </w:r>
      <w:bookmarkEnd w:id="368"/>
    </w:p>
    <w:p w:rsidR="006F6D2B" w:rsidRDefault="00DE4AFA">
      <w:pPr>
        <w:rPr>
          <w:lang w:eastAsia="zh-CN"/>
        </w:rPr>
      </w:pPr>
      <w:r>
        <w:rPr>
          <w:lang w:eastAsia="zh-CN"/>
        </w:rPr>
        <w:t>访问了不存在的索引。</w:t>
      </w:r>
    </w:p>
    <w:p w:rsidR="00241441" w:rsidRPr="00336120" w:rsidRDefault="00336120" w:rsidP="00336120">
      <w:pPr>
        <w:rPr>
          <w:b/>
          <w:lang w:eastAsia="zh-CN"/>
        </w:rPr>
      </w:pPr>
      <w:r w:rsidRPr="00336120">
        <w:rPr>
          <w:b/>
          <w:lang w:eastAsia="zh-CN"/>
        </w:rPr>
        <w:t>【</w:t>
      </w:r>
      <w:r w:rsidR="00DE4AFA" w:rsidRPr="00336120">
        <w:rPr>
          <w:b/>
          <w:lang w:eastAsia="zh-CN"/>
        </w:rPr>
        <w:t>错误示例</w:t>
      </w:r>
      <w:r w:rsidRPr="00336120">
        <w:rPr>
          <w:b/>
          <w:lang w:eastAsia="zh-CN"/>
        </w:rPr>
        <w:t>】</w:t>
      </w:r>
    </w:p>
    <w:p w:rsidR="006F6D2B" w:rsidRDefault="00DE4AFA" w:rsidP="00336120">
      <w:pPr>
        <w:pStyle w:val="aff2"/>
      </w:pPr>
      <w:r>
        <w:t>list = [1, 2, 3]</w:t>
      </w:r>
      <w:r w:rsidR="00336120">
        <w:br/>
      </w:r>
      <w:r>
        <w:t xml:space="preserve">print(list[5])  # </w:t>
      </w:r>
      <w:r>
        <w:rPr>
          <w:rFonts w:ascii="微软雅黑" w:eastAsia="微软雅黑" w:hAnsi="微软雅黑" w:cs="微软雅黑" w:hint="eastAsia"/>
        </w:rPr>
        <w:t>列表只有</w:t>
      </w:r>
      <w:r>
        <w:t>3</w:t>
      </w:r>
      <w:r>
        <w:rPr>
          <w:rFonts w:ascii="微软雅黑" w:eastAsia="微软雅黑" w:hAnsi="微软雅黑" w:cs="微软雅黑" w:hint="eastAsia"/>
        </w:rPr>
        <w:t>个元素，</w:t>
      </w:r>
      <w:r>
        <w:rPr>
          <w:rFonts w:ascii="宋体" w:eastAsia="宋体" w:hAnsi="宋体" w:hint="eastAsia"/>
        </w:rPr>
        <w:t>没有索引</w:t>
      </w:r>
      <w:r>
        <w:t>5</w:t>
      </w:r>
    </w:p>
    <w:p w:rsidR="006F6D2B" w:rsidRDefault="00DE4AFA">
      <w:r>
        <w:t>解决方法：检查列表长度，确保索引在范围内。</w:t>
      </w:r>
    </w:p>
    <w:p w:rsidR="006F6D2B" w:rsidRDefault="00336120">
      <w:pPr>
        <w:pStyle w:val="31"/>
      </w:pPr>
      <w:bookmarkStart w:id="369" w:name="_Toc229754098"/>
      <w:r>
        <w:t>4</w:t>
      </w:r>
      <w:r>
        <w:t>、</w:t>
      </w:r>
      <w:r w:rsidR="00DE4AFA">
        <w:t>KeyError</w:t>
      </w:r>
      <w:r w:rsidR="00DE4AFA">
        <w:t>：键错误</w:t>
      </w:r>
      <w:bookmarkEnd w:id="369"/>
    </w:p>
    <w:p w:rsidR="006F6D2B" w:rsidRDefault="00DE4AFA">
      <w:pPr>
        <w:rPr>
          <w:lang w:eastAsia="zh-CN"/>
        </w:rPr>
      </w:pPr>
      <w:r>
        <w:rPr>
          <w:lang w:eastAsia="zh-CN"/>
        </w:rPr>
        <w:t>访问了不存在的字典键。</w:t>
      </w:r>
    </w:p>
    <w:p w:rsidR="00241441" w:rsidRPr="00336120" w:rsidRDefault="00336120" w:rsidP="00336120">
      <w:pPr>
        <w:rPr>
          <w:b/>
        </w:rPr>
      </w:pPr>
      <w:r w:rsidRPr="00336120">
        <w:rPr>
          <w:b/>
        </w:rPr>
        <w:t>【</w:t>
      </w:r>
      <w:r w:rsidR="00DE4AFA" w:rsidRPr="00336120">
        <w:rPr>
          <w:b/>
        </w:rPr>
        <w:t>错误示例</w:t>
      </w:r>
      <w:r w:rsidRPr="00336120">
        <w:rPr>
          <w:b/>
        </w:rPr>
        <w:t>】</w:t>
      </w:r>
    </w:p>
    <w:p w:rsidR="006F6D2B" w:rsidRDefault="00DE4AFA" w:rsidP="00336120">
      <w:pPr>
        <w:pStyle w:val="aff2"/>
      </w:pPr>
      <w:r>
        <w:t>person = {"name": "</w:t>
      </w:r>
      <w:r>
        <w:rPr>
          <w:rFonts w:ascii="宋体" w:eastAsia="宋体" w:hAnsi="宋体" w:hint="eastAsia"/>
        </w:rPr>
        <w:t>张三</w:t>
      </w:r>
      <w:r>
        <w:t>"}</w:t>
      </w:r>
      <w:r w:rsidR="00336120">
        <w:br/>
      </w:r>
      <w:r>
        <w:t xml:space="preserve">print(person["age"])  # </w:t>
      </w:r>
      <w:r>
        <w:rPr>
          <w:rFonts w:ascii="微软雅黑" w:eastAsia="微软雅黑" w:hAnsi="微软雅黑" w:cs="微软雅黑" w:hint="eastAsia"/>
        </w:rPr>
        <w:t>没有</w:t>
      </w:r>
      <w:r>
        <w:t>age</w:t>
      </w:r>
      <w:r>
        <w:rPr>
          <w:rFonts w:ascii="宋体" w:eastAsia="宋体" w:hAnsi="宋体" w:hint="eastAsia"/>
        </w:rPr>
        <w:t>这个键</w:t>
      </w:r>
    </w:p>
    <w:p w:rsidR="006F6D2B" w:rsidRDefault="00DE4AFA">
      <w:r>
        <w:t>解决方法：用</w:t>
      </w:r>
      <w:r>
        <w:t>get</w:t>
      </w:r>
      <w:r>
        <w:t>方法，或者先检查键是否存在。</w:t>
      </w:r>
    </w:p>
    <w:p w:rsidR="006F6D2B" w:rsidRDefault="00DE4AFA" w:rsidP="00336120">
      <w:pPr>
        <w:pStyle w:val="aff2"/>
      </w:pPr>
      <w:r>
        <w:t>print(person.get("age", "</w:t>
      </w:r>
      <w:r>
        <w:rPr>
          <w:rFonts w:ascii="宋体" w:eastAsia="宋体" w:hAnsi="宋体" w:hint="eastAsia"/>
        </w:rPr>
        <w:t>未知</w:t>
      </w:r>
      <w:r>
        <w:t xml:space="preserve">"))  # </w:t>
      </w:r>
      <w:r>
        <w:rPr>
          <w:rFonts w:ascii="宋体" w:eastAsia="宋体" w:hAnsi="宋体" w:hint="eastAsia"/>
        </w:rPr>
        <w:t>如果没有，返回</w:t>
      </w:r>
      <w:r>
        <w:t>"</w:t>
      </w:r>
      <w:r>
        <w:rPr>
          <w:rFonts w:ascii="微软雅黑" w:eastAsia="微软雅黑" w:hAnsi="微软雅黑" w:cs="微软雅黑" w:hint="eastAsia"/>
        </w:rPr>
        <w:t>未知</w:t>
      </w:r>
      <w:r>
        <w:t>"</w:t>
      </w:r>
    </w:p>
    <w:p w:rsidR="006F6D2B" w:rsidRDefault="00336120">
      <w:pPr>
        <w:pStyle w:val="31"/>
      </w:pPr>
      <w:bookmarkStart w:id="370" w:name="_Toc229754099"/>
      <w:r>
        <w:t>5</w:t>
      </w:r>
      <w:r>
        <w:t>、</w:t>
      </w:r>
      <w:r w:rsidR="00DE4AFA">
        <w:t>FileNotFoundError</w:t>
      </w:r>
      <w:r w:rsidR="00DE4AFA">
        <w:t>：文件不存在错误</w:t>
      </w:r>
      <w:bookmarkEnd w:id="370"/>
    </w:p>
    <w:p w:rsidR="006F6D2B" w:rsidRDefault="00DE4AFA">
      <w:r>
        <w:t>要打开的文件找不到。</w:t>
      </w:r>
    </w:p>
    <w:p w:rsidR="00241441" w:rsidRPr="00336120" w:rsidRDefault="00336120" w:rsidP="00336120">
      <w:pPr>
        <w:rPr>
          <w:b/>
        </w:rPr>
      </w:pPr>
      <w:r w:rsidRPr="00336120">
        <w:rPr>
          <w:b/>
        </w:rPr>
        <w:t>【</w:t>
      </w:r>
      <w:r w:rsidR="00DE4AFA" w:rsidRPr="00336120">
        <w:rPr>
          <w:b/>
        </w:rPr>
        <w:t>错误示例</w:t>
      </w:r>
      <w:r w:rsidRPr="00336120">
        <w:rPr>
          <w:b/>
        </w:rPr>
        <w:t>】</w:t>
      </w:r>
    </w:p>
    <w:p w:rsidR="006F6D2B" w:rsidRDefault="00DE4AFA" w:rsidP="00336120">
      <w:pPr>
        <w:pStyle w:val="aff2"/>
      </w:pPr>
      <w:r>
        <w:lastRenderedPageBreak/>
        <w:t>with open("data.txt") as f:  # data.txt</w:t>
      </w:r>
      <w:r>
        <w:rPr>
          <w:rFonts w:ascii="宋体" w:eastAsia="宋体" w:hAnsi="宋体" w:hint="eastAsia"/>
        </w:rPr>
        <w:t>不存在</w:t>
      </w:r>
      <w:r w:rsidR="00336120">
        <w:rPr>
          <w:rFonts w:ascii="宋体" w:eastAsia="宋体" w:hAnsi="宋体"/>
        </w:rPr>
        <w:br/>
      </w:r>
      <w:r>
        <w:t xml:space="preserve">    content = f.read()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解决方法：检查文件路径，确保文件存在。</w:t>
      </w:r>
    </w:p>
    <w:p w:rsidR="006F6D2B" w:rsidRDefault="00D21925">
      <w:pPr>
        <w:pStyle w:val="31"/>
        <w:rPr>
          <w:lang w:eastAsia="zh-CN"/>
        </w:rPr>
      </w:pPr>
      <w:bookmarkStart w:id="371" w:name="_Toc229754100"/>
      <w:r>
        <w:rPr>
          <w:lang w:eastAsia="zh-CN"/>
        </w:rPr>
        <w:t>6</w:t>
      </w:r>
      <w:r>
        <w:rPr>
          <w:lang w:eastAsia="zh-CN"/>
        </w:rPr>
        <w:t>、</w:t>
      </w:r>
      <w:r w:rsidR="00DE4AFA">
        <w:rPr>
          <w:lang w:eastAsia="zh-CN"/>
        </w:rPr>
        <w:t>AttributeError</w:t>
      </w:r>
      <w:r w:rsidR="00DE4AFA">
        <w:rPr>
          <w:lang w:eastAsia="zh-CN"/>
        </w:rPr>
        <w:t>：属性错误</w:t>
      </w:r>
      <w:bookmarkEnd w:id="371"/>
    </w:p>
    <w:p w:rsidR="006F6D2B" w:rsidRDefault="00DE4AFA">
      <w:pPr>
        <w:rPr>
          <w:lang w:eastAsia="zh-CN"/>
        </w:rPr>
      </w:pPr>
      <w:r>
        <w:rPr>
          <w:lang w:eastAsia="zh-CN"/>
        </w:rPr>
        <w:t>对象没有这个属性或方法。</w:t>
      </w:r>
    </w:p>
    <w:p w:rsidR="00241441" w:rsidRPr="00D21925" w:rsidRDefault="00D21925" w:rsidP="00D21925">
      <w:pPr>
        <w:rPr>
          <w:b/>
          <w:lang w:eastAsia="zh-CN"/>
        </w:rPr>
      </w:pPr>
      <w:r w:rsidRPr="00D21925">
        <w:rPr>
          <w:b/>
          <w:lang w:eastAsia="zh-CN"/>
        </w:rPr>
        <w:t>【</w:t>
      </w:r>
      <w:r w:rsidR="00DE4AFA" w:rsidRPr="00D21925">
        <w:rPr>
          <w:b/>
          <w:lang w:eastAsia="zh-CN"/>
        </w:rPr>
        <w:t>错误示例</w:t>
      </w:r>
      <w:r w:rsidRPr="00D21925">
        <w:rPr>
          <w:b/>
          <w:lang w:eastAsia="zh-CN"/>
        </w:rPr>
        <w:t>】</w:t>
      </w:r>
    </w:p>
    <w:p w:rsidR="006F6D2B" w:rsidRPr="00835547" w:rsidRDefault="00DE4AFA" w:rsidP="00835547">
      <w:pPr>
        <w:pStyle w:val="aff2"/>
      </w:pPr>
      <w:r w:rsidRPr="00835547">
        <w:t>num = 123</w:t>
      </w:r>
      <w:r w:rsidR="00D21925" w:rsidRPr="00835547">
        <w:br/>
      </w:r>
      <w:r w:rsidRPr="00835547">
        <w:t xml:space="preserve">num.append(4)  # </w:t>
      </w:r>
      <w:r w:rsidRPr="00835547">
        <w:t>数字没有</w:t>
      </w:r>
      <w:r w:rsidRPr="00835547">
        <w:t>append</w:t>
      </w:r>
      <w:r w:rsidRPr="00835547">
        <w:t>方法</w:t>
      </w:r>
    </w:p>
    <w:p w:rsidR="006F6D2B" w:rsidRDefault="00DE4AFA">
      <w:r>
        <w:t>解决方法：检查对象类型，确认它有这个方法。</w:t>
      </w:r>
    </w:p>
    <w:p w:rsidR="006F6D2B" w:rsidRDefault="0037691E">
      <w:pPr>
        <w:pStyle w:val="31"/>
      </w:pPr>
      <w:bookmarkStart w:id="372" w:name="_Toc229754101"/>
      <w:r>
        <w:t>7</w:t>
      </w:r>
      <w:r>
        <w:t>、</w:t>
      </w:r>
      <w:r w:rsidR="00DE4AFA">
        <w:t>IndentationError</w:t>
      </w:r>
      <w:r w:rsidR="00DE4AFA">
        <w:t>：缩进错误</w:t>
      </w:r>
      <w:bookmarkEnd w:id="372"/>
    </w:p>
    <w:p w:rsidR="006F6D2B" w:rsidRDefault="00DE4AFA">
      <w:r>
        <w:t>Python</w:t>
      </w:r>
      <w:r>
        <w:t>对缩进很敏感，缩进不对就报错。</w:t>
      </w:r>
    </w:p>
    <w:p w:rsidR="00241441" w:rsidRPr="00B927A1" w:rsidRDefault="00B927A1" w:rsidP="00B927A1">
      <w:pPr>
        <w:rPr>
          <w:b/>
          <w:lang w:eastAsia="zh-CN"/>
        </w:rPr>
      </w:pPr>
      <w:r w:rsidRPr="00B927A1">
        <w:rPr>
          <w:b/>
          <w:lang w:eastAsia="zh-CN"/>
        </w:rPr>
        <w:t>【</w:t>
      </w:r>
      <w:r w:rsidR="00DE4AFA" w:rsidRPr="00B927A1">
        <w:rPr>
          <w:b/>
          <w:lang w:eastAsia="zh-CN"/>
        </w:rPr>
        <w:t>错误示例</w:t>
      </w:r>
      <w:r w:rsidRPr="00B927A1">
        <w:rPr>
          <w:b/>
          <w:lang w:eastAsia="zh-CN"/>
        </w:rPr>
        <w:t>】</w:t>
      </w:r>
    </w:p>
    <w:p w:rsidR="006F6D2B" w:rsidRDefault="00DE4AFA" w:rsidP="00B927A1">
      <w:pPr>
        <w:pStyle w:val="aff2"/>
        <w:rPr>
          <w:lang w:eastAsia="zh-CN"/>
        </w:rPr>
      </w:pPr>
      <w:r>
        <w:rPr>
          <w:lang w:eastAsia="zh-CN"/>
        </w:rPr>
        <w:t>if x &gt; 0:</w:t>
      </w:r>
      <w:r w:rsidR="00B927A1">
        <w:rPr>
          <w:lang w:eastAsia="zh-CN"/>
        </w:rPr>
        <w:br/>
      </w:r>
      <w:r>
        <w:rPr>
          <w:lang w:eastAsia="zh-CN"/>
        </w:rPr>
        <w:t>print("</w:t>
      </w:r>
      <w:r>
        <w:rPr>
          <w:lang w:eastAsia="zh-CN"/>
        </w:rPr>
        <w:t>正数</w:t>
      </w:r>
      <w:r>
        <w:rPr>
          <w:lang w:eastAsia="zh-CN"/>
        </w:rPr>
        <w:t xml:space="preserve">")  # </w:t>
      </w:r>
      <w:r>
        <w:rPr>
          <w:lang w:eastAsia="zh-CN"/>
        </w:rPr>
        <w:t>没有缩进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解决方法：统一用</w:t>
      </w:r>
      <w:r>
        <w:rPr>
          <w:lang w:eastAsia="zh-CN"/>
        </w:rPr>
        <w:t>4</w:t>
      </w:r>
      <w:r>
        <w:rPr>
          <w:lang w:eastAsia="zh-CN"/>
        </w:rPr>
        <w:t>个空格缩进，别混用空格和</w:t>
      </w:r>
      <w:r>
        <w:rPr>
          <w:lang w:eastAsia="zh-CN"/>
        </w:rPr>
        <w:t>Tab</w:t>
      </w:r>
      <w:r>
        <w:rPr>
          <w:lang w:eastAsia="zh-CN"/>
        </w:rPr>
        <w:t>。</w:t>
      </w:r>
    </w:p>
    <w:p w:rsidR="00B927A1" w:rsidRDefault="00B927A1">
      <w:pPr>
        <w:rPr>
          <w:lang w:eastAsia="zh-CN"/>
        </w:rPr>
      </w:pPr>
    </w:p>
    <w:p w:rsidR="006F6D2B" w:rsidRDefault="00DE4AFA">
      <w:pPr>
        <w:pStyle w:val="31"/>
      </w:pPr>
      <w:bookmarkStart w:id="373" w:name="_Toc229754102"/>
      <w:r>
        <w:t>小结一下</w:t>
      </w:r>
      <w:bookmarkEnd w:id="373"/>
    </w:p>
    <w:p w:rsidR="00241441" w:rsidRDefault="00DE4AFA">
      <w:pPr>
        <w:pStyle w:val="a0"/>
      </w:pPr>
      <w:r>
        <w:t>TypeError</w:t>
      </w:r>
      <w:r>
        <w:t>：类型不对</w:t>
      </w:r>
    </w:p>
    <w:p w:rsidR="00241441" w:rsidRDefault="00DE4AFA">
      <w:pPr>
        <w:pStyle w:val="a0"/>
      </w:pPr>
      <w:r>
        <w:t>NameError</w:t>
      </w:r>
      <w:r>
        <w:t>：变量没定义</w:t>
      </w:r>
    </w:p>
    <w:p w:rsidR="00241441" w:rsidRDefault="00DE4AFA">
      <w:pPr>
        <w:pStyle w:val="a0"/>
      </w:pPr>
      <w:r>
        <w:t>IndexError</w:t>
      </w:r>
      <w:r>
        <w:t>：索引越界</w:t>
      </w:r>
    </w:p>
    <w:p w:rsidR="00241441" w:rsidRDefault="00DE4AFA">
      <w:pPr>
        <w:pStyle w:val="a0"/>
      </w:pPr>
      <w:r>
        <w:t>KeyError</w:t>
      </w:r>
      <w:r>
        <w:t>：字典键不存在</w:t>
      </w:r>
    </w:p>
    <w:p w:rsidR="00241441" w:rsidRDefault="00DE4AFA">
      <w:pPr>
        <w:pStyle w:val="a0"/>
      </w:pPr>
      <w:r>
        <w:t>FileNotFoundError</w:t>
      </w:r>
      <w:r>
        <w:t>：文件找不到</w:t>
      </w:r>
    </w:p>
    <w:p w:rsidR="00241441" w:rsidRDefault="00DE4AFA">
      <w:pPr>
        <w:pStyle w:val="a0"/>
      </w:pPr>
      <w:r>
        <w:t>AttributeError</w:t>
      </w:r>
      <w:r>
        <w:t>：属性或方法不存在</w:t>
      </w:r>
    </w:p>
    <w:p w:rsidR="006F6D2B" w:rsidRDefault="00DE4AFA">
      <w:pPr>
        <w:pStyle w:val="a0"/>
      </w:pPr>
      <w:r>
        <w:t>IndentationError</w:t>
      </w:r>
      <w:r>
        <w:t>：缩进不对</w:t>
      </w:r>
    </w:p>
    <w:p w:rsidR="006F6D2B" w:rsidRDefault="00DE4AFA">
      <w:pPr>
        <w:pStyle w:val="21"/>
      </w:pPr>
      <w:bookmarkStart w:id="374" w:name="_Toc229754103"/>
      <w:r>
        <w:lastRenderedPageBreak/>
        <w:t>10.3 Debug</w:t>
      </w:r>
      <w:r>
        <w:t>的基本招数</w:t>
      </w:r>
      <w:bookmarkEnd w:id="374"/>
    </w:p>
    <w:p w:rsidR="006F6D2B" w:rsidRDefault="00BB1104">
      <w:pPr>
        <w:pStyle w:val="31"/>
      </w:pPr>
      <w:bookmarkStart w:id="375" w:name="_Toc229754104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啥是</w:t>
      </w:r>
      <w:r w:rsidR="00DE4AFA">
        <w:t>Debug</w:t>
      </w:r>
      <w:r>
        <w:t>？</w:t>
      </w:r>
      <w:bookmarkEnd w:id="375"/>
    </w:p>
    <w:p w:rsidR="006F6D2B" w:rsidRDefault="00DE4AFA">
      <w:r>
        <w:t>Debug</w:t>
      </w:r>
      <w:r>
        <w:t>，就是找</w:t>
      </w:r>
      <w:r>
        <w:t>bug</w:t>
      </w:r>
      <w:r>
        <w:t>、改</w:t>
      </w:r>
      <w:r>
        <w:t>bug</w:t>
      </w:r>
      <w: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Bug</w:t>
      </w:r>
      <w:r>
        <w:rPr>
          <w:lang w:eastAsia="zh-CN"/>
        </w:rPr>
        <w:t>，就是程序里的错误。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Debug</w:t>
      </w:r>
      <w:r>
        <w:rPr>
          <w:lang w:eastAsia="zh-CN"/>
        </w:rPr>
        <w:t>的方法有很多，咱们说几个常用的。</w:t>
      </w:r>
    </w:p>
    <w:p w:rsidR="006F6D2B" w:rsidRDefault="00BB1104">
      <w:pPr>
        <w:pStyle w:val="31"/>
        <w:rPr>
          <w:lang w:eastAsia="zh-CN"/>
        </w:rPr>
      </w:pPr>
      <w:bookmarkStart w:id="376" w:name="_Toc229754105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打印调试</w:t>
      </w:r>
      <w:bookmarkEnd w:id="376"/>
    </w:p>
    <w:p w:rsidR="006F6D2B" w:rsidRDefault="00DE4AFA">
      <w:pPr>
        <w:rPr>
          <w:lang w:eastAsia="zh-CN"/>
        </w:rPr>
      </w:pPr>
      <w:r>
        <w:rPr>
          <w:lang w:eastAsia="zh-CN"/>
        </w:rPr>
        <w:t>最简单的方法，就是打印。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在可能出问题的地方，打印变量的值，看看是不是你预期的。</w:t>
      </w:r>
    </w:p>
    <w:p w:rsidR="006F6D2B" w:rsidRDefault="00DE4AFA" w:rsidP="00BB1104">
      <w:pPr>
        <w:pStyle w:val="aff2"/>
        <w:rPr>
          <w:lang w:eastAsia="zh-CN"/>
        </w:rPr>
      </w:pPr>
      <w:r>
        <w:t>x = 10</w:t>
      </w:r>
      <w:r w:rsidR="00BB1104">
        <w:br/>
      </w:r>
      <w:r>
        <w:t>y = 0</w:t>
      </w:r>
      <w:r w:rsidR="00BB1104">
        <w:br/>
      </w:r>
      <w:r>
        <w:t xml:space="preserve">print(f"x = {x}, y = {y}")  # </w:t>
      </w:r>
      <w:r>
        <w:t>打印看看</w:t>
      </w:r>
      <w:r w:rsidR="00BB1104">
        <w:br/>
      </w:r>
      <w:r>
        <w:rPr>
          <w:lang w:eastAsia="zh-CN"/>
        </w:rPr>
        <w:t xml:space="preserve">result = x / y  # </w:t>
      </w:r>
      <w:r>
        <w:rPr>
          <w:lang w:eastAsia="zh-CN"/>
        </w:rPr>
        <w:t>这里会报错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打印调试的优点：</w:t>
      </w:r>
    </w:p>
    <w:p w:rsidR="00241441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简单，不需要额外工具</w:t>
      </w:r>
    </w:p>
    <w:p w:rsidR="006F6D2B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直观，能看到变量的值</w:t>
      </w:r>
    </w:p>
    <w:p w:rsidR="006F6D2B" w:rsidRDefault="00DE4AFA">
      <w:r>
        <w:t>缺点：</w:t>
      </w:r>
    </w:p>
    <w:p w:rsidR="00241441" w:rsidRDefault="00DE4AFA" w:rsidP="00BB110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要手动加</w:t>
      </w:r>
      <w:r>
        <w:rPr>
          <w:lang w:eastAsia="zh-CN"/>
        </w:rPr>
        <w:t>print</w:t>
      </w:r>
      <w:r>
        <w:rPr>
          <w:lang w:eastAsia="zh-CN"/>
        </w:rPr>
        <w:t>，调试完还得删</w:t>
      </w:r>
    </w:p>
    <w:p w:rsidR="006F6D2B" w:rsidRDefault="00DE4AFA" w:rsidP="00BB1104">
      <w:pPr>
        <w:pStyle w:val="a0"/>
        <w:tabs>
          <w:tab w:val="clear" w:pos="360"/>
          <w:tab w:val="num" w:pos="720"/>
        </w:tabs>
        <w:ind w:leftChars="150" w:left="720"/>
      </w:pPr>
      <w:r>
        <w:t>打印多了，输出会很乱</w:t>
      </w:r>
    </w:p>
    <w:p w:rsidR="006F6D2B" w:rsidRDefault="00BB1104">
      <w:pPr>
        <w:pStyle w:val="31"/>
      </w:pPr>
      <w:bookmarkStart w:id="377" w:name="_Toc229754106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用调试器</w:t>
      </w:r>
      <w:bookmarkEnd w:id="377"/>
    </w:p>
    <w:p w:rsidR="006F6D2B" w:rsidRDefault="00DE4AFA">
      <w:pPr>
        <w:rPr>
          <w:lang w:eastAsia="zh-CN"/>
        </w:rPr>
      </w:pPr>
      <w:r>
        <w:rPr>
          <w:lang w:eastAsia="zh-CN"/>
        </w:rPr>
        <w:t>调试器能让你一步步执行代码，查看变量的值。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以</w:t>
      </w:r>
      <w:r>
        <w:rPr>
          <w:lang w:eastAsia="zh-CN"/>
        </w:rPr>
        <w:t>VS Code</w:t>
      </w:r>
      <w:r>
        <w:rPr>
          <w:lang w:eastAsia="zh-CN"/>
        </w:rPr>
        <w:t>为例：</w:t>
      </w:r>
    </w:p>
    <w:p w:rsidR="00241441" w:rsidRDefault="00DE4AFA" w:rsidP="00BB1104">
      <w:pPr>
        <w:pStyle w:val="aa"/>
        <w:numPr>
          <w:ilvl w:val="1"/>
          <w:numId w:val="31"/>
        </w:numPr>
        <w:rPr>
          <w:lang w:eastAsia="zh-CN"/>
        </w:rPr>
      </w:pPr>
      <w:r>
        <w:rPr>
          <w:lang w:eastAsia="zh-CN"/>
        </w:rPr>
        <w:t>在代码行号左边点一下，打红点断点</w:t>
      </w:r>
    </w:p>
    <w:p w:rsidR="00241441" w:rsidRDefault="00DE4AFA" w:rsidP="00BB1104">
      <w:pPr>
        <w:pStyle w:val="aa"/>
        <w:numPr>
          <w:ilvl w:val="1"/>
          <w:numId w:val="31"/>
        </w:num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F5</w:t>
      </w:r>
      <w:r>
        <w:rPr>
          <w:lang w:eastAsia="zh-CN"/>
        </w:rPr>
        <w:t>开始调试</w:t>
      </w:r>
    </w:p>
    <w:p w:rsidR="00241441" w:rsidRDefault="00DE4AFA" w:rsidP="00BB1104">
      <w:pPr>
        <w:pStyle w:val="aa"/>
        <w:numPr>
          <w:ilvl w:val="1"/>
          <w:numId w:val="31"/>
        </w:numPr>
        <w:rPr>
          <w:lang w:eastAsia="zh-CN"/>
        </w:rPr>
      </w:pPr>
      <w:r>
        <w:rPr>
          <w:lang w:eastAsia="zh-CN"/>
        </w:rPr>
        <w:t>程序会在断点处停下来</w:t>
      </w:r>
    </w:p>
    <w:p w:rsidR="006F6D2B" w:rsidRDefault="00DE4AFA" w:rsidP="00BB1104">
      <w:pPr>
        <w:pStyle w:val="aa"/>
        <w:numPr>
          <w:ilvl w:val="1"/>
          <w:numId w:val="31"/>
        </w:numPr>
        <w:rPr>
          <w:lang w:eastAsia="zh-CN"/>
        </w:rPr>
      </w:pPr>
      <w:r>
        <w:rPr>
          <w:lang w:eastAsia="zh-CN"/>
        </w:rPr>
        <w:t>可以查看变量、一步步执行</w:t>
      </w:r>
    </w:p>
    <w:p w:rsidR="006F6D2B" w:rsidRDefault="00DE4AFA">
      <w:r>
        <w:lastRenderedPageBreak/>
        <w:t>调试器的优点：</w:t>
      </w:r>
    </w:p>
    <w:p w:rsidR="00241441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不用改代码</w:t>
      </w:r>
    </w:p>
    <w:p w:rsidR="00241441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能精确控制执行过程</w:t>
      </w:r>
    </w:p>
    <w:p w:rsidR="006F6D2B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能看到所有变量的值</w:t>
      </w:r>
    </w:p>
    <w:p w:rsidR="006F6D2B" w:rsidRDefault="00DE4AFA">
      <w:r>
        <w:t>缺点：</w:t>
      </w:r>
    </w:p>
    <w:p w:rsidR="00241441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要学习怎么用</w:t>
      </w:r>
    </w:p>
    <w:p w:rsidR="006F6D2B" w:rsidRDefault="00DE4AFA" w:rsidP="00BB110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对于复杂问题，可能比较耗时</w:t>
      </w:r>
    </w:p>
    <w:p w:rsidR="006F6D2B" w:rsidRDefault="00BB1104">
      <w:pPr>
        <w:pStyle w:val="31"/>
        <w:rPr>
          <w:lang w:eastAsia="zh-CN"/>
        </w:rPr>
      </w:pPr>
      <w:bookmarkStart w:id="378" w:name="_Toc229754107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二分法定位</w:t>
      </w:r>
      <w:bookmarkEnd w:id="378"/>
    </w:p>
    <w:p w:rsidR="006F6D2B" w:rsidRDefault="00DE4AFA">
      <w:pPr>
        <w:rPr>
          <w:lang w:eastAsia="zh-CN"/>
        </w:rPr>
      </w:pPr>
      <w:r>
        <w:rPr>
          <w:lang w:eastAsia="zh-CN"/>
        </w:rPr>
        <w:t>问题不知道在哪？用二分法。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在代码中间加个打印，看看程序有没有执行到这。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如果执行到了，问题在后半段；没执行到，问题在前半段。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继续二分，直到找到问题所在。</w:t>
      </w:r>
    </w:p>
    <w:p w:rsidR="006F6D2B" w:rsidRDefault="00BB1104">
      <w:pPr>
        <w:pStyle w:val="31"/>
        <w:rPr>
          <w:lang w:eastAsia="zh-CN"/>
        </w:rPr>
      </w:pPr>
      <w:bookmarkStart w:id="379" w:name="_Toc229754108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注释法</w:t>
      </w:r>
      <w:bookmarkEnd w:id="379"/>
    </w:p>
    <w:p w:rsidR="006F6D2B" w:rsidRDefault="00DE4AFA">
      <w:pPr>
        <w:rPr>
          <w:lang w:eastAsia="zh-CN"/>
        </w:rPr>
      </w:pPr>
      <w:r>
        <w:rPr>
          <w:lang w:eastAsia="zh-CN"/>
        </w:rPr>
        <w:t>把一部分代码注释掉，看问题还在不在。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问题消失了，说明在被注释的代码里；问题还在，说明在其他地方。</w:t>
      </w:r>
    </w:p>
    <w:p w:rsidR="006F6D2B" w:rsidRDefault="00BB1104">
      <w:pPr>
        <w:pStyle w:val="31"/>
        <w:rPr>
          <w:lang w:eastAsia="zh-CN"/>
        </w:rPr>
      </w:pPr>
      <w:bookmarkStart w:id="380" w:name="_Toc229754109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搜索错误信息</w:t>
      </w:r>
      <w:bookmarkEnd w:id="380"/>
    </w:p>
    <w:p w:rsidR="006F6D2B" w:rsidRDefault="00DE4AFA">
      <w:pPr>
        <w:rPr>
          <w:lang w:eastAsia="zh-CN"/>
        </w:rPr>
      </w:pPr>
      <w:r>
        <w:rPr>
          <w:lang w:eastAsia="zh-CN"/>
        </w:rPr>
        <w:t>把报错信息复制到搜索引擎里搜一下。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很多错误别人都遇到过，网上有解决方案。</w:t>
      </w:r>
    </w:p>
    <w:p w:rsidR="00214D0A" w:rsidRDefault="00214D0A">
      <w:pPr>
        <w:rPr>
          <w:lang w:eastAsia="zh-CN"/>
        </w:rPr>
      </w:pPr>
    </w:p>
    <w:p w:rsidR="006F6D2B" w:rsidRDefault="00DE4AFA">
      <w:pPr>
        <w:pStyle w:val="31"/>
      </w:pPr>
      <w:bookmarkStart w:id="381" w:name="_Toc229754110"/>
      <w:r>
        <w:t>小结一下</w:t>
      </w:r>
      <w:bookmarkEnd w:id="38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打印调试：最简单，加</w:t>
      </w:r>
      <w:r>
        <w:rPr>
          <w:lang w:eastAsia="zh-CN"/>
        </w:rPr>
        <w:t>print</w:t>
      </w:r>
      <w:r>
        <w:rPr>
          <w:lang w:eastAsia="zh-CN"/>
        </w:rPr>
        <w:t>看变量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用调试器：设断点，一步步执行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二分法：从中间开始，缩小范围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注释法：注释掉部分代码，定位问题</w:t>
      </w:r>
    </w:p>
    <w:p w:rsidR="006F6D2B" w:rsidRDefault="00DE4AFA">
      <w:pPr>
        <w:pStyle w:val="a0"/>
      </w:pPr>
      <w:r>
        <w:t>搜索：网上找答案</w:t>
      </w:r>
    </w:p>
    <w:p w:rsidR="006F6D2B" w:rsidRDefault="00DE4AFA">
      <w:pPr>
        <w:pStyle w:val="21"/>
      </w:pPr>
      <w:bookmarkStart w:id="382" w:name="_Toc229754111"/>
      <w:r>
        <w:lastRenderedPageBreak/>
        <w:t xml:space="preserve">10.4 </w:t>
      </w:r>
      <w:r>
        <w:t>怎么问</w:t>
      </w:r>
      <w:r>
        <w:t>AI</w:t>
      </w:r>
      <w:r>
        <w:t>？</w:t>
      </w:r>
      <w:bookmarkEnd w:id="382"/>
    </w:p>
    <w:p w:rsidR="006F6D2B" w:rsidRDefault="00FC482D">
      <w:pPr>
        <w:pStyle w:val="31"/>
      </w:pPr>
      <w:bookmarkStart w:id="383" w:name="_Toc229754112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问</w:t>
      </w:r>
      <w:r w:rsidR="00DE4AFA">
        <w:t>AI</w:t>
      </w:r>
      <w:r w:rsidR="00DE4AFA">
        <w:t>的姿势</w:t>
      </w:r>
      <w:bookmarkEnd w:id="383"/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编程，最重要的技能之一：会问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问得好，</w:t>
      </w:r>
      <w:r>
        <w:rPr>
          <w:lang w:eastAsia="zh-CN"/>
        </w:rPr>
        <w:t>AI</w:t>
      </w:r>
      <w:r>
        <w:rPr>
          <w:lang w:eastAsia="zh-CN"/>
        </w:rPr>
        <w:t>给你好答案；问得不好，</w:t>
      </w:r>
      <w:r>
        <w:rPr>
          <w:lang w:eastAsia="zh-CN"/>
        </w:rPr>
        <w:t>AI</w:t>
      </w:r>
      <w:r>
        <w:rPr>
          <w:lang w:eastAsia="zh-CN"/>
        </w:rPr>
        <w:t>给你瞎答案。</w:t>
      </w:r>
    </w:p>
    <w:p w:rsidR="006F6D2B" w:rsidRDefault="00FC482D">
      <w:pPr>
        <w:pStyle w:val="31"/>
        <w:rPr>
          <w:lang w:eastAsia="zh-CN"/>
        </w:rPr>
      </w:pPr>
      <w:bookmarkStart w:id="384" w:name="_Toc229754113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错误的问法</w:t>
      </w:r>
      <w:bookmarkEnd w:id="384"/>
    </w:p>
    <w:p w:rsidR="006F6D2B" w:rsidRDefault="00DE4AFA" w:rsidP="00FE58D3">
      <w:pPr>
        <w:pStyle w:val="aff2"/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我的代码报错了，怎么办？</w:t>
      </w:r>
      <w:r>
        <w:rPr>
          <w:lang w:eastAsia="zh-CN"/>
        </w:rPr>
        <w:t>"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这种问题，</w:t>
      </w:r>
      <w:r>
        <w:rPr>
          <w:lang w:eastAsia="zh-CN"/>
        </w:rPr>
        <w:t>AI</w:t>
      </w:r>
      <w:r>
        <w:rPr>
          <w:lang w:eastAsia="zh-CN"/>
        </w:rPr>
        <w:t>没法回答，因为它不知道：</w:t>
      </w:r>
    </w:p>
    <w:p w:rsidR="00241441" w:rsidRDefault="00DE4AFA" w:rsidP="00FE58D3">
      <w:pPr>
        <w:pStyle w:val="a0"/>
        <w:tabs>
          <w:tab w:val="clear" w:pos="360"/>
          <w:tab w:val="num" w:pos="600"/>
        </w:tabs>
        <w:ind w:leftChars="100" w:left="600"/>
      </w:pPr>
      <w:r>
        <w:t>你的代码是啥</w:t>
      </w:r>
    </w:p>
    <w:p w:rsidR="00241441" w:rsidRDefault="00DE4AFA" w:rsidP="00FE58D3">
      <w:pPr>
        <w:pStyle w:val="a0"/>
        <w:tabs>
          <w:tab w:val="clear" w:pos="360"/>
          <w:tab w:val="num" w:pos="600"/>
        </w:tabs>
        <w:ind w:leftChars="100" w:left="600"/>
      </w:pPr>
      <w:r>
        <w:t>报错信息是啥</w:t>
      </w:r>
    </w:p>
    <w:p w:rsidR="006F6D2B" w:rsidRDefault="00DE4AFA" w:rsidP="00FE58D3">
      <w:pPr>
        <w:pStyle w:val="a0"/>
        <w:tabs>
          <w:tab w:val="clear" w:pos="360"/>
          <w:tab w:val="num" w:pos="600"/>
        </w:tabs>
        <w:ind w:leftChars="100" w:left="600"/>
      </w:pPr>
      <w:r>
        <w:t>你想干啥</w:t>
      </w:r>
    </w:p>
    <w:p w:rsidR="006F6D2B" w:rsidRDefault="00FC482D">
      <w:pPr>
        <w:pStyle w:val="31"/>
      </w:pPr>
      <w:bookmarkStart w:id="385" w:name="_Toc229754114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正确的问法</w:t>
      </w:r>
      <w:bookmarkEnd w:id="385"/>
    </w:p>
    <w:p w:rsidR="006F6D2B" w:rsidRDefault="00DE4AFA">
      <w:r>
        <w:rPr>
          <w:rFonts w:ascii="宋体" w:hAnsi="宋体"/>
          <w:b/>
        </w:rPr>
        <w:t>提供完整的上下文：</w:t>
      </w:r>
    </w:p>
    <w:p w:rsidR="00241441" w:rsidRDefault="00DE4AFA" w:rsidP="00FE58D3">
      <w:pPr>
        <w:pStyle w:val="aa"/>
        <w:numPr>
          <w:ilvl w:val="0"/>
          <w:numId w:val="33"/>
        </w:numPr>
      </w:pPr>
      <w:r>
        <w:t>你想干啥（需求）</w:t>
      </w:r>
    </w:p>
    <w:p w:rsidR="00241441" w:rsidRDefault="00DE4AFA" w:rsidP="00FE58D3">
      <w:pPr>
        <w:pStyle w:val="aa"/>
        <w:numPr>
          <w:ilvl w:val="0"/>
          <w:numId w:val="33"/>
        </w:numPr>
      </w:pPr>
      <w:r>
        <w:t>你的代码是啥</w:t>
      </w:r>
    </w:p>
    <w:p w:rsidR="00241441" w:rsidRDefault="00DE4AFA" w:rsidP="00FE58D3">
      <w:pPr>
        <w:pStyle w:val="aa"/>
        <w:numPr>
          <w:ilvl w:val="0"/>
          <w:numId w:val="33"/>
        </w:numPr>
      </w:pPr>
      <w:r>
        <w:t>报错信息是啥</w:t>
      </w:r>
    </w:p>
    <w:p w:rsidR="006F6D2B" w:rsidRDefault="00DE4AFA" w:rsidP="00FE58D3">
      <w:pPr>
        <w:pStyle w:val="aa"/>
        <w:numPr>
          <w:ilvl w:val="0"/>
          <w:numId w:val="33"/>
        </w:numPr>
      </w:pPr>
      <w:r>
        <w:t>你已经尝试了啥</w:t>
      </w:r>
    </w:p>
    <w:p w:rsidR="002C5DC9" w:rsidRDefault="002C5DC9" w:rsidP="00FE58D3">
      <w:pPr>
        <w:pStyle w:val="aa"/>
        <w:numPr>
          <w:ilvl w:val="0"/>
          <w:numId w:val="33"/>
        </w:numPr>
      </w:pPr>
      <w:r>
        <w:rPr>
          <w:rFonts w:hint="eastAsia"/>
          <w:lang w:eastAsia="zh-CN"/>
        </w:rPr>
        <w:t>还可以给它发截图</w:t>
      </w:r>
    </w:p>
    <w:p w:rsidR="006F6D2B" w:rsidRDefault="00DE4AFA">
      <w:r>
        <w:rPr>
          <w:rFonts w:ascii="宋体" w:hAnsi="宋体"/>
          <w:b/>
        </w:rPr>
        <w:t>示例：</w:t>
      </w:r>
    </w:p>
    <w:p w:rsidR="006F6D2B" w:rsidRDefault="00DE4AFA" w:rsidP="00FE58D3">
      <w:pPr>
        <w:pStyle w:val="aff2"/>
        <w:rPr>
          <w:lang w:eastAsia="zh-CN"/>
        </w:rPr>
      </w:pPr>
      <w:r>
        <w:rPr>
          <w:lang w:eastAsia="zh-CN"/>
        </w:rPr>
        <w:t>我想读取一个</w:t>
      </w:r>
      <w:r>
        <w:rPr>
          <w:lang w:eastAsia="zh-CN"/>
        </w:rPr>
        <w:t>CSV</w:t>
      </w:r>
      <w:r>
        <w:rPr>
          <w:lang w:eastAsia="zh-CN"/>
        </w:rPr>
        <w:t>文件，计算某列的平均值。</w:t>
      </w:r>
      <w:r w:rsidR="00FE58D3">
        <w:rPr>
          <w:lang w:eastAsia="zh-CN"/>
        </w:rPr>
        <w:br/>
      </w:r>
      <w:r>
        <w:t>我的代码：</w:t>
      </w:r>
      <w:r w:rsidR="00FE58D3">
        <w:br/>
      </w:r>
      <w:r>
        <w:t>import pandas as pd</w:t>
      </w:r>
      <w:r w:rsidR="00FE58D3">
        <w:br/>
      </w:r>
      <w:r>
        <w:t>df = pd.read_csv("data.csv")</w:t>
      </w:r>
      <w:r w:rsidR="00FE58D3">
        <w:br/>
      </w:r>
      <w:r>
        <w:t>avg = df["price"].mean()</w:t>
      </w:r>
      <w:r w:rsidR="00FE58D3">
        <w:br/>
      </w:r>
      <w:r>
        <w:t>print(avg)</w:t>
      </w:r>
      <w:r w:rsidR="00FE58D3">
        <w:br/>
      </w:r>
      <w:r>
        <w:t>报错信息：</w:t>
      </w:r>
      <w:r w:rsidR="00FE58D3">
        <w:br/>
      </w:r>
      <w:r>
        <w:t>KeyError: "price"</w:t>
      </w:r>
      <w:r w:rsidR="00FE58D3">
        <w:br/>
      </w:r>
      <w:r>
        <w:rPr>
          <w:lang w:eastAsia="zh-CN"/>
        </w:rPr>
        <w:t>我已经检查了文件，确实有</w:t>
      </w:r>
      <w:r>
        <w:rPr>
          <w:lang w:eastAsia="zh-CN"/>
        </w:rPr>
        <w:t>price</w:t>
      </w:r>
      <w:r>
        <w:rPr>
          <w:lang w:eastAsia="zh-CN"/>
        </w:rPr>
        <w:t>这一列。</w:t>
      </w:r>
      <w:r w:rsidR="00FE58D3">
        <w:rPr>
          <w:lang w:eastAsia="zh-CN"/>
        </w:rPr>
        <w:br/>
      </w:r>
      <w:r>
        <w:rPr>
          <w:lang w:eastAsia="zh-CN"/>
        </w:rPr>
        <w:lastRenderedPageBreak/>
        <w:t>请问问题出在哪？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这样问，</w:t>
      </w:r>
      <w:r>
        <w:rPr>
          <w:lang w:eastAsia="zh-CN"/>
        </w:rPr>
        <w:t>AI</w:t>
      </w:r>
      <w:r>
        <w:rPr>
          <w:lang w:eastAsia="zh-CN"/>
        </w:rPr>
        <w:t>就知道怎么帮你了。</w:t>
      </w:r>
    </w:p>
    <w:p w:rsidR="006F6D2B" w:rsidRDefault="00FC482D">
      <w:pPr>
        <w:pStyle w:val="31"/>
        <w:rPr>
          <w:lang w:eastAsia="zh-CN"/>
        </w:rPr>
      </w:pPr>
      <w:bookmarkStart w:id="386" w:name="_Toc229754115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问</w:t>
      </w:r>
      <w:r w:rsidR="00DE4AFA">
        <w:rPr>
          <w:lang w:eastAsia="zh-CN"/>
        </w:rPr>
        <w:t>AI</w:t>
      </w:r>
      <w:r w:rsidR="00DE4AFA">
        <w:rPr>
          <w:lang w:eastAsia="zh-CN"/>
        </w:rPr>
        <w:t>的技巧</w:t>
      </w:r>
      <w:bookmarkEnd w:id="386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分步骤问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问题很复杂？拆成小问题，一个个问。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让AI解释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不懂某段代码？让</w:t>
      </w:r>
      <w:r>
        <w:rPr>
          <w:lang w:eastAsia="zh-CN"/>
        </w:rPr>
        <w:t>AI</w:t>
      </w:r>
      <w:r>
        <w:rPr>
          <w:lang w:eastAsia="zh-CN"/>
        </w:rPr>
        <w:t>给你解释。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请解释这段代码每一行在干啥：</w:t>
      </w:r>
      <w:r>
        <w:rPr>
          <w:lang w:eastAsia="zh-CN"/>
        </w:rPr>
        <w:t>"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让AI改错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给</w:t>
      </w:r>
      <w:r>
        <w:rPr>
          <w:lang w:eastAsia="zh-CN"/>
        </w:rPr>
        <w:t>AI</w:t>
      </w:r>
      <w:r>
        <w:rPr>
          <w:lang w:eastAsia="zh-CN"/>
        </w:rPr>
        <w:t>代码和报错信息，让它帮你改。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让AI给方案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描述需求，让</w:t>
      </w:r>
      <w:r>
        <w:rPr>
          <w:lang w:eastAsia="zh-CN"/>
        </w:rPr>
        <w:t>AI</w:t>
      </w:r>
      <w:r>
        <w:rPr>
          <w:lang w:eastAsia="zh-CN"/>
        </w:rPr>
        <w:t>给你一个解决方案。</w:t>
      </w:r>
    </w:p>
    <w:p w:rsidR="006F6D2B" w:rsidRDefault="00FC482D">
      <w:pPr>
        <w:pStyle w:val="31"/>
        <w:rPr>
          <w:lang w:eastAsia="zh-CN"/>
        </w:rPr>
      </w:pPr>
      <w:bookmarkStart w:id="387" w:name="_Toc229754116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不要完全依赖</w:t>
      </w:r>
      <w:r w:rsidR="00DE4AFA">
        <w:rPr>
          <w:lang w:eastAsia="zh-CN"/>
        </w:rPr>
        <w:t>AI</w:t>
      </w:r>
      <w:bookmarkEnd w:id="387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也会犯错。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给的代码，你要看懂，确认没问题再用。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特别是安全相关的代码，更要仔细检查。</w:t>
      </w:r>
    </w:p>
    <w:p w:rsidR="00FC482D" w:rsidRDefault="00FC482D">
      <w:pPr>
        <w:rPr>
          <w:lang w:eastAsia="zh-CN"/>
        </w:rPr>
      </w:pPr>
    </w:p>
    <w:p w:rsidR="006F6D2B" w:rsidRDefault="00DE4AFA">
      <w:pPr>
        <w:pStyle w:val="31"/>
      </w:pPr>
      <w:bookmarkStart w:id="388" w:name="_Toc229754117"/>
      <w:r>
        <w:t>小结一下</w:t>
      </w:r>
      <w:bookmarkEnd w:id="38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问</w:t>
      </w:r>
      <w:r>
        <w:rPr>
          <w:lang w:eastAsia="zh-CN"/>
        </w:rPr>
        <w:t>AI</w:t>
      </w:r>
      <w:r>
        <w:rPr>
          <w:lang w:eastAsia="zh-CN"/>
        </w:rPr>
        <w:t>要提供完整上下文：需求、代码、报错、已尝试</w:t>
      </w:r>
    </w:p>
    <w:p w:rsidR="00241441" w:rsidRDefault="00DE4AFA">
      <w:pPr>
        <w:pStyle w:val="a0"/>
      </w:pPr>
      <w:r>
        <w:t>复杂问题拆成小问题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让</w:t>
      </w:r>
      <w:r>
        <w:rPr>
          <w:lang w:eastAsia="zh-CN"/>
        </w:rPr>
        <w:t>AI</w:t>
      </w:r>
      <w:r>
        <w:rPr>
          <w:lang w:eastAsia="zh-CN"/>
        </w:rPr>
        <w:t>解释、改错、给方案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给的代码要检查，别盲目相信</w:t>
      </w:r>
    </w:p>
    <w:p w:rsidR="006F6D2B" w:rsidRDefault="00DE4AFA">
      <w:pPr>
        <w:pStyle w:val="21"/>
        <w:rPr>
          <w:lang w:eastAsia="zh-CN"/>
        </w:rPr>
      </w:pPr>
      <w:bookmarkStart w:id="389" w:name="_Toc229754118"/>
      <w:r>
        <w:rPr>
          <w:lang w:eastAsia="zh-CN"/>
        </w:rPr>
        <w:lastRenderedPageBreak/>
        <w:t xml:space="preserve">10.5 </w:t>
      </w:r>
      <w:r>
        <w:rPr>
          <w:lang w:eastAsia="zh-CN"/>
        </w:rPr>
        <w:t>求助的正确姿势</w:t>
      </w:r>
      <w:bookmarkEnd w:id="389"/>
    </w:p>
    <w:p w:rsidR="006F6D2B" w:rsidRDefault="00A8426C">
      <w:pPr>
        <w:pStyle w:val="31"/>
        <w:rPr>
          <w:lang w:eastAsia="zh-CN"/>
        </w:rPr>
      </w:pPr>
      <w:bookmarkStart w:id="390" w:name="_Toc229754119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啥时候该求助</w:t>
      </w:r>
      <w:r w:rsidR="00395752">
        <w:rPr>
          <w:lang w:eastAsia="zh-CN"/>
        </w:rPr>
        <w:t>？</w:t>
      </w:r>
      <w:bookmarkEnd w:id="390"/>
    </w:p>
    <w:p w:rsidR="006F6D2B" w:rsidRDefault="00DE4AFA">
      <w:pPr>
        <w:rPr>
          <w:lang w:eastAsia="zh-CN"/>
        </w:rPr>
      </w:pPr>
      <w:r>
        <w:rPr>
          <w:lang w:eastAsia="zh-CN"/>
        </w:rPr>
        <w:t>自己折腾了一阵子，还是搞不定，就该求助了。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但求助之前，先做几件事：</w:t>
      </w:r>
    </w:p>
    <w:p w:rsidR="00241441" w:rsidRDefault="00DE4AFA" w:rsidP="00A8426C">
      <w:pPr>
        <w:pStyle w:val="aa"/>
        <w:numPr>
          <w:ilvl w:val="1"/>
          <w:numId w:val="35"/>
        </w:numPr>
        <w:rPr>
          <w:lang w:eastAsia="zh-CN"/>
        </w:rPr>
      </w:pPr>
      <w:r>
        <w:rPr>
          <w:lang w:eastAsia="zh-CN"/>
        </w:rPr>
        <w:t>搜索一下，网上有没有答案</w:t>
      </w:r>
    </w:p>
    <w:p w:rsidR="00241441" w:rsidRDefault="00DE4AFA" w:rsidP="00A8426C">
      <w:pPr>
        <w:pStyle w:val="aa"/>
        <w:numPr>
          <w:ilvl w:val="1"/>
          <w:numId w:val="35"/>
        </w:numPr>
        <w:rPr>
          <w:lang w:eastAsia="zh-CN"/>
        </w:rPr>
      </w:pPr>
      <w:r>
        <w:rPr>
          <w:lang w:eastAsia="zh-CN"/>
        </w:rPr>
        <w:t>看看文档，有没有说明</w:t>
      </w:r>
    </w:p>
    <w:p w:rsidR="006F6D2B" w:rsidRDefault="00DE4AFA" w:rsidP="00A8426C">
      <w:pPr>
        <w:pStyle w:val="aa"/>
        <w:numPr>
          <w:ilvl w:val="1"/>
          <w:numId w:val="35"/>
        </w:numPr>
        <w:rPr>
          <w:lang w:eastAsia="zh-CN"/>
        </w:rPr>
      </w:pPr>
      <w:r>
        <w:rPr>
          <w:lang w:eastAsia="zh-CN"/>
        </w:rPr>
        <w:t>问一下</w:t>
      </w:r>
      <w:r>
        <w:rPr>
          <w:lang w:eastAsia="zh-CN"/>
        </w:rPr>
        <w:t>AI</w:t>
      </w:r>
      <w:r>
        <w:rPr>
          <w:lang w:eastAsia="zh-CN"/>
        </w:rPr>
        <w:t>，让它帮你分析</w:t>
      </w:r>
    </w:p>
    <w:p w:rsidR="006F6D2B" w:rsidRDefault="00A8426C">
      <w:pPr>
        <w:pStyle w:val="31"/>
        <w:rPr>
          <w:lang w:eastAsia="zh-CN"/>
        </w:rPr>
      </w:pPr>
      <w:bookmarkStart w:id="391" w:name="_Toc229754120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去哪求助</w:t>
      </w:r>
      <w:r w:rsidR="00395752">
        <w:rPr>
          <w:lang w:eastAsia="zh-CN"/>
        </w:rPr>
        <w:t>？</w:t>
      </w:r>
      <w:bookmarkEnd w:id="39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Stack Overflow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程序员问答社区，问题多，答案也多。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注意：提问前先搜索，别问重复的问题。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GitHub Issues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开源项目的问题跟踪，如果你用的是开源库，可以去看看</w:t>
      </w:r>
      <w:r>
        <w:rPr>
          <w:lang w:eastAsia="zh-CN"/>
        </w:rPr>
        <w:t>Issues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中文社区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掘金、思否、</w:t>
      </w:r>
      <w:r>
        <w:rPr>
          <w:lang w:eastAsia="zh-CN"/>
        </w:rPr>
        <w:t>CSDN</w:t>
      </w:r>
      <w:r>
        <w:rPr>
          <w:lang w:eastAsia="zh-CN"/>
        </w:rPr>
        <w:t>等，也有不少问答。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技术群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加几个技术群，问群里的大佬。</w:t>
      </w:r>
    </w:p>
    <w:p w:rsidR="006F6D2B" w:rsidRDefault="00A8426C">
      <w:pPr>
        <w:pStyle w:val="31"/>
        <w:rPr>
          <w:lang w:eastAsia="zh-CN"/>
        </w:rPr>
      </w:pPr>
      <w:bookmarkStart w:id="392" w:name="_Toc229754121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怎么提问</w:t>
      </w:r>
      <w:r w:rsidR="00395752">
        <w:rPr>
          <w:lang w:eastAsia="zh-CN"/>
        </w:rPr>
        <w:t>？</w:t>
      </w:r>
      <w:bookmarkEnd w:id="392"/>
    </w:p>
    <w:p w:rsidR="006F6D2B" w:rsidRDefault="00DE4AFA">
      <w:pPr>
        <w:rPr>
          <w:lang w:eastAsia="zh-CN"/>
        </w:rPr>
      </w:pPr>
      <w:r>
        <w:rPr>
          <w:lang w:eastAsia="zh-CN"/>
        </w:rPr>
        <w:t>提问之前，准备好这些：</w:t>
      </w:r>
    </w:p>
    <w:p w:rsidR="00241441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问题描述：你想干啥，结果咋样</w:t>
      </w:r>
    </w:p>
    <w:p w:rsidR="00241441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代码：最小可复现的代码</w:t>
      </w:r>
    </w:p>
    <w:p w:rsidR="00241441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环境：操作系统、语言版本、相关库版本</w:t>
      </w:r>
    </w:p>
    <w:p w:rsidR="00241441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已尝试：你试过啥方法</w:t>
      </w:r>
    </w:p>
    <w:p w:rsidR="006F6D2B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报错信息：完整的报错信息</w:t>
      </w:r>
    </w:p>
    <w:p w:rsidR="006F6D2B" w:rsidRDefault="00DE4AFA">
      <w:r>
        <w:rPr>
          <w:rFonts w:ascii="宋体" w:hAnsi="宋体"/>
          <w:b/>
        </w:rPr>
        <w:t>好的提问示例：</w:t>
      </w:r>
    </w:p>
    <w:p w:rsidR="006F6D2B" w:rsidRDefault="00DE4AFA" w:rsidP="00A8426C">
      <w:pPr>
        <w:pStyle w:val="aff2"/>
        <w:rPr>
          <w:lang w:eastAsia="zh-CN"/>
        </w:rPr>
      </w:pPr>
      <w:r>
        <w:lastRenderedPageBreak/>
        <w:t>标题：</w:t>
      </w:r>
      <w:r>
        <w:t>Python</w:t>
      </w:r>
      <w:r>
        <w:t>读取</w:t>
      </w:r>
      <w:r>
        <w:t>CSV</w:t>
      </w:r>
      <w:r>
        <w:t>时报</w:t>
      </w:r>
      <w:r>
        <w:t>KeyError</w:t>
      </w:r>
      <w:r w:rsidR="00A8426C">
        <w:br/>
      </w:r>
      <w:r>
        <w:t>环境：</w:t>
      </w:r>
      <w:r w:rsidR="00A8426C">
        <w:br/>
      </w:r>
      <w:r>
        <w:t>Python 3.10</w:t>
      </w:r>
      <w:r w:rsidR="00A8426C">
        <w:br/>
      </w:r>
      <w:r>
        <w:t>pandas 2.0</w:t>
      </w:r>
      <w:r w:rsidR="00A8426C">
        <w:br/>
      </w:r>
      <w:r>
        <w:t>Windows 11</w:t>
      </w:r>
      <w:r w:rsidR="00A8426C">
        <w:br/>
      </w:r>
      <w:r>
        <w:t>问题描述：</w:t>
      </w:r>
      <w:r w:rsidR="00A8426C">
        <w:br/>
      </w:r>
      <w:r>
        <w:t>读取</w:t>
      </w:r>
      <w:r>
        <w:t>CSV</w:t>
      </w:r>
      <w:r>
        <w:t>文件后，访问某列报</w:t>
      </w:r>
      <w:r>
        <w:t>KeyError</w:t>
      </w:r>
      <w:r>
        <w:t>。</w:t>
      </w:r>
      <w:r w:rsidR="00A8426C">
        <w:br/>
      </w:r>
      <w:r>
        <w:t>代码：</w:t>
      </w:r>
      <w:r w:rsidR="00A8426C">
        <w:br/>
      </w:r>
      <w:r>
        <w:t>import pandas as pd</w:t>
      </w:r>
      <w:r w:rsidR="00A8426C">
        <w:br/>
      </w:r>
      <w:r>
        <w:t>df = pd.read_csv("data.csv")</w:t>
      </w:r>
      <w:r w:rsidR="00A8426C">
        <w:br/>
      </w:r>
      <w:r>
        <w:t xml:space="preserve">print(df.columns)  # </w:t>
      </w:r>
      <w:r>
        <w:t>输出：</w:t>
      </w:r>
      <w:r>
        <w:t xml:space="preserve">Index(['name', ' price'], </w:t>
      </w:r>
      <w:r w:rsidR="00A8426C">
        <w:br/>
      </w:r>
      <w:r>
        <w:t>type='object')</w:t>
      </w:r>
      <w:r w:rsidR="00A8426C">
        <w:br/>
      </w:r>
      <w:r>
        <w:t xml:space="preserve">print(df["price"])  # </w:t>
      </w:r>
      <w:r>
        <w:t>报错</w:t>
      </w:r>
      <w:r w:rsidR="00A8426C">
        <w:br/>
      </w:r>
      <w:r>
        <w:t>报错信息：</w:t>
      </w:r>
      <w:r w:rsidR="00A8426C">
        <w:br/>
      </w:r>
      <w:r>
        <w:t>KeyError: "price"</w:t>
      </w:r>
      <w:r w:rsidR="00A8426C">
        <w:br/>
      </w:r>
      <w:r>
        <w:t>已尝试：</w:t>
      </w:r>
      <w:r w:rsidR="00A8426C">
        <w:br/>
      </w:r>
      <w:r>
        <w:t>确认文件中有</w:t>
      </w:r>
      <w:r>
        <w:t>price</w:t>
      </w:r>
      <w:r>
        <w:t>列</w:t>
      </w:r>
      <w:r w:rsidR="00A8426C">
        <w:br/>
      </w:r>
      <w:r>
        <w:t>试过</w:t>
      </w:r>
      <w:r>
        <w:t>df.get("price")</w:t>
      </w:r>
      <w:r>
        <w:t>，返回</w:t>
      </w:r>
      <w:r>
        <w:t>None</w:t>
      </w:r>
      <w:r w:rsidR="00A8426C">
        <w:br/>
      </w:r>
      <w:r>
        <w:rPr>
          <w:lang w:eastAsia="zh-CN"/>
        </w:rPr>
        <w:t>请帮忙看看问题出在哪？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原来问题是列名前面有个空格，是</w:t>
      </w:r>
      <w:r>
        <w:rPr>
          <w:lang w:eastAsia="zh-CN"/>
        </w:rPr>
        <w:t>" price"</w:t>
      </w:r>
      <w:r>
        <w:rPr>
          <w:lang w:eastAsia="zh-CN"/>
        </w:rPr>
        <w:t>而不是</w:t>
      </w:r>
      <w:r>
        <w:rPr>
          <w:lang w:eastAsia="zh-CN"/>
        </w:rPr>
        <w:t>"price"</w:t>
      </w:r>
      <w:r>
        <w:rPr>
          <w:lang w:eastAsia="zh-CN"/>
        </w:rPr>
        <w:t>。</w:t>
      </w:r>
    </w:p>
    <w:p w:rsidR="006F6D2B" w:rsidRDefault="00A8426C">
      <w:pPr>
        <w:pStyle w:val="31"/>
        <w:rPr>
          <w:lang w:eastAsia="zh-CN"/>
        </w:rPr>
      </w:pPr>
      <w:bookmarkStart w:id="393" w:name="_Toc229754122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提问的礼仪</w:t>
      </w:r>
      <w:bookmarkEnd w:id="393"/>
    </w:p>
    <w:p w:rsidR="00241441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先搜索，再提问</w:t>
      </w:r>
    </w:p>
    <w:p w:rsidR="00241441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标题要清楚，别写</w:t>
      </w:r>
      <w:r>
        <w:rPr>
          <w:lang w:eastAsia="zh-CN"/>
        </w:rPr>
        <w:t>"</w:t>
      </w:r>
      <w:r>
        <w:rPr>
          <w:lang w:eastAsia="zh-CN"/>
        </w:rPr>
        <w:t>求助</w:t>
      </w:r>
      <w:r>
        <w:rPr>
          <w:lang w:eastAsia="zh-CN"/>
        </w:rPr>
        <w:t>""</w:t>
      </w:r>
      <w:r>
        <w:rPr>
          <w:lang w:eastAsia="zh-CN"/>
        </w:rPr>
        <w:t>救命</w:t>
      </w:r>
      <w:r>
        <w:rPr>
          <w:lang w:eastAsia="zh-CN"/>
        </w:rPr>
        <w:t>"</w:t>
      </w:r>
    </w:p>
    <w:p w:rsidR="00241441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代码要完整，能复现问题</w:t>
      </w:r>
    </w:p>
    <w:p w:rsidR="00241441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得到答案后，感谢回答者</w:t>
      </w:r>
    </w:p>
    <w:p w:rsidR="00A8426C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解决后，说一下怎么解决的，帮助后来人</w:t>
      </w:r>
    </w:p>
    <w:p w:rsidR="00A8426C" w:rsidRDefault="00A8426C" w:rsidP="00A8426C">
      <w:pPr>
        <w:ind w:left="420"/>
        <w:rPr>
          <w:lang w:eastAsia="zh-CN"/>
        </w:rPr>
      </w:pPr>
    </w:p>
    <w:p w:rsidR="006F6D2B" w:rsidRDefault="00DE4AFA">
      <w:pPr>
        <w:pStyle w:val="31"/>
      </w:pPr>
      <w:bookmarkStart w:id="394" w:name="_Toc229754123"/>
      <w:r>
        <w:t>小结一下</w:t>
      </w:r>
      <w:bookmarkEnd w:id="39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求助前先搜索、看文档、问</w:t>
      </w:r>
      <w:r>
        <w:rPr>
          <w:lang w:eastAsia="zh-CN"/>
        </w:rPr>
        <w:t>AI</w:t>
      </w:r>
    </w:p>
    <w:p w:rsidR="00241441" w:rsidRDefault="00DE4AFA">
      <w:pPr>
        <w:pStyle w:val="a0"/>
      </w:pPr>
      <w:r>
        <w:t>Stack Overflow</w:t>
      </w:r>
      <w:r>
        <w:t>、</w:t>
      </w:r>
      <w:r>
        <w:t>GitHub</w:t>
      </w:r>
      <w:r>
        <w:t>、技术群是好地方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提问要说清楚：环境、代码、报错、已尝试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lastRenderedPageBreak/>
        <w:t>有礼貌，得到帮助要感谢</w:t>
      </w:r>
    </w:p>
    <w:p w:rsidR="006F6D2B" w:rsidRDefault="00DE4AFA">
      <w:pPr>
        <w:pStyle w:val="21"/>
        <w:rPr>
          <w:lang w:eastAsia="zh-CN"/>
        </w:rPr>
      </w:pPr>
      <w:bookmarkStart w:id="395" w:name="_Toc229754124"/>
      <w:r>
        <w:rPr>
          <w:lang w:eastAsia="zh-CN"/>
        </w:rPr>
        <w:t>本章小结</w:t>
      </w:r>
      <w:bookmarkEnd w:id="395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这一章，咱们唠了出了问题咋整：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报错信息是你的朋友，它能告诉你问题在哪。学会看报错，问题就解决了一半。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常见错误类型要熟悉，看到了就知道大概怎么改。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Debug</w:t>
      </w:r>
      <w:r>
        <w:rPr>
          <w:lang w:eastAsia="zh-CN"/>
        </w:rPr>
        <w:t>方法有很多：打印、调试器、二分法、注释法、搜索。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问</w:t>
      </w:r>
      <w:r>
        <w:rPr>
          <w:lang w:eastAsia="zh-CN"/>
        </w:rPr>
        <w:t>AI</w:t>
      </w:r>
      <w:r>
        <w:rPr>
          <w:lang w:eastAsia="zh-CN"/>
        </w:rPr>
        <w:t>要有技巧，提供完整上下文，</w:t>
      </w:r>
      <w:r>
        <w:rPr>
          <w:lang w:eastAsia="zh-CN"/>
        </w:rPr>
        <w:t>AI</w:t>
      </w:r>
      <w:r>
        <w:rPr>
          <w:lang w:eastAsia="zh-CN"/>
        </w:rPr>
        <w:t>才能帮你。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求助要讲究方式，问题说清楚，别人才能帮你。</w:t>
      </w:r>
    </w:p>
    <w:p w:rsidR="00D8175E" w:rsidRDefault="00DE4AFA" w:rsidP="00D8175E">
      <w:pPr>
        <w:rPr>
          <w:lang w:eastAsia="zh-CN"/>
        </w:rPr>
      </w:pPr>
      <w:r>
        <w:rPr>
          <w:lang w:eastAsia="zh-CN"/>
        </w:rPr>
        <w:t>下一章，咱们唠唠安全和法律那些事儿。</w:t>
      </w:r>
    </w:p>
    <w:p w:rsidR="00D8175E" w:rsidRDefault="00D8175E">
      <w:pPr>
        <w:rPr>
          <w:lang w:eastAsia="zh-CN"/>
        </w:rPr>
      </w:pPr>
      <w:r>
        <w:rPr>
          <w:lang w:eastAsia="zh-CN"/>
        </w:rPr>
        <w:br w:type="page"/>
      </w:r>
    </w:p>
    <w:p w:rsidR="006F6D2B" w:rsidRDefault="006F6D2B" w:rsidP="00D8175E">
      <w:pPr>
        <w:rPr>
          <w:lang w:eastAsia="zh-CN"/>
        </w:rPr>
      </w:pPr>
    </w:p>
    <w:p w:rsidR="006F6D2B" w:rsidRDefault="00DE4AFA" w:rsidP="00465D5F">
      <w:pPr>
        <w:pStyle w:val="1"/>
      </w:pPr>
      <w:bookmarkStart w:id="396" w:name="_Toc229754125"/>
      <w:r>
        <w:t>第十一章：安全和法律的那点事儿</w:t>
      </w:r>
      <w:bookmarkEnd w:id="396"/>
    </w:p>
    <w:p w:rsidR="006F6D2B" w:rsidRDefault="00DE4AFA">
      <w:pPr>
        <w:pStyle w:val="21"/>
        <w:rPr>
          <w:lang w:eastAsia="zh-CN"/>
        </w:rPr>
      </w:pPr>
      <w:bookmarkStart w:id="397" w:name="_Toc229754126"/>
      <w:r>
        <w:rPr>
          <w:lang w:eastAsia="zh-CN"/>
        </w:rPr>
        <w:t>开场白</w:t>
      </w:r>
      <w:bookmarkEnd w:id="397"/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写代码，除了技术问题，还有安全和法律问题。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这一章，咱们唠唠这些</w:t>
      </w:r>
      <w:r>
        <w:rPr>
          <w:lang w:eastAsia="zh-CN"/>
        </w:rPr>
        <w:t>"</w:t>
      </w:r>
      <w:r>
        <w:rPr>
          <w:lang w:eastAsia="zh-CN"/>
        </w:rPr>
        <w:t>非技术</w:t>
      </w:r>
      <w:r>
        <w:rPr>
          <w:lang w:eastAsia="zh-CN"/>
        </w:rPr>
        <w:t>"</w:t>
      </w:r>
      <w:r>
        <w:rPr>
          <w:lang w:eastAsia="zh-CN"/>
        </w:rPr>
        <w:t>但很重要的事儿。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别觉得这些不重要，出了事可就麻烦了。</w:t>
      </w:r>
    </w:p>
    <w:p w:rsidR="006F6D2B" w:rsidRDefault="00DE4AFA">
      <w:pPr>
        <w:pStyle w:val="21"/>
        <w:rPr>
          <w:lang w:eastAsia="zh-CN"/>
        </w:rPr>
      </w:pPr>
      <w:bookmarkStart w:id="398" w:name="_Toc229754127"/>
      <w:r>
        <w:rPr>
          <w:lang w:eastAsia="zh-CN"/>
        </w:rPr>
        <w:t xml:space="preserve">11.1 </w:t>
      </w:r>
      <w:r>
        <w:rPr>
          <w:lang w:eastAsia="zh-CN"/>
        </w:rPr>
        <w:t>代码安全基本意识</w:t>
      </w:r>
      <w:bookmarkEnd w:id="398"/>
    </w:p>
    <w:p w:rsidR="006F6D2B" w:rsidRDefault="008214A8">
      <w:pPr>
        <w:pStyle w:val="31"/>
        <w:rPr>
          <w:lang w:eastAsia="zh-CN"/>
        </w:rPr>
      </w:pPr>
      <w:bookmarkStart w:id="399" w:name="_Toc229754128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啥是代码安全</w:t>
      </w:r>
      <w:r>
        <w:rPr>
          <w:lang w:eastAsia="zh-CN"/>
        </w:rPr>
        <w:t>？</w:t>
      </w:r>
      <w:bookmarkEnd w:id="399"/>
    </w:p>
    <w:p w:rsidR="006F6D2B" w:rsidRDefault="00DE4AFA">
      <w:pPr>
        <w:rPr>
          <w:lang w:eastAsia="zh-CN"/>
        </w:rPr>
      </w:pPr>
      <w:r>
        <w:rPr>
          <w:lang w:eastAsia="zh-CN"/>
        </w:rPr>
        <w:t>代码安全，就是你的代码不会被坏人利用，不会泄露信息，不会造成损失。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安全问题无处不在，稍不注意就会踩坑。</w:t>
      </w:r>
    </w:p>
    <w:p w:rsidR="006F6D2B" w:rsidRDefault="008214A8">
      <w:pPr>
        <w:pStyle w:val="31"/>
        <w:rPr>
          <w:lang w:eastAsia="zh-CN"/>
        </w:rPr>
      </w:pPr>
      <w:bookmarkStart w:id="400" w:name="_Toc229754129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常见的安全问题</w:t>
      </w:r>
      <w:bookmarkEnd w:id="400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敏感信息泄露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把密码、密钥、</w:t>
      </w:r>
      <w:r>
        <w:rPr>
          <w:lang w:eastAsia="zh-CN"/>
        </w:rPr>
        <w:t>token</w:t>
      </w:r>
      <w:r>
        <w:rPr>
          <w:lang w:eastAsia="zh-CN"/>
        </w:rPr>
        <w:t>等写死在代码里，代码泄露了，这些信息也泄露了。</w:t>
      </w:r>
    </w:p>
    <w:p w:rsidR="00241441" w:rsidRDefault="008214A8" w:rsidP="008214A8">
      <w:pPr>
        <w:rPr>
          <w:lang w:eastAsia="zh-CN"/>
        </w:rPr>
      </w:pPr>
      <w:r w:rsidRPr="008214A8">
        <w:rPr>
          <w:b/>
          <w:lang w:eastAsia="zh-CN"/>
        </w:rPr>
        <w:t>【</w:t>
      </w:r>
      <w:r w:rsidR="00DE4AFA" w:rsidRPr="008214A8">
        <w:rPr>
          <w:b/>
          <w:lang w:eastAsia="zh-CN"/>
        </w:rPr>
        <w:t>错误示例</w:t>
      </w:r>
      <w:r w:rsidRPr="008214A8">
        <w:rPr>
          <w:b/>
          <w:lang w:eastAsia="zh-CN"/>
        </w:rPr>
        <w:t>】</w:t>
      </w:r>
      <w:r w:rsidR="00DE4AFA">
        <w:rPr>
          <w:lang w:eastAsia="zh-CN"/>
        </w:rPr>
        <w:t>：密码写死在代码里</w:t>
      </w:r>
    </w:p>
    <w:p w:rsidR="006F6D2B" w:rsidRDefault="00DE4AFA" w:rsidP="008214A8">
      <w:pPr>
        <w:pStyle w:val="aff2"/>
      </w:pPr>
      <w:r>
        <w:t>password = "my_secret_password_123"</w:t>
      </w:r>
    </w:p>
    <w:p w:rsidR="006F6D2B" w:rsidRDefault="00DE4AFA">
      <w:r>
        <w:rPr>
          <w:rFonts w:ascii="宋体" w:hAnsi="宋体"/>
          <w:b/>
        </w:rPr>
        <w:t>SQL注入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用户输入直接拼到</w:t>
      </w:r>
      <w:r>
        <w:rPr>
          <w:lang w:eastAsia="zh-CN"/>
        </w:rPr>
        <w:t>SQL</w:t>
      </w:r>
      <w:r>
        <w:rPr>
          <w:lang w:eastAsia="zh-CN"/>
        </w:rPr>
        <w:t>语句里，黑客可以构造输入来执行恶意</w:t>
      </w:r>
      <w:r>
        <w:rPr>
          <w:lang w:eastAsia="zh-CN"/>
        </w:rPr>
        <w:t>SQL</w:t>
      </w:r>
      <w:r>
        <w:rPr>
          <w:lang w:eastAsia="zh-CN"/>
        </w:rPr>
        <w:t>。</w:t>
      </w:r>
    </w:p>
    <w:p w:rsidR="00241441" w:rsidRDefault="008214A8" w:rsidP="008214A8">
      <w:pPr>
        <w:rPr>
          <w:lang w:eastAsia="zh-CN"/>
        </w:rPr>
      </w:pPr>
      <w:r w:rsidRPr="008214A8">
        <w:rPr>
          <w:b/>
          <w:lang w:eastAsia="zh-CN"/>
        </w:rPr>
        <w:lastRenderedPageBreak/>
        <w:t>【</w:t>
      </w:r>
      <w:r w:rsidR="00DE4AFA" w:rsidRPr="008214A8">
        <w:rPr>
          <w:b/>
          <w:lang w:eastAsia="zh-CN"/>
        </w:rPr>
        <w:t>错误示例</w:t>
      </w:r>
      <w:r w:rsidRPr="008214A8">
        <w:rPr>
          <w:b/>
          <w:lang w:eastAsia="zh-CN"/>
        </w:rPr>
        <w:t>】</w:t>
      </w:r>
      <w:r w:rsidR="00DE4AFA">
        <w:rPr>
          <w:lang w:eastAsia="zh-CN"/>
        </w:rPr>
        <w:t>：</w:t>
      </w:r>
      <w:r w:rsidR="00DE4AFA">
        <w:rPr>
          <w:lang w:eastAsia="zh-CN"/>
        </w:rPr>
        <w:t>SQL</w:t>
      </w:r>
      <w:r w:rsidR="00DE4AFA">
        <w:rPr>
          <w:lang w:eastAsia="zh-CN"/>
        </w:rPr>
        <w:t>注入</w:t>
      </w:r>
    </w:p>
    <w:p w:rsidR="00241441" w:rsidRDefault="00DE4AFA" w:rsidP="00994C5B">
      <w:pPr>
        <w:pStyle w:val="aff2"/>
      </w:pPr>
      <w:r>
        <w:t>sql = "SELECT * FROM users WHERE name = '{user_input}'"</w:t>
      </w:r>
    </w:p>
    <w:p w:rsidR="00241441" w:rsidRDefault="00DE4AFA" w:rsidP="00994C5B">
      <w:r>
        <w:t>用户输入：</w:t>
      </w:r>
      <w:r>
        <w:t>' OR '1'='1</w:t>
      </w:r>
    </w:p>
    <w:p w:rsidR="00241441" w:rsidRDefault="00DE4AFA" w:rsidP="00994C5B">
      <w:pPr>
        <w:pStyle w:val="aff2"/>
      </w:pPr>
      <w:r>
        <w:t>实际执行的</w:t>
      </w:r>
      <w:r>
        <w:t>SQL</w:t>
      </w:r>
      <w:r>
        <w:t>：</w:t>
      </w:r>
      <w:r>
        <w:t>SELECT * FROM users WHERE name = '' OR '1'='1'</w:t>
      </w:r>
    </w:p>
    <w:p w:rsidR="006F6D2B" w:rsidRDefault="00DE4AFA" w:rsidP="00994C5B">
      <w:r>
        <w:t>会返回所有用户！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跨站脚本（XSS）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用户输入直接显示在网页上，黑客可以注入恶意脚本。</w:t>
      </w:r>
    </w:p>
    <w:p w:rsidR="00241441" w:rsidRDefault="00994C5B" w:rsidP="00994C5B">
      <w:r w:rsidRPr="00994C5B">
        <w:rPr>
          <w:b/>
        </w:rPr>
        <w:t>【</w:t>
      </w:r>
      <w:r w:rsidR="00DE4AFA" w:rsidRPr="00994C5B">
        <w:rPr>
          <w:b/>
        </w:rPr>
        <w:t>错误示例</w:t>
      </w:r>
      <w:r w:rsidRPr="00994C5B">
        <w:rPr>
          <w:b/>
        </w:rPr>
        <w:t>】</w:t>
      </w:r>
      <w:r w:rsidR="00DE4AFA">
        <w:t>：</w:t>
      </w:r>
      <w:r w:rsidR="00DE4AFA">
        <w:t>XSS</w:t>
      </w:r>
    </w:p>
    <w:p w:rsidR="00241441" w:rsidRDefault="00DE4AFA" w:rsidP="00994C5B">
      <w:pPr>
        <w:pStyle w:val="aff2"/>
      </w:pPr>
      <w:r>
        <w:t>html = "&lt;div&gt;{user_input}&lt;/div&gt;"</w:t>
      </w:r>
    </w:p>
    <w:p w:rsidR="00241441" w:rsidRDefault="00DE4AFA" w:rsidP="00994C5B">
      <w:r>
        <w:t>用户输入：</w:t>
      </w:r>
      <w:r>
        <w:t>&lt;script&gt;alert('</w:t>
      </w:r>
      <w:r>
        <w:t>我被黑了</w:t>
      </w:r>
      <w:r>
        <w:t>')&lt;/script&gt;</w:t>
      </w:r>
    </w:p>
    <w:p w:rsidR="006F6D2B" w:rsidRDefault="00DE4AFA" w:rsidP="00994C5B">
      <w:r>
        <w:t>网页会执行这段脚本！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文件上传漏洞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允许用户上传文件，但没有检查文件类型和内容，黑客可以上传恶意脚本。</w:t>
      </w:r>
    </w:p>
    <w:p w:rsidR="006F6D2B" w:rsidRDefault="00EC6C5F">
      <w:pPr>
        <w:pStyle w:val="31"/>
        <w:rPr>
          <w:lang w:eastAsia="zh-CN"/>
        </w:rPr>
      </w:pPr>
      <w:bookmarkStart w:id="401" w:name="_Toc229754130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安全编码的基本原则</w:t>
      </w:r>
      <w:bookmarkEnd w:id="40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最小权限原则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程序只获取它需要的最小权限，不多要。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永远不相信用户输入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用户输入的数据，都要检查、过滤、转义。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敏感信息要保护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密码要加密存储，密钥要放安全的地方，不要写死在代码里。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使用安全的库和函数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不要自己写加密算法，用成熟的库。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及时更新依赖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依赖库有漏洞时，要及时更新。</w:t>
      </w:r>
    </w:p>
    <w:p w:rsidR="006F6D2B" w:rsidRDefault="00690E24">
      <w:pPr>
        <w:pStyle w:val="31"/>
        <w:rPr>
          <w:lang w:eastAsia="zh-CN"/>
        </w:rPr>
      </w:pPr>
      <w:bookmarkStart w:id="402" w:name="_Toc229754131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写的代码安全吗？</w:t>
      </w:r>
      <w:bookmarkEnd w:id="402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写的代码，可能有安全问题。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不知道你的业务场景，不知道安全要求，它只是按常见写法给你生成代码。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所以，</w:t>
      </w:r>
      <w:r>
        <w:rPr>
          <w:lang w:eastAsia="zh-CN"/>
        </w:rPr>
        <w:t>AI</w:t>
      </w:r>
      <w:r>
        <w:rPr>
          <w:lang w:eastAsia="zh-CN"/>
        </w:rPr>
        <w:t>给的代码，尤其是涉及安全的代码，要仔细审查。</w:t>
      </w:r>
    </w:p>
    <w:p w:rsidR="00EC6C5F" w:rsidRDefault="00EC6C5F">
      <w:pPr>
        <w:rPr>
          <w:lang w:eastAsia="zh-CN"/>
        </w:rPr>
      </w:pPr>
    </w:p>
    <w:p w:rsidR="006F6D2B" w:rsidRDefault="00DE4AFA">
      <w:pPr>
        <w:pStyle w:val="31"/>
      </w:pPr>
      <w:bookmarkStart w:id="403" w:name="_Toc229754132"/>
      <w:r>
        <w:t>小结一下</w:t>
      </w:r>
      <w:bookmarkEnd w:id="403"/>
    </w:p>
    <w:p w:rsidR="00241441" w:rsidRDefault="00DE4AFA">
      <w:pPr>
        <w:pStyle w:val="a0"/>
      </w:pPr>
      <w:r>
        <w:t>安全问题无处不在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常见问题：信息泄露、</w:t>
      </w:r>
      <w:r>
        <w:rPr>
          <w:lang w:eastAsia="zh-CN"/>
        </w:rPr>
        <w:t>SQL</w:t>
      </w:r>
      <w:r>
        <w:rPr>
          <w:lang w:eastAsia="zh-CN"/>
        </w:rPr>
        <w:t>注入、</w:t>
      </w:r>
      <w:r>
        <w:rPr>
          <w:lang w:eastAsia="zh-CN"/>
        </w:rPr>
        <w:t>XSS</w:t>
      </w:r>
      <w:r>
        <w:rPr>
          <w:lang w:eastAsia="zh-CN"/>
        </w:rPr>
        <w:t>、文件上传漏洞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安全原则：最小权限、不信任输入、保护敏感信息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写的代码要审查安全</w:t>
      </w:r>
    </w:p>
    <w:p w:rsidR="006F6D2B" w:rsidRDefault="00DE4AFA">
      <w:pPr>
        <w:pStyle w:val="21"/>
        <w:rPr>
          <w:lang w:eastAsia="zh-CN"/>
        </w:rPr>
      </w:pPr>
      <w:bookmarkStart w:id="404" w:name="_Toc229754133"/>
      <w:r>
        <w:rPr>
          <w:lang w:eastAsia="zh-CN"/>
        </w:rPr>
        <w:t xml:space="preserve">11.2 </w:t>
      </w:r>
      <w:r>
        <w:rPr>
          <w:lang w:eastAsia="zh-CN"/>
        </w:rPr>
        <w:t>保护你的代码和数据</w:t>
      </w:r>
      <w:bookmarkEnd w:id="404"/>
    </w:p>
    <w:p w:rsidR="006F6D2B" w:rsidRDefault="00690E24">
      <w:pPr>
        <w:pStyle w:val="31"/>
        <w:rPr>
          <w:lang w:eastAsia="zh-CN"/>
        </w:rPr>
      </w:pPr>
      <w:bookmarkStart w:id="405" w:name="_Toc229754134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代码要保护啥</w:t>
      </w:r>
      <w:r w:rsidR="00395752">
        <w:rPr>
          <w:lang w:eastAsia="zh-CN"/>
        </w:rPr>
        <w:t>？</w:t>
      </w:r>
      <w:bookmarkEnd w:id="405"/>
    </w:p>
    <w:p w:rsidR="006F6D2B" w:rsidRDefault="00DE4AFA">
      <w:pPr>
        <w:rPr>
          <w:lang w:eastAsia="zh-CN"/>
        </w:rPr>
      </w:pPr>
      <w:r>
        <w:rPr>
          <w:lang w:eastAsia="zh-CN"/>
        </w:rPr>
        <w:t>知识产权：你写的代码，是你的成果，不想被别人拿去用。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商业机密：代码里有你公司的业务逻辑，泄露了不好。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敏感信息：代码里有密码、密钥等，泄露了更麻烦。</w:t>
      </w:r>
    </w:p>
    <w:p w:rsidR="006F6D2B" w:rsidRDefault="00690E24">
      <w:pPr>
        <w:pStyle w:val="31"/>
        <w:rPr>
          <w:lang w:eastAsia="zh-CN"/>
        </w:rPr>
      </w:pPr>
      <w:bookmarkStart w:id="406" w:name="_Toc229754135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怎么保护代码</w:t>
      </w:r>
      <w:r w:rsidR="00395752">
        <w:rPr>
          <w:lang w:eastAsia="zh-CN"/>
        </w:rPr>
        <w:t>？</w:t>
      </w:r>
      <w:bookmarkEnd w:id="406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版本控制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Git</w:t>
      </w:r>
      <w:r>
        <w:rPr>
          <w:lang w:eastAsia="zh-CN"/>
        </w:rPr>
        <w:t>管理代码，可以追溯修改记录，也可以回滚。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私有仓库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敏感代码放私有仓库，不公开。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代码混淆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对重要代码进行混淆，让人看不懂。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代码审查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团队成员互相审查代码，发现潜在问题。</w:t>
      </w:r>
    </w:p>
    <w:p w:rsidR="006F6D2B" w:rsidRDefault="00690E24">
      <w:pPr>
        <w:pStyle w:val="31"/>
        <w:rPr>
          <w:lang w:eastAsia="zh-CN"/>
        </w:rPr>
      </w:pPr>
      <w:bookmarkStart w:id="407" w:name="_Toc229754136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数据要保护啥</w:t>
      </w:r>
      <w:r w:rsidR="00395752">
        <w:rPr>
          <w:lang w:eastAsia="zh-CN"/>
        </w:rPr>
        <w:t>？</w:t>
      </w:r>
      <w:bookmarkEnd w:id="407"/>
    </w:p>
    <w:p w:rsidR="006F6D2B" w:rsidRDefault="00DE4AFA">
      <w:pPr>
        <w:rPr>
          <w:lang w:eastAsia="zh-CN"/>
        </w:rPr>
      </w:pPr>
      <w:r>
        <w:rPr>
          <w:lang w:eastAsia="zh-CN"/>
        </w:rPr>
        <w:t>用户数据：用户的信息，要保护好，泄露了是大事。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业务数据：公司的业务数据，是重要资产。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日志数据：日志里可能有敏感信息，也要保护。</w:t>
      </w:r>
    </w:p>
    <w:p w:rsidR="006F6D2B" w:rsidRDefault="00690E24">
      <w:pPr>
        <w:pStyle w:val="31"/>
        <w:rPr>
          <w:lang w:eastAsia="zh-CN"/>
        </w:rPr>
      </w:pPr>
      <w:bookmarkStart w:id="408" w:name="_Toc229754137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怎么保护数据</w:t>
      </w:r>
      <w:r w:rsidR="00395752">
        <w:rPr>
          <w:lang w:eastAsia="zh-CN"/>
        </w:rPr>
        <w:t>？</w:t>
      </w:r>
      <w:bookmarkEnd w:id="408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加密存储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敏感数据加密后存储，即使数据库泄露，也看不到明文。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访问控制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谁能访问什么数据，要控制好。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数据备份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重要数据要备份，丢了能恢复。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数据脱敏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非生产环境用脱敏数据，不暴露真实信息。</w:t>
      </w:r>
    </w:p>
    <w:p w:rsidR="006F6D2B" w:rsidRDefault="00690E24">
      <w:pPr>
        <w:pStyle w:val="31"/>
        <w:rPr>
          <w:lang w:eastAsia="zh-CN"/>
        </w:rPr>
      </w:pPr>
      <w:bookmarkStart w:id="409" w:name="_Toc229754138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云服务安全</w:t>
      </w:r>
      <w:bookmarkEnd w:id="409"/>
    </w:p>
    <w:p w:rsidR="006F6D2B" w:rsidRDefault="00DE4AFA">
      <w:pPr>
        <w:rPr>
          <w:lang w:eastAsia="zh-CN"/>
        </w:rPr>
      </w:pPr>
      <w:r>
        <w:rPr>
          <w:lang w:eastAsia="zh-CN"/>
        </w:rPr>
        <w:t>现在很多代码和数据在云上，云安全也很重要。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选择可靠的云服务商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大厂的安全措施更完善。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配置好权限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云服务的权限要配置好，别开太大。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开启日志和监控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有问题能及时发现。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定期检查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定期检查云资源的配置，有没有安全隐患。</w:t>
      </w:r>
    </w:p>
    <w:p w:rsidR="00690E24" w:rsidRDefault="00690E24">
      <w:pPr>
        <w:rPr>
          <w:lang w:eastAsia="zh-CN"/>
        </w:rPr>
      </w:pPr>
    </w:p>
    <w:p w:rsidR="006F6D2B" w:rsidRDefault="00DE4AFA">
      <w:pPr>
        <w:pStyle w:val="31"/>
      </w:pPr>
      <w:bookmarkStart w:id="410" w:name="_Toc229754139"/>
      <w:r>
        <w:t>小结一下</w:t>
      </w:r>
      <w:bookmarkEnd w:id="410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代码要保护：知识产权、商业机密、敏感信息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数据要保护：用户数据、业务数据、日志数据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保护方法：加密、访问控制、备份、脱敏</w:t>
      </w:r>
    </w:p>
    <w:p w:rsidR="006F6D2B" w:rsidRDefault="00DE4AFA">
      <w:pPr>
        <w:pStyle w:val="a0"/>
      </w:pPr>
      <w:r>
        <w:t>云服务也要注意安全</w:t>
      </w:r>
    </w:p>
    <w:p w:rsidR="006F6D2B" w:rsidRDefault="00DE4AFA">
      <w:pPr>
        <w:pStyle w:val="21"/>
      </w:pPr>
      <w:bookmarkStart w:id="411" w:name="_Toc229754140"/>
      <w:r>
        <w:t xml:space="preserve">11.3 </w:t>
      </w:r>
      <w:r>
        <w:t>开源协议和版权</w:t>
      </w:r>
      <w:bookmarkEnd w:id="411"/>
    </w:p>
    <w:p w:rsidR="006F6D2B" w:rsidRDefault="00690E24">
      <w:pPr>
        <w:pStyle w:val="31"/>
      </w:pPr>
      <w:bookmarkStart w:id="412" w:name="_Toc229754141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啥是开源协议</w:t>
      </w:r>
      <w:r w:rsidR="00395752">
        <w:t>？</w:t>
      </w:r>
      <w:bookmarkEnd w:id="412"/>
    </w:p>
    <w:p w:rsidR="006F6D2B" w:rsidRDefault="00DE4AFA">
      <w:pPr>
        <w:rPr>
          <w:lang w:eastAsia="zh-CN"/>
        </w:rPr>
      </w:pPr>
      <w:r>
        <w:rPr>
          <w:lang w:eastAsia="zh-CN"/>
        </w:rPr>
        <w:t>开源协议是法律文件，规定别人可以怎么用你的代码。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不是所有开源代码都可以随便用，不同的协议有不同的要求。</w:t>
      </w:r>
    </w:p>
    <w:p w:rsidR="006F6D2B" w:rsidRDefault="00690E24">
      <w:pPr>
        <w:pStyle w:val="31"/>
        <w:rPr>
          <w:lang w:eastAsia="zh-CN"/>
        </w:rPr>
      </w:pPr>
      <w:bookmarkStart w:id="413" w:name="_Toc229754142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常见的开源协议</w:t>
      </w:r>
      <w:bookmarkEnd w:id="413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MIT协议</w:t>
      </w:r>
    </w:p>
    <w:p w:rsidR="006F6D2B" w:rsidRDefault="00DE4AFA">
      <w:r>
        <w:t>最宽松的协议。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可以随便用、随便改、随便分发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</w:pPr>
      <w:r>
        <w:t>只要保留版权声明就行</w:t>
      </w:r>
    </w:p>
    <w:p w:rsidR="006F6D2B" w:rsidRDefault="00DE4AFA">
      <w:r>
        <w:rPr>
          <w:rFonts w:ascii="宋体" w:hAnsi="宋体"/>
          <w:b/>
        </w:rPr>
        <w:t>Apache协议</w:t>
      </w:r>
    </w:p>
    <w:p w:rsidR="006F6D2B" w:rsidRDefault="00DE4AFA">
      <w:r>
        <w:t>比</w:t>
      </w:r>
      <w:r>
        <w:t>MIT</w:t>
      </w:r>
      <w:r>
        <w:t>严格一点。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可以用、可以改、可以分发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要保留版权声明和许可证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</w:pPr>
      <w:r>
        <w:lastRenderedPageBreak/>
        <w:t>修改后要说明改了啥</w:t>
      </w:r>
    </w:p>
    <w:p w:rsidR="006F6D2B" w:rsidRDefault="00DE4AFA">
      <w:r>
        <w:rPr>
          <w:rFonts w:ascii="宋体" w:hAnsi="宋体"/>
          <w:b/>
        </w:rPr>
        <w:t>GPL协议</w:t>
      </w:r>
    </w:p>
    <w:p w:rsidR="006F6D2B" w:rsidRDefault="00DE4AFA">
      <w:r>
        <w:t>传染性协议。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可以用、可以改、可以分发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如果你用了</w:t>
      </w:r>
      <w:r>
        <w:rPr>
          <w:lang w:eastAsia="zh-CN"/>
        </w:rPr>
        <w:t>GPL</w:t>
      </w:r>
      <w:r>
        <w:rPr>
          <w:lang w:eastAsia="zh-CN"/>
        </w:rPr>
        <w:t>的代码，你的代码也要开源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这是</w:t>
      </w:r>
      <w:r>
        <w:rPr>
          <w:lang w:eastAsia="zh-CN"/>
        </w:rPr>
        <w:t>GPL</w:t>
      </w:r>
      <w:r>
        <w:rPr>
          <w:lang w:eastAsia="zh-CN"/>
        </w:rPr>
        <w:t>的特点：开源要</w:t>
      </w:r>
      <w:r>
        <w:rPr>
          <w:lang w:eastAsia="zh-CN"/>
        </w:rPr>
        <w:t>"</w:t>
      </w:r>
      <w:r>
        <w:rPr>
          <w:lang w:eastAsia="zh-CN"/>
        </w:rPr>
        <w:t>传染</w:t>
      </w:r>
      <w:r>
        <w:rPr>
          <w:lang w:eastAsia="zh-CN"/>
        </w:rPr>
        <w:t>"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BSD协议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类似</w:t>
      </w:r>
      <w:r>
        <w:rPr>
          <w:lang w:eastAsia="zh-CN"/>
        </w:rPr>
        <w:t>MIT</w:t>
      </w:r>
      <w:r>
        <w:rPr>
          <w:lang w:eastAsia="zh-CN"/>
        </w:rPr>
        <w:t>，很宽松。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可以用、可以改、可以分发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</w:pPr>
      <w:r>
        <w:t>保留版权声明</w:t>
      </w:r>
    </w:p>
    <w:p w:rsidR="006F6D2B" w:rsidRDefault="00DE4AFA">
      <w:r>
        <w:rPr>
          <w:rFonts w:ascii="宋体" w:hAnsi="宋体"/>
          <w:b/>
        </w:rPr>
        <w:t>LGPL协议</w:t>
      </w:r>
    </w:p>
    <w:p w:rsidR="006F6D2B" w:rsidRDefault="00DE4AFA">
      <w:r>
        <w:t>比</w:t>
      </w:r>
      <w:r>
        <w:t>GPL</w:t>
      </w:r>
      <w:r>
        <w:t>宽松。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可以动态链接</w:t>
      </w:r>
      <w:r>
        <w:rPr>
          <w:lang w:eastAsia="zh-CN"/>
        </w:rPr>
        <w:t>LGPL</w:t>
      </w:r>
      <w:r>
        <w:rPr>
          <w:lang w:eastAsia="zh-CN"/>
        </w:rPr>
        <w:t>库，你的代码不用开源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如果你修改了</w:t>
      </w:r>
      <w:r>
        <w:rPr>
          <w:lang w:eastAsia="zh-CN"/>
        </w:rPr>
        <w:t>LGPL</w:t>
      </w:r>
      <w:r>
        <w:rPr>
          <w:lang w:eastAsia="zh-CN"/>
        </w:rPr>
        <w:t>库本身，修改部分要开源</w:t>
      </w:r>
    </w:p>
    <w:p w:rsidR="006F6D2B" w:rsidRDefault="00690E24">
      <w:pPr>
        <w:pStyle w:val="31"/>
      </w:pPr>
      <w:bookmarkStart w:id="414" w:name="_Toc229754143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怎么选择开源协议</w:t>
      </w:r>
      <w:r w:rsidR="00395752">
        <w:t>？</w:t>
      </w:r>
      <w:bookmarkEnd w:id="414"/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想让别人随便用：</w:t>
      </w:r>
      <w:r>
        <w:rPr>
          <w:lang w:eastAsia="zh-CN"/>
        </w:rPr>
        <w:t>MIT</w:t>
      </w:r>
      <w:r>
        <w:rPr>
          <w:lang w:eastAsia="zh-CN"/>
        </w:rPr>
        <w:t>、</w:t>
      </w:r>
      <w:r>
        <w:rPr>
          <w:lang w:eastAsia="zh-CN"/>
        </w:rPr>
        <w:t>BSD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想让别人用但保留专利权：</w:t>
      </w:r>
      <w:r>
        <w:rPr>
          <w:lang w:eastAsia="zh-CN"/>
        </w:rPr>
        <w:t>Apache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想让你的代码永远开源：</w:t>
      </w:r>
      <w:r>
        <w:rPr>
          <w:lang w:eastAsia="zh-CN"/>
        </w:rPr>
        <w:t>GPL</w:t>
      </w:r>
    </w:p>
    <w:p w:rsidR="006F6D2B" w:rsidRDefault="00690E24">
      <w:pPr>
        <w:pStyle w:val="31"/>
        <w:rPr>
          <w:lang w:eastAsia="zh-CN"/>
        </w:rPr>
      </w:pPr>
      <w:bookmarkStart w:id="415" w:name="_Toc229754144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用开源代码要注意啥</w:t>
      </w:r>
      <w:r w:rsidR="00395752">
        <w:rPr>
          <w:lang w:eastAsia="zh-CN"/>
        </w:rPr>
        <w:t>？</w:t>
      </w:r>
      <w:bookmarkEnd w:id="415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看清楚协议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用别人的开源代码前，看清楚是什么协议，你能不能用。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遵守协议要求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协议要求保留版权声明就保留，要求开源就开源。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不要瞎抄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即使开源代码，也不要直接复制粘贴，要理解后用自己的方式写。</w:t>
      </w:r>
    </w:p>
    <w:p w:rsidR="006F6D2B" w:rsidRDefault="00DE4AFA">
      <w:pPr>
        <w:pStyle w:val="31"/>
      </w:pPr>
      <w:bookmarkStart w:id="416" w:name="_Toc229754145"/>
      <w:r>
        <w:lastRenderedPageBreak/>
        <w:t>小结一下</w:t>
      </w:r>
      <w:bookmarkEnd w:id="416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开源协议规定怎么用开源代码</w:t>
      </w:r>
    </w:p>
    <w:p w:rsidR="00241441" w:rsidRDefault="00DE4AFA">
      <w:pPr>
        <w:pStyle w:val="a0"/>
      </w:pPr>
      <w:r>
        <w:t>MIT</w:t>
      </w:r>
      <w:r>
        <w:t>、</w:t>
      </w:r>
      <w:r>
        <w:t>Apache</w:t>
      </w:r>
      <w:r>
        <w:t>、</w:t>
      </w:r>
      <w:r>
        <w:t>GPL</w:t>
      </w:r>
      <w:r>
        <w:t>是常见协议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MIT</w:t>
      </w:r>
      <w:r>
        <w:rPr>
          <w:lang w:eastAsia="zh-CN"/>
        </w:rPr>
        <w:t>最宽松，</w:t>
      </w:r>
      <w:r>
        <w:rPr>
          <w:lang w:eastAsia="zh-CN"/>
        </w:rPr>
        <w:t>GPL</w:t>
      </w:r>
      <w:r>
        <w:rPr>
          <w:lang w:eastAsia="zh-CN"/>
        </w:rPr>
        <w:t>有传染性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用开源代码要看清协议、遵守要求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生成代码的版权还不明确</w:t>
      </w:r>
    </w:p>
    <w:p w:rsidR="006F6D2B" w:rsidRDefault="00DE4AFA">
      <w:pPr>
        <w:pStyle w:val="21"/>
        <w:rPr>
          <w:lang w:eastAsia="zh-CN"/>
        </w:rPr>
      </w:pPr>
      <w:bookmarkStart w:id="417" w:name="_Toc229754146"/>
      <w:r>
        <w:rPr>
          <w:lang w:eastAsia="zh-CN"/>
        </w:rPr>
        <w:t>11.4 AI</w:t>
      </w:r>
      <w:r>
        <w:rPr>
          <w:lang w:eastAsia="zh-CN"/>
        </w:rPr>
        <w:t>编程的法律风险</w:t>
      </w:r>
      <w:bookmarkEnd w:id="417"/>
    </w:p>
    <w:p w:rsidR="006F6D2B" w:rsidRDefault="00690E24">
      <w:pPr>
        <w:pStyle w:val="31"/>
        <w:rPr>
          <w:lang w:eastAsia="zh-CN"/>
        </w:rPr>
      </w:pPr>
      <w:bookmarkStart w:id="418" w:name="_Toc229754147"/>
      <w:r>
        <w:rPr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生成内容的版权问题</w:t>
      </w:r>
      <w:bookmarkEnd w:id="418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生成的内容，版权归谁？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这个问题，法律界还在讨论。</w:t>
      </w:r>
    </w:p>
    <w:p w:rsidR="006F6D2B" w:rsidRDefault="00DE4AFA">
      <w:r>
        <w:t>目前的主流观点：</w:t>
      </w:r>
    </w:p>
    <w:p w:rsidR="00241441" w:rsidRDefault="00DE4AFA" w:rsidP="00690E2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生成的内容，版权归属不明确</w:t>
      </w:r>
    </w:p>
    <w:p w:rsidR="00241441" w:rsidRDefault="00DE4AFA" w:rsidP="00690E2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人对</w:t>
      </w:r>
      <w:r>
        <w:rPr>
          <w:lang w:eastAsia="zh-CN"/>
        </w:rPr>
        <w:t>AI</w:t>
      </w:r>
      <w:r>
        <w:rPr>
          <w:lang w:eastAsia="zh-CN"/>
        </w:rPr>
        <w:t>生成内容进行修改后，人对修改部分可能有版权</w:t>
      </w:r>
    </w:p>
    <w:p w:rsidR="006F6D2B" w:rsidRDefault="00DE4AFA" w:rsidP="00690E2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生成的内容，有侵权风险</w:t>
      </w:r>
    </w:p>
    <w:p w:rsidR="006F6D2B" w:rsidRDefault="00690E24">
      <w:pPr>
        <w:pStyle w:val="31"/>
        <w:rPr>
          <w:lang w:eastAsia="zh-CN"/>
        </w:rPr>
      </w:pPr>
      <w:bookmarkStart w:id="419" w:name="_Toc229754148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可能</w:t>
      </w:r>
      <w:r w:rsidR="00DE4AFA">
        <w:rPr>
          <w:lang w:eastAsia="zh-CN"/>
        </w:rPr>
        <w:t>"</w:t>
      </w:r>
      <w:r w:rsidR="00DE4AFA">
        <w:rPr>
          <w:lang w:eastAsia="zh-CN"/>
        </w:rPr>
        <w:t>抄</w:t>
      </w:r>
      <w:r w:rsidR="00DE4AFA">
        <w:rPr>
          <w:lang w:eastAsia="zh-CN"/>
        </w:rPr>
        <w:t>"</w:t>
      </w:r>
      <w:r w:rsidR="00DE4AFA">
        <w:rPr>
          <w:lang w:eastAsia="zh-CN"/>
        </w:rPr>
        <w:t>别人的代码</w:t>
      </w:r>
      <w:bookmarkEnd w:id="419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是用大量代码训练的，可能学到了别人的代码。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</w:t>
      </w:r>
      <w:r>
        <w:rPr>
          <w:lang w:eastAsia="zh-CN"/>
        </w:rPr>
        <w:t>AI</w:t>
      </w:r>
      <w:r>
        <w:rPr>
          <w:lang w:eastAsia="zh-CN"/>
        </w:rPr>
        <w:t>给你的代码和别人的一样，你可能就侵权了。</w:t>
      </w:r>
    </w:p>
    <w:p w:rsidR="006F6D2B" w:rsidRDefault="00690E24">
      <w:pPr>
        <w:pStyle w:val="31"/>
        <w:rPr>
          <w:lang w:eastAsia="zh-CN"/>
        </w:rPr>
      </w:pPr>
      <w:bookmarkStart w:id="420" w:name="_Toc22975414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怎么降低风险</w:t>
      </w:r>
      <w:r w:rsidR="00395752">
        <w:rPr>
          <w:lang w:eastAsia="zh-CN"/>
        </w:rPr>
        <w:t>？</w:t>
      </w:r>
      <w:bookmarkEnd w:id="420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不要直接用AI生成的代码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理解后，用自己的方式写。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检查AI生成的代码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搜索一下，看看是不是和别人的代码一样。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重要的代码，自己写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核心代码、商业代码，最好自己写，不要用</w:t>
      </w:r>
      <w:r>
        <w:rPr>
          <w:lang w:eastAsia="zh-CN"/>
        </w:rPr>
        <w:t>AI</w:t>
      </w:r>
      <w:r>
        <w:rPr>
          <w:lang w:eastAsia="zh-CN"/>
        </w:rPr>
        <w:t>生成。</w:t>
      </w:r>
    </w:p>
    <w:p w:rsidR="006F6D2B" w:rsidRDefault="00690E24">
      <w:pPr>
        <w:pStyle w:val="31"/>
        <w:rPr>
          <w:lang w:eastAsia="zh-CN"/>
        </w:rPr>
      </w:pPr>
      <w:bookmarkStart w:id="421" w:name="_Toc229754150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使用的合规问题</w:t>
      </w:r>
      <w:bookmarkEnd w:id="421"/>
    </w:p>
    <w:p w:rsidR="006F6D2B" w:rsidRDefault="00DE4AFA">
      <w:pPr>
        <w:rPr>
          <w:lang w:eastAsia="zh-CN"/>
        </w:rPr>
      </w:pPr>
      <w:r>
        <w:rPr>
          <w:lang w:eastAsia="zh-CN"/>
        </w:rPr>
        <w:t>有些公司、行业，对</w:t>
      </w:r>
      <w:r>
        <w:rPr>
          <w:lang w:eastAsia="zh-CN"/>
        </w:rPr>
        <w:t>AI</w:t>
      </w:r>
      <w:r>
        <w:rPr>
          <w:lang w:eastAsia="zh-CN"/>
        </w:rPr>
        <w:t>使用有限制。</w:t>
      </w:r>
    </w:p>
    <w:p w:rsidR="006F6D2B" w:rsidRDefault="00DE4AFA">
      <w:r>
        <w:t>比如：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涉密单位不能用</w:t>
      </w:r>
      <w:r>
        <w:rPr>
          <w:lang w:eastAsia="zh-CN"/>
        </w:rPr>
        <w:t>AI</w:t>
      </w:r>
      <w:r>
        <w:rPr>
          <w:lang w:eastAsia="zh-CN"/>
        </w:rPr>
        <w:t>处理敏感信息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有些公司禁止把代码发给外部</w:t>
      </w:r>
      <w:r>
        <w:rPr>
          <w:lang w:eastAsia="zh-CN"/>
        </w:rPr>
        <w:t>AI</w:t>
      </w:r>
      <w:r>
        <w:rPr>
          <w:lang w:eastAsia="zh-CN"/>
        </w:rPr>
        <w:t>服务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前，要了解你所在环境的规定。</w:t>
      </w:r>
    </w:p>
    <w:p w:rsidR="006F6D2B" w:rsidRDefault="00690E24">
      <w:pPr>
        <w:pStyle w:val="31"/>
        <w:rPr>
          <w:lang w:eastAsia="zh-CN"/>
        </w:rPr>
      </w:pPr>
      <w:bookmarkStart w:id="422" w:name="_Toc229754151"/>
      <w:r>
        <w:rPr>
          <w:lang w:eastAsia="zh-CN"/>
        </w:rPr>
        <w:t>5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服务的隐私问题</w:t>
      </w:r>
      <w:bookmarkEnd w:id="422"/>
    </w:p>
    <w:p w:rsidR="006F6D2B" w:rsidRDefault="00DE4AFA">
      <w:pPr>
        <w:rPr>
          <w:lang w:eastAsia="zh-CN"/>
        </w:rPr>
      </w:pPr>
      <w:r>
        <w:rPr>
          <w:lang w:eastAsia="zh-CN"/>
        </w:rPr>
        <w:t>你把代码发给</w:t>
      </w:r>
      <w:r>
        <w:rPr>
          <w:lang w:eastAsia="zh-CN"/>
        </w:rPr>
        <w:t>AI</w:t>
      </w:r>
      <w:r>
        <w:rPr>
          <w:lang w:eastAsia="zh-CN"/>
        </w:rPr>
        <w:t>服务，</w:t>
      </w:r>
      <w:r>
        <w:rPr>
          <w:lang w:eastAsia="zh-CN"/>
        </w:rPr>
        <w:t>AI</w:t>
      </w:r>
      <w:r>
        <w:rPr>
          <w:lang w:eastAsia="zh-CN"/>
        </w:rPr>
        <w:t>服务能看到你的代码。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如果代码敏感，要考虑这个风险。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可以选择本地部署的</w:t>
      </w:r>
      <w:r>
        <w:rPr>
          <w:lang w:eastAsia="zh-CN"/>
        </w:rPr>
        <w:t>AI</w:t>
      </w:r>
      <w:r>
        <w:rPr>
          <w:lang w:eastAsia="zh-CN"/>
        </w:rPr>
        <w:t>，或者公司内部的</w:t>
      </w:r>
      <w:r>
        <w:rPr>
          <w:lang w:eastAsia="zh-CN"/>
        </w:rPr>
        <w:t>AI</w:t>
      </w:r>
      <w:r>
        <w:rPr>
          <w:lang w:eastAsia="zh-CN"/>
        </w:rPr>
        <w:t>服务。</w:t>
      </w:r>
    </w:p>
    <w:p w:rsidR="00690E24" w:rsidRDefault="00690E24">
      <w:pPr>
        <w:rPr>
          <w:lang w:eastAsia="zh-CN"/>
        </w:rPr>
      </w:pPr>
    </w:p>
    <w:p w:rsidR="006F6D2B" w:rsidRDefault="00DE4AFA">
      <w:pPr>
        <w:pStyle w:val="31"/>
      </w:pPr>
      <w:bookmarkStart w:id="423" w:name="_Toc229754152"/>
      <w:r>
        <w:t>小结一下</w:t>
      </w:r>
      <w:bookmarkEnd w:id="423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生成内容的版权不明确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可能</w:t>
      </w:r>
      <w:r>
        <w:rPr>
          <w:lang w:eastAsia="zh-CN"/>
        </w:rPr>
        <w:t>"</w:t>
      </w:r>
      <w:r>
        <w:rPr>
          <w:lang w:eastAsia="zh-CN"/>
        </w:rPr>
        <w:t>抄</w:t>
      </w:r>
      <w:r>
        <w:rPr>
          <w:lang w:eastAsia="zh-CN"/>
        </w:rPr>
        <w:t>"</w:t>
      </w:r>
      <w:r>
        <w:rPr>
          <w:lang w:eastAsia="zh-CN"/>
        </w:rPr>
        <w:t>别人的代码，有侵权风险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降低风险：理解后重写、检查、核心代码自己写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注意</w:t>
      </w:r>
      <w:r>
        <w:rPr>
          <w:lang w:eastAsia="zh-CN"/>
        </w:rPr>
        <w:t>AI</w:t>
      </w:r>
      <w:r>
        <w:rPr>
          <w:lang w:eastAsia="zh-CN"/>
        </w:rPr>
        <w:t>使用的合规和隐私问题</w:t>
      </w:r>
    </w:p>
    <w:p w:rsidR="006F6D2B" w:rsidRDefault="00DE4AFA">
      <w:pPr>
        <w:pStyle w:val="21"/>
        <w:rPr>
          <w:lang w:eastAsia="zh-CN"/>
        </w:rPr>
      </w:pPr>
      <w:bookmarkStart w:id="424" w:name="_Toc229754153"/>
      <w:r>
        <w:rPr>
          <w:lang w:eastAsia="zh-CN"/>
        </w:rPr>
        <w:t xml:space="preserve">11.5 </w:t>
      </w:r>
      <w:r>
        <w:rPr>
          <w:lang w:eastAsia="zh-CN"/>
        </w:rPr>
        <w:t>职业道德和责任</w:t>
      </w:r>
      <w:bookmarkEnd w:id="424"/>
    </w:p>
    <w:p w:rsidR="006F6D2B" w:rsidRDefault="00690E24">
      <w:pPr>
        <w:pStyle w:val="31"/>
        <w:rPr>
          <w:lang w:eastAsia="zh-CN"/>
        </w:rPr>
      </w:pPr>
      <w:bookmarkStart w:id="425" w:name="_Toc229754154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程序员的职业道德</w:t>
      </w:r>
      <w:bookmarkEnd w:id="425"/>
    </w:p>
    <w:p w:rsidR="006F6D2B" w:rsidRDefault="00DE4AFA">
      <w:pPr>
        <w:rPr>
          <w:lang w:eastAsia="zh-CN"/>
        </w:rPr>
      </w:pPr>
      <w:r>
        <w:rPr>
          <w:lang w:eastAsia="zh-CN"/>
        </w:rPr>
        <w:t>写代码不只是技术活，也有道德要求。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不作恶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不要写恶意代码，不要侵犯别人隐私，不要做违法的事。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对用户负责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你写的代码影响用户，要对用户负责。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诚实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不懂就学，不要装懂；有问题就说，不要隐瞒。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尊重他人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尊重同事、用户、开源贡献者。</w:t>
      </w:r>
    </w:p>
    <w:p w:rsidR="006F6D2B" w:rsidRDefault="00690E24">
      <w:pPr>
        <w:pStyle w:val="31"/>
        <w:rPr>
          <w:lang w:eastAsia="zh-CN"/>
        </w:rPr>
      </w:pPr>
      <w:bookmarkStart w:id="426" w:name="_Toc229754155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编程的道德问题</w:t>
      </w:r>
      <w:bookmarkEnd w:id="426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不要用AI作弊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比如用</w:t>
      </w:r>
      <w:r>
        <w:rPr>
          <w:lang w:eastAsia="zh-CN"/>
        </w:rPr>
        <w:t>AI</w:t>
      </w:r>
      <w:r>
        <w:rPr>
          <w:lang w:eastAsia="zh-CN"/>
        </w:rPr>
        <w:t>写作业、写考试答案，这不道德。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不要用AI作恶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比如用</w:t>
      </w:r>
      <w:r>
        <w:rPr>
          <w:lang w:eastAsia="zh-CN"/>
        </w:rPr>
        <w:t>AI</w:t>
      </w:r>
      <w:r>
        <w:rPr>
          <w:lang w:eastAsia="zh-CN"/>
        </w:rPr>
        <w:t>写攻击代码、钓鱼网站，这是违法的。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对AI生成的内容负责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生成了代码，你就要对这段代码负责，不能出了问题怪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6F6D2B" w:rsidRDefault="00690E24">
      <w:pPr>
        <w:pStyle w:val="31"/>
        <w:rPr>
          <w:lang w:eastAsia="zh-CN"/>
        </w:rPr>
      </w:pPr>
      <w:bookmarkStart w:id="427" w:name="_Toc229754156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出了问题谁负责</w:t>
      </w:r>
      <w:r>
        <w:rPr>
          <w:lang w:eastAsia="zh-CN"/>
        </w:rPr>
        <w:t>？</w:t>
      </w:r>
      <w:bookmarkEnd w:id="427"/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写的代码，出了问题，谁负责？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当然是你负责。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只是工具，你是使用者，你要对你的代码负责。</w:t>
      </w:r>
    </w:p>
    <w:p w:rsidR="00690E24" w:rsidRDefault="00690E24">
      <w:pPr>
        <w:rPr>
          <w:lang w:eastAsia="zh-CN"/>
        </w:rPr>
      </w:pPr>
    </w:p>
    <w:p w:rsidR="006F6D2B" w:rsidRDefault="00DE4AFA">
      <w:pPr>
        <w:pStyle w:val="31"/>
      </w:pPr>
      <w:bookmarkStart w:id="428" w:name="_Toc229754157"/>
      <w:r>
        <w:t>小结一下</w:t>
      </w:r>
      <w:bookmarkEnd w:id="42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程序员要有职业道德：不作恶、负责、诚实、尊重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编程也要有道德：不作弊、不作恶、对</w:t>
      </w:r>
      <w:r>
        <w:rPr>
          <w:lang w:eastAsia="zh-CN"/>
        </w:rPr>
        <w:t>AI</w:t>
      </w:r>
      <w:r>
        <w:rPr>
          <w:lang w:eastAsia="zh-CN"/>
        </w:rPr>
        <w:t>生成内容负责</w:t>
      </w:r>
    </w:p>
    <w:p w:rsidR="006F6D2B" w:rsidRDefault="00DE4AFA">
      <w:pPr>
        <w:pStyle w:val="a0"/>
      </w:pPr>
      <w:r>
        <w:t>出了问题，使用者负责</w:t>
      </w:r>
    </w:p>
    <w:p w:rsidR="006F6D2B" w:rsidRDefault="00DE4AFA">
      <w:pPr>
        <w:pStyle w:val="21"/>
      </w:pPr>
      <w:bookmarkStart w:id="429" w:name="_Toc229754158"/>
      <w:r>
        <w:lastRenderedPageBreak/>
        <w:t>本章小结</w:t>
      </w:r>
      <w:bookmarkEnd w:id="429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这一章，咱们唠了安全和法律那些事儿：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代码安全要有意识，敏感信息别泄露，用户输入别信任，</w:t>
      </w:r>
      <w:r>
        <w:rPr>
          <w:lang w:eastAsia="zh-CN"/>
        </w:rPr>
        <w:t>AI</w:t>
      </w:r>
      <w:r>
        <w:rPr>
          <w:lang w:eastAsia="zh-CN"/>
        </w:rPr>
        <w:t>代码要审查。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保护代码和数据，用加密、访问控制、备份等方法。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开源协议要看清，不同协议要求不同，遵守协议要求。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编程的法律风险，版权不明确、可能侵权、有合规和隐私问题。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职业道德和责任，不作恶、负责、诚实、尊重，对</w:t>
      </w:r>
      <w:r>
        <w:rPr>
          <w:lang w:eastAsia="zh-CN"/>
        </w:rPr>
        <w:t>AI</w:t>
      </w:r>
      <w:r>
        <w:rPr>
          <w:lang w:eastAsia="zh-CN"/>
        </w:rPr>
        <w:t>生成的代码负责。</w:t>
      </w:r>
    </w:p>
    <w:p w:rsidR="00D8175E" w:rsidRDefault="00DE4AFA" w:rsidP="00D8175E">
      <w:pPr>
        <w:rPr>
          <w:lang w:eastAsia="zh-CN"/>
        </w:rPr>
      </w:pPr>
      <w:r>
        <w:rPr>
          <w:lang w:eastAsia="zh-CN"/>
        </w:rPr>
        <w:t>到这里，这本书的内容就差不多了。</w:t>
      </w:r>
    </w:p>
    <w:p w:rsidR="00D8175E" w:rsidRDefault="00D8175E">
      <w:pPr>
        <w:rPr>
          <w:lang w:eastAsia="zh-CN"/>
        </w:rPr>
      </w:pPr>
      <w:r>
        <w:rPr>
          <w:lang w:eastAsia="zh-CN"/>
        </w:rPr>
        <w:br w:type="page"/>
      </w:r>
    </w:p>
    <w:p w:rsidR="00D8175E" w:rsidRDefault="00D8175E" w:rsidP="00D8175E">
      <w:pPr>
        <w:rPr>
          <w:lang w:eastAsia="zh-CN"/>
        </w:rPr>
      </w:pPr>
    </w:p>
    <w:p w:rsidR="006F6D2B" w:rsidRDefault="00DE4AFA" w:rsidP="00465D5F">
      <w:pPr>
        <w:pStyle w:val="1"/>
      </w:pPr>
      <w:bookmarkStart w:id="430" w:name="_Toc229754159"/>
      <w:r w:rsidRPr="00690E24">
        <w:rPr>
          <w:spacing w:val="866"/>
          <w:fitText w:val="1732" w:id="-445411328"/>
        </w:rPr>
        <w:t>附</w:t>
      </w:r>
      <w:r w:rsidRPr="00690E24">
        <w:rPr>
          <w:spacing w:val="1"/>
          <w:fitText w:val="1732" w:id="-445411328"/>
        </w:rPr>
        <w:t>录</w:t>
      </w:r>
      <w:bookmarkEnd w:id="430"/>
    </w:p>
    <w:p w:rsidR="006F6D2B" w:rsidRDefault="00DE4AFA">
      <w:pPr>
        <w:pStyle w:val="21"/>
        <w:rPr>
          <w:lang w:eastAsia="zh-CN"/>
        </w:rPr>
      </w:pPr>
      <w:bookmarkStart w:id="431" w:name="_Toc229754160"/>
      <w:r>
        <w:rPr>
          <w:lang w:eastAsia="zh-CN"/>
        </w:rPr>
        <w:t>附录</w:t>
      </w:r>
      <w:r>
        <w:rPr>
          <w:lang w:eastAsia="zh-CN"/>
        </w:rPr>
        <w:t>A</w:t>
      </w:r>
      <w:r>
        <w:rPr>
          <w:lang w:eastAsia="zh-CN"/>
        </w:rPr>
        <w:t>：常用术语表（中英文对照）</w:t>
      </w:r>
      <w:bookmarkEnd w:id="431"/>
    </w:p>
    <w:p w:rsidR="00241441" w:rsidRDefault="00DE4AFA">
      <w:pPr>
        <w:pStyle w:val="31"/>
      </w:pPr>
      <w:bookmarkStart w:id="432" w:name="_Toc229754161"/>
      <w:r>
        <w:t>一、计算机基础</w:t>
      </w:r>
      <w:bookmarkEnd w:id="432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3686"/>
        <w:gridCol w:w="3106"/>
      </w:tblGrid>
      <w:tr w:rsidR="00241441" w:rsidTr="00690E24">
        <w:tc>
          <w:tcPr>
            <w:tcW w:w="1838" w:type="dxa"/>
          </w:tcPr>
          <w:p w:rsidR="00241441" w:rsidRPr="00690E24" w:rsidRDefault="00DE4AFA" w:rsidP="00690E24">
            <w:pPr>
              <w:jc w:val="center"/>
              <w:rPr>
                <w:b/>
              </w:rPr>
            </w:pPr>
            <w:r w:rsidRPr="00690E24">
              <w:rPr>
                <w:b/>
              </w:rPr>
              <w:t>中文术语</w:t>
            </w:r>
          </w:p>
        </w:tc>
        <w:tc>
          <w:tcPr>
            <w:tcW w:w="3686" w:type="dxa"/>
          </w:tcPr>
          <w:p w:rsidR="00241441" w:rsidRPr="00690E24" w:rsidRDefault="00DE4AFA" w:rsidP="00690E24">
            <w:pPr>
              <w:jc w:val="center"/>
              <w:rPr>
                <w:b/>
              </w:rPr>
            </w:pPr>
            <w:r w:rsidRPr="00690E24">
              <w:rPr>
                <w:b/>
              </w:rPr>
              <w:t>英文术语</w:t>
            </w:r>
          </w:p>
        </w:tc>
        <w:tc>
          <w:tcPr>
            <w:tcW w:w="3106" w:type="dxa"/>
          </w:tcPr>
          <w:p w:rsidR="00241441" w:rsidRPr="00690E24" w:rsidRDefault="00DE4AFA" w:rsidP="00690E24">
            <w:pPr>
              <w:jc w:val="center"/>
              <w:rPr>
                <w:b/>
              </w:rPr>
            </w:pPr>
            <w:r w:rsidRPr="00690E24">
              <w:rPr>
                <w:b/>
              </w:rPr>
              <w:t>解释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中央处理器</w:t>
            </w:r>
          </w:p>
        </w:tc>
        <w:tc>
          <w:tcPr>
            <w:tcW w:w="3686" w:type="dxa"/>
          </w:tcPr>
          <w:p w:rsidR="00241441" w:rsidRDefault="00DE4AFA">
            <w:r>
              <w:t>CPU (Central Processing Unit)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计算机的大脑，负责执行指令和运算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内存</w:t>
            </w:r>
          </w:p>
        </w:tc>
        <w:tc>
          <w:tcPr>
            <w:tcW w:w="3686" w:type="dxa"/>
          </w:tcPr>
          <w:p w:rsidR="00241441" w:rsidRDefault="00DE4AFA">
            <w:r>
              <w:t>Memory / RAM (Random Access Memory)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程序运行时临时存放数据的地方，断电后数据丢失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硬盘</w:t>
            </w:r>
          </w:p>
        </w:tc>
        <w:tc>
          <w:tcPr>
            <w:tcW w:w="3686" w:type="dxa"/>
          </w:tcPr>
          <w:p w:rsidR="00241441" w:rsidRDefault="00DE4AFA">
            <w:r>
              <w:t>Hard Disk / HDD / SSD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永久存储数据的设备，断电后数据不丢失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固态硬盘</w:t>
            </w:r>
          </w:p>
        </w:tc>
        <w:tc>
          <w:tcPr>
            <w:tcW w:w="3686" w:type="dxa"/>
          </w:tcPr>
          <w:p w:rsidR="00241441" w:rsidRDefault="00DE4AFA">
            <w:r>
              <w:t>SSD (Solid State Drive)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用闪存技术存储的硬盘，速度更快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图形处理器</w:t>
            </w:r>
          </w:p>
        </w:tc>
        <w:tc>
          <w:tcPr>
            <w:tcW w:w="3686" w:type="dxa"/>
          </w:tcPr>
          <w:p w:rsidR="00241441" w:rsidRDefault="00DE4AFA">
            <w:r>
              <w:t>GPU (Graphics Processing Unit)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专门处理图形和并行计算的处理器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主板</w:t>
            </w:r>
          </w:p>
        </w:tc>
        <w:tc>
          <w:tcPr>
            <w:tcW w:w="3686" w:type="dxa"/>
          </w:tcPr>
          <w:p w:rsidR="00241441" w:rsidRDefault="00DE4AFA">
            <w:r>
              <w:t>Motherboard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连接所有硬件的核心电路板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显卡</w:t>
            </w:r>
          </w:p>
        </w:tc>
        <w:tc>
          <w:tcPr>
            <w:tcW w:w="3686" w:type="dxa"/>
          </w:tcPr>
          <w:p w:rsidR="00241441" w:rsidRDefault="00DE4AFA">
            <w:r>
              <w:t>Graphics Card</w:t>
            </w:r>
          </w:p>
        </w:tc>
        <w:tc>
          <w:tcPr>
            <w:tcW w:w="3106" w:type="dxa"/>
          </w:tcPr>
          <w:p w:rsidR="00241441" w:rsidRDefault="00DE4AFA">
            <w:r>
              <w:t>处理图形输出的硬件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操作系统</w:t>
            </w:r>
          </w:p>
        </w:tc>
        <w:tc>
          <w:tcPr>
            <w:tcW w:w="3686" w:type="dxa"/>
          </w:tcPr>
          <w:p w:rsidR="00241441" w:rsidRDefault="00DE4AFA">
            <w:r>
              <w:t>Operating System (OS)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管理计算机硬件和软件资源的系统软件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内核</w:t>
            </w:r>
          </w:p>
        </w:tc>
        <w:tc>
          <w:tcPr>
            <w:tcW w:w="3686" w:type="dxa"/>
          </w:tcPr>
          <w:p w:rsidR="00241441" w:rsidRDefault="00DE4AFA">
            <w:r>
              <w:t>Kernel</w:t>
            </w:r>
          </w:p>
        </w:tc>
        <w:tc>
          <w:tcPr>
            <w:tcW w:w="3106" w:type="dxa"/>
          </w:tcPr>
          <w:p w:rsidR="00241441" w:rsidRDefault="00DE4AFA">
            <w:r>
              <w:t>操作系统的核心部分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驱动程序</w:t>
            </w:r>
          </w:p>
        </w:tc>
        <w:tc>
          <w:tcPr>
            <w:tcW w:w="3686" w:type="dxa"/>
          </w:tcPr>
          <w:p w:rsidR="00241441" w:rsidRDefault="00DE4AFA">
            <w:r>
              <w:t>Driver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让操作系统识别和使用硬件的软件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pPr>
        <w:pStyle w:val="31"/>
      </w:pPr>
      <w:bookmarkStart w:id="433" w:name="_Toc229754162"/>
      <w:r>
        <w:t>二、编程语言</w:t>
      </w:r>
      <w:bookmarkEnd w:id="433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3119"/>
        <w:gridCol w:w="3673"/>
      </w:tblGrid>
      <w:tr w:rsidR="00241441" w:rsidTr="002D65D7">
        <w:tc>
          <w:tcPr>
            <w:tcW w:w="1838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中文术语</w:t>
            </w:r>
          </w:p>
        </w:tc>
        <w:tc>
          <w:tcPr>
            <w:tcW w:w="3119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英文术语</w:t>
            </w:r>
          </w:p>
        </w:tc>
        <w:tc>
          <w:tcPr>
            <w:tcW w:w="3673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解释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编程语言</w:t>
            </w:r>
          </w:p>
        </w:tc>
        <w:tc>
          <w:tcPr>
            <w:tcW w:w="3119" w:type="dxa"/>
          </w:tcPr>
          <w:p w:rsidR="00241441" w:rsidRDefault="00DE4AFA">
            <w:r>
              <w:t>Programming Language</w:t>
            </w:r>
          </w:p>
        </w:tc>
        <w:tc>
          <w:tcPr>
            <w:tcW w:w="3673" w:type="dxa"/>
          </w:tcPr>
          <w:p w:rsidR="00241441" w:rsidRDefault="00DE4AFA">
            <w:r>
              <w:t>人用来写程序的语言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源代码</w:t>
            </w:r>
          </w:p>
        </w:tc>
        <w:tc>
          <w:tcPr>
            <w:tcW w:w="3119" w:type="dxa"/>
          </w:tcPr>
          <w:p w:rsidR="00241441" w:rsidRDefault="00DE4AFA">
            <w:r>
              <w:t>Source Code</w:t>
            </w:r>
          </w:p>
        </w:tc>
        <w:tc>
          <w:tcPr>
            <w:tcW w:w="3673" w:type="dxa"/>
          </w:tcPr>
          <w:p w:rsidR="00241441" w:rsidRDefault="00DE4AFA">
            <w:r>
              <w:t>程序员写的代码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机器码</w:t>
            </w:r>
          </w:p>
        </w:tc>
        <w:tc>
          <w:tcPr>
            <w:tcW w:w="3119" w:type="dxa"/>
          </w:tcPr>
          <w:p w:rsidR="00241441" w:rsidRDefault="00DE4AFA">
            <w:r>
              <w:t>Machine Code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计算机能直接执行的代码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编译</w:t>
            </w:r>
          </w:p>
        </w:tc>
        <w:tc>
          <w:tcPr>
            <w:tcW w:w="3119" w:type="dxa"/>
          </w:tcPr>
          <w:p w:rsidR="00241441" w:rsidRDefault="00DE4AFA">
            <w:r>
              <w:t>Compilation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把源代码翻译成机器码的过程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lastRenderedPageBreak/>
              <w:t>解释</w:t>
            </w:r>
          </w:p>
        </w:tc>
        <w:tc>
          <w:tcPr>
            <w:tcW w:w="3119" w:type="dxa"/>
          </w:tcPr>
          <w:p w:rsidR="00241441" w:rsidRDefault="00DE4AFA">
            <w:r>
              <w:t>Interpretation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边执行边翻译代码的方式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编译器</w:t>
            </w:r>
          </w:p>
        </w:tc>
        <w:tc>
          <w:tcPr>
            <w:tcW w:w="3119" w:type="dxa"/>
          </w:tcPr>
          <w:p w:rsidR="00241441" w:rsidRDefault="00DE4AFA">
            <w:r>
              <w:t>Compiler</w:t>
            </w:r>
          </w:p>
        </w:tc>
        <w:tc>
          <w:tcPr>
            <w:tcW w:w="3673" w:type="dxa"/>
          </w:tcPr>
          <w:p w:rsidR="00241441" w:rsidRDefault="00DE4AFA">
            <w:r>
              <w:t>执行编译的程序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解释器</w:t>
            </w:r>
          </w:p>
        </w:tc>
        <w:tc>
          <w:tcPr>
            <w:tcW w:w="3119" w:type="dxa"/>
          </w:tcPr>
          <w:p w:rsidR="00241441" w:rsidRDefault="00DE4AFA">
            <w:r>
              <w:t>Interpreter</w:t>
            </w:r>
          </w:p>
        </w:tc>
        <w:tc>
          <w:tcPr>
            <w:tcW w:w="3673" w:type="dxa"/>
          </w:tcPr>
          <w:p w:rsidR="00241441" w:rsidRDefault="00DE4AFA">
            <w:r>
              <w:t>执行解释的程序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语法</w:t>
            </w:r>
          </w:p>
        </w:tc>
        <w:tc>
          <w:tcPr>
            <w:tcW w:w="3119" w:type="dxa"/>
          </w:tcPr>
          <w:p w:rsidR="00241441" w:rsidRDefault="00DE4AFA">
            <w:r>
              <w:t>Syntax</w:t>
            </w:r>
          </w:p>
        </w:tc>
        <w:tc>
          <w:tcPr>
            <w:tcW w:w="3673" w:type="dxa"/>
          </w:tcPr>
          <w:p w:rsidR="00241441" w:rsidRDefault="00DE4AFA">
            <w:r>
              <w:t>编程语言的语法规则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语义</w:t>
            </w:r>
          </w:p>
        </w:tc>
        <w:tc>
          <w:tcPr>
            <w:tcW w:w="3119" w:type="dxa"/>
          </w:tcPr>
          <w:p w:rsidR="00241441" w:rsidRDefault="00DE4AFA">
            <w:r>
              <w:t>Semantics</w:t>
            </w:r>
          </w:p>
        </w:tc>
        <w:tc>
          <w:tcPr>
            <w:tcW w:w="3673" w:type="dxa"/>
          </w:tcPr>
          <w:p w:rsidR="00241441" w:rsidRDefault="00DE4AFA">
            <w:r>
              <w:t>代码的含义和逻辑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标识符</w:t>
            </w:r>
          </w:p>
        </w:tc>
        <w:tc>
          <w:tcPr>
            <w:tcW w:w="3119" w:type="dxa"/>
          </w:tcPr>
          <w:p w:rsidR="00241441" w:rsidRDefault="00DE4AFA">
            <w:r>
              <w:t>Identifier</w:t>
            </w:r>
          </w:p>
        </w:tc>
        <w:tc>
          <w:tcPr>
            <w:tcW w:w="3673" w:type="dxa"/>
          </w:tcPr>
          <w:p w:rsidR="00241441" w:rsidRDefault="00DE4AFA">
            <w:r>
              <w:t>变量、函数等的名称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关键字</w:t>
            </w:r>
          </w:p>
        </w:tc>
        <w:tc>
          <w:tcPr>
            <w:tcW w:w="3119" w:type="dxa"/>
          </w:tcPr>
          <w:p w:rsidR="00241441" w:rsidRDefault="00DE4AFA">
            <w:r>
              <w:t>Keyword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编程语言保留的专用词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注释</w:t>
            </w:r>
          </w:p>
        </w:tc>
        <w:tc>
          <w:tcPr>
            <w:tcW w:w="3119" w:type="dxa"/>
          </w:tcPr>
          <w:p w:rsidR="00241441" w:rsidRDefault="00DE4AFA">
            <w:r>
              <w:t>Comment</w:t>
            </w:r>
          </w:p>
        </w:tc>
        <w:tc>
          <w:tcPr>
            <w:tcW w:w="3673" w:type="dxa"/>
          </w:tcPr>
          <w:p w:rsidR="00241441" w:rsidRDefault="00DE4AFA">
            <w:r>
              <w:t>不被执行的说明文字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34" w:name="_Toc229754163"/>
      <w:r>
        <w:t>三、数据类型与结构</w:t>
      </w:r>
      <w:bookmarkEnd w:id="434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413"/>
        <w:gridCol w:w="3402"/>
        <w:gridCol w:w="3815"/>
      </w:tblGrid>
      <w:tr w:rsidR="00241441" w:rsidTr="002D65D7">
        <w:tc>
          <w:tcPr>
            <w:tcW w:w="1413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中文术语</w:t>
            </w:r>
          </w:p>
        </w:tc>
        <w:tc>
          <w:tcPr>
            <w:tcW w:w="3402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英文术语</w:t>
            </w:r>
          </w:p>
        </w:tc>
        <w:tc>
          <w:tcPr>
            <w:tcW w:w="3815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解释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变量</w:t>
            </w:r>
          </w:p>
        </w:tc>
        <w:tc>
          <w:tcPr>
            <w:tcW w:w="3402" w:type="dxa"/>
          </w:tcPr>
          <w:p w:rsidR="00241441" w:rsidRDefault="00DE4AFA">
            <w:r>
              <w:t>Variable</w:t>
            </w:r>
          </w:p>
        </w:tc>
        <w:tc>
          <w:tcPr>
            <w:tcW w:w="3815" w:type="dxa"/>
          </w:tcPr>
          <w:p w:rsidR="00241441" w:rsidRDefault="00DE4AFA">
            <w:r>
              <w:t>存储数据的容器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常量</w:t>
            </w:r>
          </w:p>
        </w:tc>
        <w:tc>
          <w:tcPr>
            <w:tcW w:w="3402" w:type="dxa"/>
          </w:tcPr>
          <w:p w:rsidR="00241441" w:rsidRDefault="00DE4AFA">
            <w:r>
              <w:t>Constant</w:t>
            </w:r>
          </w:p>
        </w:tc>
        <w:tc>
          <w:tcPr>
            <w:tcW w:w="3815" w:type="dxa"/>
          </w:tcPr>
          <w:p w:rsidR="00241441" w:rsidRDefault="00DE4AFA">
            <w:r>
              <w:t>值不能改变的量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数据类型</w:t>
            </w:r>
          </w:p>
        </w:tc>
        <w:tc>
          <w:tcPr>
            <w:tcW w:w="3402" w:type="dxa"/>
          </w:tcPr>
          <w:p w:rsidR="00241441" w:rsidRDefault="00DE4AFA">
            <w:r>
              <w:t>Data Type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数据的种类，如整数、字符串等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整数</w:t>
            </w:r>
          </w:p>
        </w:tc>
        <w:tc>
          <w:tcPr>
            <w:tcW w:w="3402" w:type="dxa"/>
          </w:tcPr>
          <w:p w:rsidR="00241441" w:rsidRDefault="00DE4AFA">
            <w:r>
              <w:t>Integer</w:t>
            </w:r>
          </w:p>
        </w:tc>
        <w:tc>
          <w:tcPr>
            <w:tcW w:w="3815" w:type="dxa"/>
          </w:tcPr>
          <w:p w:rsidR="00241441" w:rsidRDefault="00DE4AFA">
            <w:r>
              <w:t>没有小数部分的数字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浮点数</w:t>
            </w:r>
          </w:p>
        </w:tc>
        <w:tc>
          <w:tcPr>
            <w:tcW w:w="3402" w:type="dxa"/>
          </w:tcPr>
          <w:p w:rsidR="00241441" w:rsidRDefault="00DE4AFA">
            <w:r>
              <w:t>Float / Floating Point Number</w:t>
            </w:r>
          </w:p>
        </w:tc>
        <w:tc>
          <w:tcPr>
            <w:tcW w:w="3815" w:type="dxa"/>
          </w:tcPr>
          <w:p w:rsidR="00241441" w:rsidRDefault="00DE4AFA">
            <w:r>
              <w:t>有小数部分的数字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字符串</w:t>
            </w:r>
          </w:p>
        </w:tc>
        <w:tc>
          <w:tcPr>
            <w:tcW w:w="3402" w:type="dxa"/>
          </w:tcPr>
          <w:p w:rsidR="00241441" w:rsidRDefault="00DE4AFA">
            <w:r>
              <w:t>String</w:t>
            </w:r>
          </w:p>
        </w:tc>
        <w:tc>
          <w:tcPr>
            <w:tcW w:w="3815" w:type="dxa"/>
          </w:tcPr>
          <w:p w:rsidR="00241441" w:rsidRDefault="00DE4AFA">
            <w:r>
              <w:t>文本数据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布尔值</w:t>
            </w:r>
          </w:p>
        </w:tc>
        <w:tc>
          <w:tcPr>
            <w:tcW w:w="3402" w:type="dxa"/>
          </w:tcPr>
          <w:p w:rsidR="00241441" w:rsidRDefault="00DE4AFA">
            <w:r>
              <w:t>Boolean</w:t>
            </w:r>
          </w:p>
        </w:tc>
        <w:tc>
          <w:tcPr>
            <w:tcW w:w="3815" w:type="dxa"/>
          </w:tcPr>
          <w:p w:rsidR="00241441" w:rsidRDefault="00DE4AFA">
            <w:r>
              <w:t>真或假（</w:t>
            </w:r>
            <w:r>
              <w:t>True/False</w:t>
            </w:r>
            <w:r>
              <w:t>）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数组</w:t>
            </w:r>
          </w:p>
        </w:tc>
        <w:tc>
          <w:tcPr>
            <w:tcW w:w="3402" w:type="dxa"/>
          </w:tcPr>
          <w:p w:rsidR="00241441" w:rsidRDefault="00DE4AFA">
            <w:r>
              <w:t>Array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存储多个相同类型数据的结构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列表</w:t>
            </w:r>
          </w:p>
        </w:tc>
        <w:tc>
          <w:tcPr>
            <w:tcW w:w="3402" w:type="dxa"/>
          </w:tcPr>
          <w:p w:rsidR="00241441" w:rsidRDefault="00DE4AFA">
            <w:r>
              <w:t>List</w:t>
            </w:r>
          </w:p>
        </w:tc>
        <w:tc>
          <w:tcPr>
            <w:tcW w:w="3815" w:type="dxa"/>
          </w:tcPr>
          <w:p w:rsidR="00241441" w:rsidRDefault="00DE4AFA">
            <w:r>
              <w:t>有序的可变数据集合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元组</w:t>
            </w:r>
          </w:p>
        </w:tc>
        <w:tc>
          <w:tcPr>
            <w:tcW w:w="3402" w:type="dxa"/>
          </w:tcPr>
          <w:p w:rsidR="00241441" w:rsidRDefault="00DE4AFA">
            <w:r>
              <w:t>Tuple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有序的不可变数据集合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字典</w:t>
            </w:r>
          </w:p>
        </w:tc>
        <w:tc>
          <w:tcPr>
            <w:tcW w:w="3402" w:type="dxa"/>
          </w:tcPr>
          <w:p w:rsidR="00241441" w:rsidRDefault="00DE4AFA">
            <w:r>
              <w:t>Dictionary</w:t>
            </w:r>
          </w:p>
        </w:tc>
        <w:tc>
          <w:tcPr>
            <w:tcW w:w="3815" w:type="dxa"/>
          </w:tcPr>
          <w:p w:rsidR="00241441" w:rsidRDefault="00DE4AFA">
            <w:r>
              <w:t>键值对的数据结构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集合</w:t>
            </w:r>
          </w:p>
        </w:tc>
        <w:tc>
          <w:tcPr>
            <w:tcW w:w="3402" w:type="dxa"/>
          </w:tcPr>
          <w:p w:rsidR="00241441" w:rsidRDefault="00DE4AFA">
            <w:r>
              <w:t>Set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不重复元素的无序集合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对象</w:t>
            </w:r>
          </w:p>
        </w:tc>
        <w:tc>
          <w:tcPr>
            <w:tcW w:w="3402" w:type="dxa"/>
          </w:tcPr>
          <w:p w:rsidR="00241441" w:rsidRDefault="00DE4AFA">
            <w:r>
              <w:t>Object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包含属性和方法的数据结构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类</w:t>
            </w:r>
          </w:p>
        </w:tc>
        <w:tc>
          <w:tcPr>
            <w:tcW w:w="3402" w:type="dxa"/>
          </w:tcPr>
          <w:p w:rsidR="00241441" w:rsidRDefault="00DE4AFA">
            <w:r>
              <w:t>Class</w:t>
            </w:r>
          </w:p>
        </w:tc>
        <w:tc>
          <w:tcPr>
            <w:tcW w:w="3815" w:type="dxa"/>
          </w:tcPr>
          <w:p w:rsidR="00241441" w:rsidRDefault="00DE4AFA">
            <w:r>
              <w:t>创建对象的模板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实例</w:t>
            </w:r>
          </w:p>
        </w:tc>
        <w:tc>
          <w:tcPr>
            <w:tcW w:w="3402" w:type="dxa"/>
          </w:tcPr>
          <w:p w:rsidR="00241441" w:rsidRDefault="00DE4AFA">
            <w:r>
              <w:t>Instance</w:t>
            </w:r>
          </w:p>
        </w:tc>
        <w:tc>
          <w:tcPr>
            <w:tcW w:w="3815" w:type="dxa"/>
          </w:tcPr>
          <w:p w:rsidR="00241441" w:rsidRDefault="00DE4AFA">
            <w:r>
              <w:t>类的具体实例化对象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空</w:t>
            </w:r>
          </w:p>
        </w:tc>
        <w:tc>
          <w:tcPr>
            <w:tcW w:w="3402" w:type="dxa"/>
          </w:tcPr>
          <w:p w:rsidR="00241441" w:rsidRDefault="00DE4AFA">
            <w:r>
              <w:t>Null / None</w:t>
            </w:r>
          </w:p>
        </w:tc>
        <w:tc>
          <w:tcPr>
            <w:tcW w:w="3815" w:type="dxa"/>
          </w:tcPr>
          <w:p w:rsidR="00241441" w:rsidRDefault="00DE4AFA">
            <w:r>
              <w:t>表示没有值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35" w:name="_Toc229754164"/>
      <w:r>
        <w:t>四、程序结构</w:t>
      </w:r>
      <w:bookmarkEnd w:id="435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555"/>
        <w:gridCol w:w="3260"/>
        <w:gridCol w:w="3815"/>
      </w:tblGrid>
      <w:tr w:rsidR="00241441" w:rsidTr="002D65D7">
        <w:tc>
          <w:tcPr>
            <w:tcW w:w="1555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中文术语</w:t>
            </w:r>
          </w:p>
        </w:tc>
        <w:tc>
          <w:tcPr>
            <w:tcW w:w="3260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英文术语</w:t>
            </w:r>
          </w:p>
        </w:tc>
        <w:tc>
          <w:tcPr>
            <w:tcW w:w="3815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解释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函数</w:t>
            </w:r>
          </w:p>
        </w:tc>
        <w:tc>
          <w:tcPr>
            <w:tcW w:w="3260" w:type="dxa"/>
          </w:tcPr>
          <w:p w:rsidR="00241441" w:rsidRDefault="00DE4AFA">
            <w:r>
              <w:t>Function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打包一段可重复使用的代码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方法</w:t>
            </w:r>
          </w:p>
        </w:tc>
        <w:tc>
          <w:tcPr>
            <w:tcW w:w="3260" w:type="dxa"/>
          </w:tcPr>
          <w:p w:rsidR="00241441" w:rsidRDefault="00DE4AFA">
            <w:r>
              <w:t>Method</w:t>
            </w:r>
          </w:p>
        </w:tc>
        <w:tc>
          <w:tcPr>
            <w:tcW w:w="3815" w:type="dxa"/>
          </w:tcPr>
          <w:p w:rsidR="00241441" w:rsidRDefault="00DE4AFA">
            <w:r>
              <w:t>对象中的函数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参数</w:t>
            </w:r>
          </w:p>
        </w:tc>
        <w:tc>
          <w:tcPr>
            <w:tcW w:w="3260" w:type="dxa"/>
          </w:tcPr>
          <w:p w:rsidR="00241441" w:rsidRDefault="00DE4AFA">
            <w:r>
              <w:t>Parameter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函数定义时接收的变量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实参</w:t>
            </w:r>
          </w:p>
        </w:tc>
        <w:tc>
          <w:tcPr>
            <w:tcW w:w="3260" w:type="dxa"/>
          </w:tcPr>
          <w:p w:rsidR="00241441" w:rsidRDefault="00DE4AFA">
            <w:r>
              <w:t>Argument</w:t>
            </w:r>
          </w:p>
        </w:tc>
        <w:tc>
          <w:tcPr>
            <w:tcW w:w="3815" w:type="dxa"/>
          </w:tcPr>
          <w:p w:rsidR="00241441" w:rsidRDefault="00DE4AFA">
            <w:r>
              <w:t>调用函数时传入的值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返回值</w:t>
            </w:r>
          </w:p>
        </w:tc>
        <w:tc>
          <w:tcPr>
            <w:tcW w:w="3260" w:type="dxa"/>
          </w:tcPr>
          <w:p w:rsidR="00241441" w:rsidRDefault="00DE4AFA">
            <w:r>
              <w:t>Return Value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函数执行后返回的结果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条件语句</w:t>
            </w:r>
          </w:p>
        </w:tc>
        <w:tc>
          <w:tcPr>
            <w:tcW w:w="3260" w:type="dxa"/>
          </w:tcPr>
          <w:p w:rsidR="00241441" w:rsidRDefault="00DE4AFA">
            <w:r>
              <w:t>Conditional Statement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根据条件执行不同代码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循环</w:t>
            </w:r>
          </w:p>
        </w:tc>
        <w:tc>
          <w:tcPr>
            <w:tcW w:w="3260" w:type="dxa"/>
          </w:tcPr>
          <w:p w:rsidR="00241441" w:rsidRDefault="00DE4AFA">
            <w:r>
              <w:t>Loop</w:t>
            </w:r>
          </w:p>
        </w:tc>
        <w:tc>
          <w:tcPr>
            <w:tcW w:w="3815" w:type="dxa"/>
          </w:tcPr>
          <w:p w:rsidR="00241441" w:rsidRDefault="00DE4AFA">
            <w:r>
              <w:t>重复执行一段代码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lastRenderedPageBreak/>
              <w:t>迭代</w:t>
            </w:r>
          </w:p>
        </w:tc>
        <w:tc>
          <w:tcPr>
            <w:tcW w:w="3260" w:type="dxa"/>
          </w:tcPr>
          <w:p w:rsidR="00241441" w:rsidRDefault="00DE4AFA">
            <w:r>
              <w:t>Iteration</w:t>
            </w:r>
          </w:p>
        </w:tc>
        <w:tc>
          <w:tcPr>
            <w:tcW w:w="3815" w:type="dxa"/>
          </w:tcPr>
          <w:p w:rsidR="00241441" w:rsidRDefault="00DE4AFA">
            <w:r>
              <w:t>循环的一次执行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递归</w:t>
            </w:r>
          </w:p>
        </w:tc>
        <w:tc>
          <w:tcPr>
            <w:tcW w:w="3260" w:type="dxa"/>
          </w:tcPr>
          <w:p w:rsidR="00241441" w:rsidRDefault="00DE4AFA">
            <w:r>
              <w:t>Recursion</w:t>
            </w:r>
          </w:p>
        </w:tc>
        <w:tc>
          <w:tcPr>
            <w:tcW w:w="3815" w:type="dxa"/>
          </w:tcPr>
          <w:p w:rsidR="00241441" w:rsidRDefault="00DE4AFA">
            <w:r>
              <w:t>函数调用自身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异常</w:t>
            </w:r>
          </w:p>
        </w:tc>
        <w:tc>
          <w:tcPr>
            <w:tcW w:w="3260" w:type="dxa"/>
          </w:tcPr>
          <w:p w:rsidR="00241441" w:rsidRDefault="00DE4AFA">
            <w:r>
              <w:t>Exception</w:t>
            </w:r>
          </w:p>
        </w:tc>
        <w:tc>
          <w:tcPr>
            <w:tcW w:w="3815" w:type="dxa"/>
          </w:tcPr>
          <w:p w:rsidR="00241441" w:rsidRDefault="00DE4AFA">
            <w:r>
              <w:t>程序运行时的错误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异常处理</w:t>
            </w:r>
          </w:p>
        </w:tc>
        <w:tc>
          <w:tcPr>
            <w:tcW w:w="3260" w:type="dxa"/>
          </w:tcPr>
          <w:p w:rsidR="00241441" w:rsidRDefault="00DE4AFA">
            <w:r>
              <w:t>Exception Handling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捕获和处理异常的机制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pPr>
        <w:pStyle w:val="31"/>
      </w:pPr>
      <w:bookmarkStart w:id="436" w:name="_Toc229754165"/>
      <w:r>
        <w:t>五、软件工程</w:t>
      </w:r>
      <w:bookmarkEnd w:id="436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3260"/>
        <w:gridCol w:w="3390"/>
      </w:tblGrid>
      <w:tr w:rsidR="00241441" w:rsidTr="005B73D5">
        <w:tc>
          <w:tcPr>
            <w:tcW w:w="1980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中文术语</w:t>
            </w:r>
          </w:p>
        </w:tc>
        <w:tc>
          <w:tcPr>
            <w:tcW w:w="3260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英文术语</w:t>
            </w:r>
          </w:p>
        </w:tc>
        <w:tc>
          <w:tcPr>
            <w:tcW w:w="3390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解释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模块</w:t>
            </w:r>
          </w:p>
        </w:tc>
        <w:tc>
          <w:tcPr>
            <w:tcW w:w="3260" w:type="dxa"/>
          </w:tcPr>
          <w:p w:rsidR="00241441" w:rsidRDefault="00DE4AFA">
            <w:r>
              <w:t>Module</w:t>
            </w:r>
          </w:p>
        </w:tc>
        <w:tc>
          <w:tcPr>
            <w:tcW w:w="3390" w:type="dxa"/>
          </w:tcPr>
          <w:p w:rsidR="00241441" w:rsidRDefault="00DE4AFA">
            <w:r>
              <w:t>一个独立的代码文件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包</w:t>
            </w:r>
          </w:p>
        </w:tc>
        <w:tc>
          <w:tcPr>
            <w:tcW w:w="3260" w:type="dxa"/>
          </w:tcPr>
          <w:p w:rsidR="00241441" w:rsidRDefault="00DE4AFA">
            <w:r>
              <w:t>Package</w:t>
            </w:r>
          </w:p>
        </w:tc>
        <w:tc>
          <w:tcPr>
            <w:tcW w:w="3390" w:type="dxa"/>
          </w:tcPr>
          <w:p w:rsidR="00241441" w:rsidRDefault="00DE4AFA">
            <w:r>
              <w:t>一组相关的模块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库</w:t>
            </w:r>
          </w:p>
        </w:tc>
        <w:tc>
          <w:tcPr>
            <w:tcW w:w="3260" w:type="dxa"/>
          </w:tcPr>
          <w:p w:rsidR="00241441" w:rsidRDefault="00DE4AFA">
            <w:r>
              <w:t>Library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提供特定功能的代码集合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框架</w:t>
            </w:r>
          </w:p>
        </w:tc>
        <w:tc>
          <w:tcPr>
            <w:tcW w:w="3260" w:type="dxa"/>
          </w:tcPr>
          <w:p w:rsidR="00241441" w:rsidRDefault="00DE4AFA">
            <w:r>
              <w:t>Framework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提供基础结构的代码框架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接口</w:t>
            </w:r>
          </w:p>
        </w:tc>
        <w:tc>
          <w:tcPr>
            <w:tcW w:w="3260" w:type="dxa"/>
          </w:tcPr>
          <w:p w:rsidR="00241441" w:rsidRDefault="00DE4AFA">
            <w:r>
              <w:t>Interface</w:t>
            </w:r>
          </w:p>
        </w:tc>
        <w:tc>
          <w:tcPr>
            <w:tcW w:w="3390" w:type="dxa"/>
          </w:tcPr>
          <w:p w:rsidR="00241441" w:rsidRDefault="00DE4AFA">
            <w:r>
              <w:t>模块之间交互的规范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应用程序接口</w:t>
            </w:r>
          </w:p>
        </w:tc>
        <w:tc>
          <w:tcPr>
            <w:tcW w:w="3260" w:type="dxa"/>
          </w:tcPr>
          <w:p w:rsidR="00241441" w:rsidRDefault="00DE4AFA">
            <w:r>
              <w:t>API (Application Programming Interface)</w:t>
            </w:r>
          </w:p>
        </w:tc>
        <w:tc>
          <w:tcPr>
            <w:tcW w:w="3390" w:type="dxa"/>
          </w:tcPr>
          <w:p w:rsidR="00241441" w:rsidRDefault="00DE4AFA">
            <w:r>
              <w:t>程序之间交互的桥梁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软件开发工具包</w:t>
            </w:r>
          </w:p>
        </w:tc>
        <w:tc>
          <w:tcPr>
            <w:tcW w:w="3260" w:type="dxa"/>
          </w:tcPr>
          <w:p w:rsidR="00241441" w:rsidRDefault="00DE4AFA">
            <w:r>
              <w:t>SDK (Software Development Kit)</w:t>
            </w:r>
          </w:p>
        </w:tc>
        <w:tc>
          <w:tcPr>
            <w:tcW w:w="3390" w:type="dxa"/>
          </w:tcPr>
          <w:p w:rsidR="00241441" w:rsidRDefault="00DE4AFA">
            <w:r>
              <w:t>开发用的工具集合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集成开发环境</w:t>
            </w:r>
          </w:p>
        </w:tc>
        <w:tc>
          <w:tcPr>
            <w:tcW w:w="3260" w:type="dxa"/>
          </w:tcPr>
          <w:p w:rsidR="00241441" w:rsidRDefault="00DE4AFA">
            <w:r>
              <w:t>IDE (Integrated Development Environment)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集成编辑、编译、调试的开发环境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版本控制</w:t>
            </w:r>
          </w:p>
        </w:tc>
        <w:tc>
          <w:tcPr>
            <w:tcW w:w="3260" w:type="dxa"/>
          </w:tcPr>
          <w:p w:rsidR="00241441" w:rsidRDefault="00DE4AFA">
            <w:r>
              <w:t>Version Control</w:t>
            </w:r>
          </w:p>
        </w:tc>
        <w:tc>
          <w:tcPr>
            <w:tcW w:w="3390" w:type="dxa"/>
          </w:tcPr>
          <w:p w:rsidR="00241441" w:rsidRDefault="00DE4AFA">
            <w:r>
              <w:t>管理代码版本的系统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仓库</w:t>
            </w:r>
          </w:p>
        </w:tc>
        <w:tc>
          <w:tcPr>
            <w:tcW w:w="3260" w:type="dxa"/>
          </w:tcPr>
          <w:p w:rsidR="00241441" w:rsidRDefault="00DE4AFA">
            <w:r>
              <w:t>Repository</w:t>
            </w:r>
          </w:p>
        </w:tc>
        <w:tc>
          <w:tcPr>
            <w:tcW w:w="3390" w:type="dxa"/>
          </w:tcPr>
          <w:p w:rsidR="00241441" w:rsidRDefault="00DE4AFA">
            <w:r>
              <w:t>存放代码的地方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分支</w:t>
            </w:r>
          </w:p>
        </w:tc>
        <w:tc>
          <w:tcPr>
            <w:tcW w:w="3260" w:type="dxa"/>
          </w:tcPr>
          <w:p w:rsidR="00241441" w:rsidRDefault="00DE4AFA">
            <w:r>
              <w:t>Branch</w:t>
            </w:r>
          </w:p>
        </w:tc>
        <w:tc>
          <w:tcPr>
            <w:tcW w:w="3390" w:type="dxa"/>
          </w:tcPr>
          <w:p w:rsidR="00241441" w:rsidRDefault="00DE4AFA">
            <w:r>
              <w:t>代码的独立开发线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合并</w:t>
            </w:r>
          </w:p>
        </w:tc>
        <w:tc>
          <w:tcPr>
            <w:tcW w:w="3260" w:type="dxa"/>
          </w:tcPr>
          <w:p w:rsidR="00241441" w:rsidRDefault="00DE4AFA">
            <w:r>
              <w:t>Merge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把不同分支的代码合并在一起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提交</w:t>
            </w:r>
          </w:p>
        </w:tc>
        <w:tc>
          <w:tcPr>
            <w:tcW w:w="3260" w:type="dxa"/>
          </w:tcPr>
          <w:p w:rsidR="00241441" w:rsidRDefault="00DE4AFA">
            <w:r>
              <w:t>Commit</w:t>
            </w:r>
          </w:p>
        </w:tc>
        <w:tc>
          <w:tcPr>
            <w:tcW w:w="3390" w:type="dxa"/>
          </w:tcPr>
          <w:p w:rsidR="00241441" w:rsidRDefault="00DE4AFA">
            <w:r>
              <w:t>保存代码修改记录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推送</w:t>
            </w:r>
          </w:p>
        </w:tc>
        <w:tc>
          <w:tcPr>
            <w:tcW w:w="3260" w:type="dxa"/>
          </w:tcPr>
          <w:p w:rsidR="00241441" w:rsidRDefault="00DE4AFA">
            <w:r>
              <w:t>Push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把本地代码推送到远程仓库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拉取</w:t>
            </w:r>
          </w:p>
        </w:tc>
        <w:tc>
          <w:tcPr>
            <w:tcW w:w="3260" w:type="dxa"/>
          </w:tcPr>
          <w:p w:rsidR="00241441" w:rsidRDefault="00DE4AFA">
            <w:r>
              <w:t>Pull</w:t>
            </w:r>
          </w:p>
        </w:tc>
        <w:tc>
          <w:tcPr>
            <w:tcW w:w="3390" w:type="dxa"/>
          </w:tcPr>
          <w:p w:rsidR="00241441" w:rsidRDefault="00DE4AFA">
            <w:r>
              <w:t>从远程仓库获取代码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37" w:name="_Toc229754166"/>
      <w:r>
        <w:t>六、网络与</w:t>
      </w:r>
      <w:r>
        <w:t>Web</w:t>
      </w:r>
      <w:bookmarkEnd w:id="437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547"/>
        <w:gridCol w:w="2835"/>
        <w:gridCol w:w="3248"/>
      </w:tblGrid>
      <w:tr w:rsidR="00241441" w:rsidTr="005B73D5">
        <w:tc>
          <w:tcPr>
            <w:tcW w:w="2547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中文术语</w:t>
            </w:r>
          </w:p>
        </w:tc>
        <w:tc>
          <w:tcPr>
            <w:tcW w:w="2835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英文术语</w:t>
            </w:r>
          </w:p>
        </w:tc>
        <w:tc>
          <w:tcPr>
            <w:tcW w:w="3248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解释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网络</w:t>
            </w:r>
          </w:p>
        </w:tc>
        <w:tc>
          <w:tcPr>
            <w:tcW w:w="2835" w:type="dxa"/>
          </w:tcPr>
          <w:p w:rsidR="00241441" w:rsidRDefault="00DE4AFA">
            <w:r>
              <w:t>Network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多台计算机互联的系统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互联网</w:t>
            </w:r>
          </w:p>
        </w:tc>
        <w:tc>
          <w:tcPr>
            <w:tcW w:w="2835" w:type="dxa"/>
          </w:tcPr>
          <w:p w:rsidR="00241441" w:rsidRDefault="00DE4AFA">
            <w:r>
              <w:t>Internet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全球范围的计算机网络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协议</w:t>
            </w:r>
          </w:p>
        </w:tc>
        <w:tc>
          <w:tcPr>
            <w:tcW w:w="2835" w:type="dxa"/>
          </w:tcPr>
          <w:p w:rsidR="00241441" w:rsidRDefault="00DE4AFA">
            <w:r>
              <w:t>Protocol</w:t>
            </w:r>
          </w:p>
        </w:tc>
        <w:tc>
          <w:tcPr>
            <w:tcW w:w="3248" w:type="dxa"/>
          </w:tcPr>
          <w:p w:rsidR="00241441" w:rsidRDefault="00DE4AFA">
            <w:r>
              <w:t>网络通信的规则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IP</w:t>
            </w:r>
            <w:r>
              <w:t>地址</w:t>
            </w:r>
          </w:p>
        </w:tc>
        <w:tc>
          <w:tcPr>
            <w:tcW w:w="2835" w:type="dxa"/>
          </w:tcPr>
          <w:p w:rsidR="00241441" w:rsidRDefault="00DE4AFA">
            <w:r>
              <w:t>IP Address</w:t>
            </w:r>
          </w:p>
        </w:tc>
        <w:tc>
          <w:tcPr>
            <w:tcW w:w="3248" w:type="dxa"/>
          </w:tcPr>
          <w:p w:rsidR="00241441" w:rsidRDefault="00DE4AFA">
            <w:r>
              <w:t>网络设备的唯一标识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域名</w:t>
            </w:r>
          </w:p>
        </w:tc>
        <w:tc>
          <w:tcPr>
            <w:tcW w:w="2835" w:type="dxa"/>
          </w:tcPr>
          <w:p w:rsidR="00241441" w:rsidRDefault="00DE4AFA">
            <w:r>
              <w:t>Domain Name</w:t>
            </w:r>
          </w:p>
        </w:tc>
        <w:tc>
          <w:tcPr>
            <w:tcW w:w="3248" w:type="dxa"/>
          </w:tcPr>
          <w:p w:rsidR="00241441" w:rsidRDefault="00DE4AFA">
            <w:r>
              <w:t>网站的好记名字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域名系统</w:t>
            </w:r>
          </w:p>
        </w:tc>
        <w:tc>
          <w:tcPr>
            <w:tcW w:w="2835" w:type="dxa"/>
          </w:tcPr>
          <w:p w:rsidR="00241441" w:rsidRDefault="00DE4AFA">
            <w:r>
              <w:t>DNS (Domain Name System)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把域名翻译成</w:t>
            </w:r>
            <w:r>
              <w:rPr>
                <w:lang w:eastAsia="zh-CN"/>
              </w:rPr>
              <w:t>IP</w:t>
            </w:r>
            <w:r>
              <w:rPr>
                <w:lang w:eastAsia="zh-CN"/>
              </w:rPr>
              <w:t>地址的系统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端口</w:t>
            </w:r>
          </w:p>
        </w:tc>
        <w:tc>
          <w:tcPr>
            <w:tcW w:w="2835" w:type="dxa"/>
          </w:tcPr>
          <w:p w:rsidR="00241441" w:rsidRDefault="00DE4AFA">
            <w:r>
              <w:t>Port</w:t>
            </w:r>
          </w:p>
        </w:tc>
        <w:tc>
          <w:tcPr>
            <w:tcW w:w="3248" w:type="dxa"/>
          </w:tcPr>
          <w:p w:rsidR="00241441" w:rsidRDefault="00DE4AFA">
            <w:r>
              <w:t>网络服务的入口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防火墙</w:t>
            </w:r>
          </w:p>
        </w:tc>
        <w:tc>
          <w:tcPr>
            <w:tcW w:w="2835" w:type="dxa"/>
          </w:tcPr>
          <w:p w:rsidR="00241441" w:rsidRDefault="00DE4AFA">
            <w:r>
              <w:t>Firewall</w:t>
            </w:r>
          </w:p>
        </w:tc>
        <w:tc>
          <w:tcPr>
            <w:tcW w:w="3248" w:type="dxa"/>
          </w:tcPr>
          <w:p w:rsidR="00241441" w:rsidRDefault="00DE4AFA">
            <w:r>
              <w:t>网络安全屏障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代理服务器</w:t>
            </w:r>
          </w:p>
        </w:tc>
        <w:tc>
          <w:tcPr>
            <w:tcW w:w="2835" w:type="dxa"/>
          </w:tcPr>
          <w:p w:rsidR="00241441" w:rsidRDefault="00DE4AFA">
            <w:r>
              <w:t>Proxy Server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转发请求的中间服务器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lastRenderedPageBreak/>
              <w:t>超文本传输协议</w:t>
            </w:r>
          </w:p>
        </w:tc>
        <w:tc>
          <w:tcPr>
            <w:tcW w:w="2835" w:type="dxa"/>
          </w:tcPr>
          <w:p w:rsidR="00241441" w:rsidRDefault="00DE4AFA">
            <w:r>
              <w:t>HTTP (HyperText Transfer Protocol)</w:t>
            </w:r>
          </w:p>
        </w:tc>
        <w:tc>
          <w:tcPr>
            <w:tcW w:w="3248" w:type="dxa"/>
          </w:tcPr>
          <w:p w:rsidR="00241441" w:rsidRDefault="00DE4AFA">
            <w:r>
              <w:t>网页传输协议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安全超文本传输协议</w:t>
            </w:r>
          </w:p>
        </w:tc>
        <w:tc>
          <w:tcPr>
            <w:tcW w:w="2835" w:type="dxa"/>
          </w:tcPr>
          <w:p w:rsidR="00241441" w:rsidRDefault="00DE4AFA">
            <w:r>
              <w:t>HTTPS</w:t>
            </w:r>
          </w:p>
        </w:tc>
        <w:tc>
          <w:tcPr>
            <w:tcW w:w="3248" w:type="dxa"/>
          </w:tcPr>
          <w:p w:rsidR="00241441" w:rsidRDefault="00DE4AFA">
            <w:r>
              <w:t>加密的</w:t>
            </w:r>
            <w:r>
              <w:t>HTTP</w:t>
            </w:r>
            <w:r>
              <w:t>协议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前端</w:t>
            </w:r>
          </w:p>
        </w:tc>
        <w:tc>
          <w:tcPr>
            <w:tcW w:w="2835" w:type="dxa"/>
          </w:tcPr>
          <w:p w:rsidR="00241441" w:rsidRDefault="00DE4AFA">
            <w:r>
              <w:t>Frontend</w:t>
            </w:r>
          </w:p>
        </w:tc>
        <w:tc>
          <w:tcPr>
            <w:tcW w:w="3248" w:type="dxa"/>
          </w:tcPr>
          <w:p w:rsidR="00241441" w:rsidRDefault="00DE4AFA">
            <w:r>
              <w:t>用户看到的界面部分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后端</w:t>
            </w:r>
          </w:p>
        </w:tc>
        <w:tc>
          <w:tcPr>
            <w:tcW w:w="2835" w:type="dxa"/>
          </w:tcPr>
          <w:p w:rsidR="00241441" w:rsidRDefault="00DE4AFA">
            <w:r>
              <w:t>Backend</w:t>
            </w:r>
          </w:p>
        </w:tc>
        <w:tc>
          <w:tcPr>
            <w:tcW w:w="3248" w:type="dxa"/>
          </w:tcPr>
          <w:p w:rsidR="00241441" w:rsidRDefault="00DE4AFA">
            <w:r>
              <w:t>服务器端的程序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全栈</w:t>
            </w:r>
          </w:p>
        </w:tc>
        <w:tc>
          <w:tcPr>
            <w:tcW w:w="2835" w:type="dxa"/>
          </w:tcPr>
          <w:p w:rsidR="00241441" w:rsidRDefault="00DE4AFA">
            <w:r>
              <w:t>Full Stack</w:t>
            </w:r>
          </w:p>
        </w:tc>
        <w:tc>
          <w:tcPr>
            <w:tcW w:w="3248" w:type="dxa"/>
          </w:tcPr>
          <w:p w:rsidR="00241441" w:rsidRDefault="00DE4AFA">
            <w:r>
              <w:t>前端和后端都懂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网页</w:t>
            </w:r>
          </w:p>
        </w:tc>
        <w:tc>
          <w:tcPr>
            <w:tcW w:w="2835" w:type="dxa"/>
          </w:tcPr>
          <w:p w:rsidR="00241441" w:rsidRDefault="00DE4AFA">
            <w:r>
              <w:t>Web Page</w:t>
            </w:r>
          </w:p>
        </w:tc>
        <w:tc>
          <w:tcPr>
            <w:tcW w:w="3248" w:type="dxa"/>
          </w:tcPr>
          <w:p w:rsidR="00241441" w:rsidRDefault="00DE4AFA">
            <w:r>
              <w:t>浏览器显示的页面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网站</w:t>
            </w:r>
          </w:p>
        </w:tc>
        <w:tc>
          <w:tcPr>
            <w:tcW w:w="2835" w:type="dxa"/>
          </w:tcPr>
          <w:p w:rsidR="00241441" w:rsidRDefault="00DE4AFA">
            <w:r>
              <w:t>Website</w:t>
            </w:r>
          </w:p>
        </w:tc>
        <w:tc>
          <w:tcPr>
            <w:tcW w:w="3248" w:type="dxa"/>
          </w:tcPr>
          <w:p w:rsidR="00241441" w:rsidRDefault="00DE4AFA">
            <w:r>
              <w:t>多个网页的集合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服务器</w:t>
            </w:r>
          </w:p>
        </w:tc>
        <w:tc>
          <w:tcPr>
            <w:tcW w:w="2835" w:type="dxa"/>
          </w:tcPr>
          <w:p w:rsidR="00241441" w:rsidRDefault="00DE4AFA">
            <w:r>
              <w:t>Server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提供服务的计算机或程序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客户端</w:t>
            </w:r>
          </w:p>
        </w:tc>
        <w:tc>
          <w:tcPr>
            <w:tcW w:w="2835" w:type="dxa"/>
          </w:tcPr>
          <w:p w:rsidR="00241441" w:rsidRDefault="00DE4AFA">
            <w:r>
              <w:t>Client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请求服务的程序或设备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pPr>
        <w:pStyle w:val="31"/>
      </w:pPr>
      <w:bookmarkStart w:id="438" w:name="_Toc229754167"/>
      <w:r>
        <w:t>七、数据库</w:t>
      </w:r>
      <w:bookmarkEnd w:id="438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3774"/>
        <w:gridCol w:w="2876"/>
      </w:tblGrid>
      <w:tr w:rsidR="00241441" w:rsidTr="004D53EE">
        <w:tc>
          <w:tcPr>
            <w:tcW w:w="1980" w:type="dxa"/>
          </w:tcPr>
          <w:p w:rsidR="00241441" w:rsidRPr="004D53EE" w:rsidRDefault="00DE4AFA" w:rsidP="004D53EE">
            <w:pPr>
              <w:jc w:val="center"/>
              <w:rPr>
                <w:b/>
              </w:rPr>
            </w:pPr>
            <w:r w:rsidRPr="004D53EE">
              <w:rPr>
                <w:b/>
              </w:rPr>
              <w:t>中文术语</w:t>
            </w:r>
          </w:p>
        </w:tc>
        <w:tc>
          <w:tcPr>
            <w:tcW w:w="3774" w:type="dxa"/>
          </w:tcPr>
          <w:p w:rsidR="00241441" w:rsidRPr="004D53EE" w:rsidRDefault="00DE4AFA" w:rsidP="004D53EE">
            <w:pPr>
              <w:jc w:val="center"/>
              <w:rPr>
                <w:b/>
              </w:rPr>
            </w:pPr>
            <w:r w:rsidRPr="004D53EE">
              <w:rPr>
                <w:b/>
              </w:rPr>
              <w:t>英文术语</w:t>
            </w:r>
          </w:p>
        </w:tc>
        <w:tc>
          <w:tcPr>
            <w:tcW w:w="2876" w:type="dxa"/>
          </w:tcPr>
          <w:p w:rsidR="00241441" w:rsidRPr="004D53EE" w:rsidRDefault="00DE4AFA" w:rsidP="004D53EE">
            <w:pPr>
              <w:jc w:val="center"/>
              <w:rPr>
                <w:b/>
              </w:rPr>
            </w:pPr>
            <w:r w:rsidRPr="004D53EE">
              <w:rPr>
                <w:b/>
              </w:rPr>
              <w:t>解释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数据库</w:t>
            </w:r>
          </w:p>
        </w:tc>
        <w:tc>
          <w:tcPr>
            <w:tcW w:w="3774" w:type="dxa"/>
          </w:tcPr>
          <w:p w:rsidR="00241441" w:rsidRDefault="00DE4AFA">
            <w:r>
              <w:t>Database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有组织存储数据的系统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关系型数据库</w:t>
            </w:r>
          </w:p>
        </w:tc>
        <w:tc>
          <w:tcPr>
            <w:tcW w:w="3774" w:type="dxa"/>
          </w:tcPr>
          <w:p w:rsidR="00241441" w:rsidRDefault="00DE4AFA">
            <w:r>
              <w:t>Relational Database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用表格存储数据的数据库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非关系型数据库</w:t>
            </w:r>
          </w:p>
        </w:tc>
        <w:tc>
          <w:tcPr>
            <w:tcW w:w="3774" w:type="dxa"/>
          </w:tcPr>
          <w:p w:rsidR="00241441" w:rsidRDefault="00DE4AFA">
            <w:r>
              <w:t>NoSQL Database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不用表格存储的数据库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结构化查询语言</w:t>
            </w:r>
          </w:p>
        </w:tc>
        <w:tc>
          <w:tcPr>
            <w:tcW w:w="3774" w:type="dxa"/>
          </w:tcPr>
          <w:p w:rsidR="00241441" w:rsidRDefault="00DE4AFA">
            <w:r>
              <w:t>SQL (Structured Query Language)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操作关系型数据库的语言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表</w:t>
            </w:r>
          </w:p>
        </w:tc>
        <w:tc>
          <w:tcPr>
            <w:tcW w:w="3774" w:type="dxa"/>
          </w:tcPr>
          <w:p w:rsidR="00241441" w:rsidRDefault="00DE4AFA">
            <w:r>
              <w:t>Table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数据库中存储数据的表格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字段</w:t>
            </w:r>
          </w:p>
        </w:tc>
        <w:tc>
          <w:tcPr>
            <w:tcW w:w="3774" w:type="dxa"/>
          </w:tcPr>
          <w:p w:rsidR="00241441" w:rsidRDefault="00DE4AFA">
            <w:r>
              <w:t>Field</w:t>
            </w:r>
          </w:p>
        </w:tc>
        <w:tc>
          <w:tcPr>
            <w:tcW w:w="2876" w:type="dxa"/>
          </w:tcPr>
          <w:p w:rsidR="00241441" w:rsidRDefault="00DE4AFA">
            <w:r>
              <w:t>表中的列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记录</w:t>
            </w:r>
          </w:p>
        </w:tc>
        <w:tc>
          <w:tcPr>
            <w:tcW w:w="3774" w:type="dxa"/>
          </w:tcPr>
          <w:p w:rsidR="00241441" w:rsidRDefault="00DE4AFA">
            <w:r>
              <w:t>Record</w:t>
            </w:r>
          </w:p>
        </w:tc>
        <w:tc>
          <w:tcPr>
            <w:tcW w:w="2876" w:type="dxa"/>
          </w:tcPr>
          <w:p w:rsidR="00241441" w:rsidRDefault="00DE4AFA">
            <w:r>
              <w:t>表中的一行数据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主键</w:t>
            </w:r>
          </w:p>
        </w:tc>
        <w:tc>
          <w:tcPr>
            <w:tcW w:w="3774" w:type="dxa"/>
          </w:tcPr>
          <w:p w:rsidR="00241441" w:rsidRDefault="00DE4AFA">
            <w:r>
              <w:t>Primary Key</w:t>
            </w:r>
          </w:p>
        </w:tc>
        <w:tc>
          <w:tcPr>
            <w:tcW w:w="2876" w:type="dxa"/>
          </w:tcPr>
          <w:p w:rsidR="00241441" w:rsidRDefault="00DE4AFA">
            <w:r>
              <w:t>唯一标识记录的字段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外键</w:t>
            </w:r>
          </w:p>
        </w:tc>
        <w:tc>
          <w:tcPr>
            <w:tcW w:w="3774" w:type="dxa"/>
          </w:tcPr>
          <w:p w:rsidR="00241441" w:rsidRDefault="00DE4AFA">
            <w:r>
              <w:t>Foreign Key</w:t>
            </w:r>
          </w:p>
        </w:tc>
        <w:tc>
          <w:tcPr>
            <w:tcW w:w="2876" w:type="dxa"/>
          </w:tcPr>
          <w:p w:rsidR="00241441" w:rsidRDefault="00DE4AFA">
            <w:r>
              <w:t>关联其他表的字段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索引</w:t>
            </w:r>
          </w:p>
        </w:tc>
        <w:tc>
          <w:tcPr>
            <w:tcW w:w="3774" w:type="dxa"/>
          </w:tcPr>
          <w:p w:rsidR="00241441" w:rsidRDefault="00DE4AFA">
            <w:r>
              <w:t>Index</w:t>
            </w:r>
          </w:p>
        </w:tc>
        <w:tc>
          <w:tcPr>
            <w:tcW w:w="2876" w:type="dxa"/>
          </w:tcPr>
          <w:p w:rsidR="00241441" w:rsidRDefault="00DE4AFA">
            <w:r>
              <w:t>加速查询的数据结构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事务</w:t>
            </w:r>
          </w:p>
        </w:tc>
        <w:tc>
          <w:tcPr>
            <w:tcW w:w="3774" w:type="dxa"/>
          </w:tcPr>
          <w:p w:rsidR="00241441" w:rsidRDefault="00DE4AFA">
            <w:r>
              <w:t>Transaction</w:t>
            </w:r>
          </w:p>
        </w:tc>
        <w:tc>
          <w:tcPr>
            <w:tcW w:w="2876" w:type="dxa"/>
          </w:tcPr>
          <w:p w:rsidR="00241441" w:rsidRDefault="00DE4AFA">
            <w:r>
              <w:t>一组操作的执行单元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对象关系映射</w:t>
            </w:r>
          </w:p>
        </w:tc>
        <w:tc>
          <w:tcPr>
            <w:tcW w:w="3774" w:type="dxa"/>
          </w:tcPr>
          <w:p w:rsidR="00241441" w:rsidRDefault="00DE4AFA">
            <w:r>
              <w:t>ORM (Object-Relational Mapping)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把对象映射到数据库的技术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pPr>
        <w:pStyle w:val="31"/>
      </w:pPr>
      <w:bookmarkStart w:id="439" w:name="_Toc229754168"/>
      <w:r>
        <w:t>八、云计算与部署</w:t>
      </w:r>
      <w:bookmarkEnd w:id="439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3774"/>
        <w:gridCol w:w="2876"/>
      </w:tblGrid>
      <w:tr w:rsidR="00241441" w:rsidTr="005C68AA">
        <w:tc>
          <w:tcPr>
            <w:tcW w:w="1980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3774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2876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云计算</w:t>
            </w:r>
          </w:p>
        </w:tc>
        <w:tc>
          <w:tcPr>
            <w:tcW w:w="3774" w:type="dxa"/>
          </w:tcPr>
          <w:p w:rsidR="00241441" w:rsidRDefault="00DE4AFA">
            <w:r>
              <w:t>Cloud Computing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通过网络提供计算服务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云服务</w:t>
            </w:r>
          </w:p>
        </w:tc>
        <w:tc>
          <w:tcPr>
            <w:tcW w:w="3774" w:type="dxa"/>
          </w:tcPr>
          <w:p w:rsidR="00241441" w:rsidRDefault="00DE4AFA">
            <w:r>
              <w:t>Cloud Service</w:t>
            </w:r>
          </w:p>
        </w:tc>
        <w:tc>
          <w:tcPr>
            <w:tcW w:w="2876" w:type="dxa"/>
          </w:tcPr>
          <w:p w:rsidR="00241441" w:rsidRDefault="00DE4AFA">
            <w:r>
              <w:t>云服务商提供的服务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基础设施即服务</w:t>
            </w:r>
          </w:p>
        </w:tc>
        <w:tc>
          <w:tcPr>
            <w:tcW w:w="3774" w:type="dxa"/>
          </w:tcPr>
          <w:p w:rsidR="00241441" w:rsidRDefault="00DE4AFA">
            <w:r>
              <w:t>IaaS (Infrastructure as a Service)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提供虚拟硬件的云服务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平台即服务</w:t>
            </w:r>
          </w:p>
        </w:tc>
        <w:tc>
          <w:tcPr>
            <w:tcW w:w="3774" w:type="dxa"/>
          </w:tcPr>
          <w:p w:rsidR="00241441" w:rsidRDefault="00DE4AFA">
            <w:r>
              <w:t>PaaS (Platform as a Service)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提供开发平台的云服务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软件即服务</w:t>
            </w:r>
          </w:p>
        </w:tc>
        <w:tc>
          <w:tcPr>
            <w:tcW w:w="3774" w:type="dxa"/>
          </w:tcPr>
          <w:p w:rsidR="00241441" w:rsidRDefault="00DE4AFA">
            <w:r>
              <w:t>SaaS (Software as a Service)</w:t>
            </w:r>
          </w:p>
        </w:tc>
        <w:tc>
          <w:tcPr>
            <w:tcW w:w="2876" w:type="dxa"/>
          </w:tcPr>
          <w:p w:rsidR="00241441" w:rsidRDefault="00DE4AFA">
            <w:r>
              <w:t>提供软件的云服务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部署</w:t>
            </w:r>
          </w:p>
        </w:tc>
        <w:tc>
          <w:tcPr>
            <w:tcW w:w="3774" w:type="dxa"/>
          </w:tcPr>
          <w:p w:rsidR="00241441" w:rsidRDefault="00DE4AFA">
            <w:r>
              <w:t>Deployment</w:t>
            </w:r>
          </w:p>
        </w:tc>
        <w:tc>
          <w:tcPr>
            <w:tcW w:w="2876" w:type="dxa"/>
          </w:tcPr>
          <w:p w:rsidR="00241441" w:rsidRDefault="00DE4AFA">
            <w:r>
              <w:t>把程序发布到服务器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容器</w:t>
            </w:r>
          </w:p>
        </w:tc>
        <w:tc>
          <w:tcPr>
            <w:tcW w:w="3774" w:type="dxa"/>
          </w:tcPr>
          <w:p w:rsidR="00241441" w:rsidRDefault="00DE4AFA">
            <w:r>
              <w:t>Container</w:t>
            </w:r>
          </w:p>
        </w:tc>
        <w:tc>
          <w:tcPr>
            <w:tcW w:w="2876" w:type="dxa"/>
          </w:tcPr>
          <w:p w:rsidR="00241441" w:rsidRDefault="00DE4AFA">
            <w:r>
              <w:t>隔离运行程序的技术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容器编排</w:t>
            </w:r>
          </w:p>
        </w:tc>
        <w:tc>
          <w:tcPr>
            <w:tcW w:w="3774" w:type="dxa"/>
          </w:tcPr>
          <w:p w:rsidR="00241441" w:rsidRDefault="00DE4AFA">
            <w:r>
              <w:t>Container Orchestration</w:t>
            </w:r>
          </w:p>
        </w:tc>
        <w:tc>
          <w:tcPr>
            <w:tcW w:w="2876" w:type="dxa"/>
          </w:tcPr>
          <w:p w:rsidR="00241441" w:rsidRDefault="00DE4AFA">
            <w:r>
              <w:t>管理多个容器的技术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lastRenderedPageBreak/>
              <w:t>虚拟机</w:t>
            </w:r>
          </w:p>
        </w:tc>
        <w:tc>
          <w:tcPr>
            <w:tcW w:w="3774" w:type="dxa"/>
          </w:tcPr>
          <w:p w:rsidR="00241441" w:rsidRDefault="00DE4AFA">
            <w:r>
              <w:t>Virtual Machine (VM)</w:t>
            </w:r>
          </w:p>
        </w:tc>
        <w:tc>
          <w:tcPr>
            <w:tcW w:w="2876" w:type="dxa"/>
          </w:tcPr>
          <w:p w:rsidR="00241441" w:rsidRDefault="00DE4AFA">
            <w:r>
              <w:t>模拟的计算机系统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负载均衡</w:t>
            </w:r>
          </w:p>
        </w:tc>
        <w:tc>
          <w:tcPr>
            <w:tcW w:w="3774" w:type="dxa"/>
          </w:tcPr>
          <w:p w:rsidR="00241441" w:rsidRDefault="00DE4AFA">
            <w:r>
              <w:t>Load Balancing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分配请求到多台服务器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内容分发网络</w:t>
            </w:r>
          </w:p>
        </w:tc>
        <w:tc>
          <w:tcPr>
            <w:tcW w:w="3774" w:type="dxa"/>
          </w:tcPr>
          <w:p w:rsidR="00241441" w:rsidRDefault="00DE4AFA">
            <w:r>
              <w:t>CDN (Content Delivery Network)</w:t>
            </w:r>
          </w:p>
        </w:tc>
        <w:tc>
          <w:tcPr>
            <w:tcW w:w="2876" w:type="dxa"/>
          </w:tcPr>
          <w:p w:rsidR="00241441" w:rsidRDefault="00DE4AFA">
            <w:r>
              <w:t>分布式内容加速网络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虚拟专用网络</w:t>
            </w:r>
          </w:p>
        </w:tc>
        <w:tc>
          <w:tcPr>
            <w:tcW w:w="3774" w:type="dxa"/>
          </w:tcPr>
          <w:p w:rsidR="00241441" w:rsidRDefault="00DE4AFA">
            <w:r>
              <w:t>VPN (Virtual Private Network)</w:t>
            </w:r>
          </w:p>
        </w:tc>
        <w:tc>
          <w:tcPr>
            <w:tcW w:w="2876" w:type="dxa"/>
          </w:tcPr>
          <w:p w:rsidR="00241441" w:rsidRDefault="00DE4AFA">
            <w:r>
              <w:t>安全的加密网络连接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40" w:name="_Toc229754169"/>
      <w:r>
        <w:t>九、调试与错误</w:t>
      </w:r>
      <w:bookmarkEnd w:id="440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263"/>
        <w:gridCol w:w="2977"/>
        <w:gridCol w:w="3390"/>
      </w:tblGrid>
      <w:tr w:rsidR="00241441" w:rsidTr="005C68AA">
        <w:tc>
          <w:tcPr>
            <w:tcW w:w="2263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2977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3390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错误</w:t>
            </w:r>
          </w:p>
        </w:tc>
        <w:tc>
          <w:tcPr>
            <w:tcW w:w="2977" w:type="dxa"/>
          </w:tcPr>
          <w:p w:rsidR="00241441" w:rsidRDefault="00DE4AFA">
            <w:r>
              <w:t>Error</w:t>
            </w:r>
          </w:p>
        </w:tc>
        <w:tc>
          <w:tcPr>
            <w:tcW w:w="3390" w:type="dxa"/>
          </w:tcPr>
          <w:p w:rsidR="00241441" w:rsidRDefault="00DE4AFA">
            <w:r>
              <w:t>程序中的问题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异常</w:t>
            </w:r>
          </w:p>
        </w:tc>
        <w:tc>
          <w:tcPr>
            <w:tcW w:w="2977" w:type="dxa"/>
          </w:tcPr>
          <w:p w:rsidR="00241441" w:rsidRDefault="00DE4AFA">
            <w:r>
              <w:t>Exception</w:t>
            </w:r>
          </w:p>
        </w:tc>
        <w:tc>
          <w:tcPr>
            <w:tcW w:w="3390" w:type="dxa"/>
          </w:tcPr>
          <w:p w:rsidR="00241441" w:rsidRDefault="00DE4AFA">
            <w:r>
              <w:t>程序运行时的错误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漏洞</w:t>
            </w:r>
          </w:p>
        </w:tc>
        <w:tc>
          <w:tcPr>
            <w:tcW w:w="2977" w:type="dxa"/>
          </w:tcPr>
          <w:p w:rsidR="00241441" w:rsidRDefault="00DE4AFA">
            <w:r>
              <w:t>Bug</w:t>
            </w:r>
          </w:p>
        </w:tc>
        <w:tc>
          <w:tcPr>
            <w:tcW w:w="3390" w:type="dxa"/>
          </w:tcPr>
          <w:p w:rsidR="00241441" w:rsidRDefault="00DE4AFA">
            <w:r>
              <w:t>程序中的缺陷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调试</w:t>
            </w:r>
          </w:p>
        </w:tc>
        <w:tc>
          <w:tcPr>
            <w:tcW w:w="2977" w:type="dxa"/>
          </w:tcPr>
          <w:p w:rsidR="00241441" w:rsidRDefault="00DE4AFA">
            <w:r>
              <w:t>Debug</w:t>
            </w:r>
          </w:p>
        </w:tc>
        <w:tc>
          <w:tcPr>
            <w:tcW w:w="3390" w:type="dxa"/>
          </w:tcPr>
          <w:p w:rsidR="00241441" w:rsidRDefault="00DE4AFA">
            <w:r>
              <w:t>找</w:t>
            </w:r>
            <w:r>
              <w:t>bug</w:t>
            </w:r>
            <w:r>
              <w:t>、改</w:t>
            </w:r>
            <w:r>
              <w:t>bug</w:t>
            </w:r>
            <w:r>
              <w:t>的过程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断点</w:t>
            </w:r>
          </w:p>
        </w:tc>
        <w:tc>
          <w:tcPr>
            <w:tcW w:w="2977" w:type="dxa"/>
          </w:tcPr>
          <w:p w:rsidR="00241441" w:rsidRDefault="00DE4AFA">
            <w:r>
              <w:t>Breakpoint</w:t>
            </w:r>
          </w:p>
        </w:tc>
        <w:tc>
          <w:tcPr>
            <w:tcW w:w="3390" w:type="dxa"/>
          </w:tcPr>
          <w:p w:rsidR="00241441" w:rsidRDefault="00DE4AFA">
            <w:r>
              <w:t>程序暂停执行的位置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单步执行</w:t>
            </w:r>
          </w:p>
        </w:tc>
        <w:tc>
          <w:tcPr>
            <w:tcW w:w="2977" w:type="dxa"/>
          </w:tcPr>
          <w:p w:rsidR="00241441" w:rsidRDefault="00DE4AFA">
            <w:r>
              <w:t>Step Execution</w:t>
            </w:r>
          </w:p>
        </w:tc>
        <w:tc>
          <w:tcPr>
            <w:tcW w:w="3390" w:type="dxa"/>
          </w:tcPr>
          <w:p w:rsidR="00241441" w:rsidRDefault="00DE4AFA">
            <w:r>
              <w:t>一步步执行程序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堆栈跟踪</w:t>
            </w:r>
          </w:p>
        </w:tc>
        <w:tc>
          <w:tcPr>
            <w:tcW w:w="2977" w:type="dxa"/>
          </w:tcPr>
          <w:p w:rsidR="00241441" w:rsidRDefault="00DE4AFA">
            <w:r>
              <w:t>Stack Trace</w:t>
            </w:r>
          </w:p>
        </w:tc>
        <w:tc>
          <w:tcPr>
            <w:tcW w:w="3390" w:type="dxa"/>
          </w:tcPr>
          <w:p w:rsidR="00241441" w:rsidRDefault="00DE4AFA">
            <w:r>
              <w:t>函数调用链的记录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日志</w:t>
            </w:r>
          </w:p>
        </w:tc>
        <w:tc>
          <w:tcPr>
            <w:tcW w:w="2977" w:type="dxa"/>
          </w:tcPr>
          <w:p w:rsidR="00241441" w:rsidRDefault="00DE4AFA">
            <w:r>
              <w:t>Log</w:t>
            </w:r>
          </w:p>
        </w:tc>
        <w:tc>
          <w:tcPr>
            <w:tcW w:w="3390" w:type="dxa"/>
          </w:tcPr>
          <w:p w:rsidR="00241441" w:rsidRDefault="00DE4AFA">
            <w:r>
              <w:t>程序运行的记录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语法错误</w:t>
            </w:r>
          </w:p>
        </w:tc>
        <w:tc>
          <w:tcPr>
            <w:tcW w:w="2977" w:type="dxa"/>
          </w:tcPr>
          <w:p w:rsidR="00241441" w:rsidRDefault="00DE4AFA">
            <w:r>
              <w:t>Syntax Error</w:t>
            </w:r>
          </w:p>
        </w:tc>
        <w:tc>
          <w:tcPr>
            <w:tcW w:w="3390" w:type="dxa"/>
          </w:tcPr>
          <w:p w:rsidR="00241441" w:rsidRDefault="00DE4AFA">
            <w:r>
              <w:t>代码语法不对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运行时错误</w:t>
            </w:r>
          </w:p>
        </w:tc>
        <w:tc>
          <w:tcPr>
            <w:tcW w:w="2977" w:type="dxa"/>
          </w:tcPr>
          <w:p w:rsidR="00241441" w:rsidRDefault="00DE4AFA">
            <w:r>
              <w:t>Runtime Error</w:t>
            </w:r>
          </w:p>
        </w:tc>
        <w:tc>
          <w:tcPr>
            <w:tcW w:w="3390" w:type="dxa"/>
          </w:tcPr>
          <w:p w:rsidR="00241441" w:rsidRDefault="00DE4AFA">
            <w:r>
              <w:t>运行时发生的错误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逻辑错误</w:t>
            </w:r>
          </w:p>
        </w:tc>
        <w:tc>
          <w:tcPr>
            <w:tcW w:w="2977" w:type="dxa"/>
          </w:tcPr>
          <w:p w:rsidR="00241441" w:rsidRDefault="00DE4AFA">
            <w:r>
              <w:t>Logic Error</w:t>
            </w:r>
          </w:p>
        </w:tc>
        <w:tc>
          <w:tcPr>
            <w:tcW w:w="3390" w:type="dxa"/>
          </w:tcPr>
          <w:p w:rsidR="00241441" w:rsidRDefault="00DE4AFA">
            <w:r>
              <w:t>代码逻辑不对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41" w:name="_Toc229754170"/>
      <w:r>
        <w:t>十、安全与法律</w:t>
      </w:r>
      <w:bookmarkEnd w:id="441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263"/>
        <w:gridCol w:w="2977"/>
        <w:gridCol w:w="3390"/>
      </w:tblGrid>
      <w:tr w:rsidR="00241441" w:rsidTr="005C68AA">
        <w:tc>
          <w:tcPr>
            <w:tcW w:w="2263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2977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3390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信息安全</w:t>
            </w:r>
          </w:p>
        </w:tc>
        <w:tc>
          <w:tcPr>
            <w:tcW w:w="2977" w:type="dxa"/>
          </w:tcPr>
          <w:p w:rsidR="00241441" w:rsidRDefault="00DE4AFA">
            <w:r>
              <w:t>Information Security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保护信息不被非法访问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加密</w:t>
            </w:r>
          </w:p>
        </w:tc>
        <w:tc>
          <w:tcPr>
            <w:tcW w:w="2977" w:type="dxa"/>
          </w:tcPr>
          <w:p w:rsidR="00241441" w:rsidRDefault="00DE4AFA">
            <w:r>
              <w:t>Encryption</w:t>
            </w:r>
          </w:p>
        </w:tc>
        <w:tc>
          <w:tcPr>
            <w:tcW w:w="3390" w:type="dxa"/>
          </w:tcPr>
          <w:p w:rsidR="00241441" w:rsidRDefault="00DE4AFA">
            <w:r>
              <w:t>把数据变成密文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解密</w:t>
            </w:r>
          </w:p>
        </w:tc>
        <w:tc>
          <w:tcPr>
            <w:tcW w:w="2977" w:type="dxa"/>
          </w:tcPr>
          <w:p w:rsidR="00241441" w:rsidRDefault="00DE4AFA">
            <w:r>
              <w:t>Decryption</w:t>
            </w:r>
          </w:p>
        </w:tc>
        <w:tc>
          <w:tcPr>
            <w:tcW w:w="3390" w:type="dxa"/>
          </w:tcPr>
          <w:p w:rsidR="00241441" w:rsidRDefault="00DE4AFA">
            <w:r>
              <w:t>把密文还原成明文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认证</w:t>
            </w:r>
          </w:p>
        </w:tc>
        <w:tc>
          <w:tcPr>
            <w:tcW w:w="2977" w:type="dxa"/>
          </w:tcPr>
          <w:p w:rsidR="00241441" w:rsidRDefault="00DE4AFA">
            <w:r>
              <w:t>Authentication</w:t>
            </w:r>
          </w:p>
        </w:tc>
        <w:tc>
          <w:tcPr>
            <w:tcW w:w="3390" w:type="dxa"/>
          </w:tcPr>
          <w:p w:rsidR="00241441" w:rsidRDefault="00DE4AFA">
            <w:r>
              <w:t>验证身份的过程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授权</w:t>
            </w:r>
          </w:p>
        </w:tc>
        <w:tc>
          <w:tcPr>
            <w:tcW w:w="2977" w:type="dxa"/>
          </w:tcPr>
          <w:p w:rsidR="00241441" w:rsidRDefault="00DE4AFA">
            <w:r>
              <w:t>Authorization</w:t>
            </w:r>
          </w:p>
        </w:tc>
        <w:tc>
          <w:tcPr>
            <w:tcW w:w="3390" w:type="dxa"/>
          </w:tcPr>
          <w:p w:rsidR="00241441" w:rsidRDefault="00DE4AFA">
            <w:r>
              <w:t>授予访问权限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会话</w:t>
            </w:r>
          </w:p>
        </w:tc>
        <w:tc>
          <w:tcPr>
            <w:tcW w:w="2977" w:type="dxa"/>
          </w:tcPr>
          <w:p w:rsidR="00241441" w:rsidRDefault="00DE4AFA">
            <w:r>
              <w:t>Session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用户与服务器的交互过程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令牌</w:t>
            </w:r>
          </w:p>
        </w:tc>
        <w:tc>
          <w:tcPr>
            <w:tcW w:w="2977" w:type="dxa"/>
          </w:tcPr>
          <w:p w:rsidR="00241441" w:rsidRDefault="00DE4AFA">
            <w:r>
              <w:t>Token</w:t>
            </w:r>
          </w:p>
        </w:tc>
        <w:tc>
          <w:tcPr>
            <w:tcW w:w="3390" w:type="dxa"/>
          </w:tcPr>
          <w:p w:rsidR="00241441" w:rsidRDefault="00DE4AFA">
            <w:r>
              <w:t>认证用的凭证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跨站脚本攻击</w:t>
            </w:r>
          </w:p>
        </w:tc>
        <w:tc>
          <w:tcPr>
            <w:tcW w:w="2977" w:type="dxa"/>
          </w:tcPr>
          <w:p w:rsidR="00241441" w:rsidRDefault="00DE4AFA">
            <w:r>
              <w:t>XSS (Cross-Site Scripting)</w:t>
            </w:r>
          </w:p>
        </w:tc>
        <w:tc>
          <w:tcPr>
            <w:tcW w:w="3390" w:type="dxa"/>
          </w:tcPr>
          <w:p w:rsidR="00241441" w:rsidRDefault="00DE4AFA">
            <w:r>
              <w:t>注入恶意脚本的攻击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SQL</w:t>
            </w:r>
            <w:r>
              <w:t>注入</w:t>
            </w:r>
          </w:p>
        </w:tc>
        <w:tc>
          <w:tcPr>
            <w:tcW w:w="2977" w:type="dxa"/>
          </w:tcPr>
          <w:p w:rsidR="00241441" w:rsidRDefault="00DE4AFA">
            <w:r>
              <w:t>SQL Injection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注入恶意</w:t>
            </w:r>
            <w:r>
              <w:rPr>
                <w:lang w:eastAsia="zh-CN"/>
              </w:rPr>
              <w:t>SQL</w:t>
            </w:r>
            <w:r>
              <w:rPr>
                <w:lang w:eastAsia="zh-CN"/>
              </w:rPr>
              <w:t>的攻击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开源</w:t>
            </w:r>
          </w:p>
        </w:tc>
        <w:tc>
          <w:tcPr>
            <w:tcW w:w="2977" w:type="dxa"/>
          </w:tcPr>
          <w:p w:rsidR="00241441" w:rsidRDefault="00DE4AFA">
            <w:r>
              <w:t>Open Source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源代码公开，可自由使用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许可证</w:t>
            </w:r>
          </w:p>
        </w:tc>
        <w:tc>
          <w:tcPr>
            <w:tcW w:w="2977" w:type="dxa"/>
          </w:tcPr>
          <w:p w:rsidR="00241441" w:rsidRDefault="00DE4AFA">
            <w:r>
              <w:t>License</w:t>
            </w:r>
          </w:p>
        </w:tc>
        <w:tc>
          <w:tcPr>
            <w:tcW w:w="3390" w:type="dxa"/>
          </w:tcPr>
          <w:p w:rsidR="00241441" w:rsidRDefault="00DE4AFA">
            <w:r>
              <w:t>使用软件的法律条款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版权</w:t>
            </w:r>
          </w:p>
        </w:tc>
        <w:tc>
          <w:tcPr>
            <w:tcW w:w="2977" w:type="dxa"/>
          </w:tcPr>
          <w:p w:rsidR="00241441" w:rsidRDefault="00DE4AFA">
            <w:r>
              <w:t>Copyright</w:t>
            </w:r>
          </w:p>
        </w:tc>
        <w:tc>
          <w:tcPr>
            <w:tcW w:w="3390" w:type="dxa"/>
          </w:tcPr>
          <w:p w:rsidR="00241441" w:rsidRDefault="00DE4AFA">
            <w:r>
              <w:t>作品的法律所有权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知识产权</w:t>
            </w:r>
          </w:p>
        </w:tc>
        <w:tc>
          <w:tcPr>
            <w:tcW w:w="2977" w:type="dxa"/>
          </w:tcPr>
          <w:p w:rsidR="00241441" w:rsidRDefault="00DE4AFA">
            <w:r>
              <w:t>Intellectual Property</w:t>
            </w:r>
          </w:p>
        </w:tc>
        <w:tc>
          <w:tcPr>
            <w:tcW w:w="3390" w:type="dxa"/>
          </w:tcPr>
          <w:p w:rsidR="00241441" w:rsidRDefault="00DE4AFA">
            <w:r>
              <w:t>智力成果的法律权利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42" w:name="_Toc229754171"/>
      <w:r>
        <w:lastRenderedPageBreak/>
        <w:t>十一、</w:t>
      </w:r>
      <w:r>
        <w:t>AI</w:t>
      </w:r>
      <w:r>
        <w:t>与机器学习</w:t>
      </w:r>
      <w:bookmarkEnd w:id="442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3916"/>
        <w:gridCol w:w="2876"/>
      </w:tblGrid>
      <w:tr w:rsidR="00241441" w:rsidTr="005C68AA">
        <w:tc>
          <w:tcPr>
            <w:tcW w:w="1838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3916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2876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人工智能</w:t>
            </w:r>
          </w:p>
        </w:tc>
        <w:tc>
          <w:tcPr>
            <w:tcW w:w="3916" w:type="dxa"/>
          </w:tcPr>
          <w:p w:rsidR="00241441" w:rsidRDefault="00DE4AFA">
            <w:r>
              <w:t>AI (Artificial Intelligence)</w:t>
            </w:r>
          </w:p>
        </w:tc>
        <w:tc>
          <w:tcPr>
            <w:tcW w:w="2876" w:type="dxa"/>
          </w:tcPr>
          <w:p w:rsidR="00241441" w:rsidRDefault="00DE4AFA">
            <w:r>
              <w:t>模拟人类智能的技术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机器学习</w:t>
            </w:r>
          </w:p>
        </w:tc>
        <w:tc>
          <w:tcPr>
            <w:tcW w:w="3916" w:type="dxa"/>
          </w:tcPr>
          <w:p w:rsidR="00241441" w:rsidRDefault="00DE4AFA">
            <w:r>
              <w:t>Machine Learning</w:t>
            </w:r>
          </w:p>
        </w:tc>
        <w:tc>
          <w:tcPr>
            <w:tcW w:w="2876" w:type="dxa"/>
          </w:tcPr>
          <w:p w:rsidR="00241441" w:rsidRDefault="00DE4AFA">
            <w:r>
              <w:t>让机器从数据中学习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深度学习</w:t>
            </w:r>
          </w:p>
        </w:tc>
        <w:tc>
          <w:tcPr>
            <w:tcW w:w="3916" w:type="dxa"/>
          </w:tcPr>
          <w:p w:rsidR="00241441" w:rsidRDefault="00DE4AFA">
            <w:r>
              <w:t>Deep Learning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用神经网络的学习方法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神经网络</w:t>
            </w:r>
          </w:p>
        </w:tc>
        <w:tc>
          <w:tcPr>
            <w:tcW w:w="3916" w:type="dxa"/>
          </w:tcPr>
          <w:p w:rsidR="00241441" w:rsidRDefault="00DE4AFA">
            <w:r>
              <w:t>Neural Network</w:t>
            </w:r>
          </w:p>
        </w:tc>
        <w:tc>
          <w:tcPr>
            <w:tcW w:w="2876" w:type="dxa"/>
          </w:tcPr>
          <w:p w:rsidR="00241441" w:rsidRDefault="00DE4AFA">
            <w:r>
              <w:t>模拟人脑的计算模型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大语言模型</w:t>
            </w:r>
          </w:p>
        </w:tc>
        <w:tc>
          <w:tcPr>
            <w:tcW w:w="3916" w:type="dxa"/>
          </w:tcPr>
          <w:p w:rsidR="00241441" w:rsidRDefault="00DE4AFA">
            <w:r>
              <w:t>LLM (Large Language Model)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大规模的语言处理模型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自然语言处理</w:t>
            </w:r>
          </w:p>
        </w:tc>
        <w:tc>
          <w:tcPr>
            <w:tcW w:w="3916" w:type="dxa"/>
          </w:tcPr>
          <w:p w:rsidR="00241441" w:rsidRDefault="00DE4AFA">
            <w:r>
              <w:t>NLP (Natural Language Processing)</w:t>
            </w:r>
          </w:p>
        </w:tc>
        <w:tc>
          <w:tcPr>
            <w:tcW w:w="2876" w:type="dxa"/>
          </w:tcPr>
          <w:p w:rsidR="00241441" w:rsidRDefault="00DE4AFA">
            <w:r>
              <w:t>处理人类语言的技术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提示词</w:t>
            </w:r>
          </w:p>
        </w:tc>
        <w:tc>
          <w:tcPr>
            <w:tcW w:w="3916" w:type="dxa"/>
          </w:tcPr>
          <w:p w:rsidR="00241441" w:rsidRDefault="00DE4AFA">
            <w:r>
              <w:t>Prompt</w:t>
            </w:r>
          </w:p>
        </w:tc>
        <w:tc>
          <w:tcPr>
            <w:tcW w:w="2876" w:type="dxa"/>
          </w:tcPr>
          <w:p w:rsidR="00241441" w:rsidRDefault="00DE4AFA">
            <w:r>
              <w:t>给</w:t>
            </w:r>
            <w:r>
              <w:t>AI</w:t>
            </w:r>
            <w:r>
              <w:t>的指令或问题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微调</w:t>
            </w:r>
          </w:p>
        </w:tc>
        <w:tc>
          <w:tcPr>
            <w:tcW w:w="3916" w:type="dxa"/>
          </w:tcPr>
          <w:p w:rsidR="00241441" w:rsidRDefault="00DE4AFA">
            <w:r>
              <w:t>Fine-tuning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调整模型适应特定任务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训练</w:t>
            </w:r>
          </w:p>
        </w:tc>
        <w:tc>
          <w:tcPr>
            <w:tcW w:w="3916" w:type="dxa"/>
          </w:tcPr>
          <w:p w:rsidR="00241441" w:rsidRDefault="00DE4AFA">
            <w:r>
              <w:t>Training</w:t>
            </w:r>
          </w:p>
        </w:tc>
        <w:tc>
          <w:tcPr>
            <w:tcW w:w="2876" w:type="dxa"/>
          </w:tcPr>
          <w:p w:rsidR="00241441" w:rsidRDefault="00DE4AFA">
            <w:r>
              <w:t>用数据教模型学习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推理</w:t>
            </w:r>
          </w:p>
        </w:tc>
        <w:tc>
          <w:tcPr>
            <w:tcW w:w="3916" w:type="dxa"/>
          </w:tcPr>
          <w:p w:rsidR="00241441" w:rsidRDefault="00DE4AFA">
            <w:r>
              <w:t>Inference</w:t>
            </w:r>
          </w:p>
        </w:tc>
        <w:tc>
          <w:tcPr>
            <w:tcW w:w="2876" w:type="dxa"/>
          </w:tcPr>
          <w:p w:rsidR="00241441" w:rsidRDefault="00DE4AFA">
            <w:r>
              <w:t>用训练好的模型预测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43" w:name="_Toc229754172"/>
      <w:r>
        <w:t>十二、其他常用术语</w:t>
      </w:r>
      <w:bookmarkEnd w:id="443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696"/>
        <w:gridCol w:w="3402"/>
        <w:gridCol w:w="3532"/>
      </w:tblGrid>
      <w:tr w:rsidR="00241441" w:rsidTr="005C68AA">
        <w:tc>
          <w:tcPr>
            <w:tcW w:w="1696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3402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3532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算法</w:t>
            </w:r>
          </w:p>
        </w:tc>
        <w:tc>
          <w:tcPr>
            <w:tcW w:w="3402" w:type="dxa"/>
          </w:tcPr>
          <w:p w:rsidR="00241441" w:rsidRDefault="00DE4AFA">
            <w:r>
              <w:t>Algorithm</w:t>
            </w:r>
          </w:p>
        </w:tc>
        <w:tc>
          <w:tcPr>
            <w:tcW w:w="3532" w:type="dxa"/>
          </w:tcPr>
          <w:p w:rsidR="00241441" w:rsidRDefault="00DE4AFA">
            <w:r>
              <w:t>解决问题的步骤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复杂度</w:t>
            </w:r>
          </w:p>
        </w:tc>
        <w:tc>
          <w:tcPr>
            <w:tcW w:w="3402" w:type="dxa"/>
          </w:tcPr>
          <w:p w:rsidR="00241441" w:rsidRDefault="00DE4AFA">
            <w:r>
              <w:t>Complexity</w:t>
            </w:r>
          </w:p>
        </w:tc>
        <w:tc>
          <w:tcPr>
            <w:tcW w:w="3532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算法的时间或空间代价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性能</w:t>
            </w:r>
          </w:p>
        </w:tc>
        <w:tc>
          <w:tcPr>
            <w:tcW w:w="3402" w:type="dxa"/>
          </w:tcPr>
          <w:p w:rsidR="00241441" w:rsidRDefault="00DE4AFA">
            <w:r>
              <w:t>Performance</w:t>
            </w:r>
          </w:p>
        </w:tc>
        <w:tc>
          <w:tcPr>
            <w:tcW w:w="3532" w:type="dxa"/>
          </w:tcPr>
          <w:p w:rsidR="00241441" w:rsidRDefault="00DE4AFA">
            <w:r>
              <w:t>程序的运行效率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优化</w:t>
            </w:r>
          </w:p>
        </w:tc>
        <w:tc>
          <w:tcPr>
            <w:tcW w:w="3402" w:type="dxa"/>
          </w:tcPr>
          <w:p w:rsidR="00241441" w:rsidRDefault="00DE4AFA">
            <w:r>
              <w:t>Optimization</w:t>
            </w:r>
          </w:p>
        </w:tc>
        <w:tc>
          <w:tcPr>
            <w:tcW w:w="3532" w:type="dxa"/>
          </w:tcPr>
          <w:p w:rsidR="00241441" w:rsidRDefault="00DE4AFA">
            <w:r>
              <w:t>提升程序性能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重构</w:t>
            </w:r>
          </w:p>
        </w:tc>
        <w:tc>
          <w:tcPr>
            <w:tcW w:w="3402" w:type="dxa"/>
          </w:tcPr>
          <w:p w:rsidR="00241441" w:rsidRDefault="00DE4AFA">
            <w:r>
              <w:t>Refactoring</w:t>
            </w:r>
          </w:p>
        </w:tc>
        <w:tc>
          <w:tcPr>
            <w:tcW w:w="3532" w:type="dxa"/>
          </w:tcPr>
          <w:p w:rsidR="00241441" w:rsidRDefault="00DE4AFA">
            <w:r>
              <w:t>改进代码结构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测试</w:t>
            </w:r>
          </w:p>
        </w:tc>
        <w:tc>
          <w:tcPr>
            <w:tcW w:w="3402" w:type="dxa"/>
          </w:tcPr>
          <w:p w:rsidR="00241441" w:rsidRDefault="00DE4AFA">
            <w:r>
              <w:t>Testing</w:t>
            </w:r>
          </w:p>
        </w:tc>
        <w:tc>
          <w:tcPr>
            <w:tcW w:w="3532" w:type="dxa"/>
          </w:tcPr>
          <w:p w:rsidR="00241441" w:rsidRDefault="00DE4AFA">
            <w:r>
              <w:t>检验程序是否正确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单元测试</w:t>
            </w:r>
          </w:p>
        </w:tc>
        <w:tc>
          <w:tcPr>
            <w:tcW w:w="3402" w:type="dxa"/>
          </w:tcPr>
          <w:p w:rsidR="00241441" w:rsidRDefault="00DE4AFA">
            <w:r>
              <w:t>Unit Test</w:t>
            </w:r>
          </w:p>
        </w:tc>
        <w:tc>
          <w:tcPr>
            <w:tcW w:w="3532" w:type="dxa"/>
          </w:tcPr>
          <w:p w:rsidR="00241441" w:rsidRDefault="00DE4AFA">
            <w:r>
              <w:t>测试单个函数或模块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集成测试</w:t>
            </w:r>
          </w:p>
        </w:tc>
        <w:tc>
          <w:tcPr>
            <w:tcW w:w="3402" w:type="dxa"/>
          </w:tcPr>
          <w:p w:rsidR="00241441" w:rsidRDefault="00DE4AFA">
            <w:r>
              <w:t>Integration Test</w:t>
            </w:r>
          </w:p>
        </w:tc>
        <w:tc>
          <w:tcPr>
            <w:tcW w:w="3532" w:type="dxa"/>
          </w:tcPr>
          <w:p w:rsidR="00241441" w:rsidRDefault="00DE4AFA">
            <w:r>
              <w:t>测试模块间的协作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文档</w:t>
            </w:r>
          </w:p>
        </w:tc>
        <w:tc>
          <w:tcPr>
            <w:tcW w:w="3402" w:type="dxa"/>
          </w:tcPr>
          <w:p w:rsidR="00241441" w:rsidRDefault="00DE4AFA">
            <w:r>
              <w:t>Documentation</w:t>
            </w:r>
          </w:p>
        </w:tc>
        <w:tc>
          <w:tcPr>
            <w:tcW w:w="3532" w:type="dxa"/>
          </w:tcPr>
          <w:p w:rsidR="00241441" w:rsidRDefault="00DE4AFA">
            <w:r>
              <w:t>程序的说明资料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开源社区</w:t>
            </w:r>
          </w:p>
        </w:tc>
        <w:tc>
          <w:tcPr>
            <w:tcW w:w="3402" w:type="dxa"/>
          </w:tcPr>
          <w:p w:rsidR="00241441" w:rsidRDefault="00DE4AFA">
            <w:r>
              <w:t>Open Source Community</w:t>
            </w:r>
          </w:p>
        </w:tc>
        <w:tc>
          <w:tcPr>
            <w:tcW w:w="3532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共享代码的开发者群体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缓存</w:t>
            </w:r>
          </w:p>
        </w:tc>
        <w:tc>
          <w:tcPr>
            <w:tcW w:w="3402" w:type="dxa"/>
          </w:tcPr>
          <w:p w:rsidR="00241441" w:rsidRDefault="00DE4AFA">
            <w:r>
              <w:t>Cache</w:t>
            </w:r>
          </w:p>
        </w:tc>
        <w:tc>
          <w:tcPr>
            <w:tcW w:w="3532" w:type="dxa"/>
          </w:tcPr>
          <w:p w:rsidR="00241441" w:rsidRDefault="00DE4AFA">
            <w:r>
              <w:t>临时存储加速访问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同步</w:t>
            </w:r>
          </w:p>
        </w:tc>
        <w:tc>
          <w:tcPr>
            <w:tcW w:w="3402" w:type="dxa"/>
          </w:tcPr>
          <w:p w:rsidR="00241441" w:rsidRDefault="00DE4AFA">
            <w:r>
              <w:t>Synchronous</w:t>
            </w:r>
          </w:p>
        </w:tc>
        <w:tc>
          <w:tcPr>
            <w:tcW w:w="3532" w:type="dxa"/>
          </w:tcPr>
          <w:p w:rsidR="00241441" w:rsidRDefault="00DE4AFA">
            <w:r>
              <w:t>等待完成再继续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异步</w:t>
            </w:r>
          </w:p>
        </w:tc>
        <w:tc>
          <w:tcPr>
            <w:tcW w:w="3402" w:type="dxa"/>
          </w:tcPr>
          <w:p w:rsidR="00241441" w:rsidRDefault="00DE4AFA">
            <w:r>
              <w:t>Asynchronous</w:t>
            </w:r>
          </w:p>
        </w:tc>
        <w:tc>
          <w:tcPr>
            <w:tcW w:w="3532" w:type="dxa"/>
          </w:tcPr>
          <w:p w:rsidR="00241441" w:rsidRDefault="00DE4AFA">
            <w:r>
              <w:t>不等待，继续执行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回调</w:t>
            </w:r>
          </w:p>
        </w:tc>
        <w:tc>
          <w:tcPr>
            <w:tcW w:w="3402" w:type="dxa"/>
          </w:tcPr>
          <w:p w:rsidR="00241441" w:rsidRDefault="00DE4AFA">
            <w:r>
              <w:t>Callback</w:t>
            </w:r>
          </w:p>
        </w:tc>
        <w:tc>
          <w:tcPr>
            <w:tcW w:w="3532" w:type="dxa"/>
          </w:tcPr>
          <w:p w:rsidR="00241441" w:rsidRDefault="00DE4AFA">
            <w:r>
              <w:t>完成后调用的函数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事件</w:t>
            </w:r>
          </w:p>
        </w:tc>
        <w:tc>
          <w:tcPr>
            <w:tcW w:w="3402" w:type="dxa"/>
          </w:tcPr>
          <w:p w:rsidR="00241441" w:rsidRDefault="00DE4AFA">
            <w:r>
              <w:t>Event</w:t>
            </w:r>
          </w:p>
        </w:tc>
        <w:tc>
          <w:tcPr>
            <w:tcW w:w="3532" w:type="dxa"/>
          </w:tcPr>
          <w:p w:rsidR="00241441" w:rsidRDefault="00DE4AFA">
            <w:r>
              <w:t>发生的某种动作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监听</w:t>
            </w:r>
          </w:p>
        </w:tc>
        <w:tc>
          <w:tcPr>
            <w:tcW w:w="3402" w:type="dxa"/>
          </w:tcPr>
          <w:p w:rsidR="00241441" w:rsidRDefault="00DE4AFA">
            <w:r>
              <w:t>Listen / Watch</w:t>
            </w:r>
          </w:p>
        </w:tc>
        <w:tc>
          <w:tcPr>
            <w:tcW w:w="3532" w:type="dxa"/>
          </w:tcPr>
          <w:p w:rsidR="00241441" w:rsidRDefault="00DE4AFA">
            <w:r>
              <w:t>等待事件发生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触发</w:t>
            </w:r>
          </w:p>
        </w:tc>
        <w:tc>
          <w:tcPr>
            <w:tcW w:w="3402" w:type="dxa"/>
          </w:tcPr>
          <w:p w:rsidR="00241441" w:rsidRDefault="00DE4AFA">
            <w:r>
              <w:t>Trigger</w:t>
            </w:r>
          </w:p>
        </w:tc>
        <w:tc>
          <w:tcPr>
            <w:tcW w:w="3532" w:type="dxa"/>
          </w:tcPr>
          <w:p w:rsidR="00241441" w:rsidRDefault="00DE4AFA">
            <w:r>
              <w:t>引发事件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渲染</w:t>
            </w:r>
          </w:p>
        </w:tc>
        <w:tc>
          <w:tcPr>
            <w:tcW w:w="3402" w:type="dxa"/>
          </w:tcPr>
          <w:p w:rsidR="00241441" w:rsidRDefault="00DE4AFA">
            <w:r>
              <w:t>Render</w:t>
            </w:r>
          </w:p>
        </w:tc>
        <w:tc>
          <w:tcPr>
            <w:tcW w:w="3532" w:type="dxa"/>
          </w:tcPr>
          <w:p w:rsidR="00241441" w:rsidRDefault="00DE4AFA">
            <w:r>
              <w:t>生成显示内容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解析</w:t>
            </w:r>
          </w:p>
        </w:tc>
        <w:tc>
          <w:tcPr>
            <w:tcW w:w="3402" w:type="dxa"/>
          </w:tcPr>
          <w:p w:rsidR="00241441" w:rsidRDefault="00DE4AFA">
            <w:r>
              <w:t>Parse</w:t>
            </w:r>
          </w:p>
        </w:tc>
        <w:tc>
          <w:tcPr>
            <w:tcW w:w="3532" w:type="dxa"/>
          </w:tcPr>
          <w:p w:rsidR="00241441" w:rsidRDefault="00DE4AFA">
            <w:r>
              <w:t>分析数据结构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序列化</w:t>
            </w:r>
          </w:p>
        </w:tc>
        <w:tc>
          <w:tcPr>
            <w:tcW w:w="3402" w:type="dxa"/>
          </w:tcPr>
          <w:p w:rsidR="00241441" w:rsidRDefault="00DE4AFA">
            <w:r>
              <w:t>Serialization</w:t>
            </w:r>
          </w:p>
        </w:tc>
        <w:tc>
          <w:tcPr>
            <w:tcW w:w="3532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把对象转成可存储格式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反序列化</w:t>
            </w:r>
          </w:p>
        </w:tc>
        <w:tc>
          <w:tcPr>
            <w:tcW w:w="3402" w:type="dxa"/>
          </w:tcPr>
          <w:p w:rsidR="00241441" w:rsidRDefault="00DE4AFA">
            <w:r>
              <w:t>Deserialization</w:t>
            </w:r>
          </w:p>
        </w:tc>
        <w:tc>
          <w:tcPr>
            <w:tcW w:w="3532" w:type="dxa"/>
          </w:tcPr>
          <w:p w:rsidR="00241441" w:rsidRDefault="00DE4AFA">
            <w:r>
              <w:t>把存储格式转回对象</w:t>
            </w:r>
          </w:p>
        </w:tc>
      </w:tr>
    </w:tbl>
    <w:p w:rsidR="00241441" w:rsidRDefault="00241441"/>
    <w:p w:rsidR="006F6D2B" w:rsidRDefault="00DE4AFA">
      <w:pPr>
        <w:pStyle w:val="21"/>
        <w:rPr>
          <w:lang w:eastAsia="zh-CN"/>
        </w:rPr>
      </w:pPr>
      <w:bookmarkStart w:id="444" w:name="_Toc229754173"/>
      <w:r>
        <w:rPr>
          <w:lang w:eastAsia="zh-CN"/>
        </w:rPr>
        <w:lastRenderedPageBreak/>
        <w:t>附录</w:t>
      </w:r>
      <w:r>
        <w:rPr>
          <w:lang w:eastAsia="zh-CN"/>
        </w:rPr>
        <w:t>B</w:t>
      </w:r>
      <w:r>
        <w:rPr>
          <w:lang w:eastAsia="zh-CN"/>
        </w:rPr>
        <w:t>：推荐学习资源</w:t>
      </w:r>
      <w:bookmarkEnd w:id="444"/>
    </w:p>
    <w:p w:rsidR="0073049B" w:rsidRDefault="00DE4AFA" w:rsidP="00395752">
      <w:pPr>
        <w:pStyle w:val="31"/>
        <w:rPr>
          <w:lang w:eastAsia="zh-CN"/>
        </w:rPr>
      </w:pPr>
      <w:bookmarkStart w:id="445" w:name="_Toc229754174"/>
      <w:r>
        <w:rPr>
          <w:lang w:eastAsia="zh-CN"/>
        </w:rPr>
        <w:t>在线教程</w:t>
      </w:r>
      <w:bookmarkEnd w:id="445"/>
    </w:p>
    <w:p w:rsidR="0073049B" w:rsidRDefault="0073049B" w:rsidP="002C724A">
      <w:pPr>
        <w:pStyle w:val="a0"/>
        <w:rPr>
          <w:lang w:eastAsia="zh-CN"/>
        </w:rPr>
      </w:pPr>
      <w:r>
        <w:rPr>
          <w:rFonts w:hint="eastAsia"/>
          <w:lang w:eastAsia="zh-CN"/>
        </w:rPr>
        <w:t>菜鸟教程：各种编程语言入门教程</w:t>
      </w:r>
      <w:r>
        <w:rPr>
          <w:lang w:eastAsia="zh-CN"/>
        </w:rPr>
        <w:br/>
        <w:t xml:space="preserve">    </w:t>
      </w:r>
      <w:r>
        <w:rPr>
          <w:rFonts w:hint="eastAsia"/>
          <w:lang w:eastAsia="zh-CN"/>
        </w:rPr>
        <w:t>网址：</w:t>
      </w:r>
      <w:hyperlink r:id="rId16" w:history="1">
        <w:r w:rsidRPr="00395752">
          <w:rPr>
            <w:rStyle w:val="aff1"/>
            <w:rFonts w:hint="eastAsia"/>
            <w:lang w:eastAsia="zh-CN"/>
          </w:rPr>
          <w:t>https://www.runoob.com/</w:t>
        </w:r>
      </w:hyperlink>
      <w:r>
        <w:rPr>
          <w:rFonts w:hint="eastAsia"/>
          <w:lang w:eastAsia="zh-CN"/>
        </w:rPr>
        <w:t xml:space="preserve"> </w:t>
      </w:r>
    </w:p>
    <w:p w:rsidR="0073049B" w:rsidRDefault="0073049B" w:rsidP="002C724A">
      <w:pPr>
        <w:pStyle w:val="a0"/>
        <w:rPr>
          <w:lang w:eastAsia="zh-CN"/>
        </w:rPr>
      </w:pPr>
      <w:r>
        <w:rPr>
          <w:rFonts w:hint="eastAsia"/>
          <w:lang w:eastAsia="zh-CN"/>
        </w:rPr>
        <w:t>廖雪峰的官方网站：</w:t>
      </w:r>
      <w:r>
        <w:rPr>
          <w:rFonts w:hint="eastAsia"/>
          <w:lang w:eastAsia="zh-CN"/>
        </w:rPr>
        <w:t>Python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 xml:space="preserve">Git </w:t>
      </w:r>
      <w:r>
        <w:rPr>
          <w:rFonts w:hint="eastAsia"/>
          <w:lang w:eastAsia="zh-CN"/>
        </w:rPr>
        <w:t>等教程</w:t>
      </w:r>
      <w:r>
        <w:rPr>
          <w:lang w:eastAsia="zh-CN"/>
        </w:rPr>
        <w:br/>
        <w:t xml:space="preserve">    </w:t>
      </w:r>
      <w:r>
        <w:rPr>
          <w:rFonts w:hint="eastAsia"/>
          <w:lang w:eastAsia="zh-CN"/>
        </w:rPr>
        <w:t>网址：</w:t>
      </w:r>
      <w:hyperlink r:id="rId17" w:history="1">
        <w:r w:rsidRPr="00395752">
          <w:rPr>
            <w:rStyle w:val="aff1"/>
            <w:rFonts w:hint="eastAsia"/>
            <w:lang w:eastAsia="zh-CN"/>
          </w:rPr>
          <w:t>https://www.liaoxuefeng.com/</w:t>
        </w:r>
      </w:hyperlink>
      <w:r>
        <w:rPr>
          <w:rFonts w:hint="eastAsia"/>
          <w:lang w:eastAsia="zh-CN"/>
        </w:rPr>
        <w:t xml:space="preserve"> </w:t>
      </w:r>
    </w:p>
    <w:p w:rsidR="0073049B" w:rsidRDefault="0073049B" w:rsidP="002C724A">
      <w:pPr>
        <w:pStyle w:val="a0"/>
        <w:rPr>
          <w:lang w:eastAsia="zh-CN"/>
        </w:rPr>
      </w:pPr>
      <w:r>
        <w:rPr>
          <w:rFonts w:hint="eastAsia"/>
          <w:lang w:eastAsia="zh-CN"/>
        </w:rPr>
        <w:t>MDN Web Docs</w:t>
      </w:r>
      <w:r>
        <w:rPr>
          <w:rFonts w:hint="eastAsia"/>
          <w:lang w:eastAsia="zh-CN"/>
        </w:rPr>
        <w:t>：前端开发文档（</w:t>
      </w:r>
      <w:r>
        <w:rPr>
          <w:rFonts w:hint="eastAsia"/>
          <w:lang w:eastAsia="zh-CN"/>
        </w:rPr>
        <w:t xml:space="preserve">HTML/CSS/JS </w:t>
      </w:r>
      <w:r>
        <w:rPr>
          <w:rFonts w:hint="eastAsia"/>
          <w:lang w:eastAsia="zh-CN"/>
        </w:rPr>
        <w:t>最权威参考）</w:t>
      </w:r>
      <w:r>
        <w:rPr>
          <w:lang w:eastAsia="zh-CN"/>
        </w:rPr>
        <w:br/>
        <w:t xml:space="preserve">    </w:t>
      </w:r>
      <w:r>
        <w:rPr>
          <w:rFonts w:hint="eastAsia"/>
          <w:lang w:eastAsia="zh-CN"/>
        </w:rPr>
        <w:t>网址：</w:t>
      </w:r>
      <w:hyperlink r:id="rId18" w:history="1">
        <w:r w:rsidRPr="00395752">
          <w:rPr>
            <w:rStyle w:val="aff1"/>
            <w:rFonts w:hint="eastAsia"/>
            <w:lang w:eastAsia="zh-CN"/>
          </w:rPr>
          <w:t>https://developer.mozilla.org/</w:t>
        </w:r>
      </w:hyperlink>
      <w:r>
        <w:rPr>
          <w:rFonts w:hint="eastAsia"/>
          <w:lang w:eastAsia="zh-CN"/>
        </w:rPr>
        <w:t xml:space="preserve"> </w:t>
      </w:r>
    </w:p>
    <w:p w:rsidR="0073049B" w:rsidRDefault="0073049B" w:rsidP="0073049B">
      <w:pPr>
        <w:pStyle w:val="a0"/>
        <w:rPr>
          <w:lang w:eastAsia="zh-CN"/>
        </w:rPr>
      </w:pPr>
      <w:r>
        <w:rPr>
          <w:rFonts w:hint="eastAsia"/>
          <w:lang w:eastAsia="zh-CN"/>
        </w:rPr>
        <w:t>官方文档：每种语言、每个库都有官方文档</w:t>
      </w:r>
      <w:r>
        <w:rPr>
          <w:lang w:eastAsia="zh-CN"/>
        </w:rPr>
        <w:br/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  </w:t>
      </w:r>
      <w:r>
        <w:rPr>
          <w:rFonts w:hint="eastAsia"/>
          <w:lang w:eastAsia="zh-CN"/>
        </w:rPr>
        <w:t>例如：</w:t>
      </w:r>
      <w:r>
        <w:rPr>
          <w:rFonts w:hint="eastAsia"/>
          <w:lang w:eastAsia="zh-CN"/>
        </w:rPr>
        <w:t xml:space="preserve"> Python </w:t>
      </w:r>
      <w:r>
        <w:rPr>
          <w:rFonts w:hint="eastAsia"/>
          <w:lang w:eastAsia="zh-CN"/>
        </w:rPr>
        <w:t>是</w:t>
      </w:r>
      <w:r>
        <w:rPr>
          <w:rFonts w:hint="eastAsia"/>
          <w:lang w:eastAsia="zh-CN"/>
        </w:rPr>
        <w:t xml:space="preserve"> </w:t>
      </w:r>
      <w:hyperlink r:id="rId19" w:history="1">
        <w:r w:rsidRPr="00395752">
          <w:rPr>
            <w:rStyle w:val="aff1"/>
            <w:rFonts w:hint="eastAsia"/>
            <w:lang w:eastAsia="zh-CN"/>
          </w:rPr>
          <w:t>https://www.python.org/doc/</w:t>
        </w:r>
      </w:hyperlink>
      <w:r>
        <w:rPr>
          <w:rFonts w:hint="eastAsia"/>
          <w:lang w:eastAsia="zh-CN"/>
        </w:rPr>
        <w:t>，</w:t>
      </w:r>
      <w:r>
        <w:rPr>
          <w:rFonts w:hint="eastAsia"/>
          <w:lang w:eastAsia="zh-CN"/>
        </w:rPr>
        <w:t xml:space="preserve">React </w:t>
      </w:r>
      <w:r>
        <w:rPr>
          <w:rFonts w:hint="eastAsia"/>
          <w:lang w:eastAsia="zh-CN"/>
        </w:rPr>
        <w:t>是</w:t>
      </w:r>
      <w:hyperlink r:id="rId20" w:history="1">
        <w:r w:rsidR="00395752" w:rsidRPr="00395752">
          <w:rPr>
            <w:rStyle w:val="aff1"/>
            <w:lang w:eastAsia="zh-CN"/>
          </w:rPr>
          <w:t>https:/react.dev/</w:t>
        </w:r>
      </w:hyperlink>
    </w:p>
    <w:p w:rsidR="006F6D2B" w:rsidRDefault="00DE4AFA">
      <w:pPr>
        <w:pStyle w:val="31"/>
      </w:pPr>
      <w:bookmarkStart w:id="446" w:name="_Toc229754175"/>
      <w:r>
        <w:t>视频课程</w:t>
      </w:r>
      <w:bookmarkEnd w:id="446"/>
    </w:p>
    <w:p w:rsidR="00334C41" w:rsidRDefault="002C0116" w:rsidP="00334C41">
      <w:pPr>
        <w:pStyle w:val="a0"/>
        <w:rPr>
          <w:lang w:eastAsia="zh-CN"/>
        </w:rPr>
      </w:pPr>
      <w:bookmarkStart w:id="447" w:name="OLE_LINK17"/>
      <w:bookmarkStart w:id="448" w:name="OLE_LINK18"/>
      <w:r>
        <w:rPr>
          <w:rFonts w:hint="eastAsia"/>
          <w:lang w:eastAsia="zh-CN"/>
        </w:rPr>
        <w:t>B</w:t>
      </w:r>
      <w:r>
        <w:rPr>
          <w:rFonts w:hint="eastAsia"/>
          <w:lang w:eastAsia="zh-CN"/>
        </w:rPr>
        <w:t>站：</w:t>
      </w:r>
      <w:r w:rsidR="00334C41" w:rsidRPr="00334C41">
        <w:rPr>
          <w:rFonts w:hint="eastAsia"/>
          <w:lang w:eastAsia="zh-CN"/>
        </w:rPr>
        <w:t>有很多编程教学视频</w:t>
      </w:r>
    </w:p>
    <w:p w:rsidR="002C0116" w:rsidRDefault="00334C41" w:rsidP="00334C41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lang w:eastAsia="zh-CN"/>
        </w:rPr>
        <w:t>网址：</w:t>
      </w:r>
      <w:hyperlink r:id="rId21" w:history="1">
        <w:r w:rsidR="002C0116" w:rsidRPr="002C0116">
          <w:rPr>
            <w:rStyle w:val="aff1"/>
            <w:rFonts w:hint="eastAsia"/>
            <w:lang w:eastAsia="zh-CN"/>
          </w:rPr>
          <w:t>https://www.bilibili.com</w:t>
        </w:r>
      </w:hyperlink>
      <w:r w:rsidR="002C0116">
        <w:rPr>
          <w:rFonts w:hint="eastAsia"/>
          <w:lang w:eastAsia="zh-CN"/>
        </w:rPr>
        <w:t xml:space="preserve"> </w:t>
      </w:r>
    </w:p>
    <w:p w:rsidR="00334C41" w:rsidRDefault="002C0116" w:rsidP="00334C41">
      <w:pPr>
        <w:pStyle w:val="a0"/>
        <w:rPr>
          <w:lang w:eastAsia="zh-CN"/>
        </w:rPr>
      </w:pPr>
      <w:r>
        <w:rPr>
          <w:rFonts w:hint="eastAsia"/>
          <w:lang w:eastAsia="zh-CN"/>
        </w:rPr>
        <w:t>慕课网：</w:t>
      </w:r>
      <w:r w:rsidR="00334C41" w:rsidRPr="00334C41">
        <w:rPr>
          <w:rFonts w:hint="eastAsia"/>
          <w:lang w:eastAsia="zh-CN"/>
        </w:rPr>
        <w:t>系统性的编程课程</w:t>
      </w:r>
    </w:p>
    <w:p w:rsidR="002C0116" w:rsidRDefault="00334C41" w:rsidP="00334C41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lang w:eastAsia="zh-CN"/>
        </w:rPr>
        <w:t>网址：</w:t>
      </w:r>
      <w:hyperlink r:id="rId22" w:history="1">
        <w:r w:rsidR="002C0116" w:rsidRPr="002C0116">
          <w:rPr>
            <w:rStyle w:val="aff1"/>
            <w:rFonts w:hint="eastAsia"/>
            <w:lang w:eastAsia="zh-CN"/>
          </w:rPr>
          <w:t>https://www.imooc.com</w:t>
        </w:r>
      </w:hyperlink>
      <w:r w:rsidR="002C0116">
        <w:rPr>
          <w:rFonts w:hint="eastAsia"/>
          <w:lang w:eastAsia="zh-CN"/>
        </w:rPr>
        <w:t xml:space="preserve"> </w:t>
      </w:r>
    </w:p>
    <w:p w:rsidR="00F93325" w:rsidRDefault="002C0116" w:rsidP="00F93325">
      <w:pPr>
        <w:pStyle w:val="a0"/>
        <w:rPr>
          <w:lang w:eastAsia="zh-CN"/>
        </w:rPr>
      </w:pPr>
      <w:r>
        <w:rPr>
          <w:rFonts w:hint="eastAsia"/>
          <w:lang w:eastAsia="zh-CN"/>
        </w:rPr>
        <w:t>Coursera</w:t>
      </w:r>
      <w:r>
        <w:rPr>
          <w:rFonts w:hint="eastAsia"/>
          <w:lang w:eastAsia="zh-CN"/>
        </w:rPr>
        <w:t>：</w:t>
      </w:r>
      <w:r w:rsidR="00F93325" w:rsidRPr="00F93325">
        <w:rPr>
          <w:rFonts w:hint="eastAsia"/>
          <w:lang w:eastAsia="zh-CN"/>
        </w:rPr>
        <w:t>国外名校课程</w:t>
      </w:r>
    </w:p>
    <w:p w:rsidR="002C0116" w:rsidRDefault="00F93325" w:rsidP="00F93325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lang w:eastAsia="zh-CN"/>
        </w:rPr>
        <w:t>网址：</w:t>
      </w:r>
      <w:hyperlink r:id="rId23" w:history="1">
        <w:r w:rsidR="002C0116" w:rsidRPr="002C0116">
          <w:rPr>
            <w:rStyle w:val="aff1"/>
            <w:rFonts w:hint="eastAsia"/>
            <w:lang w:eastAsia="zh-CN"/>
          </w:rPr>
          <w:t>https://www.coursera.org</w:t>
        </w:r>
      </w:hyperlink>
      <w:r w:rsidR="002C0116">
        <w:rPr>
          <w:rFonts w:hint="eastAsia"/>
          <w:lang w:eastAsia="zh-CN"/>
        </w:rPr>
        <w:t xml:space="preserve"> </w:t>
      </w:r>
    </w:p>
    <w:p w:rsidR="006F6D2B" w:rsidRDefault="00DE4AFA">
      <w:pPr>
        <w:pStyle w:val="31"/>
      </w:pPr>
      <w:bookmarkStart w:id="449" w:name="_Toc229754176"/>
      <w:bookmarkEnd w:id="447"/>
      <w:bookmarkEnd w:id="448"/>
      <w:r>
        <w:t>练习平台</w:t>
      </w:r>
      <w:bookmarkEnd w:id="449"/>
    </w:p>
    <w:p w:rsidR="00241441" w:rsidRDefault="00DE4AFA">
      <w:pPr>
        <w:pStyle w:val="a0"/>
      </w:pPr>
      <w:r>
        <w:t>LeetCode</w:t>
      </w:r>
      <w:r>
        <w:t>：算法练习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rFonts w:hint="eastAsia"/>
          <w:lang w:eastAsia="zh-CN"/>
        </w:rPr>
        <w:t>网址：</w:t>
      </w:r>
      <w:hyperlink r:id="rId24" w:history="1">
        <w:r w:rsidRPr="002E42E7">
          <w:rPr>
            <w:rStyle w:val="aff1"/>
            <w:rFonts w:hint="eastAsia"/>
            <w:lang w:eastAsia="zh-CN"/>
          </w:rPr>
          <w:t>https://leetcode.cn</w:t>
        </w:r>
      </w:hyperlink>
      <w:r>
        <w:rPr>
          <w:rFonts w:hint="eastAsia"/>
          <w:lang w:eastAsia="zh-CN"/>
        </w:rPr>
        <w:t>（中文社区）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牛客网：编程练习和面试题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rFonts w:hint="eastAsia"/>
          <w:lang w:eastAsia="zh-CN"/>
        </w:rPr>
        <w:t>网址：</w:t>
      </w:r>
      <w:hyperlink r:id="rId25" w:history="1">
        <w:r w:rsidRPr="002E42E7">
          <w:rPr>
            <w:rStyle w:val="aff1"/>
            <w:rFonts w:hint="eastAsia"/>
            <w:lang w:eastAsia="zh-CN"/>
          </w:rPr>
          <w:t>https://www.nowcoder.com</w:t>
        </w:r>
      </w:hyperlink>
    </w:p>
    <w:p w:rsidR="006F6D2B" w:rsidRDefault="00DE4AFA">
      <w:pPr>
        <w:pStyle w:val="a0"/>
      </w:pPr>
      <w:r>
        <w:t>Codewars</w:t>
      </w:r>
      <w:r>
        <w:t>：编程挑战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rFonts w:hint="eastAsia"/>
          <w:lang w:eastAsia="zh-CN"/>
        </w:rPr>
        <w:t>网址：</w:t>
      </w:r>
      <w:hyperlink r:id="rId26" w:history="1">
        <w:r w:rsidRPr="002E42E7">
          <w:rPr>
            <w:rStyle w:val="aff1"/>
            <w:rFonts w:hint="eastAsia"/>
            <w:lang w:eastAsia="zh-CN"/>
          </w:rPr>
          <w:t>https://www.codewars.com</w:t>
        </w:r>
      </w:hyperlink>
    </w:p>
    <w:p w:rsidR="006F6D2B" w:rsidRDefault="00DE4AFA">
      <w:pPr>
        <w:pStyle w:val="31"/>
      </w:pPr>
      <w:bookmarkStart w:id="450" w:name="_Toc229754177"/>
      <w:r>
        <w:t>社区</w:t>
      </w:r>
      <w:bookmarkEnd w:id="450"/>
    </w:p>
    <w:p w:rsidR="002E42E7" w:rsidRDefault="00DE4AFA" w:rsidP="002E42E7">
      <w:pPr>
        <w:pStyle w:val="a0"/>
      </w:pPr>
      <w:r>
        <w:t>Stack Overflow</w:t>
      </w:r>
      <w:r>
        <w:t>：程序员问答社区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</w:pPr>
      <w:r>
        <w:t>网址：</w:t>
      </w:r>
      <w:hyperlink r:id="rId27" w:history="1">
        <w:r w:rsidRPr="002E42E7">
          <w:rPr>
            <w:rStyle w:val="aff1"/>
            <w:rFonts w:hint="eastAsia"/>
            <w:lang w:eastAsia="zh-CN"/>
          </w:rPr>
          <w:t>https://stackoverflow.com</w:t>
        </w:r>
      </w:hyperlink>
    </w:p>
    <w:p w:rsidR="00241441" w:rsidRDefault="00DE4AFA">
      <w:pPr>
        <w:pStyle w:val="a0"/>
      </w:pPr>
      <w:r>
        <w:t>GitHub</w:t>
      </w:r>
      <w:r>
        <w:t>：开源项目托管平台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rFonts w:hint="eastAsia"/>
          <w:lang w:eastAsia="zh-CN"/>
        </w:rPr>
        <w:t>网址：</w:t>
      </w:r>
      <w:hyperlink r:id="rId28" w:history="1">
        <w:r w:rsidRPr="002E42E7">
          <w:rPr>
            <w:rStyle w:val="aff1"/>
            <w:rFonts w:hint="eastAsia"/>
            <w:lang w:eastAsia="zh-CN"/>
          </w:rPr>
          <w:t>https://github.com</w:t>
        </w:r>
      </w:hyperlink>
    </w:p>
    <w:p w:rsidR="00241441" w:rsidRDefault="00DE4AFA">
      <w:pPr>
        <w:pStyle w:val="a0"/>
      </w:pPr>
      <w:r>
        <w:t>掘金：中文技术社区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</w:pPr>
      <w:r>
        <w:lastRenderedPageBreak/>
        <w:t>网址：</w:t>
      </w:r>
      <w:hyperlink r:id="rId29" w:history="1">
        <w:r w:rsidRPr="002E42E7">
          <w:rPr>
            <w:rStyle w:val="aff1"/>
            <w:rFonts w:hint="eastAsia"/>
            <w:lang w:eastAsia="zh-CN"/>
          </w:rPr>
          <w:t>https://juejin.cn</w:t>
        </w:r>
      </w:hyperlink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V2EX</w:t>
      </w:r>
      <w:r>
        <w:rPr>
          <w:lang w:eastAsia="zh-CN"/>
        </w:rPr>
        <w:t>：技术讨论社区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lang w:eastAsia="zh-CN"/>
        </w:rPr>
        <w:t>网址：</w:t>
      </w:r>
      <w:hyperlink r:id="rId30" w:history="1">
        <w:r w:rsidRPr="002E42E7">
          <w:rPr>
            <w:rStyle w:val="aff1"/>
            <w:rFonts w:hint="eastAsia"/>
            <w:lang w:eastAsia="zh-CN"/>
          </w:rPr>
          <w:t>https://www.v2ex.com</w:t>
        </w:r>
      </w:hyperlink>
    </w:p>
    <w:p w:rsidR="00241441" w:rsidRDefault="00DE4AFA">
      <w:pPr>
        <w:pStyle w:val="21"/>
      </w:pPr>
      <w:bookmarkStart w:id="451" w:name="_Toc229754178"/>
      <w:r>
        <w:t>附录</w:t>
      </w:r>
      <w:r>
        <w:t>C</w:t>
      </w:r>
      <w:r>
        <w:t>：</w:t>
      </w:r>
      <w:r>
        <w:t>Windows</w:t>
      </w:r>
      <w:r w:rsidR="002C724A">
        <w:t xml:space="preserve"> CMD/PowerShell</w:t>
      </w:r>
      <w:r>
        <w:t>常用命令</w:t>
      </w:r>
      <w:bookmarkEnd w:id="451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2C724A">
        <w:tc>
          <w:tcPr>
            <w:tcW w:w="4315" w:type="dxa"/>
          </w:tcPr>
          <w:p w:rsidR="00241441" w:rsidRPr="002C724A" w:rsidRDefault="00DE4AFA" w:rsidP="002C724A">
            <w:pPr>
              <w:jc w:val="center"/>
              <w:rPr>
                <w:b/>
              </w:rPr>
            </w:pPr>
            <w:r w:rsidRPr="002C724A">
              <w:rPr>
                <w:b/>
              </w:rPr>
              <w:t>命令</w:t>
            </w:r>
          </w:p>
        </w:tc>
        <w:tc>
          <w:tcPr>
            <w:tcW w:w="4315" w:type="dxa"/>
          </w:tcPr>
          <w:p w:rsidR="00241441" w:rsidRPr="002C724A" w:rsidRDefault="00DE4AFA" w:rsidP="002C724A">
            <w:pPr>
              <w:jc w:val="center"/>
              <w:rPr>
                <w:b/>
              </w:rPr>
            </w:pPr>
            <w:r w:rsidRPr="002C724A">
              <w:rPr>
                <w:b/>
              </w:rPr>
              <w:t>作用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dir</w:t>
            </w:r>
          </w:p>
        </w:tc>
        <w:tc>
          <w:tcPr>
            <w:tcW w:w="4315" w:type="dxa"/>
          </w:tcPr>
          <w:p w:rsidR="00241441" w:rsidRDefault="00DE4AFA">
            <w:r>
              <w:t>列出当前目录的文件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cd </w:t>
            </w:r>
            <w:r>
              <w:t>目录名</w:t>
            </w:r>
          </w:p>
        </w:tc>
        <w:tc>
          <w:tcPr>
            <w:tcW w:w="4315" w:type="dxa"/>
          </w:tcPr>
          <w:p w:rsidR="00241441" w:rsidRDefault="00DE4AFA">
            <w:r>
              <w:t>进入目录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cd ..</w:t>
            </w:r>
          </w:p>
        </w:tc>
        <w:tc>
          <w:tcPr>
            <w:tcW w:w="4315" w:type="dxa"/>
          </w:tcPr>
          <w:p w:rsidR="00241441" w:rsidRDefault="00DE4AFA">
            <w:r>
              <w:t>返回上一级目录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cls</w:t>
            </w:r>
          </w:p>
        </w:tc>
        <w:tc>
          <w:tcPr>
            <w:tcW w:w="4315" w:type="dxa"/>
          </w:tcPr>
          <w:p w:rsidR="00241441" w:rsidRDefault="00DE4AFA">
            <w:r>
              <w:t>清屏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copy </w:t>
            </w:r>
            <w:r>
              <w:t>源</w:t>
            </w:r>
            <w:r>
              <w:t xml:space="preserve"> </w:t>
            </w:r>
            <w:r>
              <w:t>目标</w:t>
            </w:r>
          </w:p>
        </w:tc>
        <w:tc>
          <w:tcPr>
            <w:tcW w:w="4315" w:type="dxa"/>
          </w:tcPr>
          <w:p w:rsidR="00241441" w:rsidRDefault="00DE4AFA">
            <w:r>
              <w:t>复制文件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move </w:t>
            </w:r>
            <w:r>
              <w:t>源</w:t>
            </w:r>
            <w:r>
              <w:t xml:space="preserve"> </w:t>
            </w:r>
            <w:r>
              <w:t>目标</w:t>
            </w:r>
          </w:p>
        </w:tc>
        <w:tc>
          <w:tcPr>
            <w:tcW w:w="4315" w:type="dxa"/>
          </w:tcPr>
          <w:p w:rsidR="00241441" w:rsidRDefault="00DE4AFA">
            <w:r>
              <w:t>移动文件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del </w:t>
            </w:r>
            <w:r>
              <w:t>文件名</w:t>
            </w:r>
          </w:p>
        </w:tc>
        <w:tc>
          <w:tcPr>
            <w:tcW w:w="4315" w:type="dxa"/>
          </w:tcPr>
          <w:p w:rsidR="00241441" w:rsidRDefault="00DE4AFA">
            <w:r>
              <w:t>删除文件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mkdir </w:t>
            </w:r>
            <w:r>
              <w:t>目录名</w:t>
            </w:r>
          </w:p>
        </w:tc>
        <w:tc>
          <w:tcPr>
            <w:tcW w:w="4315" w:type="dxa"/>
          </w:tcPr>
          <w:p w:rsidR="00241441" w:rsidRDefault="00DE4AFA">
            <w:r>
              <w:t>创建目录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rmdir </w:t>
            </w:r>
            <w:r>
              <w:t>目录名</w:t>
            </w:r>
          </w:p>
        </w:tc>
        <w:tc>
          <w:tcPr>
            <w:tcW w:w="4315" w:type="dxa"/>
          </w:tcPr>
          <w:p w:rsidR="00241441" w:rsidRDefault="00DE4AFA">
            <w:r>
              <w:t>删除目录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type </w:t>
            </w:r>
            <w:r>
              <w:t>文件名</w:t>
            </w:r>
          </w:p>
        </w:tc>
        <w:tc>
          <w:tcPr>
            <w:tcW w:w="4315" w:type="dxa"/>
          </w:tcPr>
          <w:p w:rsidR="00241441" w:rsidRDefault="00DE4AFA">
            <w:r>
              <w:t>显示文件内容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ping </w:t>
            </w:r>
            <w:r>
              <w:t>地址</w:t>
            </w:r>
          </w:p>
        </w:tc>
        <w:tc>
          <w:tcPr>
            <w:tcW w:w="4315" w:type="dxa"/>
          </w:tcPr>
          <w:p w:rsidR="00241441" w:rsidRDefault="00DE4AFA">
            <w:r>
              <w:t>测试网络连接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ipconfig</w:t>
            </w:r>
          </w:p>
        </w:tc>
        <w:tc>
          <w:tcPr>
            <w:tcW w:w="4315" w:type="dxa"/>
          </w:tcPr>
          <w:p w:rsidR="00241441" w:rsidRDefault="00DE4AFA">
            <w:r>
              <w:t>显示网络配置</w:t>
            </w:r>
          </w:p>
        </w:tc>
      </w:tr>
    </w:tbl>
    <w:p w:rsidR="00241441" w:rsidRDefault="00241441"/>
    <w:p w:rsidR="00241441" w:rsidRDefault="00DE4AFA">
      <w:pPr>
        <w:pStyle w:val="21"/>
        <w:rPr>
          <w:lang w:eastAsia="zh-CN"/>
        </w:rPr>
      </w:pPr>
      <w:bookmarkStart w:id="452" w:name="_Toc229754179"/>
      <w:r>
        <w:rPr>
          <w:lang w:eastAsia="zh-CN"/>
        </w:rPr>
        <w:t>附录</w:t>
      </w:r>
      <w:r>
        <w:rPr>
          <w:lang w:eastAsia="zh-CN"/>
        </w:rPr>
        <w:t>D</w:t>
      </w:r>
      <w:r>
        <w:rPr>
          <w:lang w:eastAsia="zh-CN"/>
        </w:rPr>
        <w:t>：</w:t>
      </w:r>
      <w:r>
        <w:rPr>
          <w:lang w:eastAsia="zh-CN"/>
        </w:rPr>
        <w:t>VS Code</w:t>
      </w:r>
      <w:r>
        <w:rPr>
          <w:lang w:eastAsia="zh-CN"/>
        </w:rPr>
        <w:t>常用快捷键</w:t>
      </w:r>
      <w:bookmarkEnd w:id="452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2C724A">
        <w:tc>
          <w:tcPr>
            <w:tcW w:w="4315" w:type="dxa"/>
          </w:tcPr>
          <w:p w:rsidR="00241441" w:rsidRPr="00500AAF" w:rsidRDefault="00DE4AFA" w:rsidP="00500AAF">
            <w:pPr>
              <w:jc w:val="center"/>
              <w:rPr>
                <w:b/>
              </w:rPr>
            </w:pPr>
            <w:r w:rsidRPr="00500AAF">
              <w:rPr>
                <w:b/>
              </w:rPr>
              <w:t>快捷键</w:t>
            </w:r>
          </w:p>
        </w:tc>
        <w:tc>
          <w:tcPr>
            <w:tcW w:w="4315" w:type="dxa"/>
          </w:tcPr>
          <w:p w:rsidR="00241441" w:rsidRPr="00500AAF" w:rsidRDefault="00DE4AFA" w:rsidP="00500AAF">
            <w:pPr>
              <w:jc w:val="center"/>
              <w:rPr>
                <w:b/>
              </w:rPr>
            </w:pPr>
            <w:r w:rsidRPr="00500AAF">
              <w:rPr>
                <w:b/>
              </w:rPr>
              <w:t>作用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S</w:t>
            </w:r>
          </w:p>
        </w:tc>
        <w:tc>
          <w:tcPr>
            <w:tcW w:w="4315" w:type="dxa"/>
          </w:tcPr>
          <w:p w:rsidR="00241441" w:rsidRDefault="00DE4AFA">
            <w:r>
              <w:t>保存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Z</w:t>
            </w:r>
          </w:p>
        </w:tc>
        <w:tc>
          <w:tcPr>
            <w:tcW w:w="4315" w:type="dxa"/>
          </w:tcPr>
          <w:p w:rsidR="00241441" w:rsidRDefault="00DE4AFA">
            <w:r>
              <w:t>撤销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Y</w:t>
            </w:r>
          </w:p>
        </w:tc>
        <w:tc>
          <w:tcPr>
            <w:tcW w:w="4315" w:type="dxa"/>
          </w:tcPr>
          <w:p w:rsidR="00241441" w:rsidRDefault="00DE4AFA">
            <w:r>
              <w:t>重做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C</w:t>
            </w:r>
          </w:p>
        </w:tc>
        <w:tc>
          <w:tcPr>
            <w:tcW w:w="4315" w:type="dxa"/>
          </w:tcPr>
          <w:p w:rsidR="00241441" w:rsidRDefault="00DE4AFA">
            <w:r>
              <w:t>复制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V</w:t>
            </w:r>
          </w:p>
        </w:tc>
        <w:tc>
          <w:tcPr>
            <w:tcW w:w="4315" w:type="dxa"/>
          </w:tcPr>
          <w:p w:rsidR="00241441" w:rsidRDefault="00DE4AFA">
            <w:r>
              <w:t>粘贴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X</w:t>
            </w:r>
          </w:p>
        </w:tc>
        <w:tc>
          <w:tcPr>
            <w:tcW w:w="4315" w:type="dxa"/>
          </w:tcPr>
          <w:p w:rsidR="00241441" w:rsidRDefault="00DE4AFA">
            <w:r>
              <w:t>剪切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F</w:t>
            </w:r>
          </w:p>
        </w:tc>
        <w:tc>
          <w:tcPr>
            <w:tcW w:w="4315" w:type="dxa"/>
          </w:tcPr>
          <w:p w:rsidR="00241441" w:rsidRDefault="00DE4AFA">
            <w:r>
              <w:t>查找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H</w:t>
            </w:r>
          </w:p>
        </w:tc>
        <w:tc>
          <w:tcPr>
            <w:tcW w:w="4315" w:type="dxa"/>
          </w:tcPr>
          <w:p w:rsidR="00241441" w:rsidRDefault="00DE4AFA">
            <w:r>
              <w:t>替换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/</w:t>
            </w:r>
          </w:p>
        </w:tc>
        <w:tc>
          <w:tcPr>
            <w:tcW w:w="4315" w:type="dxa"/>
          </w:tcPr>
          <w:p w:rsidR="00241441" w:rsidRDefault="00DE4AFA">
            <w:r>
              <w:t>注释</w:t>
            </w:r>
            <w:r>
              <w:t>/</w:t>
            </w:r>
            <w:r>
              <w:t>取消注释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`</w:t>
            </w:r>
          </w:p>
        </w:tc>
        <w:tc>
          <w:tcPr>
            <w:tcW w:w="4315" w:type="dxa"/>
          </w:tcPr>
          <w:p w:rsidR="00241441" w:rsidRDefault="00DE4AFA">
            <w:r>
              <w:t>打开</w:t>
            </w:r>
            <w:r>
              <w:t>/</w:t>
            </w:r>
            <w:r>
              <w:t>关闭终端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lastRenderedPageBreak/>
              <w:t>F5</w:t>
            </w:r>
          </w:p>
        </w:tc>
        <w:tc>
          <w:tcPr>
            <w:tcW w:w="4315" w:type="dxa"/>
          </w:tcPr>
          <w:p w:rsidR="00241441" w:rsidRDefault="00DE4AFA">
            <w:r>
              <w:t>开始调试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F9</w:t>
            </w:r>
          </w:p>
        </w:tc>
        <w:tc>
          <w:tcPr>
            <w:tcW w:w="4315" w:type="dxa"/>
          </w:tcPr>
          <w:p w:rsidR="00241441" w:rsidRDefault="00DE4AFA">
            <w:r>
              <w:t>设置</w:t>
            </w:r>
            <w:r>
              <w:t>/</w:t>
            </w:r>
            <w:r>
              <w:t>取消断点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F10</w:t>
            </w:r>
          </w:p>
        </w:tc>
        <w:tc>
          <w:tcPr>
            <w:tcW w:w="4315" w:type="dxa"/>
          </w:tcPr>
          <w:p w:rsidR="00241441" w:rsidRDefault="00DE4AFA">
            <w:r>
              <w:t>单步跳过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F11</w:t>
            </w:r>
          </w:p>
        </w:tc>
        <w:tc>
          <w:tcPr>
            <w:tcW w:w="4315" w:type="dxa"/>
          </w:tcPr>
          <w:p w:rsidR="00241441" w:rsidRDefault="00DE4AFA">
            <w:r>
              <w:t>单步进入</w:t>
            </w:r>
          </w:p>
        </w:tc>
      </w:tr>
    </w:tbl>
    <w:p w:rsidR="00241441" w:rsidRDefault="00241441"/>
    <w:p w:rsidR="00D8175E" w:rsidRDefault="00D8175E">
      <w:pPr>
        <w:rPr>
          <w:lang w:eastAsia="zh-CN"/>
        </w:rPr>
      </w:pPr>
      <w:r>
        <w:rPr>
          <w:lang w:eastAsia="zh-CN"/>
        </w:rPr>
        <w:br w:type="page"/>
      </w:r>
    </w:p>
    <w:p w:rsidR="00D8175E" w:rsidRDefault="00D8175E">
      <w:pPr>
        <w:rPr>
          <w:lang w:eastAsia="zh-CN"/>
        </w:rPr>
      </w:pPr>
    </w:p>
    <w:p w:rsidR="006F6D2B" w:rsidRDefault="00DE4AFA" w:rsidP="00465D5F">
      <w:pPr>
        <w:pStyle w:val="1"/>
      </w:pPr>
      <w:bookmarkStart w:id="453" w:name="_Toc229754180"/>
      <w:r w:rsidRPr="00822CD4">
        <w:rPr>
          <w:spacing w:val="866"/>
          <w:fitText w:val="1732" w:id="-445408512"/>
        </w:rPr>
        <w:t>后</w:t>
      </w:r>
      <w:r w:rsidRPr="00822CD4">
        <w:rPr>
          <w:spacing w:val="1"/>
          <w:fitText w:val="1732" w:id="-445408512"/>
        </w:rPr>
        <w:t>记</w:t>
      </w:r>
      <w:bookmarkEnd w:id="453"/>
    </w:p>
    <w:p w:rsidR="006F6D2B" w:rsidRDefault="00DE4AFA">
      <w:pPr>
        <w:rPr>
          <w:lang w:eastAsia="zh-CN"/>
        </w:rPr>
      </w:pPr>
      <w:r>
        <w:rPr>
          <w:lang w:eastAsia="zh-CN"/>
        </w:rPr>
        <w:t>这本书写到这儿，就结束了。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回顾一下，咱们唠了计算机、程序、数据、网络、网页、云、工具、</w:t>
      </w:r>
      <w:r>
        <w:rPr>
          <w:lang w:eastAsia="zh-CN"/>
        </w:rPr>
        <w:t>AI</w:t>
      </w:r>
      <w:r>
        <w:rPr>
          <w:lang w:eastAsia="zh-CN"/>
        </w:rPr>
        <w:t>编程、问题排查、安全法律这些事儿。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都是基础知识，不深，但应该够用。</w:t>
      </w:r>
    </w:p>
    <w:p w:rsidR="00822CD4" w:rsidRDefault="00822CD4" w:rsidP="00822CD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生成这本书的初稿用了</w:t>
      </w: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分钟，我利用闲暇时间审查、修改，持续了大约三、四天。</w:t>
      </w:r>
      <w:r>
        <w:rPr>
          <w:lang w:eastAsia="zh-CN"/>
        </w:rPr>
        <w:t>AI</w:t>
      </w:r>
      <w:r>
        <w:rPr>
          <w:lang w:eastAsia="zh-CN"/>
        </w:rPr>
        <w:t>确实太</w:t>
      </w:r>
      <w:r>
        <w:rPr>
          <w:rFonts w:hint="eastAsia"/>
          <w:lang w:eastAsia="zh-CN"/>
        </w:rPr>
        <w:t>能干</w:t>
      </w:r>
      <w:r>
        <w:rPr>
          <w:lang w:eastAsia="zh-CN"/>
        </w:rPr>
        <w:t>了，但还是要有人做最后的审定、把关和负责。</w:t>
      </w:r>
    </w:p>
    <w:p w:rsidR="00822CD4" w:rsidRDefault="00822CD4">
      <w:pPr>
        <w:rPr>
          <w:lang w:eastAsia="zh-CN"/>
        </w:rPr>
      </w:pPr>
      <w:r w:rsidRPr="00225D15">
        <w:rPr>
          <w:rFonts w:hint="eastAsia"/>
          <w:lang w:eastAsia="zh-CN"/>
        </w:rPr>
        <w:t>对了，</w:t>
      </w:r>
      <w:r>
        <w:rPr>
          <w:rFonts w:hint="eastAsia"/>
          <w:lang w:eastAsia="zh-CN"/>
        </w:rPr>
        <w:t>阿色</w:t>
      </w:r>
      <w:r w:rsidRPr="00225D15">
        <w:rPr>
          <w:rFonts w:hint="eastAsia"/>
          <w:lang w:eastAsia="zh-CN"/>
        </w:rPr>
        <w:t>不保证这本书的内容都是正确的，因为我保证不了，有些东西我</w:t>
      </w:r>
      <w:r>
        <w:rPr>
          <w:rFonts w:hint="eastAsia"/>
          <w:lang w:eastAsia="zh-CN"/>
        </w:rPr>
        <w:t>这个老程序员</w:t>
      </w:r>
      <w:r w:rsidRPr="00225D15">
        <w:rPr>
          <w:rFonts w:hint="eastAsia"/>
          <w:lang w:eastAsia="zh-CN"/>
        </w:rPr>
        <w:t>也不懂。</w:t>
      </w:r>
      <w:r>
        <w:rPr>
          <w:rFonts w:hint="eastAsia"/>
          <w:lang w:eastAsia="zh-CN"/>
        </w:rPr>
        <w:t>我也是边写边跟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学。</w:t>
      </w:r>
    </w:p>
    <w:p w:rsidR="000A3701" w:rsidRDefault="000A3701">
      <w:pPr>
        <w:rPr>
          <w:lang w:eastAsia="zh-CN"/>
        </w:rPr>
      </w:pPr>
      <w:r>
        <w:rPr>
          <w:rFonts w:hint="eastAsia"/>
          <w:lang w:eastAsia="zh-CN"/>
        </w:rPr>
        <w:t>另外请注意，这本书不太严谨</w:t>
      </w:r>
      <w:r w:rsidR="00CA4ADB">
        <w:rPr>
          <w:rFonts w:hint="eastAsia"/>
          <w:lang w:eastAsia="zh-CN"/>
        </w:rPr>
        <w:t>，</w:t>
      </w:r>
      <w:r w:rsidRPr="000A3701">
        <w:rPr>
          <w:rFonts w:hint="eastAsia"/>
          <w:lang w:eastAsia="zh-CN"/>
        </w:rPr>
        <w:t>阐述不</w:t>
      </w:r>
      <w:r w:rsidR="00CA4ADB">
        <w:rPr>
          <w:rFonts w:hint="eastAsia"/>
          <w:lang w:eastAsia="zh-CN"/>
        </w:rPr>
        <w:t>求</w:t>
      </w:r>
      <w:r w:rsidRPr="000A3701">
        <w:rPr>
          <w:rFonts w:hint="eastAsia"/>
          <w:lang w:eastAsia="zh-CN"/>
        </w:rPr>
        <w:t>精准</w:t>
      </w:r>
      <w:r>
        <w:rPr>
          <w:rFonts w:hint="eastAsia"/>
          <w:lang w:eastAsia="zh-CN"/>
        </w:rPr>
        <w:t>，</w:t>
      </w:r>
      <w:r w:rsidRPr="000A3701">
        <w:rPr>
          <w:rFonts w:hint="eastAsia"/>
          <w:lang w:eastAsia="zh-CN"/>
        </w:rPr>
        <w:t>甚至可能存在比较严重的错误。</w:t>
      </w:r>
      <w:r w:rsidR="00CA4ADB">
        <w:rPr>
          <w:rFonts w:hint="eastAsia"/>
          <w:lang w:eastAsia="zh-CN"/>
        </w:rPr>
        <w:t>请读者自行把握。</w:t>
      </w:r>
    </w:p>
    <w:p w:rsidR="007D42F4" w:rsidRDefault="007D42F4">
      <w:pPr>
        <w:rPr>
          <w:lang w:eastAsia="zh-CN"/>
        </w:rPr>
      </w:pPr>
      <w:r w:rsidRPr="007D42F4">
        <w:rPr>
          <w:rFonts w:hint="eastAsia"/>
          <w:lang w:eastAsia="zh-CN"/>
        </w:rPr>
        <w:t>最后再让</w:t>
      </w:r>
      <w:r w:rsidRPr="007D42F4">
        <w:rPr>
          <w:rFonts w:hint="eastAsia"/>
          <w:lang w:eastAsia="zh-CN"/>
        </w:rPr>
        <w:t>AI</w:t>
      </w:r>
      <w:r w:rsidRPr="007D42F4">
        <w:rPr>
          <w:rFonts w:hint="eastAsia"/>
          <w:lang w:eastAsia="zh-CN"/>
        </w:rPr>
        <w:t>帮我把这本书从头到尾看一遍</w:t>
      </w:r>
      <w:r>
        <w:rPr>
          <w:rFonts w:hint="eastAsia"/>
          <w:lang w:eastAsia="zh-CN"/>
        </w:rPr>
        <w:t>，</w:t>
      </w:r>
      <w:r w:rsidRPr="007D42F4">
        <w:rPr>
          <w:rFonts w:hint="eastAsia"/>
          <w:lang w:eastAsia="zh-CN"/>
        </w:rPr>
        <w:t>把把关。</w:t>
      </w:r>
    </w:p>
    <w:p w:rsidR="007D42F4" w:rsidRDefault="007D42F4">
      <w:pPr>
        <w:rPr>
          <w:lang w:eastAsia="zh-CN"/>
        </w:rPr>
      </w:pPr>
      <w:r>
        <w:rPr>
          <w:rFonts w:hint="eastAsia"/>
          <w:lang w:eastAsia="zh-CN"/>
        </w:rPr>
        <w:t>阿色最后这一道把关也要交给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了吗？</w:t>
      </w:r>
    </w:p>
    <w:p w:rsidR="007D42F4" w:rsidRPr="007D42F4" w:rsidRDefault="007D42F4">
      <w:pPr>
        <w:rPr>
          <w:lang w:eastAsia="zh-CN"/>
        </w:rPr>
      </w:pPr>
      <w:r>
        <w:rPr>
          <w:rFonts w:hint="eastAsia"/>
          <w:lang w:eastAsia="zh-CN"/>
        </w:rPr>
        <w:t>不然呢？阿色已经看不动了。</w:t>
      </w:r>
      <w:r w:rsidR="00824460">
        <w:rPr>
          <w:rFonts w:hint="eastAsia"/>
          <w:lang w:eastAsia="zh-CN"/>
        </w:rPr>
        <w:t>我就只能多问几个</w:t>
      </w:r>
      <w:r w:rsidR="00824460">
        <w:rPr>
          <w:rFonts w:hint="eastAsia"/>
          <w:lang w:eastAsia="zh-CN"/>
        </w:rPr>
        <w:t>AI</w:t>
      </w:r>
      <w:r w:rsidR="00824460">
        <w:rPr>
          <w:rFonts w:hint="eastAsia"/>
          <w:lang w:eastAsia="zh-CN"/>
        </w:rPr>
        <w:t>吧。</w:t>
      </w:r>
    </w:p>
    <w:p w:rsidR="006F6D2B" w:rsidRDefault="00DE4AFA">
      <w:pPr>
        <w:pStyle w:val="21"/>
        <w:rPr>
          <w:lang w:eastAsia="zh-CN"/>
        </w:rPr>
      </w:pPr>
      <w:bookmarkStart w:id="454" w:name="_Toc229754181"/>
      <w:r>
        <w:rPr>
          <w:lang w:eastAsia="zh-CN"/>
        </w:rPr>
        <w:t>写这本书的初衷</w:t>
      </w:r>
      <w:bookmarkEnd w:id="454"/>
    </w:p>
    <w:p w:rsidR="006F6D2B" w:rsidRDefault="00DE4AFA">
      <w:pPr>
        <w:rPr>
          <w:lang w:eastAsia="zh-CN"/>
        </w:rPr>
      </w:pPr>
      <w:r>
        <w:rPr>
          <w:lang w:eastAsia="zh-CN"/>
        </w:rPr>
        <w:t>我用</w:t>
      </w:r>
      <w:r>
        <w:rPr>
          <w:lang w:eastAsia="zh-CN"/>
        </w:rPr>
        <w:t>AI</w:t>
      </w:r>
      <w:r>
        <w:rPr>
          <w:lang w:eastAsia="zh-CN"/>
        </w:rPr>
        <w:t>编程有一阵子了，发现很多人用</w:t>
      </w:r>
      <w:r>
        <w:rPr>
          <w:lang w:eastAsia="zh-CN"/>
        </w:rPr>
        <w:t>AI</w:t>
      </w:r>
      <w:r>
        <w:rPr>
          <w:lang w:eastAsia="zh-CN"/>
        </w:rPr>
        <w:t>写代码，但不了解基础知识。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遇到报错就懵圈，不知道问题出在哪。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给的代码，不知道在干啥。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出了问题，不知道怎么排查。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所以我想写本书，把这些基础知识讲一讲。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希望能帮到想用</w:t>
      </w:r>
      <w:r>
        <w:rPr>
          <w:lang w:eastAsia="zh-CN"/>
        </w:rPr>
        <w:t>AI</w:t>
      </w:r>
      <w:r>
        <w:rPr>
          <w:lang w:eastAsia="zh-CN"/>
        </w:rPr>
        <w:t>编程的朋友。</w:t>
      </w:r>
    </w:p>
    <w:p w:rsidR="00C569F0" w:rsidRDefault="00C569F0">
      <w:pPr>
        <w:rPr>
          <w:lang w:eastAsia="zh-CN"/>
        </w:rPr>
      </w:pPr>
      <w:r w:rsidRPr="00C569F0">
        <w:rPr>
          <w:rFonts w:hint="eastAsia"/>
          <w:lang w:eastAsia="zh-CN"/>
        </w:rPr>
        <w:t>其实最重要的，我自己也</w:t>
      </w:r>
      <w:r>
        <w:rPr>
          <w:rFonts w:hint="eastAsia"/>
          <w:lang w:eastAsia="zh-CN"/>
        </w:rPr>
        <w:t>利用这个机会</w:t>
      </w:r>
      <w:r w:rsidRPr="00C569F0">
        <w:rPr>
          <w:rFonts w:hint="eastAsia"/>
          <w:lang w:eastAsia="zh-CN"/>
        </w:rPr>
        <w:t>把这些知识重新复习</w:t>
      </w:r>
      <w:r>
        <w:rPr>
          <w:rFonts w:hint="eastAsia"/>
          <w:lang w:eastAsia="zh-CN"/>
        </w:rPr>
        <w:t>、</w:t>
      </w:r>
      <w:r w:rsidRPr="00C569F0">
        <w:rPr>
          <w:rFonts w:hint="eastAsia"/>
          <w:lang w:eastAsia="zh-CN"/>
        </w:rPr>
        <w:t>学习了一遍</w:t>
      </w:r>
      <w:r>
        <w:rPr>
          <w:rFonts w:hint="eastAsia"/>
          <w:lang w:eastAsia="zh-CN"/>
        </w:rPr>
        <w:t>，特别是一些较新的知识，我也需要学习掌握</w:t>
      </w:r>
      <w:r w:rsidRPr="00C569F0">
        <w:rPr>
          <w:rFonts w:hint="eastAsia"/>
          <w:lang w:eastAsia="zh-CN"/>
        </w:rPr>
        <w:t>。</w:t>
      </w:r>
    </w:p>
    <w:p w:rsidR="006F6D2B" w:rsidRDefault="00DE4AFA">
      <w:pPr>
        <w:pStyle w:val="21"/>
        <w:rPr>
          <w:lang w:eastAsia="zh-CN"/>
        </w:rPr>
      </w:pPr>
      <w:bookmarkStart w:id="455" w:name="_Toc229754182"/>
      <w:r>
        <w:rPr>
          <w:lang w:eastAsia="zh-CN"/>
        </w:rPr>
        <w:t>关于</w:t>
      </w:r>
      <w:r>
        <w:rPr>
          <w:lang w:eastAsia="zh-CN"/>
        </w:rPr>
        <w:t>AI</w:t>
      </w:r>
      <w:r>
        <w:rPr>
          <w:lang w:eastAsia="zh-CN"/>
        </w:rPr>
        <w:t>编程的一点思考</w:t>
      </w:r>
      <w:bookmarkEnd w:id="455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确实强大，能帮你写代码、改</w:t>
      </w:r>
      <w:r>
        <w:rPr>
          <w:lang w:eastAsia="zh-CN"/>
        </w:rPr>
        <w:t>bug</w:t>
      </w:r>
      <w:r>
        <w:rPr>
          <w:lang w:eastAsia="zh-CN"/>
        </w:rPr>
        <w:t>、解释代码。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</w:t>
      </w:r>
      <w:r>
        <w:rPr>
          <w:lang w:eastAsia="zh-CN"/>
        </w:rPr>
        <w:t>AI</w:t>
      </w:r>
      <w:r>
        <w:rPr>
          <w:lang w:eastAsia="zh-CN"/>
        </w:rPr>
        <w:t>不是万能的。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不懂基础知识，用</w:t>
      </w:r>
      <w:r>
        <w:rPr>
          <w:lang w:eastAsia="zh-CN"/>
        </w:rPr>
        <w:t>AI</w:t>
      </w:r>
      <w:r>
        <w:rPr>
          <w:lang w:eastAsia="zh-CN"/>
        </w:rPr>
        <w:t>写代码也会很吃力。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给的代码可能有问题，你得能看出来。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报的错误你得能看懂，才能改对。</w:t>
      </w:r>
    </w:p>
    <w:p w:rsidR="006F6D2B" w:rsidRDefault="009778DA">
      <w:pPr>
        <w:rPr>
          <w:lang w:eastAsia="zh-CN"/>
        </w:rPr>
      </w:pPr>
      <w:r>
        <w:rPr>
          <w:lang w:eastAsia="zh-CN"/>
        </w:rPr>
        <w:t>所以，基础知识还是得了解</w:t>
      </w:r>
      <w:r w:rsidR="00DE4AFA"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是工具，你是主人。工具再好，主人不会用也不行。</w:t>
      </w:r>
    </w:p>
    <w:p w:rsidR="009778DA" w:rsidRDefault="009778DA">
      <w:pPr>
        <w:rPr>
          <w:lang w:eastAsia="zh-CN"/>
        </w:rPr>
      </w:pPr>
      <w:r>
        <w:rPr>
          <w:lang w:eastAsia="zh-CN"/>
        </w:rPr>
        <w:t>最重要的，</w:t>
      </w:r>
      <w:r w:rsidRPr="009778DA">
        <w:rPr>
          <w:rFonts w:hint="eastAsia"/>
          <w:lang w:eastAsia="zh-CN"/>
        </w:rPr>
        <w:t>即便</w:t>
      </w:r>
      <w:r>
        <w:rPr>
          <w:rFonts w:hint="eastAsia"/>
          <w:lang w:eastAsia="zh-CN"/>
        </w:rPr>
        <w:t>程序</w:t>
      </w:r>
      <w:r w:rsidRPr="009778DA">
        <w:rPr>
          <w:rFonts w:hint="eastAsia"/>
          <w:lang w:eastAsia="zh-CN"/>
        </w:rPr>
        <w:t>是</w:t>
      </w:r>
      <w:r w:rsidRPr="009778DA"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生成的，但最终的责任人仍然是你</w:t>
      </w:r>
      <w:r w:rsidRPr="009778DA">
        <w:rPr>
          <w:rFonts w:hint="eastAsia"/>
          <w:lang w:eastAsia="zh-CN"/>
        </w:rPr>
        <w:t>。</w:t>
      </w:r>
    </w:p>
    <w:p w:rsidR="009778DA" w:rsidRPr="009778DA" w:rsidRDefault="009778DA">
      <w:pPr>
        <w:rPr>
          <w:lang w:eastAsia="zh-CN"/>
        </w:rPr>
      </w:pPr>
      <w:r>
        <w:rPr>
          <w:rFonts w:hint="eastAsia"/>
          <w:lang w:eastAsia="zh-CN"/>
        </w:rPr>
        <w:t>你不懂基本的原理、架构，你怎么负责？</w:t>
      </w:r>
    </w:p>
    <w:p w:rsidR="006F6D2B" w:rsidRDefault="00DE4AFA">
      <w:pPr>
        <w:pStyle w:val="21"/>
        <w:rPr>
          <w:lang w:eastAsia="zh-CN"/>
        </w:rPr>
      </w:pPr>
      <w:bookmarkStart w:id="456" w:name="_Toc229754183"/>
      <w:r>
        <w:rPr>
          <w:lang w:eastAsia="zh-CN"/>
        </w:rPr>
        <w:t>给读者的话</w:t>
      </w:r>
      <w:bookmarkEnd w:id="456"/>
    </w:p>
    <w:p w:rsidR="006F6D2B" w:rsidRDefault="00DE4AFA">
      <w:pPr>
        <w:rPr>
          <w:lang w:eastAsia="zh-CN"/>
        </w:rPr>
      </w:pPr>
      <w:r>
        <w:rPr>
          <w:lang w:eastAsia="zh-CN"/>
        </w:rPr>
        <w:t>如果你是新手，希望这本书能帮你入门。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如果你有经验，希望这本书能帮你梳理知识。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如果觉得有用，推荐给朋友。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如果觉得有问题，欢迎批评指正。</w:t>
      </w:r>
    </w:p>
    <w:p w:rsidR="006F6D2B" w:rsidRDefault="00DE4AFA">
      <w:pPr>
        <w:pStyle w:val="21"/>
        <w:rPr>
          <w:lang w:eastAsia="zh-CN"/>
        </w:rPr>
      </w:pPr>
      <w:bookmarkStart w:id="457" w:name="_Toc229754184"/>
      <w:r>
        <w:rPr>
          <w:lang w:eastAsia="zh-CN"/>
        </w:rPr>
        <w:lastRenderedPageBreak/>
        <w:t>感谢</w:t>
      </w:r>
      <w:bookmarkEnd w:id="457"/>
    </w:p>
    <w:p w:rsidR="006F6D2B" w:rsidRDefault="00DE4AFA">
      <w:pPr>
        <w:rPr>
          <w:lang w:eastAsia="zh-CN"/>
        </w:rPr>
      </w:pPr>
      <w:r>
        <w:rPr>
          <w:lang w:eastAsia="zh-CN"/>
        </w:rPr>
        <w:t>感谢</w:t>
      </w:r>
      <w:r>
        <w:rPr>
          <w:lang w:eastAsia="zh-CN"/>
        </w:rPr>
        <w:t>AI</w:t>
      </w:r>
      <w:r>
        <w:rPr>
          <w:lang w:eastAsia="zh-CN"/>
        </w:rPr>
        <w:t>帮我写这本书，当然，我修改了很多，补充了很多。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感谢所有开源项目，让我学到了很多。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感谢读者，能读完这本书。</w:t>
      </w:r>
    </w:p>
    <w:p w:rsidR="006F6D2B" w:rsidRDefault="00DE4AFA">
      <w:pPr>
        <w:pStyle w:val="21"/>
        <w:rPr>
          <w:lang w:eastAsia="zh-CN"/>
        </w:rPr>
      </w:pPr>
      <w:bookmarkStart w:id="458" w:name="_Toc229754185"/>
      <w:r>
        <w:rPr>
          <w:lang w:eastAsia="zh-CN"/>
        </w:rPr>
        <w:t>最后</w:t>
      </w:r>
      <w:bookmarkEnd w:id="458"/>
    </w:p>
    <w:p w:rsidR="006F6D2B" w:rsidRDefault="00DE4AFA">
      <w:pPr>
        <w:rPr>
          <w:lang w:eastAsia="zh-CN"/>
        </w:rPr>
      </w:pPr>
      <w:r>
        <w:rPr>
          <w:lang w:eastAsia="zh-CN"/>
        </w:rPr>
        <w:t>编程是一门手艺，</w:t>
      </w:r>
      <w:r w:rsidR="00C569F0">
        <w:rPr>
          <w:rFonts w:hint="eastAsia"/>
          <w:lang w:eastAsia="zh-CN"/>
        </w:rPr>
        <w:t>也是一场修行，</w:t>
      </w:r>
      <w:r w:rsidR="00C569F0">
        <w:rPr>
          <w:lang w:eastAsia="zh-CN"/>
        </w:rPr>
        <w:t>需要思考，</w:t>
      </w:r>
      <w:r w:rsidR="00C569F0">
        <w:rPr>
          <w:rFonts w:hint="eastAsia"/>
          <w:lang w:eastAsia="zh-CN"/>
        </w:rPr>
        <w:t>更需要实践</w:t>
      </w:r>
      <w:r>
        <w:rPr>
          <w:lang w:eastAsia="zh-CN"/>
        </w:rPr>
        <w:t>。</w:t>
      </w:r>
    </w:p>
    <w:p w:rsidR="006F6D2B" w:rsidRDefault="009E4BA3">
      <w:pPr>
        <w:rPr>
          <w:lang w:eastAsia="zh-CN"/>
        </w:rPr>
      </w:pPr>
      <w:r>
        <w:rPr>
          <w:rFonts w:hint="eastAsia"/>
          <w:lang w:eastAsia="zh-CN"/>
        </w:rPr>
        <w:t>来吧，先上路走两步！</w:t>
      </w:r>
    </w:p>
    <w:p w:rsidR="009E4BA3" w:rsidRDefault="009E4BA3">
      <w:pPr>
        <w:rPr>
          <w:lang w:eastAsia="zh-CN"/>
        </w:rPr>
      </w:pPr>
    </w:p>
    <w:p w:rsidR="009E4BA3" w:rsidRDefault="009E4BA3">
      <w:pPr>
        <w:rPr>
          <w:lang w:eastAsia="zh-CN"/>
        </w:rPr>
      </w:pPr>
    </w:p>
    <w:p w:rsidR="009E4BA3" w:rsidRDefault="009E4BA3">
      <w:pPr>
        <w:rPr>
          <w:lang w:eastAsia="zh-CN"/>
        </w:rPr>
      </w:pPr>
    </w:p>
    <w:p w:rsidR="006F6D2B" w:rsidRDefault="00DE4AFA" w:rsidP="00D8175E">
      <w:pPr>
        <w:jc w:val="right"/>
        <w:rPr>
          <w:lang w:eastAsia="zh-CN"/>
        </w:rPr>
      </w:pPr>
      <w:r>
        <w:rPr>
          <w:rFonts w:ascii="宋体" w:hAnsi="宋体"/>
          <w:b/>
          <w:lang w:eastAsia="zh-CN"/>
        </w:rPr>
        <w:t>阿色</w:t>
      </w:r>
    </w:p>
    <w:p w:rsidR="006F6D2B" w:rsidRDefault="00DE4AFA" w:rsidP="00D8175E">
      <w:pPr>
        <w:jc w:val="right"/>
        <w:rPr>
          <w:lang w:eastAsia="zh-CN"/>
        </w:rPr>
      </w:pPr>
      <w:r>
        <w:rPr>
          <w:rFonts w:ascii="宋体" w:hAnsi="宋体"/>
          <w:b/>
          <w:lang w:eastAsia="zh-CN"/>
        </w:rPr>
        <w:t>2026年于大庆</w:t>
      </w:r>
    </w:p>
    <w:p w:rsidR="006F6D2B" w:rsidRDefault="00DE4AFA" w:rsidP="00D8175E">
      <w:pPr>
        <w:jc w:val="right"/>
        <w:rPr>
          <w:lang w:eastAsia="zh-CN"/>
        </w:rPr>
      </w:pPr>
      <w:r>
        <w:rPr>
          <w:rFonts w:ascii="宋体" w:hAnsi="宋体"/>
          <w:b/>
          <w:lang w:eastAsia="zh-CN"/>
        </w:rPr>
        <w:t>全书完</w:t>
      </w:r>
    </w:p>
    <w:p w:rsidR="00241441" w:rsidRDefault="00241441">
      <w:pPr>
        <w:rPr>
          <w:lang w:eastAsia="zh-CN"/>
        </w:rPr>
      </w:pPr>
    </w:p>
    <w:sectPr w:rsidR="00241441" w:rsidSect="00274D49">
      <w:pgSz w:w="12240" w:h="15840"/>
      <w:pgMar w:top="1440" w:right="1800" w:bottom="1440" w:left="1800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6090" w:rsidRDefault="003A6090" w:rsidP="00DD5FC1">
      <w:pPr>
        <w:spacing w:after="0" w:line="240" w:lineRule="auto"/>
      </w:pPr>
      <w:r>
        <w:separator/>
      </w:r>
    </w:p>
  </w:endnote>
  <w:endnote w:type="continuationSeparator" w:id="0">
    <w:p w:rsidR="003A6090" w:rsidRDefault="003A6090" w:rsidP="00DD5F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9800C65-C0C7-4CD0-BA78-F03F0A37EF22}"/>
    <w:embedBold r:id="rId2" w:fontKey="{2B6B8B92-68F1-4CAF-90A8-5656B81934B9}"/>
    <w:embedItalic r:id="rId3" w:fontKey="{CD48E50B-A01F-483A-9AEA-60763C293AA9}"/>
    <w:embedBoldItalic r:id="rId4" w:fontKey="{4F308231-266C-416C-A0AD-4B9D03B44BFA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DEB6AD18-1AAE-41E9-B998-3517CECF99C9}"/>
    <w:embedBold r:id="rId6" w:fontKey="{84F60A95-C8D5-4F79-8739-E35A4E07D755}"/>
    <w:embedItalic r:id="rId7" w:fontKey="{E4DC7E91-B930-49D2-9CAD-391AC45A84F6}"/>
    <w:embedBoldItalic r:id="rId8" w:fontKey="{821D770E-8CC8-48C7-8EF0-8AF2490507CD}"/>
  </w:font>
  <w:font w:name="阿里巴巴普惠体">
    <w:panose1 w:val="00020600040101010101"/>
    <w:charset w:val="86"/>
    <w:family w:val="roman"/>
    <w:pitch w:val="variable"/>
    <w:sig w:usb0="A00002FF" w:usb1="7ACF7CFB" w:usb2="0000001E" w:usb3="00000000" w:csb0="0004009F" w:csb1="00000000"/>
    <w:embedBold r:id="rId9" w:subsetted="1" w:fontKey="{ACBB1921-8ECE-4054-94CA-A8CAE115816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ACB4636F-1FC8-40F1-B801-0F9A27821C70}"/>
    <w:embedBold r:id="rId11" w:fontKey="{34FE4D1F-FCF1-47F8-B4E3-82C1A52441DD}"/>
  </w:font>
  <w:font w:name="阿里巴巴普惠体 Light">
    <w:panose1 w:val="00020600040101010101"/>
    <w:charset w:val="86"/>
    <w:family w:val="roman"/>
    <w:pitch w:val="variable"/>
    <w:sig w:usb0="A00002FF" w:usb1="7ACF7CFB" w:usb2="0000001E" w:usb3="00000000" w:csb0="0004009F" w:csb1="00000000"/>
    <w:embedRegular r:id="rId12" w:subsetted="1" w:fontKey="{5E7C9190-FA13-4AE1-87EE-7AE1B8A0B141}"/>
    <w:embedBold r:id="rId13" w:subsetted="1" w:fontKey="{1C7FEE5E-B3C6-431D-A6CE-54E1678C2C73}"/>
  </w:font>
  <w:font w:name="阿里巴巴普惠体 Heavy">
    <w:panose1 w:val="00020600040101010101"/>
    <w:charset w:val="86"/>
    <w:family w:val="roman"/>
    <w:pitch w:val="variable"/>
    <w:sig w:usb0="A00002FF" w:usb1="4ACF7CFB" w:usb2="0000001E" w:usb3="00000000" w:csb0="0004009F" w:csb1="00000000"/>
    <w:embedRegular r:id="rId14" w:subsetted="1" w:fontKey="{CB12D076-FB63-431D-A0D2-78CD63F40DE8}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  <w:embedRegular r:id="rId15" w:subsetted="1" w:fontKey="{FD7F4C1A-3F8A-49E8-9096-4E77549F8744}"/>
    <w:embedBold r:id="rId16" w:subsetted="1" w:fontKey="{07491D8D-8DED-4BEB-982F-586B58979F3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6794" w:rsidRDefault="001D6794">
    <w:pPr>
      <w:pStyle w:val="a6"/>
      <w:jc w:val="center"/>
    </w:pPr>
  </w:p>
  <w:p w:rsidR="001D6794" w:rsidRDefault="001D6794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6794" w:rsidRDefault="001D6794">
    <w:pPr>
      <w:pStyle w:val="a6"/>
      <w:jc w:val="center"/>
    </w:pPr>
  </w:p>
  <w:p w:rsidR="001D6794" w:rsidRDefault="001D6794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6794" w:rsidRDefault="001D6794">
    <w:pPr>
      <w:pStyle w:val="a6"/>
      <w:jc w:val="center"/>
    </w:pPr>
  </w:p>
  <w:p w:rsidR="001D6794" w:rsidRDefault="001D6794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96125158"/>
      <w:docPartObj>
        <w:docPartGallery w:val="Page Numbers (Bottom of Page)"/>
        <w:docPartUnique/>
      </w:docPartObj>
    </w:sdtPr>
    <w:sdtEndPr/>
    <w:sdtContent>
      <w:p w:rsidR="001D6794" w:rsidRDefault="001D679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3DB3" w:rsidRPr="00583DB3">
          <w:rPr>
            <w:noProof/>
            <w:lang w:val="zh-CN" w:eastAsia="zh-CN"/>
          </w:rPr>
          <w:t>15</w:t>
        </w:r>
        <w:r>
          <w:fldChar w:fldCharType="end"/>
        </w:r>
      </w:p>
    </w:sdtContent>
  </w:sdt>
  <w:p w:rsidR="001D6794" w:rsidRDefault="001D6794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73439205"/>
      <w:docPartObj>
        <w:docPartGallery w:val="Page Numbers (Bottom of Page)"/>
        <w:docPartUnique/>
      </w:docPartObj>
    </w:sdtPr>
    <w:sdtEndPr/>
    <w:sdtContent>
      <w:p w:rsidR="001D6794" w:rsidRDefault="001D6794">
        <w:pPr>
          <w:pStyle w:val="a6"/>
          <w:jc w:val="center"/>
        </w:pPr>
        <w:r>
          <w:t>I</w:t>
        </w:r>
      </w:p>
    </w:sdtContent>
  </w:sdt>
  <w:p w:rsidR="001D6794" w:rsidRDefault="001D6794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38281747"/>
      <w:docPartObj>
        <w:docPartGallery w:val="Page Numbers (Bottom of Page)"/>
        <w:docPartUnique/>
      </w:docPartObj>
    </w:sdtPr>
    <w:sdtEndPr/>
    <w:sdtContent>
      <w:p w:rsidR="001D6794" w:rsidRDefault="001D679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3DB3" w:rsidRPr="00583DB3">
          <w:rPr>
            <w:noProof/>
            <w:lang w:val="zh-CN" w:eastAsia="zh-CN"/>
          </w:rPr>
          <w:t>1</w:t>
        </w:r>
        <w:r>
          <w:fldChar w:fldCharType="end"/>
        </w:r>
      </w:p>
    </w:sdtContent>
  </w:sdt>
  <w:p w:rsidR="001D6794" w:rsidRDefault="001D679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6090" w:rsidRDefault="003A6090" w:rsidP="00DD5FC1">
      <w:pPr>
        <w:spacing w:after="0" w:line="240" w:lineRule="auto"/>
      </w:pPr>
      <w:r>
        <w:separator/>
      </w:r>
    </w:p>
  </w:footnote>
  <w:footnote w:type="continuationSeparator" w:id="0">
    <w:p w:rsidR="003A6090" w:rsidRDefault="003A6090" w:rsidP="00DD5F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46BE6D94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0520106"/>
    <w:multiLevelType w:val="hybridMultilevel"/>
    <w:tmpl w:val="D79AE728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7" w15:restartNumberingAfterBreak="0">
    <w:nsid w:val="05413DF4"/>
    <w:multiLevelType w:val="hybridMultilevel"/>
    <w:tmpl w:val="00AE6C2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056067C6"/>
    <w:multiLevelType w:val="hybridMultilevel"/>
    <w:tmpl w:val="CCD23974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10861133"/>
    <w:multiLevelType w:val="hybridMultilevel"/>
    <w:tmpl w:val="129E973E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10" w15:restartNumberingAfterBreak="0">
    <w:nsid w:val="12015601"/>
    <w:multiLevelType w:val="hybridMultilevel"/>
    <w:tmpl w:val="3CBE91E2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1">
      <w:start w:val="1"/>
      <w:numFmt w:val="decimal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11" w15:restartNumberingAfterBreak="0">
    <w:nsid w:val="126D0157"/>
    <w:multiLevelType w:val="hybridMultilevel"/>
    <w:tmpl w:val="3A60FE2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15A351C8"/>
    <w:multiLevelType w:val="hybridMultilevel"/>
    <w:tmpl w:val="541E542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16ED2917"/>
    <w:multiLevelType w:val="hybridMultilevel"/>
    <w:tmpl w:val="3342D91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1CAB0DF9"/>
    <w:multiLevelType w:val="hybridMultilevel"/>
    <w:tmpl w:val="66E85EF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22EF6F7F"/>
    <w:multiLevelType w:val="hybridMultilevel"/>
    <w:tmpl w:val="59266A48"/>
    <w:lvl w:ilvl="0" w:tplc="D2742B20">
      <w:numFmt w:val="bullet"/>
      <w:lvlText w:val=""/>
      <w:lvlJc w:val="left"/>
      <w:pPr>
        <w:ind w:left="360" w:hanging="360"/>
      </w:pPr>
      <w:rPr>
        <w:rFonts w:ascii="Wingdings" w:eastAsia="宋体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281B5480"/>
    <w:multiLevelType w:val="hybridMultilevel"/>
    <w:tmpl w:val="F9E6859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35AA7029"/>
    <w:multiLevelType w:val="hybridMultilevel"/>
    <w:tmpl w:val="57642C3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35C62B79"/>
    <w:multiLevelType w:val="hybridMultilevel"/>
    <w:tmpl w:val="DA00EAE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9" w15:restartNumberingAfterBreak="0">
    <w:nsid w:val="39890044"/>
    <w:multiLevelType w:val="hybridMultilevel"/>
    <w:tmpl w:val="BEF2F4A0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 w15:restartNumberingAfterBreak="0">
    <w:nsid w:val="3AC720DC"/>
    <w:multiLevelType w:val="hybridMultilevel"/>
    <w:tmpl w:val="A7D299EA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1" w15:restartNumberingAfterBreak="0">
    <w:nsid w:val="410526D9"/>
    <w:multiLevelType w:val="hybridMultilevel"/>
    <w:tmpl w:val="3058E62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439443BB"/>
    <w:multiLevelType w:val="hybridMultilevel"/>
    <w:tmpl w:val="29EED95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43D92582"/>
    <w:multiLevelType w:val="hybridMultilevel"/>
    <w:tmpl w:val="30FA386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4A031F20"/>
    <w:multiLevelType w:val="hybridMultilevel"/>
    <w:tmpl w:val="71F2D5DE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5" w15:restartNumberingAfterBreak="0">
    <w:nsid w:val="4AC779E9"/>
    <w:multiLevelType w:val="hybridMultilevel"/>
    <w:tmpl w:val="129E973E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26" w15:restartNumberingAfterBreak="0">
    <w:nsid w:val="4F885E92"/>
    <w:multiLevelType w:val="hybridMultilevel"/>
    <w:tmpl w:val="BDAE674E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1">
      <w:start w:val="1"/>
      <w:numFmt w:val="decimal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27" w15:restartNumberingAfterBreak="0">
    <w:nsid w:val="4FE4196A"/>
    <w:multiLevelType w:val="hybridMultilevel"/>
    <w:tmpl w:val="43BAB82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556430FD"/>
    <w:multiLevelType w:val="hybridMultilevel"/>
    <w:tmpl w:val="401E1F2C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9" w15:restartNumberingAfterBreak="0">
    <w:nsid w:val="647B13CF"/>
    <w:multiLevelType w:val="hybridMultilevel"/>
    <w:tmpl w:val="240E96F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0" w15:restartNumberingAfterBreak="0">
    <w:nsid w:val="66DD66EF"/>
    <w:multiLevelType w:val="hybridMultilevel"/>
    <w:tmpl w:val="7B54AA8C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1" w15:restartNumberingAfterBreak="0">
    <w:nsid w:val="6E6E460A"/>
    <w:multiLevelType w:val="hybridMultilevel"/>
    <w:tmpl w:val="EB3ACFCC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7F0696B6">
      <w:start w:val="1"/>
      <w:numFmt w:val="decimal"/>
      <w:lvlText w:val="%2."/>
      <w:lvlJc w:val="left"/>
      <w:pPr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2" w15:restartNumberingAfterBreak="0">
    <w:nsid w:val="6FC102E0"/>
    <w:multiLevelType w:val="hybridMultilevel"/>
    <w:tmpl w:val="D1E4B1CC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3" w15:restartNumberingAfterBreak="0">
    <w:nsid w:val="745C4405"/>
    <w:multiLevelType w:val="hybridMultilevel"/>
    <w:tmpl w:val="8DFCA6E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75F87006"/>
    <w:multiLevelType w:val="hybridMultilevel"/>
    <w:tmpl w:val="C03E826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79F630A6"/>
    <w:multiLevelType w:val="hybridMultilevel"/>
    <w:tmpl w:val="3F84095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 w15:restartNumberingAfterBreak="0">
    <w:nsid w:val="7A044FFF"/>
    <w:multiLevelType w:val="hybridMultilevel"/>
    <w:tmpl w:val="4724B0D4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1">
      <w:start w:val="1"/>
      <w:numFmt w:val="decimal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37" w15:restartNumberingAfterBreak="0">
    <w:nsid w:val="7AFD1FCA"/>
    <w:multiLevelType w:val="hybridMultilevel"/>
    <w:tmpl w:val="68F2864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8" w15:restartNumberingAfterBreak="0">
    <w:nsid w:val="7D3C44E5"/>
    <w:multiLevelType w:val="hybridMultilevel"/>
    <w:tmpl w:val="129E973E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39" w15:restartNumberingAfterBreak="0">
    <w:nsid w:val="7E4579C6"/>
    <w:multiLevelType w:val="hybridMultilevel"/>
    <w:tmpl w:val="DA68409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5"/>
  </w:num>
  <w:num w:numId="8">
    <w:abstractNumId w:val="9"/>
  </w:num>
  <w:num w:numId="9">
    <w:abstractNumId w:val="38"/>
  </w:num>
  <w:num w:numId="10">
    <w:abstractNumId w:val="25"/>
  </w:num>
  <w:num w:numId="11">
    <w:abstractNumId w:val="31"/>
  </w:num>
  <w:num w:numId="12">
    <w:abstractNumId w:val="36"/>
  </w:num>
  <w:num w:numId="13">
    <w:abstractNumId w:val="7"/>
  </w:num>
  <w:num w:numId="14">
    <w:abstractNumId w:val="27"/>
  </w:num>
  <w:num w:numId="15">
    <w:abstractNumId w:val="18"/>
  </w:num>
  <w:num w:numId="16">
    <w:abstractNumId w:val="19"/>
  </w:num>
  <w:num w:numId="17">
    <w:abstractNumId w:val="10"/>
  </w:num>
  <w:num w:numId="18">
    <w:abstractNumId w:val="5"/>
  </w:num>
  <w:num w:numId="19">
    <w:abstractNumId w:val="5"/>
  </w:num>
  <w:num w:numId="20">
    <w:abstractNumId w:val="5"/>
  </w:num>
  <w:num w:numId="21">
    <w:abstractNumId w:val="12"/>
  </w:num>
  <w:num w:numId="22">
    <w:abstractNumId w:val="21"/>
  </w:num>
  <w:num w:numId="23">
    <w:abstractNumId w:val="23"/>
  </w:num>
  <w:num w:numId="24">
    <w:abstractNumId w:val="35"/>
  </w:num>
  <w:num w:numId="25">
    <w:abstractNumId w:val="29"/>
  </w:num>
  <w:num w:numId="26">
    <w:abstractNumId w:val="5"/>
  </w:num>
  <w:num w:numId="27">
    <w:abstractNumId w:val="28"/>
  </w:num>
  <w:num w:numId="28">
    <w:abstractNumId w:val="22"/>
  </w:num>
  <w:num w:numId="29">
    <w:abstractNumId w:val="13"/>
  </w:num>
  <w:num w:numId="30">
    <w:abstractNumId w:val="14"/>
  </w:num>
  <w:num w:numId="31">
    <w:abstractNumId w:val="16"/>
  </w:num>
  <w:num w:numId="32">
    <w:abstractNumId w:val="6"/>
  </w:num>
  <w:num w:numId="33">
    <w:abstractNumId w:val="26"/>
  </w:num>
  <w:num w:numId="34">
    <w:abstractNumId w:val="17"/>
  </w:num>
  <w:num w:numId="35">
    <w:abstractNumId w:val="34"/>
  </w:num>
  <w:num w:numId="36">
    <w:abstractNumId w:val="37"/>
  </w:num>
  <w:num w:numId="37">
    <w:abstractNumId w:val="11"/>
  </w:num>
  <w:num w:numId="38">
    <w:abstractNumId w:val="33"/>
  </w:num>
  <w:num w:numId="39">
    <w:abstractNumId w:val="32"/>
  </w:num>
  <w:num w:numId="40">
    <w:abstractNumId w:val="30"/>
  </w:num>
  <w:num w:numId="41">
    <w:abstractNumId w:val="8"/>
  </w:num>
  <w:num w:numId="42">
    <w:abstractNumId w:val="20"/>
  </w:num>
  <w:num w:numId="43">
    <w:abstractNumId w:val="24"/>
  </w:num>
  <w:num w:numId="44">
    <w:abstractNumId w:val="39"/>
  </w:num>
  <w:num w:numId="45">
    <w:abstractNumId w:val="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02540"/>
    <w:rsid w:val="000074F0"/>
    <w:rsid w:val="00007C6E"/>
    <w:rsid w:val="00024ED7"/>
    <w:rsid w:val="0002521A"/>
    <w:rsid w:val="000307C6"/>
    <w:rsid w:val="000318BF"/>
    <w:rsid w:val="000340FD"/>
    <w:rsid w:val="00034616"/>
    <w:rsid w:val="00035FC5"/>
    <w:rsid w:val="00037873"/>
    <w:rsid w:val="00044A4A"/>
    <w:rsid w:val="0005080D"/>
    <w:rsid w:val="00053CD8"/>
    <w:rsid w:val="00054F9E"/>
    <w:rsid w:val="00060208"/>
    <w:rsid w:val="000605CF"/>
    <w:rsid w:val="0006063C"/>
    <w:rsid w:val="0006631A"/>
    <w:rsid w:val="000731B4"/>
    <w:rsid w:val="00075B03"/>
    <w:rsid w:val="000873D3"/>
    <w:rsid w:val="00093450"/>
    <w:rsid w:val="000934B9"/>
    <w:rsid w:val="00095922"/>
    <w:rsid w:val="000A1F2A"/>
    <w:rsid w:val="000A2176"/>
    <w:rsid w:val="000A3701"/>
    <w:rsid w:val="000A4E25"/>
    <w:rsid w:val="000A4E58"/>
    <w:rsid w:val="000B56C4"/>
    <w:rsid w:val="000B755C"/>
    <w:rsid w:val="000C0CA0"/>
    <w:rsid w:val="000C4D96"/>
    <w:rsid w:val="000E2112"/>
    <w:rsid w:val="000E6112"/>
    <w:rsid w:val="000F2EF2"/>
    <w:rsid w:val="000F6EF1"/>
    <w:rsid w:val="00102E83"/>
    <w:rsid w:val="001123CC"/>
    <w:rsid w:val="00116780"/>
    <w:rsid w:val="00116EB1"/>
    <w:rsid w:val="001214CA"/>
    <w:rsid w:val="0014780B"/>
    <w:rsid w:val="0015074B"/>
    <w:rsid w:val="00153C0D"/>
    <w:rsid w:val="001559C8"/>
    <w:rsid w:val="00157FDC"/>
    <w:rsid w:val="00163EDE"/>
    <w:rsid w:val="00164DC5"/>
    <w:rsid w:val="0017082E"/>
    <w:rsid w:val="001830CC"/>
    <w:rsid w:val="0019189E"/>
    <w:rsid w:val="00192537"/>
    <w:rsid w:val="001925C1"/>
    <w:rsid w:val="001A29A1"/>
    <w:rsid w:val="001A4AD1"/>
    <w:rsid w:val="001A57C2"/>
    <w:rsid w:val="001B2161"/>
    <w:rsid w:val="001B285F"/>
    <w:rsid w:val="001C3467"/>
    <w:rsid w:val="001D4BAA"/>
    <w:rsid w:val="001D6794"/>
    <w:rsid w:val="001F14A0"/>
    <w:rsid w:val="001F64F1"/>
    <w:rsid w:val="001F6691"/>
    <w:rsid w:val="00200BBD"/>
    <w:rsid w:val="00206699"/>
    <w:rsid w:val="002068FB"/>
    <w:rsid w:val="00210283"/>
    <w:rsid w:val="00214D0A"/>
    <w:rsid w:val="0022236A"/>
    <w:rsid w:val="002239A3"/>
    <w:rsid w:val="00225D15"/>
    <w:rsid w:val="00230A3B"/>
    <w:rsid w:val="00234040"/>
    <w:rsid w:val="00237191"/>
    <w:rsid w:val="00241441"/>
    <w:rsid w:val="002456F2"/>
    <w:rsid w:val="0025790D"/>
    <w:rsid w:val="00260B8E"/>
    <w:rsid w:val="00262795"/>
    <w:rsid w:val="0026295C"/>
    <w:rsid w:val="00262BA1"/>
    <w:rsid w:val="002659E5"/>
    <w:rsid w:val="00265DB1"/>
    <w:rsid w:val="002675BB"/>
    <w:rsid w:val="00271D40"/>
    <w:rsid w:val="00272F2C"/>
    <w:rsid w:val="00274D49"/>
    <w:rsid w:val="0028219B"/>
    <w:rsid w:val="002830B1"/>
    <w:rsid w:val="00286463"/>
    <w:rsid w:val="0029209E"/>
    <w:rsid w:val="00295A85"/>
    <w:rsid w:val="00295C78"/>
    <w:rsid w:val="0029639D"/>
    <w:rsid w:val="00297BAE"/>
    <w:rsid w:val="002A204D"/>
    <w:rsid w:val="002A274F"/>
    <w:rsid w:val="002A4990"/>
    <w:rsid w:val="002C0116"/>
    <w:rsid w:val="002C4114"/>
    <w:rsid w:val="002C4A6D"/>
    <w:rsid w:val="002C4B13"/>
    <w:rsid w:val="002C4E48"/>
    <w:rsid w:val="002C5DC9"/>
    <w:rsid w:val="002C724A"/>
    <w:rsid w:val="002D27E8"/>
    <w:rsid w:val="002D47B7"/>
    <w:rsid w:val="002D65D7"/>
    <w:rsid w:val="002E2A25"/>
    <w:rsid w:val="002E3130"/>
    <w:rsid w:val="002E42E7"/>
    <w:rsid w:val="002F0CC8"/>
    <w:rsid w:val="002F1066"/>
    <w:rsid w:val="002F634D"/>
    <w:rsid w:val="003023C2"/>
    <w:rsid w:val="003046DE"/>
    <w:rsid w:val="003103CE"/>
    <w:rsid w:val="00324718"/>
    <w:rsid w:val="00326F90"/>
    <w:rsid w:val="00330829"/>
    <w:rsid w:val="0033432E"/>
    <w:rsid w:val="00334C41"/>
    <w:rsid w:val="00336120"/>
    <w:rsid w:val="00340146"/>
    <w:rsid w:val="00340F5C"/>
    <w:rsid w:val="00352265"/>
    <w:rsid w:val="00357FD4"/>
    <w:rsid w:val="00367237"/>
    <w:rsid w:val="0037691E"/>
    <w:rsid w:val="00382A46"/>
    <w:rsid w:val="003919DC"/>
    <w:rsid w:val="00395752"/>
    <w:rsid w:val="003A6090"/>
    <w:rsid w:val="003B1047"/>
    <w:rsid w:val="003B2225"/>
    <w:rsid w:val="003B315F"/>
    <w:rsid w:val="003C2827"/>
    <w:rsid w:val="003D2233"/>
    <w:rsid w:val="003D3B95"/>
    <w:rsid w:val="003D5CF7"/>
    <w:rsid w:val="003E076E"/>
    <w:rsid w:val="003E42D6"/>
    <w:rsid w:val="003F3119"/>
    <w:rsid w:val="003F7459"/>
    <w:rsid w:val="004175E5"/>
    <w:rsid w:val="00421FD4"/>
    <w:rsid w:val="0042245B"/>
    <w:rsid w:val="0042301F"/>
    <w:rsid w:val="00425C9A"/>
    <w:rsid w:val="0043322F"/>
    <w:rsid w:val="0043451A"/>
    <w:rsid w:val="0045093C"/>
    <w:rsid w:val="00453505"/>
    <w:rsid w:val="00460E65"/>
    <w:rsid w:val="0046430B"/>
    <w:rsid w:val="00465D5F"/>
    <w:rsid w:val="00471B6E"/>
    <w:rsid w:val="00472275"/>
    <w:rsid w:val="004723D5"/>
    <w:rsid w:val="004734AD"/>
    <w:rsid w:val="00473B2B"/>
    <w:rsid w:val="0049171B"/>
    <w:rsid w:val="004A5EC4"/>
    <w:rsid w:val="004B4830"/>
    <w:rsid w:val="004B675C"/>
    <w:rsid w:val="004D53EE"/>
    <w:rsid w:val="004D5F42"/>
    <w:rsid w:val="004E4708"/>
    <w:rsid w:val="004F2C2F"/>
    <w:rsid w:val="004F41B2"/>
    <w:rsid w:val="004F7B4C"/>
    <w:rsid w:val="00500AAF"/>
    <w:rsid w:val="00511ED5"/>
    <w:rsid w:val="00513225"/>
    <w:rsid w:val="005165BB"/>
    <w:rsid w:val="00523F14"/>
    <w:rsid w:val="00526306"/>
    <w:rsid w:val="00530BDF"/>
    <w:rsid w:val="00533352"/>
    <w:rsid w:val="00536254"/>
    <w:rsid w:val="00537270"/>
    <w:rsid w:val="0054379C"/>
    <w:rsid w:val="00547490"/>
    <w:rsid w:val="005531FB"/>
    <w:rsid w:val="00563167"/>
    <w:rsid w:val="00564FE4"/>
    <w:rsid w:val="0057343D"/>
    <w:rsid w:val="00581845"/>
    <w:rsid w:val="00583DB3"/>
    <w:rsid w:val="00586040"/>
    <w:rsid w:val="00586576"/>
    <w:rsid w:val="005A187C"/>
    <w:rsid w:val="005B25BF"/>
    <w:rsid w:val="005B568C"/>
    <w:rsid w:val="005B73D5"/>
    <w:rsid w:val="005C1FC3"/>
    <w:rsid w:val="005C68AA"/>
    <w:rsid w:val="005D0939"/>
    <w:rsid w:val="005D0B83"/>
    <w:rsid w:val="005D7E99"/>
    <w:rsid w:val="005E0A5D"/>
    <w:rsid w:val="005E6420"/>
    <w:rsid w:val="0060273A"/>
    <w:rsid w:val="00602E70"/>
    <w:rsid w:val="00611608"/>
    <w:rsid w:val="0061598B"/>
    <w:rsid w:val="00624CC6"/>
    <w:rsid w:val="00632424"/>
    <w:rsid w:val="006339A5"/>
    <w:rsid w:val="006365D5"/>
    <w:rsid w:val="00636B19"/>
    <w:rsid w:val="0063715D"/>
    <w:rsid w:val="006401D6"/>
    <w:rsid w:val="00647204"/>
    <w:rsid w:val="006506FE"/>
    <w:rsid w:val="00655B40"/>
    <w:rsid w:val="00656EC2"/>
    <w:rsid w:val="0066031D"/>
    <w:rsid w:val="00662588"/>
    <w:rsid w:val="0066379F"/>
    <w:rsid w:val="00671A04"/>
    <w:rsid w:val="0068526D"/>
    <w:rsid w:val="00686549"/>
    <w:rsid w:val="00690E24"/>
    <w:rsid w:val="006A146E"/>
    <w:rsid w:val="006A1751"/>
    <w:rsid w:val="006B14A8"/>
    <w:rsid w:val="006B47E4"/>
    <w:rsid w:val="006C2858"/>
    <w:rsid w:val="006C4640"/>
    <w:rsid w:val="006E54D9"/>
    <w:rsid w:val="006F2835"/>
    <w:rsid w:val="006F3550"/>
    <w:rsid w:val="006F49E2"/>
    <w:rsid w:val="006F6D2B"/>
    <w:rsid w:val="00704170"/>
    <w:rsid w:val="0073049B"/>
    <w:rsid w:val="007322E2"/>
    <w:rsid w:val="007379F9"/>
    <w:rsid w:val="0074279B"/>
    <w:rsid w:val="007454A1"/>
    <w:rsid w:val="00754EF4"/>
    <w:rsid w:val="007574C6"/>
    <w:rsid w:val="0076274C"/>
    <w:rsid w:val="00764AE7"/>
    <w:rsid w:val="00766044"/>
    <w:rsid w:val="00790CB8"/>
    <w:rsid w:val="00792A83"/>
    <w:rsid w:val="007A45B7"/>
    <w:rsid w:val="007C1FE1"/>
    <w:rsid w:val="007C2D4B"/>
    <w:rsid w:val="007D42F4"/>
    <w:rsid w:val="007E233D"/>
    <w:rsid w:val="007E5E46"/>
    <w:rsid w:val="007F1AAB"/>
    <w:rsid w:val="007F2AB3"/>
    <w:rsid w:val="00803F99"/>
    <w:rsid w:val="008063A3"/>
    <w:rsid w:val="00814071"/>
    <w:rsid w:val="00816ECC"/>
    <w:rsid w:val="008214A8"/>
    <w:rsid w:val="00822CD4"/>
    <w:rsid w:val="00824384"/>
    <w:rsid w:val="00824460"/>
    <w:rsid w:val="008310C9"/>
    <w:rsid w:val="00835547"/>
    <w:rsid w:val="008637C1"/>
    <w:rsid w:val="008657B3"/>
    <w:rsid w:val="00866D58"/>
    <w:rsid w:val="0087493A"/>
    <w:rsid w:val="00874C7D"/>
    <w:rsid w:val="008803B3"/>
    <w:rsid w:val="008A0810"/>
    <w:rsid w:val="008A109D"/>
    <w:rsid w:val="008A41CA"/>
    <w:rsid w:val="008A5751"/>
    <w:rsid w:val="008B7959"/>
    <w:rsid w:val="008C5380"/>
    <w:rsid w:val="008E0280"/>
    <w:rsid w:val="008F0DC6"/>
    <w:rsid w:val="009023DE"/>
    <w:rsid w:val="00902663"/>
    <w:rsid w:val="00914E05"/>
    <w:rsid w:val="00923087"/>
    <w:rsid w:val="00924849"/>
    <w:rsid w:val="00930BF1"/>
    <w:rsid w:val="00942D9B"/>
    <w:rsid w:val="00961C60"/>
    <w:rsid w:val="009778DA"/>
    <w:rsid w:val="00985D01"/>
    <w:rsid w:val="00987B2B"/>
    <w:rsid w:val="009903D2"/>
    <w:rsid w:val="00990D38"/>
    <w:rsid w:val="009915ED"/>
    <w:rsid w:val="00992CFA"/>
    <w:rsid w:val="00993955"/>
    <w:rsid w:val="00994C5B"/>
    <w:rsid w:val="009962C2"/>
    <w:rsid w:val="009A11F5"/>
    <w:rsid w:val="009C20E2"/>
    <w:rsid w:val="009C745F"/>
    <w:rsid w:val="009C7B89"/>
    <w:rsid w:val="009D0FBA"/>
    <w:rsid w:val="009D3ED9"/>
    <w:rsid w:val="009D6B72"/>
    <w:rsid w:val="009D77A9"/>
    <w:rsid w:val="009E0C22"/>
    <w:rsid w:val="009E2D99"/>
    <w:rsid w:val="009E4BA3"/>
    <w:rsid w:val="009F0A00"/>
    <w:rsid w:val="009F685A"/>
    <w:rsid w:val="00A00FA9"/>
    <w:rsid w:val="00A0698C"/>
    <w:rsid w:val="00A07551"/>
    <w:rsid w:val="00A11242"/>
    <w:rsid w:val="00A16C60"/>
    <w:rsid w:val="00A16DBC"/>
    <w:rsid w:val="00A3743D"/>
    <w:rsid w:val="00A60AE9"/>
    <w:rsid w:val="00A62232"/>
    <w:rsid w:val="00A709BA"/>
    <w:rsid w:val="00A8426C"/>
    <w:rsid w:val="00A84DA7"/>
    <w:rsid w:val="00AA1D8D"/>
    <w:rsid w:val="00AA2FF0"/>
    <w:rsid w:val="00AB3E45"/>
    <w:rsid w:val="00AB4C10"/>
    <w:rsid w:val="00AC1B8B"/>
    <w:rsid w:val="00AD2CEA"/>
    <w:rsid w:val="00AD2E0E"/>
    <w:rsid w:val="00AD3B85"/>
    <w:rsid w:val="00AD4ADC"/>
    <w:rsid w:val="00AD69B5"/>
    <w:rsid w:val="00AD6FC3"/>
    <w:rsid w:val="00AF0022"/>
    <w:rsid w:val="00AF0EB3"/>
    <w:rsid w:val="00AF7FC8"/>
    <w:rsid w:val="00B031E3"/>
    <w:rsid w:val="00B11572"/>
    <w:rsid w:val="00B20DA9"/>
    <w:rsid w:val="00B2106A"/>
    <w:rsid w:val="00B470FF"/>
    <w:rsid w:val="00B47730"/>
    <w:rsid w:val="00B60FEB"/>
    <w:rsid w:val="00B61771"/>
    <w:rsid w:val="00B63558"/>
    <w:rsid w:val="00B64F94"/>
    <w:rsid w:val="00B71E3F"/>
    <w:rsid w:val="00B819BF"/>
    <w:rsid w:val="00B82007"/>
    <w:rsid w:val="00B82BD1"/>
    <w:rsid w:val="00B927A1"/>
    <w:rsid w:val="00BA1612"/>
    <w:rsid w:val="00BA230A"/>
    <w:rsid w:val="00BB1104"/>
    <w:rsid w:val="00BB6659"/>
    <w:rsid w:val="00BC0A97"/>
    <w:rsid w:val="00BD42AF"/>
    <w:rsid w:val="00BD78DF"/>
    <w:rsid w:val="00BD7EA1"/>
    <w:rsid w:val="00BE6E91"/>
    <w:rsid w:val="00BF3500"/>
    <w:rsid w:val="00BF3F8D"/>
    <w:rsid w:val="00C1200E"/>
    <w:rsid w:val="00C16698"/>
    <w:rsid w:val="00C244D1"/>
    <w:rsid w:val="00C24ACD"/>
    <w:rsid w:val="00C27588"/>
    <w:rsid w:val="00C27DA5"/>
    <w:rsid w:val="00C43A88"/>
    <w:rsid w:val="00C51A4A"/>
    <w:rsid w:val="00C5242B"/>
    <w:rsid w:val="00C549CC"/>
    <w:rsid w:val="00C569F0"/>
    <w:rsid w:val="00C73DCB"/>
    <w:rsid w:val="00C85185"/>
    <w:rsid w:val="00C93576"/>
    <w:rsid w:val="00C95F21"/>
    <w:rsid w:val="00CA3222"/>
    <w:rsid w:val="00CA4ADB"/>
    <w:rsid w:val="00CB0664"/>
    <w:rsid w:val="00CB0BB4"/>
    <w:rsid w:val="00CC09D2"/>
    <w:rsid w:val="00CC179B"/>
    <w:rsid w:val="00CC5B3F"/>
    <w:rsid w:val="00CD1D01"/>
    <w:rsid w:val="00CD1F8E"/>
    <w:rsid w:val="00CD6E7F"/>
    <w:rsid w:val="00CE65C5"/>
    <w:rsid w:val="00D00337"/>
    <w:rsid w:val="00D014D1"/>
    <w:rsid w:val="00D01B5B"/>
    <w:rsid w:val="00D03250"/>
    <w:rsid w:val="00D0334E"/>
    <w:rsid w:val="00D04082"/>
    <w:rsid w:val="00D05BF5"/>
    <w:rsid w:val="00D12678"/>
    <w:rsid w:val="00D21925"/>
    <w:rsid w:val="00D2431C"/>
    <w:rsid w:val="00D33D62"/>
    <w:rsid w:val="00D36D1D"/>
    <w:rsid w:val="00D36D74"/>
    <w:rsid w:val="00D40135"/>
    <w:rsid w:val="00D438F7"/>
    <w:rsid w:val="00D4494F"/>
    <w:rsid w:val="00D47BC6"/>
    <w:rsid w:val="00D55A80"/>
    <w:rsid w:val="00D608BE"/>
    <w:rsid w:val="00D62981"/>
    <w:rsid w:val="00D65896"/>
    <w:rsid w:val="00D6658F"/>
    <w:rsid w:val="00D67A5C"/>
    <w:rsid w:val="00D70343"/>
    <w:rsid w:val="00D7218D"/>
    <w:rsid w:val="00D75561"/>
    <w:rsid w:val="00D76752"/>
    <w:rsid w:val="00D77F91"/>
    <w:rsid w:val="00D8175E"/>
    <w:rsid w:val="00D81E80"/>
    <w:rsid w:val="00DA71C5"/>
    <w:rsid w:val="00DB6989"/>
    <w:rsid w:val="00DB6D71"/>
    <w:rsid w:val="00DC2D24"/>
    <w:rsid w:val="00DD15C0"/>
    <w:rsid w:val="00DD50A8"/>
    <w:rsid w:val="00DD50EF"/>
    <w:rsid w:val="00DD5FC1"/>
    <w:rsid w:val="00DE0023"/>
    <w:rsid w:val="00DE4AFA"/>
    <w:rsid w:val="00DF1F8F"/>
    <w:rsid w:val="00DF3E25"/>
    <w:rsid w:val="00DF535C"/>
    <w:rsid w:val="00DF7B3A"/>
    <w:rsid w:val="00E06880"/>
    <w:rsid w:val="00E21A69"/>
    <w:rsid w:val="00E27B50"/>
    <w:rsid w:val="00E327B5"/>
    <w:rsid w:val="00E36B74"/>
    <w:rsid w:val="00E420B3"/>
    <w:rsid w:val="00E426D3"/>
    <w:rsid w:val="00E445A0"/>
    <w:rsid w:val="00E44779"/>
    <w:rsid w:val="00E56642"/>
    <w:rsid w:val="00E62D45"/>
    <w:rsid w:val="00E73157"/>
    <w:rsid w:val="00E86ED4"/>
    <w:rsid w:val="00E92699"/>
    <w:rsid w:val="00EA13C4"/>
    <w:rsid w:val="00EA1998"/>
    <w:rsid w:val="00EA3B7C"/>
    <w:rsid w:val="00EA50A4"/>
    <w:rsid w:val="00EB4ADA"/>
    <w:rsid w:val="00EC6C5F"/>
    <w:rsid w:val="00ED1E7A"/>
    <w:rsid w:val="00EE3245"/>
    <w:rsid w:val="00F06131"/>
    <w:rsid w:val="00F11B42"/>
    <w:rsid w:val="00F12CF5"/>
    <w:rsid w:val="00F15CB5"/>
    <w:rsid w:val="00F16E50"/>
    <w:rsid w:val="00F23505"/>
    <w:rsid w:val="00F25792"/>
    <w:rsid w:val="00F26E96"/>
    <w:rsid w:val="00F47E5C"/>
    <w:rsid w:val="00F514EE"/>
    <w:rsid w:val="00F518E5"/>
    <w:rsid w:val="00F559C4"/>
    <w:rsid w:val="00F640A7"/>
    <w:rsid w:val="00F6449D"/>
    <w:rsid w:val="00F73B30"/>
    <w:rsid w:val="00F80F28"/>
    <w:rsid w:val="00F84B24"/>
    <w:rsid w:val="00F853F5"/>
    <w:rsid w:val="00F85981"/>
    <w:rsid w:val="00F87CCD"/>
    <w:rsid w:val="00F93325"/>
    <w:rsid w:val="00FA11BD"/>
    <w:rsid w:val="00FB04F7"/>
    <w:rsid w:val="00FB45A6"/>
    <w:rsid w:val="00FB7D3D"/>
    <w:rsid w:val="00FC1AC1"/>
    <w:rsid w:val="00FC482D"/>
    <w:rsid w:val="00FC693F"/>
    <w:rsid w:val="00FD55BA"/>
    <w:rsid w:val="00FE357A"/>
    <w:rsid w:val="00FE58D3"/>
    <w:rsid w:val="00FE5DFD"/>
    <w:rsid w:val="00FF42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4BD7532D-A110-4E5F-B775-DDA237CDDE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54F9E"/>
    <w:pPr>
      <w:widowControl w:val="0"/>
      <w:snapToGrid w:val="0"/>
    </w:pPr>
    <w:rPr>
      <w:rFonts w:eastAsia="宋体"/>
      <w:sz w:val="24"/>
    </w:rPr>
  </w:style>
  <w:style w:type="paragraph" w:styleId="1">
    <w:name w:val="heading 1"/>
    <w:basedOn w:val="a1"/>
    <w:next w:val="a1"/>
    <w:link w:val="1Char"/>
    <w:autoRedefine/>
    <w:uiPriority w:val="9"/>
    <w:qFormat/>
    <w:rsid w:val="00465D5F"/>
    <w:pPr>
      <w:keepNext/>
      <w:keepLines/>
      <w:tabs>
        <w:tab w:val="center" w:pos="4320"/>
      </w:tabs>
      <w:spacing w:before="840" w:after="840" w:line="240" w:lineRule="auto"/>
      <w:jc w:val="center"/>
      <w:outlineLvl w:val="0"/>
    </w:pPr>
    <w:rPr>
      <w:rFonts w:asciiTheme="majorHAnsi" w:eastAsia="阿里巴巴普惠体" w:hAnsiTheme="majorHAnsi" w:cstheme="majorBidi"/>
      <w:b/>
      <w:bCs/>
      <w:sz w:val="44"/>
      <w:szCs w:val="28"/>
      <w:lang w:eastAsia="zh-CN"/>
    </w:rPr>
  </w:style>
  <w:style w:type="paragraph" w:styleId="21">
    <w:name w:val="heading 2"/>
    <w:basedOn w:val="a1"/>
    <w:next w:val="a1"/>
    <w:link w:val="2Char"/>
    <w:uiPriority w:val="9"/>
    <w:unhideWhenUsed/>
    <w:qFormat/>
    <w:rsid w:val="0066031D"/>
    <w:pPr>
      <w:keepNext/>
      <w:keepLines/>
      <w:spacing w:before="920" w:after="100" w:afterAutospacing="1"/>
      <w:outlineLvl w:val="1"/>
    </w:pPr>
    <w:rPr>
      <w:rFonts w:asciiTheme="majorHAnsi" w:eastAsia="阿里巴巴普惠体" w:hAnsiTheme="majorHAnsi" w:cstheme="majorBidi"/>
      <w:b/>
      <w:bCs/>
      <w:color w:val="002060"/>
      <w:sz w:val="32"/>
      <w:szCs w:val="26"/>
    </w:rPr>
  </w:style>
  <w:style w:type="paragraph" w:styleId="31">
    <w:name w:val="heading 3"/>
    <w:basedOn w:val="a1"/>
    <w:next w:val="a1"/>
    <w:link w:val="3Char"/>
    <w:uiPriority w:val="9"/>
    <w:unhideWhenUsed/>
    <w:qFormat/>
    <w:rsid w:val="008E0280"/>
    <w:pPr>
      <w:keepNext/>
      <w:keepLines/>
      <w:spacing w:before="200" w:after="0"/>
      <w:outlineLvl w:val="2"/>
    </w:pPr>
    <w:rPr>
      <w:rFonts w:asciiTheme="majorHAnsi" w:eastAsia="阿里巴巴普惠体" w:hAnsiTheme="majorHAnsi" w:cstheme="majorBidi"/>
      <w:b/>
      <w:bCs/>
      <w:color w:val="365F91" w:themeColor="accent1" w:themeShade="BF"/>
      <w:sz w:val="28"/>
    </w:rPr>
  </w:style>
  <w:style w:type="paragraph" w:styleId="4">
    <w:name w:val="heading 4"/>
    <w:basedOn w:val="a1"/>
    <w:next w:val="a1"/>
    <w:link w:val="4Char"/>
    <w:uiPriority w:val="9"/>
    <w:unhideWhenUsed/>
    <w:qFormat/>
    <w:rsid w:val="002D27E8"/>
    <w:pPr>
      <w:keepNext/>
      <w:keepLines/>
      <w:spacing w:before="200" w:after="0"/>
      <w:outlineLvl w:val="3"/>
    </w:pPr>
    <w:rPr>
      <w:rFonts w:asciiTheme="majorHAnsi" w:eastAsia="阿里巴巴普惠体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Char"/>
    <w:uiPriority w:val="9"/>
    <w:unhideWhenUsed/>
    <w:qFormat/>
    <w:rsid w:val="002D27E8"/>
    <w:pPr>
      <w:keepNext/>
      <w:keepLines/>
      <w:spacing w:before="200" w:after="0"/>
      <w:outlineLvl w:val="4"/>
    </w:pPr>
    <w:rPr>
      <w:rFonts w:asciiTheme="majorHAnsi" w:eastAsia="阿里巴巴普惠体" w:hAnsiTheme="majorHAnsi" w:cstheme="majorBidi"/>
      <w:color w:val="548DD4" w:themeColor="text2" w:themeTint="99"/>
    </w:rPr>
  </w:style>
  <w:style w:type="paragraph" w:styleId="6">
    <w:name w:val="heading 6"/>
    <w:basedOn w:val="a1"/>
    <w:next w:val="a1"/>
    <w:link w:val="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页眉 Char"/>
    <w:basedOn w:val="a2"/>
    <w:link w:val="a5"/>
    <w:uiPriority w:val="99"/>
    <w:rsid w:val="00E618BF"/>
  </w:style>
  <w:style w:type="paragraph" w:styleId="a6">
    <w:name w:val="footer"/>
    <w:basedOn w:val="a1"/>
    <w:link w:val="Char0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页脚 Char"/>
    <w:basedOn w:val="a2"/>
    <w:link w:val="a6"/>
    <w:uiPriority w:val="99"/>
    <w:rsid w:val="00E618BF"/>
  </w:style>
  <w:style w:type="paragraph" w:styleId="a7">
    <w:name w:val="No Spacing"/>
    <w:link w:val="Char1"/>
    <w:uiPriority w:val="1"/>
    <w:qFormat/>
    <w:rsid w:val="001B2161"/>
    <w:pPr>
      <w:spacing w:after="0" w:line="240" w:lineRule="auto"/>
    </w:pPr>
    <w:rPr>
      <w:rFonts w:eastAsia="阿里巴巴普惠体"/>
    </w:rPr>
  </w:style>
  <w:style w:type="character" w:customStyle="1" w:styleId="1Char">
    <w:name w:val="标题 1 Char"/>
    <w:basedOn w:val="a2"/>
    <w:link w:val="1"/>
    <w:uiPriority w:val="9"/>
    <w:rsid w:val="00465D5F"/>
    <w:rPr>
      <w:rFonts w:asciiTheme="majorHAnsi" w:eastAsia="阿里巴巴普惠体" w:hAnsiTheme="majorHAnsi" w:cstheme="majorBidi"/>
      <w:b/>
      <w:bCs/>
      <w:sz w:val="44"/>
      <w:szCs w:val="28"/>
      <w:lang w:eastAsia="zh-CN"/>
    </w:rPr>
  </w:style>
  <w:style w:type="character" w:customStyle="1" w:styleId="2Char">
    <w:name w:val="标题 2 Char"/>
    <w:basedOn w:val="a2"/>
    <w:link w:val="21"/>
    <w:uiPriority w:val="9"/>
    <w:rsid w:val="0066031D"/>
    <w:rPr>
      <w:rFonts w:asciiTheme="majorHAnsi" w:eastAsia="阿里巴巴普惠体" w:hAnsiTheme="majorHAnsi" w:cstheme="majorBidi"/>
      <w:b/>
      <w:bCs/>
      <w:color w:val="002060"/>
      <w:sz w:val="32"/>
      <w:szCs w:val="26"/>
    </w:rPr>
  </w:style>
  <w:style w:type="character" w:customStyle="1" w:styleId="3Char">
    <w:name w:val="标题 3 Char"/>
    <w:basedOn w:val="a2"/>
    <w:link w:val="31"/>
    <w:uiPriority w:val="9"/>
    <w:rsid w:val="008E0280"/>
    <w:rPr>
      <w:rFonts w:asciiTheme="majorHAnsi" w:eastAsia="阿里巴巴普惠体" w:hAnsiTheme="majorHAnsi" w:cstheme="majorBidi"/>
      <w:b/>
      <w:bCs/>
      <w:color w:val="365F91" w:themeColor="accent1" w:themeShade="BF"/>
      <w:sz w:val="28"/>
    </w:rPr>
  </w:style>
  <w:style w:type="paragraph" w:styleId="a8">
    <w:name w:val="Title"/>
    <w:basedOn w:val="a1"/>
    <w:next w:val="a1"/>
    <w:link w:val="Char2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标题 Char"/>
    <w:basedOn w:val="a2"/>
    <w:link w:val="a8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Subtitle"/>
    <w:basedOn w:val="a1"/>
    <w:next w:val="a1"/>
    <w:link w:val="Char3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Char3">
    <w:name w:val="副标题 Char"/>
    <w:basedOn w:val="a2"/>
    <w:link w:val="a9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a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b">
    <w:name w:val="Body Text"/>
    <w:basedOn w:val="a1"/>
    <w:link w:val="Char4"/>
    <w:uiPriority w:val="99"/>
    <w:unhideWhenUsed/>
    <w:rsid w:val="00AA1D8D"/>
    <w:pPr>
      <w:spacing w:after="120"/>
    </w:pPr>
  </w:style>
  <w:style w:type="character" w:customStyle="1" w:styleId="Char4">
    <w:name w:val="正文文本 Char"/>
    <w:basedOn w:val="a2"/>
    <w:link w:val="ab"/>
    <w:uiPriority w:val="99"/>
    <w:rsid w:val="00AA1D8D"/>
  </w:style>
  <w:style w:type="paragraph" w:styleId="22">
    <w:name w:val="Body Text 2"/>
    <w:basedOn w:val="a1"/>
    <w:link w:val="2Char0"/>
    <w:uiPriority w:val="99"/>
    <w:unhideWhenUsed/>
    <w:rsid w:val="00AA1D8D"/>
    <w:pPr>
      <w:spacing w:after="120" w:line="480" w:lineRule="auto"/>
    </w:pPr>
  </w:style>
  <w:style w:type="character" w:customStyle="1" w:styleId="2Char0">
    <w:name w:val="正文文本 2 Char"/>
    <w:basedOn w:val="a2"/>
    <w:link w:val="22"/>
    <w:uiPriority w:val="99"/>
    <w:rsid w:val="00AA1D8D"/>
  </w:style>
  <w:style w:type="paragraph" w:styleId="32">
    <w:name w:val="Body Text 3"/>
    <w:basedOn w:val="a1"/>
    <w:link w:val="3Char0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Char0">
    <w:name w:val="正文文本 3 Char"/>
    <w:basedOn w:val="a2"/>
    <w:link w:val="32"/>
    <w:uiPriority w:val="99"/>
    <w:rsid w:val="00AA1D8D"/>
    <w:rPr>
      <w:sz w:val="16"/>
      <w:szCs w:val="16"/>
    </w:rPr>
  </w:style>
  <w:style w:type="paragraph" w:styleId="ac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3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3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4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5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ad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4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4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e">
    <w:name w:val="macro"/>
    <w:link w:val="Char5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Char5">
    <w:name w:val="宏文本 Char"/>
    <w:basedOn w:val="a2"/>
    <w:link w:val="ae"/>
    <w:uiPriority w:val="99"/>
    <w:rsid w:val="0029639D"/>
    <w:rPr>
      <w:rFonts w:ascii="Courier" w:hAnsi="Courier"/>
      <w:sz w:val="20"/>
      <w:szCs w:val="20"/>
    </w:rPr>
  </w:style>
  <w:style w:type="paragraph" w:styleId="af">
    <w:name w:val="Quote"/>
    <w:basedOn w:val="a1"/>
    <w:next w:val="a1"/>
    <w:link w:val="Char6"/>
    <w:uiPriority w:val="29"/>
    <w:qFormat/>
    <w:rsid w:val="00FC693F"/>
    <w:rPr>
      <w:i/>
      <w:iCs/>
      <w:color w:val="000000" w:themeColor="text1"/>
    </w:rPr>
  </w:style>
  <w:style w:type="character" w:customStyle="1" w:styleId="Char6">
    <w:name w:val="引用 Char"/>
    <w:basedOn w:val="a2"/>
    <w:link w:val="af"/>
    <w:uiPriority w:val="29"/>
    <w:rsid w:val="00FC693F"/>
    <w:rPr>
      <w:i/>
      <w:iCs/>
      <w:color w:val="000000" w:themeColor="text1"/>
    </w:rPr>
  </w:style>
  <w:style w:type="character" w:customStyle="1" w:styleId="4Char">
    <w:name w:val="标题 4 Char"/>
    <w:basedOn w:val="a2"/>
    <w:link w:val="4"/>
    <w:uiPriority w:val="9"/>
    <w:rsid w:val="002D27E8"/>
    <w:rPr>
      <w:rFonts w:asciiTheme="majorHAnsi" w:eastAsia="阿里巴巴普惠体" w:hAnsiTheme="majorHAnsi" w:cstheme="majorBidi"/>
      <w:b/>
      <w:bCs/>
      <w:i/>
      <w:iCs/>
      <w:color w:val="4F81BD" w:themeColor="accent1"/>
    </w:rPr>
  </w:style>
  <w:style w:type="character" w:customStyle="1" w:styleId="5Char">
    <w:name w:val="标题 5 Char"/>
    <w:basedOn w:val="a2"/>
    <w:link w:val="5"/>
    <w:uiPriority w:val="9"/>
    <w:rsid w:val="002D27E8"/>
    <w:rPr>
      <w:rFonts w:asciiTheme="majorHAnsi" w:eastAsia="阿里巴巴普惠体" w:hAnsiTheme="majorHAnsi" w:cstheme="majorBidi"/>
      <w:color w:val="548DD4" w:themeColor="text2" w:themeTint="99"/>
    </w:rPr>
  </w:style>
  <w:style w:type="character" w:customStyle="1" w:styleId="6Char">
    <w:name w:val="标题 6 Char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标题 7 Char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标题 8 Char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标题 9 Char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0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1">
    <w:name w:val="Strong"/>
    <w:basedOn w:val="a2"/>
    <w:uiPriority w:val="22"/>
    <w:qFormat/>
    <w:rsid w:val="00FC693F"/>
    <w:rPr>
      <w:b/>
      <w:bCs/>
    </w:rPr>
  </w:style>
  <w:style w:type="character" w:styleId="af2">
    <w:name w:val="Emphasis"/>
    <w:basedOn w:val="a2"/>
    <w:uiPriority w:val="20"/>
    <w:qFormat/>
    <w:rsid w:val="00FC693F"/>
    <w:rPr>
      <w:i/>
      <w:iCs/>
    </w:rPr>
  </w:style>
  <w:style w:type="paragraph" w:styleId="af3">
    <w:name w:val="Intense Quote"/>
    <w:basedOn w:val="a1"/>
    <w:next w:val="a1"/>
    <w:link w:val="Char7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7">
    <w:name w:val="明显引用 Char"/>
    <w:basedOn w:val="a2"/>
    <w:link w:val="af3"/>
    <w:uiPriority w:val="30"/>
    <w:rsid w:val="00FC693F"/>
    <w:rPr>
      <w:b/>
      <w:bCs/>
      <w:i/>
      <w:iCs/>
      <w:color w:val="4F81BD" w:themeColor="accent1"/>
    </w:rPr>
  </w:style>
  <w:style w:type="character" w:styleId="af4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5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6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7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8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TOC">
    <w:name w:val="TOC Heading"/>
    <w:basedOn w:val="1"/>
    <w:next w:val="a1"/>
    <w:uiPriority w:val="39"/>
    <w:unhideWhenUsed/>
    <w:qFormat/>
    <w:rsid w:val="00FC693F"/>
    <w:pPr>
      <w:outlineLvl w:val="9"/>
    </w:pPr>
  </w:style>
  <w:style w:type="table" w:styleId="af9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a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b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c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0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5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1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6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2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7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5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d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e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0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Char1">
    <w:name w:val="无间隔 Char"/>
    <w:basedOn w:val="a2"/>
    <w:link w:val="a7"/>
    <w:uiPriority w:val="1"/>
    <w:rsid w:val="001B2161"/>
    <w:rPr>
      <w:rFonts w:eastAsia="阿里巴巴普惠体"/>
    </w:rPr>
  </w:style>
  <w:style w:type="character" w:styleId="aff1">
    <w:name w:val="Hyperlink"/>
    <w:basedOn w:val="a2"/>
    <w:uiPriority w:val="99"/>
    <w:unhideWhenUsed/>
    <w:rsid w:val="00CD6E7F"/>
    <w:rPr>
      <w:color w:val="0000FF" w:themeColor="hyperlink"/>
      <w:u w:val="single"/>
    </w:rPr>
  </w:style>
  <w:style w:type="paragraph" w:customStyle="1" w:styleId="aff2">
    <w:name w:val="代码"/>
    <w:basedOn w:val="a1"/>
    <w:next w:val="a1"/>
    <w:link w:val="Char8"/>
    <w:autoRedefine/>
    <w:qFormat/>
    <w:rsid w:val="00835547"/>
    <w:pPr>
      <w:spacing w:before="240" w:after="360" w:line="240" w:lineRule="auto"/>
      <w:ind w:leftChars="100" w:left="240"/>
    </w:pPr>
    <w:rPr>
      <w:rFonts w:ascii="Consolas" w:eastAsia="阿里巴巴普惠体 Light" w:hAnsi="Consolas" w:cs="宋体"/>
      <w:color w:val="008000"/>
      <w:szCs w:val="24"/>
    </w:rPr>
  </w:style>
  <w:style w:type="character" w:customStyle="1" w:styleId="Char8">
    <w:name w:val="代码 Char"/>
    <w:basedOn w:val="a2"/>
    <w:link w:val="aff2"/>
    <w:rsid w:val="00835547"/>
    <w:rPr>
      <w:rFonts w:ascii="Consolas" w:eastAsia="阿里巴巴普惠体 Light" w:hAnsi="Consolas" w:cs="宋体"/>
      <w:color w:val="008000"/>
      <w:sz w:val="24"/>
      <w:szCs w:val="24"/>
    </w:rPr>
  </w:style>
  <w:style w:type="paragraph" w:styleId="28">
    <w:name w:val="toc 2"/>
    <w:basedOn w:val="a1"/>
    <w:next w:val="a1"/>
    <w:autoRedefine/>
    <w:uiPriority w:val="39"/>
    <w:unhideWhenUsed/>
    <w:rsid w:val="003B315F"/>
    <w:pPr>
      <w:tabs>
        <w:tab w:val="right" w:leader="dot" w:pos="8630"/>
      </w:tabs>
      <w:ind w:leftChars="200" w:left="480"/>
    </w:pPr>
    <w:rPr>
      <w:b/>
      <w:noProof/>
      <w:lang w:eastAsia="zh-CN"/>
    </w:rPr>
  </w:style>
  <w:style w:type="paragraph" w:styleId="13">
    <w:name w:val="toc 1"/>
    <w:basedOn w:val="a1"/>
    <w:next w:val="a1"/>
    <w:autoRedefine/>
    <w:uiPriority w:val="39"/>
    <w:unhideWhenUsed/>
    <w:rsid w:val="00324718"/>
    <w:pPr>
      <w:tabs>
        <w:tab w:val="right" w:leader="dot" w:pos="8630"/>
      </w:tabs>
    </w:pPr>
    <w:rPr>
      <w:b/>
      <w:noProof/>
      <w:sz w:val="28"/>
    </w:rPr>
  </w:style>
  <w:style w:type="paragraph" w:styleId="36">
    <w:name w:val="toc 3"/>
    <w:basedOn w:val="a1"/>
    <w:next w:val="a1"/>
    <w:autoRedefine/>
    <w:uiPriority w:val="39"/>
    <w:unhideWhenUsed/>
    <w:rsid w:val="00C27588"/>
    <w:pPr>
      <w:ind w:leftChars="400" w:left="840"/>
    </w:pPr>
  </w:style>
  <w:style w:type="paragraph" w:styleId="40">
    <w:name w:val="toc 4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600" w:left="1260"/>
      <w:jc w:val="both"/>
    </w:pPr>
    <w:rPr>
      <w:rFonts w:eastAsiaTheme="minorEastAsia"/>
      <w:kern w:val="2"/>
      <w:sz w:val="21"/>
      <w:lang w:eastAsia="zh-CN"/>
    </w:rPr>
  </w:style>
  <w:style w:type="paragraph" w:styleId="50">
    <w:name w:val="toc 5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800" w:left="1680"/>
      <w:jc w:val="both"/>
    </w:pPr>
    <w:rPr>
      <w:rFonts w:eastAsiaTheme="minorEastAsia"/>
      <w:kern w:val="2"/>
      <w:sz w:val="21"/>
      <w:lang w:eastAsia="zh-CN"/>
    </w:rPr>
  </w:style>
  <w:style w:type="paragraph" w:styleId="60">
    <w:name w:val="toc 6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1000" w:left="2100"/>
      <w:jc w:val="both"/>
    </w:pPr>
    <w:rPr>
      <w:rFonts w:eastAsiaTheme="minorEastAsia"/>
      <w:kern w:val="2"/>
      <w:sz w:val="21"/>
      <w:lang w:eastAsia="zh-CN"/>
    </w:rPr>
  </w:style>
  <w:style w:type="paragraph" w:styleId="70">
    <w:name w:val="toc 7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1200" w:left="2520"/>
      <w:jc w:val="both"/>
    </w:pPr>
    <w:rPr>
      <w:rFonts w:eastAsiaTheme="minorEastAsia"/>
      <w:kern w:val="2"/>
      <w:sz w:val="21"/>
      <w:lang w:eastAsia="zh-CN"/>
    </w:rPr>
  </w:style>
  <w:style w:type="paragraph" w:styleId="80">
    <w:name w:val="toc 8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1400" w:left="2940"/>
      <w:jc w:val="both"/>
    </w:pPr>
    <w:rPr>
      <w:rFonts w:eastAsiaTheme="minorEastAsia"/>
      <w:kern w:val="2"/>
      <w:sz w:val="21"/>
      <w:lang w:eastAsia="zh-CN"/>
    </w:rPr>
  </w:style>
  <w:style w:type="paragraph" w:styleId="90">
    <w:name w:val="toc 9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1600" w:left="3360"/>
      <w:jc w:val="both"/>
    </w:pPr>
    <w:rPr>
      <w:rFonts w:eastAsiaTheme="minorEastAsia"/>
      <w:kern w:val="2"/>
      <w:sz w:val="21"/>
      <w:lang w:eastAsia="zh-CN"/>
    </w:rPr>
  </w:style>
  <w:style w:type="character" w:styleId="aff3">
    <w:name w:val="FollowedHyperlink"/>
    <w:basedOn w:val="a2"/>
    <w:uiPriority w:val="99"/>
    <w:semiHidden/>
    <w:unhideWhenUsed/>
    <w:rsid w:val="00D77F9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9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1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151158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61772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1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50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4457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96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4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0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1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4.xml"/><Relationship Id="rId18" Type="http://schemas.openxmlformats.org/officeDocument/2006/relationships/hyperlink" Target="https://developer.mozilla.org/" TargetMode="External"/><Relationship Id="rId26" Type="http://schemas.openxmlformats.org/officeDocument/2006/relationships/hyperlink" Target="https://www.codewars.com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bilibili.com" TargetMode="Externa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s://www.liaoxuefeng.com/" TargetMode="External"/><Relationship Id="rId25" Type="http://schemas.openxmlformats.org/officeDocument/2006/relationships/hyperlink" Target="https://www.nowcoder.co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runoob.com/" TargetMode="External"/><Relationship Id="rId20" Type="http://schemas.openxmlformats.org/officeDocument/2006/relationships/hyperlink" Target="https://react.dev/" TargetMode="External"/><Relationship Id="rId29" Type="http://schemas.openxmlformats.org/officeDocument/2006/relationships/hyperlink" Target="https://juejin.cn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s://leetcode.cn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hyperlink" Target="https://www.coursera.org" TargetMode="External"/><Relationship Id="rId28" Type="http://schemas.openxmlformats.org/officeDocument/2006/relationships/hyperlink" Target="https://github.com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www.python.org/doc/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holomind.com.cn" TargetMode="External"/><Relationship Id="rId14" Type="http://schemas.openxmlformats.org/officeDocument/2006/relationships/footer" Target="footer5.xml"/><Relationship Id="rId22" Type="http://schemas.openxmlformats.org/officeDocument/2006/relationships/hyperlink" Target="https://www.imooc.com" TargetMode="External"/><Relationship Id="rId27" Type="http://schemas.openxmlformats.org/officeDocument/2006/relationships/hyperlink" Target="https://stackoverflow.com" TargetMode="External"/><Relationship Id="rId30" Type="http://schemas.openxmlformats.org/officeDocument/2006/relationships/hyperlink" Target="https://www.v2ex.com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1427650-6138-4FDA-8146-86D36B8CF3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208</Pages>
  <Words>17689</Words>
  <Characters>100832</Characters>
  <Application>Microsoft Office Word</Application>
  <DocSecurity>0</DocSecurity>
  <Lines>840</Lines>
  <Paragraphs>236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大系统观开放论坛</Company>
  <LinksUpToDate>false</LinksUpToDate>
  <CharactersWithSpaces>118285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AI编程之前的那些事儿</dc:title>
  <dc:subject>All You Need before Vibe Coding</dc:subject>
  <dc:creator>python-docx</dc:creator>
  <cp:keywords/>
  <dc:description>generated by python-docx</dc:description>
  <cp:lastModifiedBy>W</cp:lastModifiedBy>
  <cp:revision>6</cp:revision>
  <cp:lastPrinted>2026-05-22T04:39:00Z</cp:lastPrinted>
  <dcterms:created xsi:type="dcterms:W3CDTF">2026-05-15T08:01:00Z</dcterms:created>
  <dcterms:modified xsi:type="dcterms:W3CDTF">2026-05-22T04:40:00Z</dcterms:modified>
  <cp:category/>
</cp:coreProperties>
</file>